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65B" w:rsidRPr="006B291C" w:rsidRDefault="00266BDF" w:rsidP="00266BDF">
      <w:pPr>
        <w:keepNext/>
        <w:widowControl w:val="0"/>
        <w:autoSpaceDE w:val="0"/>
        <w:autoSpaceDN w:val="0"/>
        <w:adjustRightInd w:val="0"/>
        <w:ind w:firstLine="360"/>
        <w:jc w:val="right"/>
        <w:outlineLvl w:val="0"/>
        <w:rPr>
          <w:rFonts w:ascii="Trebuchet MS" w:hAnsi="Trebuchet MS" w:cs="Arial"/>
          <w:b/>
          <w:sz w:val="22"/>
          <w:szCs w:val="22"/>
          <w:lang w:val="ro-RO"/>
        </w:rPr>
      </w:pPr>
      <w:r w:rsidRPr="006B291C">
        <w:rPr>
          <w:rFonts w:ascii="Trebuchet MS" w:hAnsi="Trebuchet MS" w:cs="Arial"/>
          <w:b/>
          <w:sz w:val="22"/>
          <w:szCs w:val="22"/>
          <w:lang w:val="ro-RO"/>
        </w:rPr>
        <w:t>Anexa</w:t>
      </w:r>
      <w:r w:rsidR="00CA5D98">
        <w:rPr>
          <w:rFonts w:ascii="Trebuchet MS" w:hAnsi="Trebuchet MS" w:cs="Arial"/>
          <w:b/>
          <w:sz w:val="22"/>
          <w:szCs w:val="22"/>
          <w:lang w:val="ro-RO"/>
        </w:rPr>
        <w:t xml:space="preserve"> nr.</w:t>
      </w:r>
      <w:r w:rsidR="00325E37">
        <w:rPr>
          <w:rFonts w:ascii="Trebuchet MS" w:hAnsi="Trebuchet MS" w:cs="Arial"/>
          <w:b/>
          <w:sz w:val="22"/>
          <w:szCs w:val="22"/>
          <w:lang w:val="ro-RO"/>
        </w:rPr>
        <w:t>3</w:t>
      </w:r>
      <w:r w:rsidR="00CE290C">
        <w:rPr>
          <w:rFonts w:ascii="Trebuchet MS" w:hAnsi="Trebuchet MS" w:cs="Arial"/>
          <w:b/>
          <w:sz w:val="22"/>
          <w:szCs w:val="22"/>
          <w:lang w:val="ro-RO"/>
        </w:rPr>
        <w:t>.1</w:t>
      </w:r>
    </w:p>
    <w:p w:rsidR="002D3D79" w:rsidRPr="006B291C" w:rsidRDefault="002D3D79" w:rsidP="0092297B">
      <w:pPr>
        <w:keepNext/>
        <w:widowControl w:val="0"/>
        <w:autoSpaceDE w:val="0"/>
        <w:autoSpaceDN w:val="0"/>
        <w:adjustRightInd w:val="0"/>
        <w:ind w:firstLine="360"/>
        <w:jc w:val="both"/>
        <w:outlineLvl w:val="0"/>
        <w:rPr>
          <w:rFonts w:ascii="Trebuchet MS" w:hAnsi="Trebuchet MS" w:cs="Arial"/>
          <w:b/>
          <w:sz w:val="22"/>
          <w:szCs w:val="22"/>
          <w:lang w:val="ro-RO"/>
        </w:rPr>
      </w:pPr>
    </w:p>
    <w:p w:rsidR="0097465B" w:rsidRPr="006B291C" w:rsidRDefault="0097465B" w:rsidP="0092297B">
      <w:pPr>
        <w:widowControl w:val="0"/>
        <w:autoSpaceDE w:val="0"/>
        <w:autoSpaceDN w:val="0"/>
        <w:adjustRightInd w:val="0"/>
        <w:ind w:firstLine="360"/>
        <w:jc w:val="both"/>
        <w:outlineLvl w:val="0"/>
        <w:rPr>
          <w:rFonts w:ascii="Trebuchet MS" w:hAnsi="Trebuchet MS" w:cs="Arial"/>
          <w:b/>
          <w:bCs/>
          <w:sz w:val="22"/>
          <w:szCs w:val="22"/>
          <w:u w:val="single"/>
          <w:lang w:val="ro-RO"/>
        </w:rPr>
      </w:pPr>
    </w:p>
    <w:p w:rsidR="0097465B" w:rsidRPr="006B291C" w:rsidRDefault="0097465B" w:rsidP="003A163F">
      <w:pPr>
        <w:widowControl w:val="0"/>
        <w:autoSpaceDE w:val="0"/>
        <w:autoSpaceDN w:val="0"/>
        <w:adjustRightInd w:val="0"/>
        <w:ind w:firstLine="360"/>
        <w:jc w:val="center"/>
        <w:outlineLvl w:val="0"/>
        <w:rPr>
          <w:rFonts w:ascii="Trebuchet MS" w:hAnsi="Trebuchet MS" w:cs="Arial"/>
          <w:b/>
          <w:bCs/>
          <w:sz w:val="22"/>
          <w:szCs w:val="22"/>
          <w:u w:val="single"/>
          <w:lang w:val="ro-RO"/>
        </w:rPr>
      </w:pPr>
    </w:p>
    <w:p w:rsidR="0097465B" w:rsidRPr="006B291C" w:rsidRDefault="0097465B" w:rsidP="003A163F">
      <w:pPr>
        <w:widowControl w:val="0"/>
        <w:autoSpaceDE w:val="0"/>
        <w:autoSpaceDN w:val="0"/>
        <w:adjustRightInd w:val="0"/>
        <w:ind w:firstLine="360"/>
        <w:jc w:val="center"/>
        <w:outlineLvl w:val="0"/>
        <w:rPr>
          <w:rFonts w:ascii="Trebuchet MS" w:hAnsi="Trebuchet MS" w:cs="Arial"/>
          <w:b/>
          <w:bCs/>
          <w:u w:val="single"/>
          <w:lang w:val="ro-RO"/>
        </w:rPr>
      </w:pPr>
      <w:r w:rsidRPr="006B291C">
        <w:rPr>
          <w:rFonts w:ascii="Trebuchet MS" w:hAnsi="Trebuchet MS" w:cs="Arial"/>
          <w:b/>
          <w:bCs/>
          <w:u w:val="single"/>
          <w:lang w:val="ro-RO"/>
        </w:rPr>
        <w:t>REGULAMENT DE ORGANIZARE ŞI FUNCŢIONARE</w:t>
      </w:r>
    </w:p>
    <w:p w:rsidR="0097465B" w:rsidRPr="006B291C" w:rsidRDefault="0097465B" w:rsidP="003A163F">
      <w:pPr>
        <w:widowControl w:val="0"/>
        <w:autoSpaceDE w:val="0"/>
        <w:autoSpaceDN w:val="0"/>
        <w:adjustRightInd w:val="0"/>
        <w:ind w:firstLine="360"/>
        <w:jc w:val="center"/>
        <w:outlineLvl w:val="0"/>
        <w:rPr>
          <w:rFonts w:ascii="Trebuchet MS" w:hAnsi="Trebuchet MS" w:cs="Arial"/>
          <w:b/>
          <w:bCs/>
          <w:sz w:val="22"/>
          <w:szCs w:val="22"/>
          <w:lang w:val="ro-RO"/>
        </w:rPr>
      </w:pPr>
    </w:p>
    <w:p w:rsidR="0097465B" w:rsidRPr="006B291C" w:rsidRDefault="0097465B" w:rsidP="003A163F">
      <w:pPr>
        <w:widowControl w:val="0"/>
        <w:autoSpaceDE w:val="0"/>
        <w:autoSpaceDN w:val="0"/>
        <w:adjustRightInd w:val="0"/>
        <w:ind w:firstLine="360"/>
        <w:jc w:val="center"/>
        <w:outlineLvl w:val="0"/>
        <w:rPr>
          <w:rFonts w:ascii="Trebuchet MS" w:hAnsi="Trebuchet MS" w:cs="Arial"/>
          <w:b/>
          <w:bCs/>
          <w:sz w:val="22"/>
          <w:szCs w:val="22"/>
          <w:lang w:val="ro-RO"/>
        </w:rPr>
      </w:pPr>
      <w:r w:rsidRPr="006B291C">
        <w:rPr>
          <w:rFonts w:ascii="Trebuchet MS" w:hAnsi="Trebuchet MS" w:cs="Arial"/>
          <w:b/>
          <w:bCs/>
          <w:sz w:val="22"/>
          <w:szCs w:val="22"/>
          <w:lang w:val="ro-RO"/>
        </w:rPr>
        <w:t>APARATUL PROPRIU DE SPECIALITATE AL DIRECŢIEI GENERALE DE ASISTENŢĂ SOCIALĂ ŞI PROTECŢIA COPILULUI MUREŞ</w:t>
      </w:r>
    </w:p>
    <w:p w:rsidR="0097465B" w:rsidRPr="006B291C" w:rsidRDefault="0097465B" w:rsidP="003A163F">
      <w:pPr>
        <w:keepNext/>
        <w:widowControl w:val="0"/>
        <w:autoSpaceDE w:val="0"/>
        <w:autoSpaceDN w:val="0"/>
        <w:adjustRightInd w:val="0"/>
        <w:ind w:firstLine="360"/>
        <w:jc w:val="center"/>
        <w:rPr>
          <w:rFonts w:ascii="Trebuchet MS" w:hAnsi="Trebuchet MS" w:cs="Arial"/>
          <w:sz w:val="22"/>
          <w:szCs w:val="22"/>
          <w:lang w:val="ro-RO"/>
        </w:rPr>
      </w:pPr>
    </w:p>
    <w:p w:rsidR="0097465B" w:rsidRPr="006B291C" w:rsidRDefault="0097465B" w:rsidP="0092297B">
      <w:pPr>
        <w:keepNext/>
        <w:widowControl w:val="0"/>
        <w:autoSpaceDE w:val="0"/>
        <w:autoSpaceDN w:val="0"/>
        <w:adjustRightInd w:val="0"/>
        <w:ind w:firstLine="360"/>
        <w:jc w:val="both"/>
        <w:rPr>
          <w:rFonts w:ascii="Trebuchet MS" w:hAnsi="Trebuchet MS" w:cs="Arial"/>
          <w:bCs/>
          <w:sz w:val="22"/>
          <w:szCs w:val="22"/>
          <w:lang w:val="ro-RO"/>
        </w:rPr>
      </w:pPr>
    </w:p>
    <w:p w:rsidR="0097465B" w:rsidRPr="006B291C" w:rsidRDefault="00F62933" w:rsidP="0092297B">
      <w:pPr>
        <w:keepNext/>
        <w:widowControl w:val="0"/>
        <w:autoSpaceDE w:val="0"/>
        <w:autoSpaceDN w:val="0"/>
        <w:adjustRightInd w:val="0"/>
        <w:ind w:firstLine="360"/>
        <w:jc w:val="both"/>
        <w:rPr>
          <w:rFonts w:ascii="Trebuchet MS" w:hAnsi="Trebuchet MS" w:cs="Arial"/>
          <w:sz w:val="22"/>
          <w:szCs w:val="22"/>
          <w:lang w:val="ro-RO"/>
        </w:rPr>
      </w:pPr>
      <w:r w:rsidRPr="006B291C">
        <w:rPr>
          <w:rFonts w:ascii="Trebuchet MS" w:hAnsi="Trebuchet MS" w:cs="Arial"/>
          <w:noProof/>
          <w:sz w:val="22"/>
          <w:szCs w:val="22"/>
        </w:rPr>
        <w:drawing>
          <wp:inline distT="0" distB="0" distL="0" distR="0">
            <wp:extent cx="5829300" cy="4886325"/>
            <wp:effectExtent l="285750" t="19050" r="19050" b="257175"/>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8"/>
                    <a:srcRect/>
                    <a:stretch>
                      <a:fillRect/>
                    </a:stretch>
                  </pic:blipFill>
                  <pic:spPr bwMode="auto">
                    <a:xfrm>
                      <a:off x="0" y="0"/>
                      <a:ext cx="5829300" cy="4886325"/>
                    </a:xfrm>
                    <a:prstGeom prst="rect">
                      <a:avLst/>
                    </a:prstGeom>
                    <a:noFill/>
                    <a:ln w="9525">
                      <a:noFill/>
                      <a:miter lim="800000"/>
                      <a:headEnd/>
                      <a:tailEnd/>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pic:spPr>
                </pic:pic>
              </a:graphicData>
            </a:graphic>
          </wp:inline>
        </w:drawing>
      </w:r>
    </w:p>
    <w:p w:rsidR="0097465B" w:rsidRPr="006B291C" w:rsidRDefault="0097465B" w:rsidP="0092297B">
      <w:pPr>
        <w:widowControl w:val="0"/>
        <w:autoSpaceDE w:val="0"/>
        <w:autoSpaceDN w:val="0"/>
        <w:adjustRightInd w:val="0"/>
        <w:ind w:firstLine="360"/>
        <w:jc w:val="both"/>
        <w:rPr>
          <w:rFonts w:ascii="Trebuchet MS" w:hAnsi="Trebuchet MS" w:cs="Arial"/>
          <w:sz w:val="22"/>
          <w:szCs w:val="22"/>
          <w:lang w:val="ro-RO"/>
        </w:rPr>
      </w:pPr>
    </w:p>
    <w:p w:rsidR="0097465B" w:rsidRPr="006B291C" w:rsidRDefault="0097465B" w:rsidP="0092297B">
      <w:pPr>
        <w:widowControl w:val="0"/>
        <w:autoSpaceDE w:val="0"/>
        <w:autoSpaceDN w:val="0"/>
        <w:adjustRightInd w:val="0"/>
        <w:ind w:firstLine="360"/>
        <w:jc w:val="both"/>
        <w:rPr>
          <w:rFonts w:ascii="Trebuchet MS" w:hAnsi="Trebuchet MS" w:cs="Arial"/>
          <w:sz w:val="22"/>
          <w:szCs w:val="22"/>
          <w:lang w:val="ro-RO"/>
        </w:rPr>
      </w:pPr>
    </w:p>
    <w:p w:rsidR="0097465B" w:rsidRPr="006B291C" w:rsidRDefault="0097465B" w:rsidP="0092297B">
      <w:pPr>
        <w:widowControl w:val="0"/>
        <w:autoSpaceDE w:val="0"/>
        <w:autoSpaceDN w:val="0"/>
        <w:adjustRightInd w:val="0"/>
        <w:ind w:firstLine="360"/>
        <w:jc w:val="both"/>
        <w:rPr>
          <w:rFonts w:ascii="Trebuchet MS" w:hAnsi="Trebuchet MS" w:cs="Arial"/>
          <w:sz w:val="22"/>
          <w:szCs w:val="22"/>
          <w:lang w:val="ro-RO"/>
        </w:rPr>
      </w:pPr>
    </w:p>
    <w:p w:rsidR="0097465B" w:rsidRPr="006B291C" w:rsidRDefault="0097465B" w:rsidP="0092297B">
      <w:pPr>
        <w:widowControl w:val="0"/>
        <w:autoSpaceDE w:val="0"/>
        <w:autoSpaceDN w:val="0"/>
        <w:adjustRightInd w:val="0"/>
        <w:ind w:firstLine="360"/>
        <w:jc w:val="both"/>
        <w:rPr>
          <w:rFonts w:ascii="Trebuchet MS" w:hAnsi="Trebuchet MS" w:cs="Arial"/>
          <w:sz w:val="22"/>
          <w:szCs w:val="22"/>
          <w:lang w:val="ro-RO"/>
        </w:rPr>
      </w:pPr>
    </w:p>
    <w:p w:rsidR="0097465B" w:rsidRPr="006B291C" w:rsidRDefault="0097465B" w:rsidP="0092297B">
      <w:pPr>
        <w:widowControl w:val="0"/>
        <w:autoSpaceDE w:val="0"/>
        <w:autoSpaceDN w:val="0"/>
        <w:adjustRightInd w:val="0"/>
        <w:ind w:firstLine="360"/>
        <w:jc w:val="both"/>
        <w:rPr>
          <w:rFonts w:ascii="Trebuchet MS" w:hAnsi="Trebuchet MS" w:cs="Arial"/>
          <w:b/>
          <w:sz w:val="22"/>
          <w:szCs w:val="22"/>
          <w:lang w:val="ro-RO"/>
        </w:rPr>
      </w:pPr>
    </w:p>
    <w:p w:rsidR="0097465B" w:rsidRPr="006B291C" w:rsidRDefault="0095663B" w:rsidP="003A163F">
      <w:pPr>
        <w:widowControl w:val="0"/>
        <w:autoSpaceDE w:val="0"/>
        <w:autoSpaceDN w:val="0"/>
        <w:adjustRightInd w:val="0"/>
        <w:ind w:firstLine="360"/>
        <w:jc w:val="center"/>
        <w:rPr>
          <w:rFonts w:ascii="Trebuchet MS" w:hAnsi="Trebuchet MS" w:cs="Arial"/>
          <w:b/>
          <w:bCs/>
          <w:lang w:val="ro-RO"/>
        </w:rPr>
      </w:pPr>
      <w:r w:rsidRPr="006B291C">
        <w:rPr>
          <w:rFonts w:ascii="Trebuchet MS" w:hAnsi="Trebuchet MS" w:cs="Arial"/>
          <w:b/>
          <w:bCs/>
          <w:lang w:val="ro-RO"/>
        </w:rPr>
        <w:t>202</w:t>
      </w:r>
      <w:r w:rsidR="00A05046">
        <w:rPr>
          <w:rFonts w:ascii="Trebuchet MS" w:hAnsi="Trebuchet MS" w:cs="Arial"/>
          <w:b/>
          <w:bCs/>
          <w:lang w:val="ro-RO"/>
        </w:rPr>
        <w:t>6</w:t>
      </w:r>
    </w:p>
    <w:p w:rsidR="0097465B" w:rsidRPr="006B291C" w:rsidRDefault="0097465B" w:rsidP="0092297B">
      <w:pPr>
        <w:widowControl w:val="0"/>
        <w:autoSpaceDE w:val="0"/>
        <w:autoSpaceDN w:val="0"/>
        <w:adjustRightInd w:val="0"/>
        <w:ind w:firstLine="360"/>
        <w:jc w:val="both"/>
        <w:rPr>
          <w:rFonts w:ascii="Trebuchet MS" w:hAnsi="Trebuchet MS" w:cs="Arial"/>
          <w:bCs/>
          <w:sz w:val="22"/>
          <w:szCs w:val="22"/>
          <w:lang w:val="ro-RO"/>
        </w:rPr>
      </w:pPr>
    </w:p>
    <w:p w:rsidR="003A163F" w:rsidRPr="006B291C" w:rsidRDefault="003A163F" w:rsidP="0092297B">
      <w:pPr>
        <w:widowControl w:val="0"/>
        <w:autoSpaceDE w:val="0"/>
        <w:autoSpaceDN w:val="0"/>
        <w:adjustRightInd w:val="0"/>
        <w:ind w:firstLine="360"/>
        <w:jc w:val="both"/>
        <w:rPr>
          <w:rFonts w:ascii="Trebuchet MS" w:hAnsi="Trebuchet MS" w:cs="Arial"/>
          <w:bCs/>
          <w:sz w:val="22"/>
          <w:szCs w:val="22"/>
          <w:lang w:val="ro-RO"/>
        </w:rPr>
      </w:pPr>
    </w:p>
    <w:p w:rsidR="003A163F" w:rsidRPr="006B291C" w:rsidRDefault="003A163F" w:rsidP="0092297B">
      <w:pPr>
        <w:widowControl w:val="0"/>
        <w:autoSpaceDE w:val="0"/>
        <w:autoSpaceDN w:val="0"/>
        <w:adjustRightInd w:val="0"/>
        <w:ind w:firstLine="360"/>
        <w:jc w:val="both"/>
        <w:rPr>
          <w:rFonts w:ascii="Trebuchet MS" w:hAnsi="Trebuchet MS" w:cs="Arial"/>
          <w:bCs/>
          <w:sz w:val="22"/>
          <w:szCs w:val="22"/>
          <w:lang w:val="ro-RO"/>
        </w:rPr>
      </w:pPr>
    </w:p>
    <w:p w:rsidR="0097465B" w:rsidRPr="006B291C" w:rsidRDefault="0097465B" w:rsidP="0092297B">
      <w:pPr>
        <w:widowControl w:val="0"/>
        <w:autoSpaceDE w:val="0"/>
        <w:autoSpaceDN w:val="0"/>
        <w:adjustRightInd w:val="0"/>
        <w:ind w:firstLine="360"/>
        <w:jc w:val="both"/>
        <w:rPr>
          <w:rFonts w:ascii="Trebuchet MS" w:hAnsi="Trebuchet MS" w:cs="Arial"/>
          <w:bCs/>
          <w:sz w:val="22"/>
          <w:szCs w:val="22"/>
          <w:lang w:val="ro-RO"/>
        </w:rPr>
      </w:pPr>
    </w:p>
    <w:p w:rsidR="001A03F9" w:rsidRPr="006B291C" w:rsidRDefault="001A03F9" w:rsidP="0092297B">
      <w:pPr>
        <w:widowControl w:val="0"/>
        <w:autoSpaceDE w:val="0"/>
        <w:autoSpaceDN w:val="0"/>
        <w:adjustRightInd w:val="0"/>
        <w:ind w:firstLine="360"/>
        <w:jc w:val="both"/>
        <w:rPr>
          <w:rFonts w:ascii="Trebuchet MS" w:hAnsi="Trebuchet MS" w:cs="Arial"/>
          <w:bCs/>
          <w:sz w:val="22"/>
          <w:szCs w:val="22"/>
          <w:lang w:val="ro-RO"/>
        </w:rPr>
      </w:pPr>
    </w:p>
    <w:p w:rsidR="001A03F9" w:rsidRPr="006B291C" w:rsidRDefault="001A03F9" w:rsidP="0092297B">
      <w:pPr>
        <w:widowControl w:val="0"/>
        <w:autoSpaceDE w:val="0"/>
        <w:autoSpaceDN w:val="0"/>
        <w:adjustRightInd w:val="0"/>
        <w:ind w:firstLine="360"/>
        <w:jc w:val="both"/>
        <w:rPr>
          <w:rFonts w:ascii="Trebuchet MS" w:hAnsi="Trebuchet MS" w:cs="Arial"/>
          <w:bCs/>
          <w:sz w:val="22"/>
          <w:szCs w:val="22"/>
          <w:lang w:val="ro-RO"/>
        </w:rPr>
      </w:pPr>
    </w:p>
    <w:p w:rsidR="001A03F9" w:rsidRPr="006B291C" w:rsidRDefault="001A03F9" w:rsidP="0092297B">
      <w:pPr>
        <w:widowControl w:val="0"/>
        <w:autoSpaceDE w:val="0"/>
        <w:autoSpaceDN w:val="0"/>
        <w:adjustRightInd w:val="0"/>
        <w:ind w:firstLine="360"/>
        <w:jc w:val="both"/>
        <w:rPr>
          <w:rFonts w:ascii="Trebuchet MS" w:hAnsi="Trebuchet MS" w:cs="Arial"/>
          <w:bCs/>
          <w:sz w:val="22"/>
          <w:szCs w:val="22"/>
          <w:lang w:val="ro-RO"/>
        </w:rPr>
      </w:pPr>
    </w:p>
    <w:p w:rsidR="0097465B" w:rsidRPr="006B291C" w:rsidRDefault="0097465B" w:rsidP="00CE433E">
      <w:pPr>
        <w:spacing w:after="160" w:line="259" w:lineRule="auto"/>
        <w:jc w:val="both"/>
        <w:rPr>
          <w:rFonts w:ascii="Trebuchet MS" w:hAnsi="Trebuchet MS" w:cs="Arial"/>
          <w:b/>
          <w:lang w:val="ro-RO"/>
        </w:rPr>
      </w:pPr>
      <w:r w:rsidRPr="006B291C">
        <w:rPr>
          <w:rFonts w:ascii="Trebuchet MS" w:hAnsi="Trebuchet MS" w:cs="Arial"/>
          <w:b/>
          <w:lang w:val="ro-RO"/>
        </w:rPr>
        <w:lastRenderedPageBreak/>
        <w:t>CUPRINS</w:t>
      </w:r>
    </w:p>
    <w:sdt>
      <w:sdtPr>
        <w:rPr>
          <w:rFonts w:ascii="Times New Roman" w:hAnsi="Times New Roman"/>
          <w:b w:val="0"/>
          <w:bCs w:val="0"/>
          <w:color w:val="auto"/>
          <w:sz w:val="24"/>
          <w:szCs w:val="24"/>
        </w:rPr>
        <w:id w:val="75249753"/>
        <w:docPartObj>
          <w:docPartGallery w:val="Table of Contents"/>
          <w:docPartUnique/>
        </w:docPartObj>
      </w:sdtPr>
      <w:sdtContent>
        <w:p w:rsidR="00A97631" w:rsidRPr="006B291C" w:rsidRDefault="00A97631" w:rsidP="001A03F9">
          <w:pPr>
            <w:pStyle w:val="Titlucuprins"/>
            <w:spacing w:before="0" w:line="240" w:lineRule="auto"/>
            <w:rPr>
              <w:rFonts w:ascii="Trebuchet MS" w:hAnsi="Trebuchet MS"/>
              <w:color w:val="auto"/>
              <w:sz w:val="22"/>
              <w:szCs w:val="22"/>
              <w:lang w:val="es-ES"/>
            </w:rPr>
          </w:pPr>
          <w:r w:rsidRPr="006B291C">
            <w:rPr>
              <w:rFonts w:ascii="Trebuchet MS" w:hAnsi="Trebuchet MS" w:cs="Arial"/>
              <w:color w:val="auto"/>
              <w:sz w:val="22"/>
              <w:szCs w:val="22"/>
              <w:lang w:val="it-IT"/>
            </w:rPr>
            <w:t>Capitolul I.</w:t>
          </w:r>
        </w:p>
        <w:p w:rsidR="00A97631" w:rsidRPr="006B291C" w:rsidRDefault="00A97631" w:rsidP="001A03F9">
          <w:pPr>
            <w:pStyle w:val="Cuprins1"/>
            <w:spacing w:after="0"/>
            <w:rPr>
              <w:rFonts w:ascii="Trebuchet MS" w:hAnsi="Trebuchet MS" w:cs="Arial"/>
              <w:sz w:val="22"/>
              <w:szCs w:val="22"/>
              <w:lang w:val="es-ES"/>
            </w:rPr>
          </w:pPr>
          <w:r w:rsidRPr="006B291C">
            <w:rPr>
              <w:rFonts w:ascii="Trebuchet MS" w:hAnsi="Trebuchet MS" w:cs="Arial"/>
              <w:b/>
              <w:sz w:val="22"/>
              <w:szCs w:val="22"/>
              <w:lang w:val="it-IT"/>
            </w:rPr>
            <w:t>Dispoziţii generale</w:t>
          </w:r>
          <w:r w:rsidRPr="006B291C">
            <w:rPr>
              <w:rFonts w:ascii="Trebuchet MS" w:hAnsi="Trebuchet MS" w:cs="Arial"/>
              <w:sz w:val="22"/>
              <w:szCs w:val="22"/>
            </w:rPr>
            <w:ptab w:relativeTo="margin" w:alignment="right" w:leader="dot"/>
          </w:r>
          <w:r w:rsidR="00EE094D" w:rsidRPr="006B291C">
            <w:rPr>
              <w:rFonts w:ascii="Trebuchet MS" w:hAnsi="Trebuchet MS" w:cs="Arial"/>
              <w:sz w:val="22"/>
              <w:szCs w:val="22"/>
              <w:lang w:val="it-IT"/>
            </w:rPr>
            <w:t>2</w:t>
          </w:r>
        </w:p>
        <w:p w:rsidR="00A97631" w:rsidRPr="006B291C" w:rsidRDefault="00CE433E" w:rsidP="001A03F9">
          <w:pPr>
            <w:pStyle w:val="Cuprins2"/>
            <w:spacing w:after="0" w:line="240" w:lineRule="auto"/>
            <w:ind w:left="0"/>
            <w:rPr>
              <w:rFonts w:ascii="Trebuchet MS" w:hAnsi="Trebuchet MS" w:cs="Arial"/>
              <w:lang w:val="es-ES"/>
            </w:rPr>
          </w:pPr>
          <w:r w:rsidRPr="006B291C">
            <w:rPr>
              <w:rFonts w:ascii="Trebuchet MS" w:hAnsi="Trebuchet MS" w:cs="Arial"/>
              <w:bCs/>
              <w:lang w:val="es-ES"/>
            </w:rPr>
            <w:t>1.1.</w:t>
          </w:r>
          <w:r w:rsidR="00A97631" w:rsidRPr="006B291C">
            <w:rPr>
              <w:rFonts w:ascii="Trebuchet MS" w:hAnsi="Trebuchet MS" w:cs="Arial"/>
              <w:bCs/>
              <w:lang w:val="es-ES"/>
            </w:rPr>
            <w:t>Obiectul de activitate</w:t>
          </w:r>
          <w:r w:rsidR="00A97631" w:rsidRPr="006B291C">
            <w:rPr>
              <w:rFonts w:ascii="Trebuchet MS" w:hAnsi="Trebuchet MS" w:cs="Arial"/>
            </w:rPr>
            <w:ptab w:relativeTo="margin" w:alignment="right" w:leader="dot"/>
          </w:r>
          <w:r w:rsidR="00EE094D" w:rsidRPr="006B291C">
            <w:rPr>
              <w:rFonts w:ascii="Trebuchet MS" w:hAnsi="Trebuchet MS" w:cs="Arial"/>
              <w:lang w:val="it-IT"/>
            </w:rPr>
            <w:t>5</w:t>
          </w:r>
        </w:p>
        <w:p w:rsidR="00A97631" w:rsidRPr="006B291C" w:rsidRDefault="00CE433E" w:rsidP="001A03F9">
          <w:pPr>
            <w:pStyle w:val="Cuprins3"/>
            <w:spacing w:after="0" w:line="240" w:lineRule="auto"/>
            <w:ind w:left="0"/>
            <w:rPr>
              <w:rFonts w:ascii="Trebuchet MS" w:hAnsi="Trebuchet MS" w:cs="Arial"/>
              <w:lang w:val="es-ES"/>
            </w:rPr>
          </w:pPr>
          <w:r w:rsidRPr="006B291C">
            <w:rPr>
              <w:rFonts w:ascii="Trebuchet MS" w:hAnsi="Trebuchet MS" w:cs="Arial"/>
              <w:bCs/>
              <w:lang w:val="it-IT"/>
            </w:rPr>
            <w:t>1.2.</w:t>
          </w:r>
          <w:r w:rsidR="00A97631" w:rsidRPr="006B291C">
            <w:rPr>
              <w:rFonts w:ascii="Trebuchet MS" w:hAnsi="Trebuchet MS" w:cs="Arial"/>
              <w:bCs/>
              <w:lang w:val="it-IT"/>
            </w:rPr>
            <w:t>Principii</w:t>
          </w:r>
          <w:r w:rsidR="00A97631" w:rsidRPr="006B291C">
            <w:rPr>
              <w:rFonts w:ascii="Trebuchet MS" w:hAnsi="Trebuchet MS" w:cs="Arial"/>
            </w:rPr>
            <w:ptab w:relativeTo="margin" w:alignment="right" w:leader="dot"/>
          </w:r>
          <w:r w:rsidR="00EE094D" w:rsidRPr="006B291C">
            <w:rPr>
              <w:rFonts w:ascii="Trebuchet MS" w:hAnsi="Trebuchet MS" w:cs="Arial"/>
              <w:lang w:val="es-ES"/>
            </w:rPr>
            <w:t>8</w:t>
          </w:r>
        </w:p>
        <w:p w:rsidR="00A97631" w:rsidRPr="006B291C" w:rsidRDefault="00CE433E" w:rsidP="001A03F9">
          <w:pPr>
            <w:pStyle w:val="Cuprins1"/>
            <w:spacing w:after="0"/>
            <w:rPr>
              <w:rFonts w:ascii="Trebuchet MS" w:hAnsi="Trebuchet MS" w:cs="Arial"/>
              <w:sz w:val="22"/>
              <w:szCs w:val="22"/>
              <w:lang w:val="es-ES"/>
            </w:rPr>
          </w:pPr>
          <w:r w:rsidRPr="006B291C">
            <w:rPr>
              <w:rFonts w:ascii="Trebuchet MS" w:hAnsi="Trebuchet MS" w:cs="Arial"/>
              <w:bCs/>
              <w:sz w:val="22"/>
              <w:szCs w:val="22"/>
              <w:lang w:val="it-IT"/>
            </w:rPr>
            <w:t>1.3.</w:t>
          </w:r>
          <w:r w:rsidR="00A97631" w:rsidRPr="006B291C">
            <w:rPr>
              <w:rFonts w:ascii="Trebuchet MS" w:hAnsi="Trebuchet MS" w:cs="Arial"/>
              <w:bCs/>
              <w:sz w:val="22"/>
              <w:szCs w:val="22"/>
              <w:lang w:val="it-IT"/>
            </w:rPr>
            <w:t>Structura organizatorică</w:t>
          </w:r>
          <w:r w:rsidR="00A97631" w:rsidRPr="006B291C">
            <w:rPr>
              <w:rFonts w:ascii="Trebuchet MS" w:hAnsi="Trebuchet MS" w:cs="Arial"/>
              <w:sz w:val="22"/>
              <w:szCs w:val="22"/>
            </w:rPr>
            <w:ptab w:relativeTo="margin" w:alignment="right" w:leader="dot"/>
          </w:r>
          <w:r w:rsidR="00EE094D" w:rsidRPr="006B291C">
            <w:rPr>
              <w:rFonts w:ascii="Trebuchet MS" w:hAnsi="Trebuchet MS" w:cs="Arial"/>
              <w:sz w:val="22"/>
              <w:szCs w:val="22"/>
              <w:lang w:val="es-ES"/>
            </w:rPr>
            <w:t>12</w:t>
          </w:r>
        </w:p>
        <w:p w:rsidR="00A97631" w:rsidRPr="006B291C" w:rsidRDefault="00CE433E" w:rsidP="001A03F9">
          <w:pPr>
            <w:pStyle w:val="Cuprins1"/>
            <w:spacing w:after="0"/>
            <w:rPr>
              <w:rFonts w:ascii="Trebuchet MS" w:hAnsi="Trebuchet MS" w:cs="Arial"/>
              <w:sz w:val="22"/>
              <w:szCs w:val="22"/>
              <w:lang w:val="es-ES"/>
            </w:rPr>
          </w:pPr>
          <w:r w:rsidRPr="006B291C">
            <w:rPr>
              <w:rFonts w:ascii="Trebuchet MS" w:hAnsi="Trebuchet MS" w:cs="Arial"/>
              <w:bCs/>
              <w:sz w:val="22"/>
              <w:szCs w:val="22"/>
              <w:lang w:val="it-IT"/>
            </w:rPr>
            <w:t>1.4.</w:t>
          </w:r>
          <w:r w:rsidR="00A97631" w:rsidRPr="006B291C">
            <w:rPr>
              <w:rFonts w:ascii="Trebuchet MS" w:hAnsi="Trebuchet MS" w:cs="Arial"/>
              <w:bCs/>
              <w:sz w:val="22"/>
              <w:szCs w:val="22"/>
              <w:lang w:val="it-IT"/>
            </w:rPr>
            <w:t>Organele de conducere</w:t>
          </w:r>
          <w:r w:rsidR="00A97631" w:rsidRPr="006B291C">
            <w:rPr>
              <w:rFonts w:ascii="Trebuchet MS" w:hAnsi="Trebuchet MS" w:cs="Arial"/>
              <w:sz w:val="22"/>
              <w:szCs w:val="22"/>
            </w:rPr>
            <w:ptab w:relativeTo="margin" w:alignment="right" w:leader="dot"/>
          </w:r>
          <w:r w:rsidR="008812E7" w:rsidRPr="006B291C">
            <w:rPr>
              <w:rFonts w:ascii="Trebuchet MS" w:hAnsi="Trebuchet MS" w:cs="Arial"/>
              <w:sz w:val="22"/>
              <w:szCs w:val="22"/>
              <w:lang w:val="es-ES"/>
            </w:rPr>
            <w:t>1</w:t>
          </w:r>
          <w:r w:rsidR="002F0350">
            <w:rPr>
              <w:rFonts w:ascii="Trebuchet MS" w:hAnsi="Trebuchet MS" w:cs="Arial"/>
              <w:sz w:val="22"/>
              <w:szCs w:val="22"/>
              <w:lang w:val="es-ES"/>
            </w:rPr>
            <w:t>6</w:t>
          </w:r>
        </w:p>
        <w:p w:rsidR="001A03F9" w:rsidRPr="006B291C" w:rsidRDefault="001A03F9" w:rsidP="00CE433E">
          <w:pPr>
            <w:pStyle w:val="Cuprins3"/>
            <w:spacing w:after="0" w:line="259" w:lineRule="auto"/>
            <w:ind w:left="0"/>
            <w:rPr>
              <w:rFonts w:ascii="Trebuchet MS" w:hAnsi="Trebuchet MS" w:cs="Arial"/>
              <w:b/>
              <w:bCs/>
              <w:lang w:val="it-IT"/>
            </w:rPr>
          </w:pPr>
        </w:p>
        <w:p w:rsidR="00CE433E" w:rsidRPr="006B291C" w:rsidRDefault="00CE433E" w:rsidP="00CE433E">
          <w:pPr>
            <w:pStyle w:val="Cuprins3"/>
            <w:spacing w:after="0" w:line="259" w:lineRule="auto"/>
            <w:ind w:left="0"/>
            <w:rPr>
              <w:rFonts w:ascii="Trebuchet MS" w:hAnsi="Trebuchet MS" w:cs="Arial"/>
              <w:b/>
              <w:bCs/>
              <w:lang w:val="it-IT"/>
            </w:rPr>
          </w:pPr>
          <w:r w:rsidRPr="006B291C">
            <w:rPr>
              <w:rFonts w:ascii="Trebuchet MS" w:hAnsi="Trebuchet MS" w:cs="Arial"/>
              <w:b/>
              <w:bCs/>
              <w:lang w:val="it-IT"/>
            </w:rPr>
            <w:t xml:space="preserve">Capitolul II. </w:t>
          </w:r>
        </w:p>
        <w:p w:rsidR="00CE433E" w:rsidRPr="006B291C" w:rsidRDefault="00CE433E" w:rsidP="00CE433E">
          <w:pPr>
            <w:spacing w:line="259" w:lineRule="auto"/>
            <w:jc w:val="both"/>
            <w:rPr>
              <w:rFonts w:ascii="Trebuchet MS" w:hAnsi="Trebuchet MS" w:cs="Arial"/>
              <w:sz w:val="22"/>
              <w:szCs w:val="22"/>
              <w:lang w:val="fr-FR"/>
            </w:rPr>
          </w:pPr>
          <w:r w:rsidRPr="006B291C">
            <w:rPr>
              <w:rFonts w:ascii="Trebuchet MS" w:hAnsi="Trebuchet MS" w:cs="Arial"/>
              <w:b/>
              <w:sz w:val="22"/>
              <w:szCs w:val="22"/>
              <w:lang w:val="it-IT"/>
            </w:rPr>
            <w:t xml:space="preserve">Servicii/Compartimente comune ale  Direcţiei Generale de Asistenţă Socialăşi Protecţia </w:t>
          </w:r>
          <w:r w:rsidRPr="006B291C">
            <w:rPr>
              <w:rFonts w:ascii="Trebuchet MS" w:hAnsi="Trebuchet MS" w:cs="Arial"/>
              <w:b/>
              <w:sz w:val="22"/>
              <w:szCs w:val="22"/>
              <w:lang w:val="fr-FR"/>
            </w:rPr>
            <w:t>Copilului Mureş</w:t>
          </w:r>
          <w:r w:rsidRPr="006B291C">
            <w:rPr>
              <w:rFonts w:ascii="Trebuchet MS" w:hAnsi="Trebuchet MS"/>
              <w:sz w:val="22"/>
              <w:szCs w:val="22"/>
            </w:rPr>
            <w:ptab w:relativeTo="margin" w:alignment="right" w:leader="dot"/>
          </w:r>
          <w:r w:rsidR="00EE094D" w:rsidRPr="006B291C">
            <w:rPr>
              <w:rFonts w:ascii="Trebuchet MS" w:hAnsi="Trebuchet MS"/>
              <w:sz w:val="22"/>
              <w:szCs w:val="22"/>
              <w:lang w:val="es-ES"/>
            </w:rPr>
            <w:t>28</w:t>
          </w:r>
        </w:p>
        <w:p w:rsidR="00CE433E" w:rsidRPr="006B291C" w:rsidRDefault="0046279E" w:rsidP="00CE433E">
          <w:pPr>
            <w:spacing w:line="259" w:lineRule="auto"/>
            <w:rPr>
              <w:rFonts w:ascii="Trebuchet MS" w:hAnsi="Trebuchet MS"/>
              <w:sz w:val="22"/>
              <w:szCs w:val="22"/>
              <w:lang w:val="es-ES"/>
            </w:rPr>
          </w:pPr>
          <w:r w:rsidRPr="006B291C">
            <w:rPr>
              <w:rFonts w:ascii="Trebuchet MS" w:hAnsi="Trebuchet MS" w:cs="Arial"/>
              <w:bCs/>
              <w:sz w:val="22"/>
              <w:szCs w:val="22"/>
              <w:lang w:val="fr-FR"/>
            </w:rPr>
            <w:t xml:space="preserve">2.1. </w:t>
          </w:r>
          <w:r w:rsidR="00CE433E" w:rsidRPr="006B291C">
            <w:rPr>
              <w:rFonts w:ascii="Trebuchet MS" w:hAnsi="Trebuchet MS" w:cs="Arial"/>
              <w:bCs/>
              <w:sz w:val="22"/>
              <w:szCs w:val="22"/>
              <w:lang w:val="fr-FR"/>
            </w:rPr>
            <w:t>ServiciulJuridic – Contencios</w:t>
          </w:r>
          <w:r w:rsidR="00A97631" w:rsidRPr="006B291C">
            <w:rPr>
              <w:rFonts w:ascii="Trebuchet MS" w:hAnsi="Trebuchet MS"/>
              <w:sz w:val="22"/>
              <w:szCs w:val="22"/>
            </w:rPr>
            <w:ptab w:relativeTo="margin" w:alignment="right" w:leader="dot"/>
          </w:r>
          <w:r w:rsidR="00EE094D" w:rsidRPr="006B291C">
            <w:rPr>
              <w:rFonts w:ascii="Trebuchet MS" w:hAnsi="Trebuchet MS"/>
              <w:sz w:val="22"/>
              <w:szCs w:val="22"/>
              <w:lang w:val="es-ES"/>
            </w:rPr>
            <w:t>2</w:t>
          </w:r>
          <w:r w:rsidR="002F0350">
            <w:rPr>
              <w:rFonts w:ascii="Trebuchet MS" w:hAnsi="Trebuchet MS"/>
              <w:sz w:val="22"/>
              <w:szCs w:val="22"/>
              <w:lang w:val="es-ES"/>
            </w:rPr>
            <w:t>8</w:t>
          </w:r>
        </w:p>
        <w:p w:rsidR="00CE433E" w:rsidRPr="006B291C" w:rsidRDefault="0046279E" w:rsidP="00CE433E">
          <w:pPr>
            <w:spacing w:line="259" w:lineRule="auto"/>
            <w:rPr>
              <w:rFonts w:ascii="Trebuchet MS" w:hAnsi="Trebuchet MS"/>
              <w:sz w:val="22"/>
              <w:szCs w:val="22"/>
              <w:lang w:val="es-ES"/>
            </w:rPr>
          </w:pPr>
          <w:r w:rsidRPr="006B291C">
            <w:rPr>
              <w:rFonts w:ascii="Trebuchet MS" w:hAnsi="Trebuchet MS" w:cs="Arial"/>
              <w:sz w:val="22"/>
              <w:szCs w:val="22"/>
              <w:lang w:val="it-IT"/>
            </w:rPr>
            <w:t xml:space="preserve">2.2. </w:t>
          </w:r>
          <w:r w:rsidR="00CE433E" w:rsidRPr="006B291C">
            <w:rPr>
              <w:rFonts w:ascii="Trebuchet MS" w:hAnsi="Trebuchet MS" w:cs="Arial"/>
              <w:sz w:val="22"/>
              <w:szCs w:val="22"/>
              <w:lang w:val="it-IT"/>
            </w:rPr>
            <w:t>Serviciul Adopţii şi Postadopţii</w:t>
          </w:r>
          <w:r w:rsidR="00CE433E" w:rsidRPr="006B291C">
            <w:rPr>
              <w:rFonts w:ascii="Trebuchet MS" w:hAnsi="Trebuchet MS"/>
              <w:sz w:val="22"/>
              <w:szCs w:val="22"/>
            </w:rPr>
            <w:ptab w:relativeTo="margin" w:alignment="right" w:leader="dot"/>
          </w:r>
          <w:r w:rsidR="008812E7" w:rsidRPr="006B291C">
            <w:rPr>
              <w:rFonts w:ascii="Trebuchet MS" w:hAnsi="Trebuchet MS"/>
              <w:sz w:val="22"/>
              <w:szCs w:val="22"/>
              <w:lang w:val="es-ES"/>
            </w:rPr>
            <w:t>3</w:t>
          </w:r>
          <w:r w:rsidR="002F0350">
            <w:rPr>
              <w:rFonts w:ascii="Trebuchet MS" w:hAnsi="Trebuchet MS"/>
              <w:sz w:val="22"/>
              <w:szCs w:val="22"/>
              <w:lang w:val="es-ES"/>
            </w:rPr>
            <w:t>2</w:t>
          </w:r>
        </w:p>
        <w:p w:rsidR="00CE433E" w:rsidRPr="006B291C" w:rsidRDefault="0046279E" w:rsidP="00CE433E">
          <w:pPr>
            <w:spacing w:line="259" w:lineRule="auto"/>
            <w:rPr>
              <w:rFonts w:ascii="Trebuchet MS" w:hAnsi="Trebuchet MS"/>
              <w:sz w:val="22"/>
              <w:szCs w:val="22"/>
              <w:lang w:val="it-IT"/>
            </w:rPr>
          </w:pPr>
          <w:r w:rsidRPr="006B291C">
            <w:rPr>
              <w:rFonts w:ascii="Trebuchet MS" w:hAnsi="Trebuchet MS" w:cs="Arial"/>
              <w:bCs/>
              <w:sz w:val="22"/>
              <w:szCs w:val="22"/>
              <w:lang w:val="it-IT"/>
            </w:rPr>
            <w:t xml:space="preserve">2.3. </w:t>
          </w:r>
          <w:r w:rsidR="00510255" w:rsidRPr="006B291C">
            <w:rPr>
              <w:rFonts w:ascii="Trebuchet MS" w:hAnsi="Trebuchet MS" w:cs="Arial"/>
              <w:bCs/>
              <w:sz w:val="22"/>
              <w:szCs w:val="22"/>
              <w:lang w:val="it-IT"/>
            </w:rPr>
            <w:t xml:space="preserve">Serviciul </w:t>
          </w:r>
          <w:r w:rsidR="00CE433E" w:rsidRPr="006B291C">
            <w:rPr>
              <w:rFonts w:ascii="Trebuchet MS" w:hAnsi="Trebuchet MS" w:cs="Arial"/>
              <w:bCs/>
              <w:sz w:val="22"/>
              <w:szCs w:val="22"/>
              <w:lang w:val="it-IT"/>
            </w:rPr>
            <w:t>Resurse Umane</w:t>
          </w:r>
          <w:r w:rsidR="00CE433E" w:rsidRPr="006B291C">
            <w:rPr>
              <w:rFonts w:ascii="Trebuchet MS" w:hAnsi="Trebuchet MS"/>
              <w:sz w:val="22"/>
              <w:szCs w:val="22"/>
            </w:rPr>
            <w:ptab w:relativeTo="margin" w:alignment="right" w:leader="dot"/>
          </w:r>
          <w:r w:rsidR="008812E7" w:rsidRPr="006B291C">
            <w:rPr>
              <w:rFonts w:ascii="Trebuchet MS" w:hAnsi="Trebuchet MS"/>
              <w:sz w:val="22"/>
              <w:szCs w:val="22"/>
              <w:lang w:val="it-IT"/>
            </w:rPr>
            <w:t>3</w:t>
          </w:r>
          <w:r w:rsidR="00EE094D" w:rsidRPr="006B291C">
            <w:rPr>
              <w:rFonts w:ascii="Trebuchet MS" w:hAnsi="Trebuchet MS"/>
              <w:sz w:val="22"/>
              <w:szCs w:val="22"/>
              <w:lang w:val="it-IT"/>
            </w:rPr>
            <w:t>5</w:t>
          </w:r>
        </w:p>
        <w:p w:rsidR="00CE433E" w:rsidRPr="006B291C" w:rsidRDefault="0046279E" w:rsidP="00CE433E">
          <w:pPr>
            <w:spacing w:line="259" w:lineRule="auto"/>
            <w:rPr>
              <w:rFonts w:ascii="Trebuchet MS" w:hAnsi="Trebuchet MS"/>
              <w:sz w:val="22"/>
              <w:szCs w:val="22"/>
              <w:lang w:val="it-IT"/>
            </w:rPr>
          </w:pPr>
          <w:r w:rsidRPr="006B291C">
            <w:rPr>
              <w:rFonts w:ascii="Trebuchet MS" w:hAnsi="Trebuchet MS" w:cs="Arial"/>
              <w:bCs/>
              <w:sz w:val="22"/>
              <w:szCs w:val="22"/>
              <w:lang w:val="it-IT"/>
            </w:rPr>
            <w:t xml:space="preserve">2.4. </w:t>
          </w:r>
          <w:r w:rsidR="00CE433E" w:rsidRPr="006B291C">
            <w:rPr>
              <w:rFonts w:ascii="Trebuchet MS" w:hAnsi="Trebuchet MS" w:cs="Arial"/>
              <w:bCs/>
              <w:sz w:val="22"/>
              <w:szCs w:val="22"/>
              <w:lang w:val="it-IT"/>
            </w:rPr>
            <w:t>Compartimentul Audit Public Intern</w:t>
          </w:r>
          <w:r w:rsidR="00CE433E" w:rsidRPr="006B291C">
            <w:rPr>
              <w:rFonts w:ascii="Trebuchet MS" w:hAnsi="Trebuchet MS"/>
              <w:sz w:val="22"/>
              <w:szCs w:val="22"/>
            </w:rPr>
            <w:ptab w:relativeTo="margin" w:alignment="right" w:leader="dot"/>
          </w:r>
          <w:r w:rsidR="00EE094D" w:rsidRPr="006B291C">
            <w:rPr>
              <w:rFonts w:ascii="Trebuchet MS" w:hAnsi="Trebuchet MS"/>
              <w:sz w:val="22"/>
              <w:szCs w:val="22"/>
              <w:lang w:val="it-IT"/>
            </w:rPr>
            <w:t>3</w:t>
          </w:r>
          <w:r w:rsidR="002F0350">
            <w:rPr>
              <w:rFonts w:ascii="Trebuchet MS" w:hAnsi="Trebuchet MS"/>
              <w:sz w:val="22"/>
              <w:szCs w:val="22"/>
              <w:lang w:val="it-IT"/>
            </w:rPr>
            <w:t>8</w:t>
          </w:r>
        </w:p>
        <w:p w:rsidR="00BC2D04" w:rsidRPr="006B291C" w:rsidRDefault="0046279E" w:rsidP="00B6030A">
          <w:pPr>
            <w:spacing w:line="259" w:lineRule="auto"/>
            <w:jc w:val="both"/>
            <w:rPr>
              <w:rFonts w:ascii="Trebuchet MS" w:hAnsi="Trebuchet MS"/>
              <w:sz w:val="22"/>
              <w:szCs w:val="22"/>
              <w:lang w:val="it-IT"/>
            </w:rPr>
          </w:pPr>
          <w:r w:rsidRPr="006B291C">
            <w:rPr>
              <w:rFonts w:ascii="Trebuchet MS" w:hAnsi="Trebuchet MS" w:cs="Arial"/>
              <w:sz w:val="22"/>
              <w:szCs w:val="22"/>
              <w:lang w:val="ro-RO"/>
            </w:rPr>
            <w:t xml:space="preserve">2.5. </w:t>
          </w:r>
          <w:r w:rsidR="00CE433E" w:rsidRPr="006B291C">
            <w:rPr>
              <w:rFonts w:ascii="Trebuchet MS" w:hAnsi="Trebuchet MS" w:cs="Arial"/>
              <w:sz w:val="22"/>
              <w:szCs w:val="22"/>
              <w:lang w:val="ro-RO"/>
            </w:rPr>
            <w:t>Serviciul monitorizare servicii sociale, strategii, proiecte, calitatea serviciilor sociale, control intern şirelaţii cu publicul</w:t>
          </w:r>
          <w:r w:rsidR="00CE433E" w:rsidRPr="006B291C">
            <w:rPr>
              <w:rFonts w:ascii="Trebuchet MS" w:hAnsi="Trebuchet MS"/>
              <w:sz w:val="22"/>
              <w:szCs w:val="22"/>
            </w:rPr>
            <w:ptab w:relativeTo="margin" w:alignment="right" w:leader="dot"/>
          </w:r>
          <w:r w:rsidR="002F0350">
            <w:rPr>
              <w:rFonts w:ascii="Trebuchet MS" w:hAnsi="Trebuchet MS"/>
              <w:sz w:val="22"/>
              <w:szCs w:val="22"/>
              <w:lang w:val="it-IT"/>
            </w:rPr>
            <w:t>39</w:t>
          </w:r>
        </w:p>
        <w:p w:rsidR="00EE094D" w:rsidRPr="006B291C" w:rsidRDefault="00EE094D" w:rsidP="00B6030A">
          <w:pPr>
            <w:spacing w:line="259" w:lineRule="auto"/>
            <w:jc w:val="both"/>
            <w:rPr>
              <w:rFonts w:ascii="Trebuchet MS" w:hAnsi="Trebuchet MS"/>
              <w:sz w:val="22"/>
              <w:szCs w:val="22"/>
              <w:lang w:val="it-IT"/>
            </w:rPr>
          </w:pPr>
          <w:r w:rsidRPr="006B291C">
            <w:rPr>
              <w:rFonts w:ascii="Trebuchet MS" w:hAnsi="Trebuchet MS"/>
              <w:sz w:val="22"/>
              <w:szCs w:val="22"/>
              <w:lang w:val="it-IT"/>
            </w:rPr>
            <w:t xml:space="preserve">2.6. </w:t>
          </w:r>
          <w:r w:rsidR="003F2B55" w:rsidRPr="003F2B55">
            <w:rPr>
              <w:rFonts w:ascii="Trebuchet MS" w:hAnsi="Trebuchet MS"/>
              <w:sz w:val="22"/>
              <w:szCs w:val="22"/>
              <w:lang w:val="it-IT"/>
            </w:rPr>
            <w:t xml:space="preserve">Compartiment Securitate și Sănătate în Muncă și Situații de Urgență </w:t>
          </w:r>
          <w:r w:rsidRPr="006B291C">
            <w:rPr>
              <w:rFonts w:ascii="Trebuchet MS" w:hAnsi="Trebuchet MS"/>
              <w:sz w:val="22"/>
              <w:szCs w:val="22"/>
            </w:rPr>
            <w:ptab w:relativeTo="margin" w:alignment="right" w:leader="dot"/>
          </w:r>
          <w:r w:rsidRPr="006B291C">
            <w:rPr>
              <w:rFonts w:ascii="Trebuchet MS" w:hAnsi="Trebuchet MS"/>
              <w:sz w:val="22"/>
              <w:szCs w:val="22"/>
              <w:lang w:val="it-IT"/>
            </w:rPr>
            <w:t>44</w:t>
          </w:r>
        </w:p>
        <w:p w:rsidR="001A03F9" w:rsidRPr="006B291C" w:rsidRDefault="001A03F9" w:rsidP="009B5773">
          <w:pPr>
            <w:widowControl w:val="0"/>
            <w:autoSpaceDE w:val="0"/>
            <w:autoSpaceDN w:val="0"/>
            <w:adjustRightInd w:val="0"/>
            <w:spacing w:line="259" w:lineRule="auto"/>
            <w:jc w:val="both"/>
            <w:outlineLvl w:val="0"/>
            <w:rPr>
              <w:rFonts w:ascii="Trebuchet MS" w:hAnsi="Trebuchet MS" w:cs="Arial"/>
              <w:b/>
              <w:bCs/>
              <w:sz w:val="22"/>
              <w:szCs w:val="22"/>
              <w:lang w:val="it-IT"/>
            </w:rPr>
          </w:pPr>
        </w:p>
        <w:p w:rsidR="00BC2D04" w:rsidRPr="006B291C" w:rsidRDefault="00BC2D04" w:rsidP="009B5773">
          <w:pPr>
            <w:widowControl w:val="0"/>
            <w:autoSpaceDE w:val="0"/>
            <w:autoSpaceDN w:val="0"/>
            <w:adjustRightInd w:val="0"/>
            <w:spacing w:line="259" w:lineRule="auto"/>
            <w:jc w:val="both"/>
            <w:outlineLvl w:val="0"/>
            <w:rPr>
              <w:rFonts w:ascii="Trebuchet MS" w:hAnsi="Trebuchet MS" w:cs="Arial"/>
              <w:b/>
              <w:bCs/>
              <w:sz w:val="22"/>
              <w:szCs w:val="22"/>
              <w:lang w:val="it-IT"/>
            </w:rPr>
          </w:pPr>
          <w:r w:rsidRPr="006B291C">
            <w:rPr>
              <w:rFonts w:ascii="Trebuchet MS" w:hAnsi="Trebuchet MS" w:cs="Arial"/>
              <w:b/>
              <w:bCs/>
              <w:sz w:val="22"/>
              <w:szCs w:val="22"/>
              <w:lang w:val="it-IT"/>
            </w:rPr>
            <w:t>Capitolul III.</w:t>
          </w:r>
        </w:p>
        <w:p w:rsidR="009B5773" w:rsidRPr="006B291C" w:rsidRDefault="00BC2D04" w:rsidP="009B5773">
          <w:pPr>
            <w:widowControl w:val="0"/>
            <w:autoSpaceDE w:val="0"/>
            <w:autoSpaceDN w:val="0"/>
            <w:adjustRightInd w:val="0"/>
            <w:spacing w:line="259" w:lineRule="auto"/>
            <w:jc w:val="both"/>
            <w:outlineLvl w:val="0"/>
            <w:rPr>
              <w:rFonts w:ascii="Trebuchet MS" w:hAnsi="Trebuchet MS"/>
              <w:sz w:val="22"/>
              <w:szCs w:val="22"/>
              <w:lang w:val="it-IT"/>
            </w:rPr>
          </w:pPr>
          <w:r w:rsidRPr="006B291C">
            <w:rPr>
              <w:rFonts w:ascii="Trebuchet MS" w:hAnsi="Trebuchet MS" w:cs="Arial"/>
              <w:b/>
              <w:bCs/>
              <w:sz w:val="22"/>
              <w:szCs w:val="22"/>
              <w:lang w:val="it-IT"/>
            </w:rPr>
            <w:t>Servicii/compartimente ale Direcției de  Protecţia a Drepturilor Copilului</w:t>
          </w:r>
          <w:r w:rsidR="009B5773" w:rsidRPr="006B291C">
            <w:rPr>
              <w:rFonts w:ascii="Trebuchet MS" w:hAnsi="Trebuchet MS"/>
              <w:sz w:val="22"/>
              <w:szCs w:val="22"/>
            </w:rPr>
            <w:ptab w:relativeTo="margin" w:alignment="right" w:leader="dot"/>
          </w:r>
          <w:r w:rsidR="008812E7" w:rsidRPr="006B291C">
            <w:rPr>
              <w:rFonts w:ascii="Trebuchet MS" w:hAnsi="Trebuchet MS"/>
              <w:sz w:val="22"/>
              <w:szCs w:val="22"/>
              <w:lang w:val="it-IT"/>
            </w:rPr>
            <w:t>4</w:t>
          </w:r>
          <w:r w:rsidR="00E736A2" w:rsidRPr="006B291C">
            <w:rPr>
              <w:rFonts w:ascii="Trebuchet MS" w:hAnsi="Trebuchet MS"/>
              <w:sz w:val="22"/>
              <w:szCs w:val="22"/>
              <w:lang w:val="it-IT"/>
            </w:rPr>
            <w:t>6</w:t>
          </w:r>
        </w:p>
        <w:p w:rsidR="00BC2D04" w:rsidRPr="006B291C" w:rsidRDefault="00BC2D04" w:rsidP="009B5773">
          <w:pPr>
            <w:widowControl w:val="0"/>
            <w:autoSpaceDE w:val="0"/>
            <w:autoSpaceDN w:val="0"/>
            <w:adjustRightInd w:val="0"/>
            <w:spacing w:line="259" w:lineRule="auto"/>
            <w:jc w:val="both"/>
            <w:outlineLvl w:val="0"/>
            <w:rPr>
              <w:rFonts w:ascii="Trebuchet MS" w:hAnsi="Trebuchet MS"/>
              <w:sz w:val="22"/>
              <w:szCs w:val="22"/>
              <w:lang w:val="es-ES"/>
            </w:rPr>
          </w:pPr>
          <w:r w:rsidRPr="006B291C">
            <w:rPr>
              <w:rFonts w:ascii="Trebuchet MS" w:hAnsi="Trebuchet MS" w:cs="Arial"/>
              <w:bCs/>
              <w:sz w:val="22"/>
              <w:szCs w:val="22"/>
              <w:lang w:val="it-IT"/>
            </w:rPr>
            <w:t xml:space="preserve">3.1. Serviciul Îngrijire de Tip Familial al Copilului </w:t>
          </w:r>
          <w:r w:rsidR="009B5773" w:rsidRPr="006B291C">
            <w:rPr>
              <w:rFonts w:ascii="Trebuchet MS" w:hAnsi="Trebuchet MS"/>
              <w:sz w:val="22"/>
              <w:szCs w:val="22"/>
            </w:rPr>
            <w:ptab w:relativeTo="margin" w:alignment="right" w:leader="dot"/>
          </w:r>
          <w:r w:rsidR="008812E7" w:rsidRPr="006B291C">
            <w:rPr>
              <w:rFonts w:ascii="Trebuchet MS" w:hAnsi="Trebuchet MS"/>
              <w:sz w:val="22"/>
              <w:szCs w:val="22"/>
              <w:lang w:val="es-ES"/>
            </w:rPr>
            <w:t>4</w:t>
          </w:r>
          <w:r w:rsidR="00E736A2" w:rsidRPr="006B291C">
            <w:rPr>
              <w:rFonts w:ascii="Trebuchet MS" w:hAnsi="Trebuchet MS"/>
              <w:sz w:val="22"/>
              <w:szCs w:val="22"/>
              <w:lang w:val="es-ES"/>
            </w:rPr>
            <w:t>6</w:t>
          </w:r>
        </w:p>
        <w:p w:rsidR="0082021D" w:rsidRPr="006B291C" w:rsidRDefault="001A03F9" w:rsidP="009B5773">
          <w:pPr>
            <w:widowControl w:val="0"/>
            <w:autoSpaceDE w:val="0"/>
            <w:autoSpaceDN w:val="0"/>
            <w:adjustRightInd w:val="0"/>
            <w:spacing w:line="259" w:lineRule="auto"/>
            <w:jc w:val="both"/>
            <w:outlineLvl w:val="0"/>
            <w:rPr>
              <w:rFonts w:ascii="Trebuchet MS" w:hAnsi="Trebuchet MS" w:cs="Arial"/>
              <w:sz w:val="22"/>
              <w:szCs w:val="22"/>
              <w:lang w:val="it-IT"/>
            </w:rPr>
          </w:pPr>
          <w:r w:rsidRPr="006B291C">
            <w:rPr>
              <w:rFonts w:ascii="Trebuchet MS" w:hAnsi="Trebuchet MS" w:cs="Arial"/>
              <w:sz w:val="22"/>
              <w:szCs w:val="22"/>
              <w:lang w:val="it-IT"/>
            </w:rPr>
            <w:t xml:space="preserve">3.2. </w:t>
          </w:r>
          <w:r w:rsidR="0082021D" w:rsidRPr="006B291C">
            <w:rPr>
              <w:rFonts w:ascii="Trebuchet MS" w:hAnsi="Trebuchet MS" w:cs="Arial"/>
              <w:sz w:val="22"/>
              <w:szCs w:val="22"/>
              <w:lang w:val="it-IT"/>
            </w:rPr>
            <w:t xml:space="preserve">Serviciul </w:t>
          </w:r>
          <w:r w:rsidR="00FB1481" w:rsidRPr="006B291C">
            <w:rPr>
              <w:rFonts w:ascii="Trebuchet MS" w:hAnsi="Trebuchet MS" w:cs="Arial"/>
              <w:sz w:val="22"/>
              <w:szCs w:val="22"/>
              <w:lang w:val="it-IT"/>
            </w:rPr>
            <w:t>de Evaluare Inițială și pentru Copiii din Servicii Rezidențiale..........................</w:t>
          </w:r>
          <w:r w:rsidR="0082021D" w:rsidRPr="006B291C">
            <w:rPr>
              <w:rFonts w:ascii="Trebuchet MS" w:hAnsi="Trebuchet MS" w:cs="Arial"/>
              <w:sz w:val="22"/>
              <w:szCs w:val="22"/>
              <w:lang w:val="it-IT"/>
            </w:rPr>
            <w:t>..46</w:t>
          </w:r>
        </w:p>
        <w:p w:rsidR="0082021D" w:rsidRPr="00584BDD" w:rsidRDefault="0082021D" w:rsidP="0082021D">
          <w:pPr>
            <w:widowControl w:val="0"/>
            <w:autoSpaceDE w:val="0"/>
            <w:autoSpaceDN w:val="0"/>
            <w:adjustRightInd w:val="0"/>
            <w:spacing w:line="259" w:lineRule="auto"/>
            <w:jc w:val="both"/>
            <w:outlineLvl w:val="0"/>
            <w:rPr>
              <w:rFonts w:ascii="Trebuchet MS" w:hAnsi="Trebuchet MS"/>
              <w:sz w:val="22"/>
              <w:szCs w:val="22"/>
              <w:lang w:val="es-ES"/>
            </w:rPr>
          </w:pPr>
          <w:r w:rsidRPr="006B291C">
            <w:rPr>
              <w:rFonts w:ascii="Trebuchet MS" w:hAnsi="Trebuchet MS" w:cs="Arial"/>
              <w:bCs/>
              <w:sz w:val="22"/>
              <w:szCs w:val="22"/>
              <w:lang w:val="it-IT"/>
            </w:rPr>
            <w:t xml:space="preserve">3.3. Secretariatul </w:t>
          </w:r>
          <w:r w:rsidRPr="00584BDD">
            <w:rPr>
              <w:rFonts w:ascii="Trebuchet MS" w:hAnsi="Trebuchet MS" w:cs="Arial"/>
              <w:bCs/>
              <w:sz w:val="22"/>
              <w:szCs w:val="22"/>
              <w:lang w:val="it-IT"/>
            </w:rPr>
            <w:t xml:space="preserve">Comisiei pentru Protecţia Copilului </w:t>
          </w:r>
          <w:r w:rsidRPr="00584BDD">
            <w:rPr>
              <w:rFonts w:ascii="Trebuchet MS" w:hAnsi="Trebuchet MS"/>
              <w:sz w:val="22"/>
              <w:szCs w:val="22"/>
            </w:rPr>
            <w:ptab w:relativeTo="margin" w:alignment="right" w:leader="dot"/>
          </w:r>
          <w:r w:rsidRPr="00584BDD">
            <w:rPr>
              <w:rFonts w:ascii="Trebuchet MS" w:hAnsi="Trebuchet MS"/>
              <w:sz w:val="22"/>
              <w:szCs w:val="22"/>
              <w:lang w:val="it-IT"/>
            </w:rPr>
            <w:t>49</w:t>
          </w:r>
        </w:p>
        <w:p w:rsidR="0082021D" w:rsidRPr="00584BDD" w:rsidRDefault="0082021D" w:rsidP="009B5773">
          <w:pPr>
            <w:widowControl w:val="0"/>
            <w:autoSpaceDE w:val="0"/>
            <w:autoSpaceDN w:val="0"/>
            <w:adjustRightInd w:val="0"/>
            <w:spacing w:line="259" w:lineRule="auto"/>
            <w:jc w:val="both"/>
            <w:outlineLvl w:val="0"/>
            <w:rPr>
              <w:rFonts w:ascii="Trebuchet MS" w:hAnsi="Trebuchet MS" w:cs="Arial"/>
              <w:sz w:val="22"/>
              <w:szCs w:val="22"/>
              <w:lang w:val="it-IT"/>
            </w:rPr>
          </w:pPr>
          <w:r w:rsidRPr="00584BDD">
            <w:rPr>
              <w:rFonts w:ascii="Trebuchet MS" w:hAnsi="Trebuchet MS" w:cs="Arial"/>
              <w:bCs/>
              <w:sz w:val="22"/>
              <w:szCs w:val="22"/>
              <w:lang w:val="it-IT"/>
            </w:rPr>
            <w:t xml:space="preserve">3.4. Serviciul de Evaluare Complexă al Copilului </w:t>
          </w:r>
          <w:r w:rsidRPr="00584BDD">
            <w:rPr>
              <w:rFonts w:ascii="Trebuchet MS" w:hAnsi="Trebuchet MS"/>
              <w:sz w:val="22"/>
              <w:szCs w:val="22"/>
            </w:rPr>
            <w:ptab w:relativeTo="margin" w:alignment="right" w:leader="dot"/>
          </w:r>
          <w:r w:rsidR="002F0350" w:rsidRPr="00584BDD">
            <w:rPr>
              <w:rFonts w:ascii="Trebuchet MS" w:hAnsi="Trebuchet MS"/>
              <w:sz w:val="22"/>
              <w:szCs w:val="22"/>
              <w:lang w:val="es-ES"/>
            </w:rPr>
            <w:t>50</w:t>
          </w:r>
        </w:p>
        <w:p w:rsidR="001A03F9" w:rsidRPr="00584BDD" w:rsidRDefault="0082021D" w:rsidP="009B5773">
          <w:pPr>
            <w:widowControl w:val="0"/>
            <w:autoSpaceDE w:val="0"/>
            <w:autoSpaceDN w:val="0"/>
            <w:adjustRightInd w:val="0"/>
            <w:spacing w:line="259" w:lineRule="auto"/>
            <w:jc w:val="both"/>
            <w:outlineLvl w:val="0"/>
            <w:rPr>
              <w:rFonts w:ascii="Trebuchet MS" w:hAnsi="Trebuchet MS"/>
              <w:sz w:val="22"/>
              <w:szCs w:val="22"/>
              <w:lang w:val="es-ES"/>
            </w:rPr>
          </w:pPr>
          <w:r w:rsidRPr="00584BDD">
            <w:rPr>
              <w:rFonts w:ascii="Trebuchet MS" w:hAnsi="Trebuchet MS" w:cs="Arial"/>
              <w:sz w:val="22"/>
              <w:szCs w:val="22"/>
              <w:lang w:val="it-IT"/>
            </w:rPr>
            <w:t xml:space="preserve">3.5. </w:t>
          </w:r>
          <w:r w:rsidR="001A03F9" w:rsidRPr="00584BDD">
            <w:rPr>
              <w:rFonts w:ascii="Trebuchet MS" w:hAnsi="Trebuchet MS" w:cs="Arial"/>
              <w:sz w:val="22"/>
              <w:szCs w:val="22"/>
              <w:lang w:val="it-IT"/>
            </w:rPr>
            <w:t xml:space="preserve">Serviciul  Asistenţă  Maternală  Profesionistă </w:t>
          </w:r>
          <w:r w:rsidR="001A03F9" w:rsidRPr="00584BDD">
            <w:rPr>
              <w:rFonts w:ascii="Trebuchet MS" w:hAnsi="Trebuchet MS"/>
              <w:sz w:val="22"/>
              <w:szCs w:val="22"/>
            </w:rPr>
            <w:ptab w:relativeTo="margin" w:alignment="right" w:leader="dot"/>
          </w:r>
          <w:r w:rsidR="001A03F9" w:rsidRPr="00584BDD">
            <w:rPr>
              <w:rFonts w:ascii="Trebuchet MS" w:hAnsi="Trebuchet MS"/>
              <w:sz w:val="22"/>
              <w:szCs w:val="22"/>
              <w:lang w:val="es-ES"/>
            </w:rPr>
            <w:t>5</w:t>
          </w:r>
          <w:r w:rsidRPr="00584BDD">
            <w:rPr>
              <w:rFonts w:ascii="Trebuchet MS" w:hAnsi="Trebuchet MS"/>
              <w:sz w:val="22"/>
              <w:szCs w:val="22"/>
              <w:lang w:val="es-ES"/>
            </w:rPr>
            <w:t>3</w:t>
          </w:r>
        </w:p>
        <w:p w:rsidR="00A37D7D" w:rsidRPr="00584BDD" w:rsidRDefault="00A37D7D" w:rsidP="009B5773">
          <w:pPr>
            <w:widowControl w:val="0"/>
            <w:autoSpaceDE w:val="0"/>
            <w:autoSpaceDN w:val="0"/>
            <w:adjustRightInd w:val="0"/>
            <w:spacing w:line="259" w:lineRule="auto"/>
            <w:jc w:val="both"/>
            <w:outlineLvl w:val="0"/>
            <w:rPr>
              <w:rFonts w:ascii="Trebuchet MS" w:hAnsi="Trebuchet MS"/>
              <w:sz w:val="22"/>
              <w:szCs w:val="22"/>
              <w:lang w:val="it-IT"/>
            </w:rPr>
          </w:pPr>
          <w:r w:rsidRPr="00584BDD">
            <w:rPr>
              <w:rFonts w:ascii="Trebuchet MS" w:hAnsi="Trebuchet MS"/>
              <w:sz w:val="22"/>
              <w:szCs w:val="22"/>
              <w:lang w:val="es-ES"/>
            </w:rPr>
            <w:t xml:space="preserve">3.6. </w:t>
          </w:r>
          <w:r w:rsidRPr="00584BDD">
            <w:rPr>
              <w:rFonts w:ascii="Trebuchet MS" w:hAnsi="Trebuchet MS" w:cs="Arial"/>
              <w:bCs/>
              <w:sz w:val="22"/>
              <w:szCs w:val="22"/>
              <w:lang w:val="it-IT"/>
            </w:rPr>
            <w:t xml:space="preserve">Telefonul copilului </w:t>
          </w:r>
          <w:r w:rsidR="0044515C" w:rsidRPr="00584BDD">
            <w:rPr>
              <w:rFonts w:ascii="Trebuchet MS" w:hAnsi="Trebuchet MS" w:cs="Arial"/>
              <w:bCs/>
              <w:sz w:val="22"/>
              <w:szCs w:val="22"/>
              <w:lang w:val="it-IT"/>
            </w:rPr>
            <w:t>ș</w:t>
          </w:r>
          <w:r w:rsidRPr="00584BDD">
            <w:rPr>
              <w:rFonts w:ascii="Trebuchet MS" w:hAnsi="Trebuchet MS" w:cs="Arial"/>
              <w:bCs/>
              <w:sz w:val="22"/>
              <w:szCs w:val="22"/>
              <w:lang w:val="it-IT"/>
            </w:rPr>
            <w:t>i echipa mobil</w:t>
          </w:r>
          <w:r w:rsidR="0044515C" w:rsidRPr="00584BDD">
            <w:rPr>
              <w:rFonts w:ascii="Trebuchet MS" w:hAnsi="Trebuchet MS" w:cs="Arial"/>
              <w:bCs/>
              <w:sz w:val="22"/>
              <w:szCs w:val="22"/>
              <w:lang w:val="it-IT"/>
            </w:rPr>
            <w:t>ă</w:t>
          </w:r>
          <w:r w:rsidRPr="00584BDD">
            <w:rPr>
              <w:rFonts w:ascii="Trebuchet MS" w:hAnsi="Trebuchet MS" w:cs="Arial"/>
              <w:b/>
              <w:sz w:val="22"/>
              <w:szCs w:val="22"/>
              <w:lang w:val="it-IT"/>
            </w:rPr>
            <w:t>..................................</w:t>
          </w:r>
          <w:r w:rsidR="0044515C" w:rsidRPr="00584BDD">
            <w:rPr>
              <w:rFonts w:ascii="Trebuchet MS" w:hAnsi="Trebuchet MS" w:cs="Arial"/>
              <w:b/>
              <w:sz w:val="22"/>
              <w:szCs w:val="22"/>
              <w:lang w:val="it-IT"/>
            </w:rPr>
            <w:t>..</w:t>
          </w:r>
          <w:r w:rsidRPr="00584BDD">
            <w:rPr>
              <w:rFonts w:ascii="Trebuchet MS" w:hAnsi="Trebuchet MS" w:cs="Arial"/>
              <w:b/>
              <w:sz w:val="22"/>
              <w:szCs w:val="22"/>
              <w:lang w:val="it-IT"/>
            </w:rPr>
            <w:t>................................</w:t>
          </w:r>
          <w:r w:rsidR="0044515C" w:rsidRPr="00584BDD">
            <w:rPr>
              <w:rFonts w:ascii="Trebuchet MS" w:hAnsi="Trebuchet MS" w:cs="Arial"/>
              <w:b/>
              <w:sz w:val="22"/>
              <w:szCs w:val="22"/>
              <w:lang w:val="it-IT"/>
            </w:rPr>
            <w:t xml:space="preserve">. </w:t>
          </w:r>
          <w:r w:rsidR="0044515C" w:rsidRPr="00584BDD">
            <w:rPr>
              <w:rFonts w:ascii="Trebuchet MS" w:hAnsi="Trebuchet MS" w:cs="Arial"/>
              <w:bCs/>
              <w:sz w:val="22"/>
              <w:szCs w:val="22"/>
              <w:lang w:val="it-IT"/>
            </w:rPr>
            <w:t>5</w:t>
          </w:r>
          <w:r w:rsidR="002F0350" w:rsidRPr="00584BDD">
            <w:rPr>
              <w:rFonts w:ascii="Trebuchet MS" w:hAnsi="Trebuchet MS" w:cs="Arial"/>
              <w:bCs/>
              <w:sz w:val="22"/>
              <w:szCs w:val="22"/>
              <w:lang w:val="it-IT"/>
            </w:rPr>
            <w:t>3</w:t>
          </w:r>
        </w:p>
        <w:p w:rsidR="009B5773" w:rsidRPr="00584BDD" w:rsidRDefault="009B5773" w:rsidP="009B5773">
          <w:pPr>
            <w:widowControl w:val="0"/>
            <w:autoSpaceDE w:val="0"/>
            <w:autoSpaceDN w:val="0"/>
            <w:adjustRightInd w:val="0"/>
            <w:spacing w:line="259" w:lineRule="auto"/>
            <w:jc w:val="both"/>
            <w:outlineLvl w:val="0"/>
            <w:rPr>
              <w:rFonts w:ascii="Trebuchet MS" w:hAnsi="Trebuchet MS" w:cs="Arial"/>
              <w:b/>
              <w:bCs/>
              <w:sz w:val="22"/>
              <w:szCs w:val="22"/>
              <w:lang w:val="it-IT"/>
            </w:rPr>
          </w:pPr>
          <w:r w:rsidRPr="00584BDD">
            <w:rPr>
              <w:rFonts w:ascii="Trebuchet MS" w:hAnsi="Trebuchet MS" w:cs="Arial"/>
              <w:b/>
              <w:bCs/>
              <w:sz w:val="22"/>
              <w:szCs w:val="22"/>
              <w:lang w:val="it-IT"/>
            </w:rPr>
            <w:t xml:space="preserve">Capitolul IV. </w:t>
          </w:r>
        </w:p>
        <w:p w:rsidR="009B5773" w:rsidRPr="00584BDD" w:rsidRDefault="009B5773" w:rsidP="009B5773">
          <w:pPr>
            <w:spacing w:line="259" w:lineRule="auto"/>
            <w:jc w:val="both"/>
            <w:rPr>
              <w:rFonts w:ascii="Trebuchet MS" w:hAnsi="Trebuchet MS"/>
              <w:sz w:val="22"/>
              <w:szCs w:val="22"/>
              <w:lang w:val="es-ES"/>
            </w:rPr>
          </w:pPr>
          <w:r w:rsidRPr="00584BDD">
            <w:rPr>
              <w:rFonts w:ascii="Trebuchet MS" w:hAnsi="Trebuchet MS" w:cs="Arial"/>
              <w:b/>
              <w:bCs/>
              <w:sz w:val="22"/>
              <w:szCs w:val="22"/>
              <w:lang w:val="it-IT"/>
            </w:rPr>
            <w:t>Servicii/compartimente ale Direcției de Asistență Socială pentru Persoanele Adulte</w:t>
          </w:r>
          <w:r w:rsidRPr="00584BDD">
            <w:rPr>
              <w:rFonts w:ascii="Trebuchet MS" w:hAnsi="Trebuchet MS"/>
              <w:sz w:val="22"/>
              <w:szCs w:val="22"/>
            </w:rPr>
            <w:ptab w:relativeTo="margin" w:alignment="right" w:leader="dot"/>
          </w:r>
          <w:r w:rsidR="008812E7" w:rsidRPr="00584BDD">
            <w:rPr>
              <w:rFonts w:ascii="Trebuchet MS" w:hAnsi="Trebuchet MS"/>
              <w:sz w:val="22"/>
              <w:szCs w:val="22"/>
              <w:lang w:val="es-ES"/>
            </w:rPr>
            <w:t>5</w:t>
          </w:r>
          <w:r w:rsidR="002F0350" w:rsidRPr="00584BDD">
            <w:rPr>
              <w:rFonts w:ascii="Trebuchet MS" w:hAnsi="Trebuchet MS"/>
              <w:sz w:val="22"/>
              <w:szCs w:val="22"/>
              <w:lang w:val="es-ES"/>
            </w:rPr>
            <w:t>5</w:t>
          </w:r>
        </w:p>
        <w:p w:rsidR="0042218D" w:rsidRPr="00584BDD" w:rsidRDefault="0042218D" w:rsidP="0042218D">
          <w:pPr>
            <w:widowControl w:val="0"/>
            <w:autoSpaceDE w:val="0"/>
            <w:autoSpaceDN w:val="0"/>
            <w:adjustRightInd w:val="0"/>
            <w:jc w:val="both"/>
            <w:rPr>
              <w:rFonts w:ascii="Trebuchet MS" w:hAnsi="Trebuchet MS" w:cs="Arial"/>
              <w:b/>
              <w:bCs/>
              <w:sz w:val="22"/>
              <w:szCs w:val="22"/>
              <w:lang w:val="ro-RO"/>
            </w:rPr>
          </w:pPr>
          <w:r w:rsidRPr="00584BDD">
            <w:rPr>
              <w:rFonts w:ascii="Trebuchet MS" w:hAnsi="Trebuchet MS"/>
              <w:sz w:val="22"/>
              <w:szCs w:val="22"/>
              <w:lang w:val="es-ES"/>
            </w:rPr>
            <w:t>4.1.</w:t>
          </w:r>
          <w:r w:rsidRPr="00584BDD">
            <w:rPr>
              <w:rFonts w:ascii="Trebuchet MS" w:hAnsi="Trebuchet MS" w:cs="Arial"/>
              <w:sz w:val="22"/>
              <w:szCs w:val="22"/>
              <w:lang w:val="ro-RO"/>
            </w:rPr>
            <w:t>Serviciul de Evidență, Plată și Beneficii de Asistență Socială (SEPBAS)</w:t>
          </w:r>
          <w:r w:rsidR="0032202A" w:rsidRPr="00584BDD">
            <w:rPr>
              <w:rFonts w:ascii="Trebuchet MS" w:hAnsi="Trebuchet MS"/>
              <w:sz w:val="22"/>
              <w:szCs w:val="22"/>
            </w:rPr>
            <w:ptab w:relativeTo="margin" w:alignment="right" w:leader="dot"/>
          </w:r>
          <w:r w:rsidRPr="00584BDD">
            <w:rPr>
              <w:rFonts w:ascii="Trebuchet MS" w:hAnsi="Trebuchet MS" w:cs="Arial"/>
              <w:sz w:val="22"/>
              <w:szCs w:val="22"/>
              <w:lang w:val="ro-RO"/>
            </w:rPr>
            <w:t>5</w:t>
          </w:r>
          <w:r w:rsidR="002F0350" w:rsidRPr="00584BDD">
            <w:rPr>
              <w:rFonts w:ascii="Trebuchet MS" w:hAnsi="Trebuchet MS" w:cs="Arial"/>
              <w:sz w:val="22"/>
              <w:szCs w:val="22"/>
              <w:lang w:val="ro-RO"/>
            </w:rPr>
            <w:t>5</w:t>
          </w:r>
        </w:p>
        <w:p w:rsidR="0042218D" w:rsidRPr="00584BDD" w:rsidRDefault="0042218D" w:rsidP="0042218D">
          <w:pPr>
            <w:spacing w:line="259" w:lineRule="auto"/>
            <w:jc w:val="both"/>
            <w:rPr>
              <w:rFonts w:ascii="Trebuchet MS" w:hAnsi="Trebuchet MS"/>
              <w:sz w:val="22"/>
              <w:szCs w:val="22"/>
              <w:lang w:val="es-ES"/>
            </w:rPr>
          </w:pPr>
          <w:r w:rsidRPr="00584BDD">
            <w:rPr>
              <w:rFonts w:ascii="Trebuchet MS" w:hAnsi="Trebuchet MS" w:cs="Arial"/>
              <w:bCs/>
              <w:sz w:val="22"/>
              <w:szCs w:val="22"/>
              <w:lang w:val="ro-RO"/>
            </w:rPr>
            <w:t>4.2. Serviciul Evaluare Complexă a Persoanelor Adulte cu handicap</w:t>
          </w:r>
          <w:r w:rsidRPr="00584BDD">
            <w:rPr>
              <w:rFonts w:ascii="Trebuchet MS" w:hAnsi="Trebuchet MS"/>
              <w:sz w:val="22"/>
              <w:szCs w:val="22"/>
            </w:rPr>
            <w:ptab w:relativeTo="margin" w:alignment="right" w:leader="dot"/>
          </w:r>
          <w:r w:rsidR="0032202A" w:rsidRPr="00584BDD">
            <w:rPr>
              <w:rFonts w:ascii="Trebuchet MS" w:hAnsi="Trebuchet MS"/>
              <w:sz w:val="22"/>
              <w:szCs w:val="22"/>
              <w:lang w:val="es-ES"/>
            </w:rPr>
            <w:t>5</w:t>
          </w:r>
          <w:r w:rsidR="002F0350" w:rsidRPr="00584BDD">
            <w:rPr>
              <w:rFonts w:ascii="Trebuchet MS" w:hAnsi="Trebuchet MS"/>
              <w:sz w:val="22"/>
              <w:szCs w:val="22"/>
              <w:lang w:val="es-ES"/>
            </w:rPr>
            <w:t>7</w:t>
          </w:r>
        </w:p>
        <w:p w:rsidR="00BA675B" w:rsidRPr="00584BDD" w:rsidRDefault="00BA675B" w:rsidP="0042218D">
          <w:pPr>
            <w:spacing w:line="259" w:lineRule="auto"/>
            <w:jc w:val="both"/>
            <w:rPr>
              <w:rFonts w:ascii="Trebuchet MS" w:hAnsi="Trebuchet MS"/>
              <w:sz w:val="22"/>
              <w:szCs w:val="22"/>
              <w:lang w:val="es-ES"/>
            </w:rPr>
          </w:pPr>
          <w:r w:rsidRPr="00584BDD">
            <w:rPr>
              <w:rFonts w:ascii="Trebuchet MS" w:hAnsi="Trebuchet MS"/>
              <w:sz w:val="22"/>
              <w:szCs w:val="22"/>
              <w:lang w:val="es-ES"/>
            </w:rPr>
            <w:t xml:space="preserve">       4.2.1 Compartimentul APP.............................................................................. ...58</w:t>
          </w:r>
        </w:p>
        <w:p w:rsidR="0042218D" w:rsidRPr="00584BDD" w:rsidRDefault="0042218D" w:rsidP="0042218D">
          <w:pPr>
            <w:spacing w:line="259" w:lineRule="auto"/>
            <w:jc w:val="both"/>
            <w:rPr>
              <w:rFonts w:ascii="Trebuchet MS" w:hAnsi="Trebuchet MS"/>
              <w:sz w:val="22"/>
              <w:szCs w:val="22"/>
              <w:lang w:val="es-ES"/>
            </w:rPr>
          </w:pPr>
          <w:r w:rsidRPr="00584BDD">
            <w:rPr>
              <w:rFonts w:ascii="Trebuchet MS" w:hAnsi="Trebuchet MS" w:cs="Arial"/>
              <w:sz w:val="22"/>
              <w:szCs w:val="22"/>
              <w:lang w:val="ro-RO"/>
            </w:rPr>
            <w:t>4.3.</w:t>
          </w:r>
          <w:r w:rsidRPr="00584BDD">
            <w:rPr>
              <w:rFonts w:ascii="Trebuchet MS" w:hAnsi="Trebuchet MS" w:cs="Arial"/>
              <w:bCs/>
              <w:sz w:val="22"/>
              <w:szCs w:val="22"/>
              <w:lang w:val="ro-RO"/>
            </w:rPr>
            <w:t xml:space="preserve"> Secretariatul Comisiei de Evaluare a Persoanelor Adulte cu handicap</w:t>
          </w:r>
          <w:r w:rsidRPr="00584BDD">
            <w:rPr>
              <w:rFonts w:ascii="Trebuchet MS" w:hAnsi="Trebuchet MS"/>
              <w:sz w:val="22"/>
              <w:szCs w:val="22"/>
            </w:rPr>
            <w:ptab w:relativeTo="margin" w:alignment="right" w:leader="dot"/>
          </w:r>
          <w:r w:rsidR="0032202A" w:rsidRPr="00584BDD">
            <w:rPr>
              <w:rFonts w:ascii="Trebuchet MS" w:hAnsi="Trebuchet MS"/>
              <w:sz w:val="22"/>
              <w:szCs w:val="22"/>
              <w:lang w:val="es-ES"/>
            </w:rPr>
            <w:t>5</w:t>
          </w:r>
          <w:r w:rsidR="002F0350" w:rsidRPr="00584BDD">
            <w:rPr>
              <w:rFonts w:ascii="Trebuchet MS" w:hAnsi="Trebuchet MS"/>
              <w:sz w:val="22"/>
              <w:szCs w:val="22"/>
              <w:lang w:val="es-ES"/>
            </w:rPr>
            <w:t>9</w:t>
          </w:r>
        </w:p>
        <w:p w:rsidR="009B5773" w:rsidRPr="00584BDD" w:rsidRDefault="00500118" w:rsidP="009B5773">
          <w:pPr>
            <w:spacing w:line="259" w:lineRule="auto"/>
            <w:jc w:val="both"/>
            <w:rPr>
              <w:rFonts w:ascii="Trebuchet MS" w:hAnsi="Trebuchet MS"/>
              <w:sz w:val="22"/>
              <w:szCs w:val="22"/>
              <w:lang w:val="es-ES"/>
            </w:rPr>
          </w:pPr>
          <w:r w:rsidRPr="00584BDD">
            <w:rPr>
              <w:rFonts w:ascii="Trebuchet MS" w:hAnsi="Trebuchet MS" w:cs="Arial"/>
              <w:bCs/>
              <w:sz w:val="22"/>
              <w:szCs w:val="22"/>
              <w:lang w:val="fr-FR"/>
            </w:rPr>
            <w:t>4</w:t>
          </w:r>
          <w:r w:rsidR="009B5773" w:rsidRPr="00584BDD">
            <w:rPr>
              <w:rFonts w:ascii="Trebuchet MS" w:hAnsi="Trebuchet MS" w:cs="Arial"/>
              <w:bCs/>
              <w:sz w:val="22"/>
              <w:szCs w:val="22"/>
              <w:lang w:val="fr-FR"/>
            </w:rPr>
            <w:t>.</w:t>
          </w:r>
          <w:r w:rsidR="0042218D" w:rsidRPr="00584BDD">
            <w:rPr>
              <w:rFonts w:ascii="Trebuchet MS" w:hAnsi="Trebuchet MS" w:cs="Arial"/>
              <w:bCs/>
              <w:sz w:val="22"/>
              <w:szCs w:val="22"/>
              <w:lang w:val="fr-FR"/>
            </w:rPr>
            <w:t>4</w:t>
          </w:r>
          <w:r w:rsidR="009B5773" w:rsidRPr="00584BDD">
            <w:rPr>
              <w:rFonts w:ascii="Trebuchet MS" w:hAnsi="Trebuchet MS" w:cs="Arial"/>
              <w:bCs/>
              <w:sz w:val="22"/>
              <w:szCs w:val="22"/>
              <w:lang w:val="fr-FR"/>
            </w:rPr>
            <w:t xml:space="preserve">. </w:t>
          </w:r>
          <w:r w:rsidR="001A03F9" w:rsidRPr="00584BDD">
            <w:rPr>
              <w:rFonts w:ascii="Trebuchet MS" w:hAnsi="Trebuchet MS" w:cs="Arial"/>
              <w:sz w:val="22"/>
              <w:szCs w:val="22"/>
              <w:lang w:val="fr-FR"/>
            </w:rPr>
            <w:t xml:space="preserve">Serviciul Management </w:t>
          </w:r>
          <w:r w:rsidR="00194320" w:rsidRPr="00584BDD">
            <w:rPr>
              <w:rFonts w:ascii="Trebuchet MS" w:hAnsi="Trebuchet MS" w:cs="Arial"/>
              <w:sz w:val="22"/>
              <w:szCs w:val="22"/>
              <w:lang w:val="fr-FR"/>
            </w:rPr>
            <w:t>d</w:t>
          </w:r>
          <w:r w:rsidR="001A03F9" w:rsidRPr="00584BDD">
            <w:rPr>
              <w:rFonts w:ascii="Trebuchet MS" w:hAnsi="Trebuchet MS" w:cs="Arial"/>
              <w:sz w:val="22"/>
              <w:szCs w:val="22"/>
              <w:lang w:val="fr-FR"/>
            </w:rPr>
            <w:t>e Caz</w:t>
          </w:r>
          <w:r w:rsidR="00194320" w:rsidRPr="00584BDD">
            <w:rPr>
              <w:rFonts w:ascii="Trebuchet MS" w:hAnsi="Trebuchet MS" w:cs="Arial"/>
              <w:sz w:val="22"/>
              <w:szCs w:val="22"/>
              <w:lang w:val="fr-FR"/>
            </w:rPr>
            <w:t>p</w:t>
          </w:r>
          <w:r w:rsidR="001A03F9" w:rsidRPr="00584BDD">
            <w:rPr>
              <w:rFonts w:ascii="Trebuchet MS" w:hAnsi="Trebuchet MS" w:cs="Arial"/>
              <w:sz w:val="22"/>
              <w:szCs w:val="22"/>
              <w:lang w:val="fr-FR"/>
            </w:rPr>
            <w:t>entruAdulți</w:t>
          </w:r>
          <w:r w:rsidR="009B5773" w:rsidRPr="00584BDD">
            <w:rPr>
              <w:rFonts w:ascii="Trebuchet MS" w:hAnsi="Trebuchet MS"/>
              <w:sz w:val="22"/>
              <w:szCs w:val="22"/>
            </w:rPr>
            <w:ptab w:relativeTo="margin" w:alignment="right" w:leader="dot"/>
          </w:r>
          <w:r w:rsidR="0032202A" w:rsidRPr="00584BDD">
            <w:rPr>
              <w:rFonts w:ascii="Trebuchet MS" w:hAnsi="Trebuchet MS"/>
              <w:sz w:val="22"/>
              <w:szCs w:val="22"/>
              <w:lang w:val="es-ES"/>
            </w:rPr>
            <w:t>6</w:t>
          </w:r>
          <w:r w:rsidR="002F0350" w:rsidRPr="00584BDD">
            <w:rPr>
              <w:rFonts w:ascii="Trebuchet MS" w:hAnsi="Trebuchet MS"/>
              <w:sz w:val="22"/>
              <w:szCs w:val="22"/>
              <w:lang w:val="es-ES"/>
            </w:rPr>
            <w:t>1</w:t>
          </w:r>
        </w:p>
        <w:p w:rsidR="003656FD" w:rsidRPr="00584BDD" w:rsidRDefault="00500118" w:rsidP="00D44995">
          <w:pPr>
            <w:spacing w:line="259" w:lineRule="auto"/>
            <w:ind w:firstLine="720"/>
            <w:jc w:val="both"/>
            <w:rPr>
              <w:rFonts w:ascii="Trebuchet MS" w:hAnsi="Trebuchet MS"/>
              <w:sz w:val="22"/>
              <w:szCs w:val="22"/>
              <w:lang w:val="es-ES"/>
            </w:rPr>
          </w:pPr>
          <w:r w:rsidRPr="00584BDD">
            <w:rPr>
              <w:rFonts w:ascii="Trebuchet MS" w:hAnsi="Trebuchet MS" w:cs="Arial"/>
              <w:sz w:val="22"/>
              <w:szCs w:val="22"/>
              <w:lang w:val="ro-RO"/>
            </w:rPr>
            <w:t>4</w:t>
          </w:r>
          <w:r w:rsidR="009B5773" w:rsidRPr="00584BDD">
            <w:rPr>
              <w:rFonts w:ascii="Trebuchet MS" w:hAnsi="Trebuchet MS" w:cs="Arial"/>
              <w:sz w:val="22"/>
              <w:szCs w:val="22"/>
              <w:lang w:val="ro-RO"/>
            </w:rPr>
            <w:t>.</w:t>
          </w:r>
          <w:r w:rsidR="0042218D" w:rsidRPr="00584BDD">
            <w:rPr>
              <w:rFonts w:ascii="Trebuchet MS" w:hAnsi="Trebuchet MS" w:cs="Arial"/>
              <w:sz w:val="22"/>
              <w:szCs w:val="22"/>
              <w:lang w:val="ro-RO"/>
            </w:rPr>
            <w:t>4</w:t>
          </w:r>
          <w:r w:rsidR="009B5773" w:rsidRPr="00584BDD">
            <w:rPr>
              <w:rFonts w:ascii="Trebuchet MS" w:hAnsi="Trebuchet MS" w:cs="Arial"/>
              <w:sz w:val="22"/>
              <w:szCs w:val="22"/>
              <w:lang w:val="ro-RO"/>
            </w:rPr>
            <w:t xml:space="preserve">.1. </w:t>
          </w:r>
          <w:r w:rsidR="003656FD" w:rsidRPr="00584BDD">
            <w:rPr>
              <w:rFonts w:ascii="Trebuchet MS" w:hAnsi="Trebuchet MS"/>
              <w:sz w:val="22"/>
              <w:szCs w:val="22"/>
              <w:lang w:val="es-ES"/>
            </w:rPr>
            <w:t>Compartimentul locuire incluzivă</w:t>
          </w:r>
          <w:r w:rsidR="003656FD" w:rsidRPr="00584BDD">
            <w:rPr>
              <w:rFonts w:ascii="Trebuchet MS" w:hAnsi="Trebuchet MS"/>
              <w:sz w:val="22"/>
              <w:szCs w:val="22"/>
            </w:rPr>
            <w:ptab w:relativeTo="margin" w:alignment="right" w:leader="dot"/>
          </w:r>
          <w:r w:rsidR="003656FD" w:rsidRPr="00584BDD">
            <w:rPr>
              <w:rFonts w:ascii="Trebuchet MS" w:hAnsi="Trebuchet MS"/>
              <w:sz w:val="22"/>
              <w:szCs w:val="22"/>
              <w:lang w:val="es-ES"/>
            </w:rPr>
            <w:t>6</w:t>
          </w:r>
          <w:r w:rsidR="002F0350" w:rsidRPr="00584BDD">
            <w:rPr>
              <w:rFonts w:ascii="Trebuchet MS" w:hAnsi="Trebuchet MS"/>
              <w:sz w:val="22"/>
              <w:szCs w:val="22"/>
              <w:lang w:val="es-ES"/>
            </w:rPr>
            <w:t>6</w:t>
          </w:r>
        </w:p>
        <w:p w:rsidR="00477E0A" w:rsidRPr="00584BDD" w:rsidRDefault="00477E0A" w:rsidP="00477E0A">
          <w:pPr>
            <w:spacing w:line="259" w:lineRule="auto"/>
            <w:ind w:left="720" w:firstLine="720"/>
            <w:jc w:val="both"/>
            <w:rPr>
              <w:rFonts w:ascii="Trebuchet MS" w:hAnsi="Trebuchet MS"/>
              <w:sz w:val="22"/>
              <w:szCs w:val="22"/>
              <w:lang w:val="es-ES"/>
            </w:rPr>
          </w:pPr>
          <w:r w:rsidRPr="00584BDD">
            <w:rPr>
              <w:rFonts w:ascii="Trebuchet MS" w:hAnsi="Trebuchet MS"/>
              <w:sz w:val="22"/>
              <w:szCs w:val="22"/>
              <w:lang w:val="it-IT"/>
            </w:rPr>
            <w:t>Locuinta incluziva amplasată in localitatea Calugareni nr.54 B..........................6</w:t>
          </w:r>
          <w:r w:rsidR="002F0350" w:rsidRPr="00584BDD">
            <w:rPr>
              <w:rFonts w:ascii="Trebuchet MS" w:hAnsi="Trebuchet MS"/>
              <w:sz w:val="22"/>
              <w:szCs w:val="22"/>
              <w:lang w:val="it-IT"/>
            </w:rPr>
            <w:t>6</w:t>
          </w:r>
        </w:p>
        <w:p w:rsidR="009B5773" w:rsidRPr="00584BDD" w:rsidRDefault="00500118" w:rsidP="009B5773">
          <w:pPr>
            <w:spacing w:line="259" w:lineRule="auto"/>
            <w:jc w:val="both"/>
            <w:rPr>
              <w:rFonts w:ascii="Trebuchet MS" w:hAnsi="Trebuchet MS"/>
              <w:sz w:val="22"/>
              <w:szCs w:val="22"/>
              <w:lang w:val="es-ES"/>
            </w:rPr>
          </w:pPr>
          <w:r w:rsidRPr="00584BDD">
            <w:rPr>
              <w:rFonts w:ascii="Trebuchet MS" w:hAnsi="Trebuchet MS" w:cs="Arial"/>
              <w:bCs/>
              <w:sz w:val="22"/>
              <w:szCs w:val="22"/>
              <w:lang w:val="ro-RO"/>
            </w:rPr>
            <w:t>4</w:t>
          </w:r>
          <w:r w:rsidR="009B5773" w:rsidRPr="00584BDD">
            <w:rPr>
              <w:rFonts w:ascii="Trebuchet MS" w:hAnsi="Trebuchet MS" w:cs="Arial"/>
              <w:bCs/>
              <w:sz w:val="22"/>
              <w:szCs w:val="22"/>
              <w:lang w:val="ro-RO"/>
            </w:rPr>
            <w:t>.</w:t>
          </w:r>
          <w:r w:rsidR="0042218D" w:rsidRPr="00584BDD">
            <w:rPr>
              <w:rFonts w:ascii="Trebuchet MS" w:hAnsi="Trebuchet MS" w:cs="Arial"/>
              <w:bCs/>
              <w:sz w:val="22"/>
              <w:szCs w:val="22"/>
              <w:lang w:val="ro-RO"/>
            </w:rPr>
            <w:t>5</w:t>
          </w:r>
          <w:r w:rsidR="00883AFC" w:rsidRPr="00584BDD">
            <w:rPr>
              <w:rFonts w:ascii="Trebuchet MS" w:hAnsi="Trebuchet MS" w:cs="Arial"/>
              <w:bCs/>
              <w:sz w:val="22"/>
              <w:szCs w:val="22"/>
              <w:lang w:val="ro-RO"/>
            </w:rPr>
            <w:t xml:space="preserve">.Compartimentul </w:t>
          </w:r>
          <w:r w:rsidR="003656FD" w:rsidRPr="00584BDD">
            <w:rPr>
              <w:rFonts w:ascii="Trebuchet MS" w:hAnsi="Trebuchet MS" w:cs="Arial"/>
              <w:bCs/>
              <w:sz w:val="22"/>
              <w:szCs w:val="22"/>
              <w:lang w:val="ro-RO"/>
            </w:rPr>
            <w:t>pentru Sprijinirea</w:t>
          </w:r>
          <w:r w:rsidR="00883AFC" w:rsidRPr="00584BDD">
            <w:rPr>
              <w:rFonts w:ascii="Trebuchet MS" w:hAnsi="Trebuchet MS" w:cs="Arial"/>
              <w:bCs/>
              <w:sz w:val="22"/>
              <w:szCs w:val="22"/>
              <w:lang w:val="ro-RO"/>
            </w:rPr>
            <w:t xml:space="preserve"> Victimelor Infracțiunilor</w:t>
          </w:r>
          <w:r w:rsidR="009B5773" w:rsidRPr="00584BDD">
            <w:rPr>
              <w:rFonts w:ascii="Trebuchet MS" w:hAnsi="Trebuchet MS"/>
              <w:sz w:val="22"/>
              <w:szCs w:val="22"/>
            </w:rPr>
            <w:ptab w:relativeTo="margin" w:alignment="right" w:leader="dot"/>
          </w:r>
          <w:r w:rsidR="008812E7" w:rsidRPr="00584BDD">
            <w:rPr>
              <w:rFonts w:ascii="Trebuchet MS" w:hAnsi="Trebuchet MS"/>
              <w:sz w:val="22"/>
              <w:szCs w:val="22"/>
              <w:lang w:val="es-ES"/>
            </w:rPr>
            <w:t>6</w:t>
          </w:r>
          <w:r w:rsidR="002F0350" w:rsidRPr="00584BDD">
            <w:rPr>
              <w:rFonts w:ascii="Trebuchet MS" w:hAnsi="Trebuchet MS"/>
              <w:sz w:val="22"/>
              <w:szCs w:val="22"/>
              <w:lang w:val="es-ES"/>
            </w:rPr>
            <w:t>6</w:t>
          </w:r>
        </w:p>
        <w:p w:rsidR="001B5E69" w:rsidRPr="00584BDD" w:rsidRDefault="001B5E69" w:rsidP="001B5E69">
          <w:pPr>
            <w:widowControl w:val="0"/>
            <w:autoSpaceDE w:val="0"/>
            <w:autoSpaceDN w:val="0"/>
            <w:adjustRightInd w:val="0"/>
            <w:spacing w:line="259" w:lineRule="auto"/>
            <w:jc w:val="both"/>
            <w:outlineLvl w:val="0"/>
            <w:rPr>
              <w:rFonts w:ascii="Trebuchet MS" w:hAnsi="Trebuchet MS" w:cs="Arial"/>
              <w:b/>
              <w:bCs/>
              <w:sz w:val="22"/>
              <w:szCs w:val="22"/>
              <w:lang w:val="it-IT"/>
            </w:rPr>
          </w:pPr>
          <w:r w:rsidRPr="00584BDD">
            <w:rPr>
              <w:rFonts w:ascii="Trebuchet MS" w:hAnsi="Trebuchet MS" w:cs="Arial"/>
              <w:b/>
              <w:bCs/>
              <w:sz w:val="22"/>
              <w:szCs w:val="22"/>
              <w:lang w:val="it-IT"/>
            </w:rPr>
            <w:t>Capitolul V.</w:t>
          </w:r>
        </w:p>
        <w:p w:rsidR="001B5E69" w:rsidRPr="006B291C" w:rsidRDefault="001B5E69" w:rsidP="001B5E69">
          <w:pPr>
            <w:widowControl w:val="0"/>
            <w:autoSpaceDE w:val="0"/>
            <w:autoSpaceDN w:val="0"/>
            <w:adjustRightInd w:val="0"/>
            <w:spacing w:line="259" w:lineRule="auto"/>
            <w:jc w:val="both"/>
            <w:outlineLvl w:val="0"/>
            <w:rPr>
              <w:rFonts w:ascii="Trebuchet MS" w:hAnsi="Trebuchet MS"/>
              <w:sz w:val="22"/>
              <w:szCs w:val="22"/>
              <w:lang w:val="es-ES"/>
            </w:rPr>
          </w:pPr>
          <w:r w:rsidRPr="006B291C">
            <w:rPr>
              <w:rFonts w:ascii="Trebuchet MS" w:hAnsi="Trebuchet MS" w:cs="Arial"/>
              <w:b/>
              <w:bCs/>
              <w:sz w:val="22"/>
              <w:szCs w:val="22"/>
              <w:lang w:val="it-IT"/>
            </w:rPr>
            <w:t>Serviciile/Compartimentele Direcţiei Economice</w:t>
          </w:r>
          <w:r w:rsidRPr="006B291C">
            <w:rPr>
              <w:rFonts w:ascii="Trebuchet MS" w:hAnsi="Trebuchet MS"/>
              <w:sz w:val="22"/>
              <w:szCs w:val="22"/>
            </w:rPr>
            <w:ptab w:relativeTo="margin" w:alignment="right" w:leader="dot"/>
          </w:r>
          <w:r w:rsidRPr="006B291C">
            <w:rPr>
              <w:rFonts w:ascii="Trebuchet MS" w:hAnsi="Trebuchet MS"/>
              <w:sz w:val="22"/>
              <w:szCs w:val="22"/>
              <w:lang w:val="es-ES"/>
            </w:rPr>
            <w:t>6</w:t>
          </w:r>
          <w:r w:rsidR="002F0350">
            <w:rPr>
              <w:rFonts w:ascii="Trebuchet MS" w:hAnsi="Trebuchet MS"/>
              <w:sz w:val="22"/>
              <w:szCs w:val="22"/>
              <w:lang w:val="es-ES"/>
            </w:rPr>
            <w:t>9</w:t>
          </w:r>
        </w:p>
        <w:p w:rsidR="001B5E69" w:rsidRPr="006B291C" w:rsidRDefault="00500118" w:rsidP="001B5E69">
          <w:pPr>
            <w:widowControl w:val="0"/>
            <w:autoSpaceDE w:val="0"/>
            <w:autoSpaceDN w:val="0"/>
            <w:adjustRightInd w:val="0"/>
            <w:spacing w:line="259" w:lineRule="auto"/>
            <w:jc w:val="both"/>
            <w:outlineLvl w:val="0"/>
            <w:rPr>
              <w:rFonts w:ascii="Trebuchet MS" w:hAnsi="Trebuchet MS"/>
              <w:sz w:val="22"/>
              <w:szCs w:val="22"/>
              <w:lang w:val="es-ES"/>
            </w:rPr>
          </w:pPr>
          <w:r w:rsidRPr="006B291C">
            <w:rPr>
              <w:rFonts w:ascii="Trebuchet MS" w:hAnsi="Trebuchet MS" w:cs="Arial"/>
              <w:bCs/>
              <w:sz w:val="22"/>
              <w:szCs w:val="22"/>
              <w:lang w:val="it-IT"/>
            </w:rPr>
            <w:t>5</w:t>
          </w:r>
          <w:r w:rsidR="001B5E69" w:rsidRPr="006B291C">
            <w:rPr>
              <w:rFonts w:ascii="Trebuchet MS" w:hAnsi="Trebuchet MS" w:cs="Arial"/>
              <w:bCs/>
              <w:sz w:val="22"/>
              <w:szCs w:val="22"/>
              <w:lang w:val="it-IT"/>
            </w:rPr>
            <w:t xml:space="preserve">.1.Serviciul Financiar Contabilitate </w:t>
          </w:r>
          <w:r w:rsidR="001B5E69" w:rsidRPr="006B291C">
            <w:rPr>
              <w:rFonts w:ascii="Trebuchet MS" w:hAnsi="Trebuchet MS"/>
              <w:sz w:val="22"/>
              <w:szCs w:val="22"/>
            </w:rPr>
            <w:ptab w:relativeTo="margin" w:alignment="right" w:leader="dot"/>
          </w:r>
          <w:r w:rsidR="001B5E69" w:rsidRPr="006B291C">
            <w:rPr>
              <w:rFonts w:ascii="Trebuchet MS" w:hAnsi="Trebuchet MS"/>
              <w:sz w:val="22"/>
              <w:szCs w:val="22"/>
              <w:lang w:val="es-ES"/>
            </w:rPr>
            <w:t>6</w:t>
          </w:r>
          <w:r w:rsidR="002F0350">
            <w:rPr>
              <w:rFonts w:ascii="Trebuchet MS" w:hAnsi="Trebuchet MS"/>
              <w:sz w:val="22"/>
              <w:szCs w:val="22"/>
              <w:lang w:val="es-ES"/>
            </w:rPr>
            <w:t>9</w:t>
          </w:r>
        </w:p>
        <w:p w:rsidR="001B5E69" w:rsidRPr="006B291C" w:rsidRDefault="00500118" w:rsidP="00D44995">
          <w:pPr>
            <w:widowControl w:val="0"/>
            <w:autoSpaceDE w:val="0"/>
            <w:autoSpaceDN w:val="0"/>
            <w:adjustRightInd w:val="0"/>
            <w:spacing w:line="259" w:lineRule="auto"/>
            <w:ind w:firstLine="720"/>
            <w:jc w:val="both"/>
            <w:outlineLvl w:val="0"/>
            <w:rPr>
              <w:rFonts w:ascii="Trebuchet MS" w:hAnsi="Trebuchet MS"/>
              <w:sz w:val="22"/>
              <w:szCs w:val="22"/>
              <w:lang w:val="it-IT"/>
            </w:rPr>
          </w:pPr>
          <w:r w:rsidRPr="006B291C">
            <w:rPr>
              <w:rFonts w:ascii="Trebuchet MS" w:hAnsi="Trebuchet MS" w:cs="Arial"/>
              <w:bCs/>
              <w:sz w:val="22"/>
              <w:szCs w:val="22"/>
              <w:lang w:val="it-IT"/>
            </w:rPr>
            <w:t>5</w:t>
          </w:r>
          <w:r w:rsidR="001B5E69" w:rsidRPr="006B291C">
            <w:rPr>
              <w:rFonts w:ascii="Trebuchet MS" w:hAnsi="Trebuchet MS" w:cs="Arial"/>
              <w:bCs/>
              <w:sz w:val="22"/>
              <w:szCs w:val="22"/>
              <w:lang w:val="it-IT"/>
            </w:rPr>
            <w:t xml:space="preserve">.1.1. Compartimentul Salarizare </w:t>
          </w:r>
          <w:r w:rsidR="001B5E69" w:rsidRPr="006B291C">
            <w:rPr>
              <w:rFonts w:ascii="Trebuchet MS" w:hAnsi="Trebuchet MS"/>
              <w:sz w:val="22"/>
              <w:szCs w:val="22"/>
            </w:rPr>
            <w:ptab w:relativeTo="margin" w:alignment="right" w:leader="dot"/>
          </w:r>
          <w:r w:rsidR="00573DBC" w:rsidRPr="006B291C">
            <w:rPr>
              <w:rFonts w:ascii="Trebuchet MS" w:hAnsi="Trebuchet MS"/>
              <w:sz w:val="22"/>
              <w:szCs w:val="22"/>
              <w:lang w:val="it-IT"/>
            </w:rPr>
            <w:t>7</w:t>
          </w:r>
          <w:r w:rsidR="002F0350">
            <w:rPr>
              <w:rFonts w:ascii="Trebuchet MS" w:hAnsi="Trebuchet MS"/>
              <w:sz w:val="22"/>
              <w:szCs w:val="22"/>
              <w:lang w:val="it-IT"/>
            </w:rPr>
            <w:t>4</w:t>
          </w:r>
        </w:p>
        <w:p w:rsidR="001B5E69" w:rsidRPr="006B291C" w:rsidRDefault="00500118" w:rsidP="001B5E69">
          <w:pPr>
            <w:widowControl w:val="0"/>
            <w:autoSpaceDE w:val="0"/>
            <w:autoSpaceDN w:val="0"/>
            <w:adjustRightInd w:val="0"/>
            <w:spacing w:line="259" w:lineRule="auto"/>
            <w:jc w:val="both"/>
            <w:outlineLvl w:val="0"/>
            <w:rPr>
              <w:rFonts w:ascii="Trebuchet MS" w:hAnsi="Trebuchet MS"/>
              <w:sz w:val="22"/>
              <w:szCs w:val="22"/>
              <w:lang w:val="it-IT"/>
            </w:rPr>
          </w:pPr>
          <w:r w:rsidRPr="006B291C">
            <w:rPr>
              <w:rFonts w:ascii="Trebuchet MS" w:hAnsi="Trebuchet MS" w:cs="Arial"/>
              <w:bCs/>
              <w:sz w:val="22"/>
              <w:szCs w:val="22"/>
              <w:lang w:val="it-IT"/>
            </w:rPr>
            <w:t>5</w:t>
          </w:r>
          <w:r w:rsidR="001B5E69" w:rsidRPr="006B291C">
            <w:rPr>
              <w:rFonts w:ascii="Trebuchet MS" w:hAnsi="Trebuchet MS" w:cs="Arial"/>
              <w:bCs/>
              <w:sz w:val="22"/>
              <w:szCs w:val="22"/>
              <w:lang w:val="it-IT"/>
            </w:rPr>
            <w:t xml:space="preserve">.2. Serviciul Investiţii, Achiziţii Publice </w:t>
          </w:r>
          <w:r w:rsidR="001B5E69" w:rsidRPr="006B291C">
            <w:rPr>
              <w:rFonts w:ascii="Trebuchet MS" w:hAnsi="Trebuchet MS"/>
              <w:sz w:val="22"/>
              <w:szCs w:val="22"/>
            </w:rPr>
            <w:ptab w:relativeTo="margin" w:alignment="right" w:leader="dot"/>
          </w:r>
          <w:r w:rsidR="00573DBC" w:rsidRPr="006B291C">
            <w:rPr>
              <w:rFonts w:ascii="Trebuchet MS" w:hAnsi="Trebuchet MS"/>
              <w:sz w:val="22"/>
              <w:szCs w:val="22"/>
              <w:lang w:val="it-IT"/>
            </w:rPr>
            <w:t>7</w:t>
          </w:r>
          <w:r w:rsidR="002F0350">
            <w:rPr>
              <w:rFonts w:ascii="Trebuchet MS" w:hAnsi="Trebuchet MS"/>
              <w:sz w:val="22"/>
              <w:szCs w:val="22"/>
              <w:lang w:val="it-IT"/>
            </w:rPr>
            <w:t>5</w:t>
          </w:r>
        </w:p>
        <w:p w:rsidR="001B5E69" w:rsidRPr="006B291C" w:rsidRDefault="00500118" w:rsidP="001B5E69">
          <w:pPr>
            <w:widowControl w:val="0"/>
            <w:autoSpaceDE w:val="0"/>
            <w:autoSpaceDN w:val="0"/>
            <w:adjustRightInd w:val="0"/>
            <w:spacing w:line="259" w:lineRule="auto"/>
            <w:jc w:val="both"/>
            <w:outlineLvl w:val="0"/>
            <w:rPr>
              <w:rFonts w:ascii="Trebuchet MS" w:hAnsi="Trebuchet MS"/>
              <w:sz w:val="22"/>
              <w:szCs w:val="22"/>
              <w:lang w:val="it-IT"/>
            </w:rPr>
          </w:pPr>
          <w:r w:rsidRPr="006B291C">
            <w:rPr>
              <w:rFonts w:ascii="Trebuchet MS" w:hAnsi="Trebuchet MS" w:cs="Arial"/>
              <w:bCs/>
              <w:sz w:val="22"/>
              <w:szCs w:val="22"/>
              <w:lang w:val="it-IT"/>
            </w:rPr>
            <w:t>5</w:t>
          </w:r>
          <w:r w:rsidR="001B5E69" w:rsidRPr="006B291C">
            <w:rPr>
              <w:rFonts w:ascii="Trebuchet MS" w:hAnsi="Trebuchet MS" w:cs="Arial"/>
              <w:bCs/>
              <w:sz w:val="22"/>
              <w:szCs w:val="22"/>
              <w:lang w:val="it-IT"/>
            </w:rPr>
            <w:t xml:space="preserve">.3. Serviciul Tehnic şi Administrarea Patrimoniului </w:t>
          </w:r>
          <w:r w:rsidR="001B5E69" w:rsidRPr="006B291C">
            <w:rPr>
              <w:rFonts w:ascii="Trebuchet MS" w:hAnsi="Trebuchet MS"/>
              <w:sz w:val="22"/>
              <w:szCs w:val="22"/>
            </w:rPr>
            <w:ptab w:relativeTo="margin" w:alignment="right" w:leader="dot"/>
          </w:r>
          <w:r w:rsidR="00573DBC" w:rsidRPr="006B291C">
            <w:rPr>
              <w:rFonts w:ascii="Trebuchet MS" w:hAnsi="Trebuchet MS"/>
              <w:sz w:val="22"/>
              <w:szCs w:val="22"/>
              <w:lang w:val="it-IT"/>
            </w:rPr>
            <w:t>7</w:t>
          </w:r>
          <w:r w:rsidR="002F0350">
            <w:rPr>
              <w:rFonts w:ascii="Trebuchet MS" w:hAnsi="Trebuchet MS"/>
              <w:sz w:val="22"/>
              <w:szCs w:val="22"/>
              <w:lang w:val="it-IT"/>
            </w:rPr>
            <w:t>7</w:t>
          </w:r>
        </w:p>
        <w:p w:rsidR="001B5E69" w:rsidRPr="006B291C" w:rsidRDefault="00500118" w:rsidP="001B5E69">
          <w:pPr>
            <w:widowControl w:val="0"/>
            <w:autoSpaceDE w:val="0"/>
            <w:autoSpaceDN w:val="0"/>
            <w:adjustRightInd w:val="0"/>
            <w:spacing w:line="259" w:lineRule="auto"/>
            <w:jc w:val="both"/>
            <w:outlineLvl w:val="0"/>
            <w:rPr>
              <w:rFonts w:ascii="Trebuchet MS" w:hAnsi="Trebuchet MS"/>
              <w:sz w:val="22"/>
              <w:szCs w:val="22"/>
              <w:lang w:val="it-IT"/>
            </w:rPr>
          </w:pPr>
          <w:r w:rsidRPr="006B291C">
            <w:rPr>
              <w:rFonts w:ascii="Trebuchet MS" w:hAnsi="Trebuchet MS" w:cs="Arial"/>
              <w:bCs/>
              <w:sz w:val="22"/>
              <w:szCs w:val="22"/>
              <w:lang w:val="it-IT"/>
            </w:rPr>
            <w:t>5</w:t>
          </w:r>
          <w:r w:rsidR="001B5E69" w:rsidRPr="006B291C">
            <w:rPr>
              <w:rFonts w:ascii="Trebuchet MS" w:hAnsi="Trebuchet MS" w:cs="Arial"/>
              <w:bCs/>
              <w:sz w:val="22"/>
              <w:szCs w:val="22"/>
              <w:lang w:val="it-IT"/>
            </w:rPr>
            <w:t>.4.Compartimentul Informatică</w:t>
          </w:r>
          <w:r w:rsidR="001B5E69" w:rsidRPr="006B291C">
            <w:rPr>
              <w:rFonts w:ascii="Trebuchet MS" w:hAnsi="Trebuchet MS"/>
              <w:sz w:val="22"/>
              <w:szCs w:val="22"/>
            </w:rPr>
            <w:ptab w:relativeTo="margin" w:alignment="right" w:leader="dot"/>
          </w:r>
          <w:r w:rsidR="004349DA" w:rsidRPr="006B291C">
            <w:rPr>
              <w:rFonts w:ascii="Trebuchet MS" w:hAnsi="Trebuchet MS"/>
              <w:sz w:val="22"/>
              <w:szCs w:val="22"/>
              <w:lang w:val="it-IT"/>
            </w:rPr>
            <w:t>7</w:t>
          </w:r>
          <w:r w:rsidR="002F0350">
            <w:rPr>
              <w:rFonts w:ascii="Trebuchet MS" w:hAnsi="Trebuchet MS"/>
              <w:sz w:val="22"/>
              <w:szCs w:val="22"/>
              <w:lang w:val="it-IT"/>
            </w:rPr>
            <w:t>9</w:t>
          </w:r>
        </w:p>
        <w:p w:rsidR="00E746E7" w:rsidRPr="006B291C" w:rsidRDefault="00500118" w:rsidP="001B5E69">
          <w:pPr>
            <w:widowControl w:val="0"/>
            <w:autoSpaceDE w:val="0"/>
            <w:autoSpaceDN w:val="0"/>
            <w:adjustRightInd w:val="0"/>
            <w:spacing w:line="259" w:lineRule="auto"/>
            <w:jc w:val="both"/>
            <w:outlineLvl w:val="0"/>
            <w:rPr>
              <w:rFonts w:ascii="Trebuchet MS" w:hAnsi="Trebuchet MS"/>
              <w:sz w:val="22"/>
              <w:szCs w:val="22"/>
              <w:lang w:val="it-IT"/>
            </w:rPr>
          </w:pPr>
          <w:r w:rsidRPr="006B291C">
            <w:rPr>
              <w:rFonts w:ascii="Trebuchet MS" w:hAnsi="Trebuchet MS" w:cs="Arial"/>
              <w:bCs/>
              <w:sz w:val="22"/>
              <w:szCs w:val="22"/>
              <w:lang w:val="it-IT"/>
            </w:rPr>
            <w:t>5</w:t>
          </w:r>
          <w:r w:rsidR="001B5E69" w:rsidRPr="006B291C">
            <w:rPr>
              <w:rFonts w:ascii="Trebuchet MS" w:hAnsi="Trebuchet MS" w:cs="Arial"/>
              <w:bCs/>
              <w:sz w:val="22"/>
              <w:szCs w:val="22"/>
              <w:lang w:val="it-IT"/>
            </w:rPr>
            <w:t xml:space="preserve">.5. Serviciul Administrativ </w:t>
          </w:r>
          <w:r w:rsidR="001B5E69" w:rsidRPr="006B291C">
            <w:rPr>
              <w:rFonts w:ascii="Trebuchet MS" w:hAnsi="Trebuchet MS"/>
              <w:sz w:val="22"/>
              <w:szCs w:val="22"/>
            </w:rPr>
            <w:ptab w:relativeTo="margin" w:alignment="right" w:leader="dot"/>
          </w:r>
          <w:r w:rsidR="002F0350">
            <w:rPr>
              <w:rFonts w:ascii="Trebuchet MS" w:hAnsi="Trebuchet MS"/>
              <w:sz w:val="22"/>
              <w:szCs w:val="22"/>
              <w:lang w:val="it-IT"/>
            </w:rPr>
            <w:t>80</w:t>
          </w:r>
        </w:p>
        <w:p w:rsidR="00E746E7" w:rsidRPr="006B291C" w:rsidRDefault="00E746E7" w:rsidP="00E746E7">
          <w:pPr>
            <w:widowControl w:val="0"/>
            <w:autoSpaceDE w:val="0"/>
            <w:autoSpaceDN w:val="0"/>
            <w:adjustRightInd w:val="0"/>
            <w:spacing w:line="259" w:lineRule="auto"/>
            <w:jc w:val="both"/>
            <w:outlineLvl w:val="0"/>
            <w:rPr>
              <w:rFonts w:ascii="Trebuchet MS" w:hAnsi="Trebuchet MS" w:cs="Arial"/>
              <w:b/>
              <w:bCs/>
              <w:sz w:val="22"/>
              <w:szCs w:val="22"/>
              <w:lang w:val="it-IT"/>
            </w:rPr>
          </w:pPr>
          <w:r w:rsidRPr="006B291C">
            <w:rPr>
              <w:rFonts w:ascii="Trebuchet MS" w:hAnsi="Trebuchet MS" w:cs="Arial"/>
              <w:b/>
              <w:bCs/>
              <w:sz w:val="22"/>
              <w:szCs w:val="22"/>
              <w:lang w:val="it-IT"/>
            </w:rPr>
            <w:t>Capitolul VI.</w:t>
          </w:r>
        </w:p>
        <w:p w:rsidR="00E746E7" w:rsidRPr="006B291C" w:rsidRDefault="00E746E7" w:rsidP="00E746E7">
          <w:pPr>
            <w:widowControl w:val="0"/>
            <w:autoSpaceDE w:val="0"/>
            <w:autoSpaceDN w:val="0"/>
            <w:adjustRightInd w:val="0"/>
            <w:spacing w:line="259" w:lineRule="auto"/>
            <w:jc w:val="both"/>
            <w:outlineLvl w:val="0"/>
            <w:rPr>
              <w:rFonts w:ascii="Trebuchet MS" w:hAnsi="Trebuchet MS"/>
              <w:sz w:val="22"/>
              <w:szCs w:val="22"/>
              <w:lang w:val="es-ES"/>
            </w:rPr>
          </w:pPr>
          <w:r w:rsidRPr="006B291C">
            <w:rPr>
              <w:rFonts w:ascii="Trebuchet MS" w:hAnsi="Trebuchet MS" w:cs="Arial"/>
              <w:bCs/>
              <w:sz w:val="22"/>
              <w:szCs w:val="22"/>
              <w:lang w:val="it-IT"/>
            </w:rPr>
            <w:t>Statutul Personalului</w:t>
          </w:r>
          <w:r w:rsidRPr="006B291C">
            <w:rPr>
              <w:rFonts w:ascii="Trebuchet MS" w:hAnsi="Trebuchet MS"/>
              <w:sz w:val="22"/>
              <w:szCs w:val="22"/>
            </w:rPr>
            <w:ptab w:relativeTo="margin" w:alignment="right" w:leader="dot"/>
          </w:r>
          <w:r w:rsidR="00573DBC" w:rsidRPr="006B291C">
            <w:rPr>
              <w:rFonts w:ascii="Trebuchet MS" w:hAnsi="Trebuchet MS"/>
              <w:sz w:val="22"/>
              <w:szCs w:val="22"/>
              <w:lang w:val="es-ES"/>
            </w:rPr>
            <w:t>8</w:t>
          </w:r>
          <w:r w:rsidR="002F0350">
            <w:rPr>
              <w:rFonts w:ascii="Trebuchet MS" w:hAnsi="Trebuchet MS"/>
              <w:sz w:val="22"/>
              <w:szCs w:val="22"/>
              <w:lang w:val="es-ES"/>
            </w:rPr>
            <w:t>2</w:t>
          </w:r>
        </w:p>
        <w:p w:rsidR="00E746E7" w:rsidRPr="006B291C" w:rsidRDefault="00E746E7" w:rsidP="00E746E7">
          <w:pPr>
            <w:widowControl w:val="0"/>
            <w:autoSpaceDE w:val="0"/>
            <w:autoSpaceDN w:val="0"/>
            <w:adjustRightInd w:val="0"/>
            <w:spacing w:line="259" w:lineRule="auto"/>
            <w:jc w:val="both"/>
            <w:outlineLvl w:val="0"/>
            <w:rPr>
              <w:rFonts w:ascii="Trebuchet MS" w:hAnsi="Trebuchet MS" w:cs="Arial"/>
              <w:b/>
              <w:bCs/>
              <w:sz w:val="22"/>
              <w:szCs w:val="22"/>
              <w:lang w:val="it-IT"/>
            </w:rPr>
          </w:pPr>
          <w:r w:rsidRPr="006B291C">
            <w:rPr>
              <w:rFonts w:ascii="Trebuchet MS" w:hAnsi="Trebuchet MS" w:cs="Arial"/>
              <w:b/>
              <w:bCs/>
              <w:sz w:val="22"/>
              <w:szCs w:val="22"/>
              <w:lang w:val="it-IT"/>
            </w:rPr>
            <w:t>Capitolul VII.</w:t>
          </w:r>
        </w:p>
        <w:p w:rsidR="00A97631" w:rsidRPr="006B291C" w:rsidRDefault="00E746E7" w:rsidP="00E746E7">
          <w:pPr>
            <w:widowControl w:val="0"/>
            <w:autoSpaceDE w:val="0"/>
            <w:autoSpaceDN w:val="0"/>
            <w:adjustRightInd w:val="0"/>
            <w:spacing w:line="259" w:lineRule="auto"/>
            <w:jc w:val="both"/>
            <w:outlineLvl w:val="0"/>
            <w:rPr>
              <w:lang w:val="es-ES"/>
            </w:rPr>
          </w:pPr>
          <w:r w:rsidRPr="006B291C">
            <w:rPr>
              <w:rFonts w:ascii="Trebuchet MS" w:hAnsi="Trebuchet MS" w:cs="Arial"/>
              <w:bCs/>
              <w:sz w:val="22"/>
              <w:szCs w:val="22"/>
              <w:lang w:val="it-IT"/>
            </w:rPr>
            <w:t>Dispoziţii Finale</w:t>
          </w:r>
          <w:r w:rsidRPr="006B291C">
            <w:rPr>
              <w:rFonts w:ascii="Trebuchet MS" w:hAnsi="Trebuchet MS"/>
              <w:sz w:val="22"/>
              <w:szCs w:val="22"/>
            </w:rPr>
            <w:ptab w:relativeTo="margin" w:alignment="right" w:leader="dot"/>
          </w:r>
          <w:r w:rsidR="00573DBC" w:rsidRPr="006B291C">
            <w:rPr>
              <w:rFonts w:ascii="Trebuchet MS" w:hAnsi="Trebuchet MS"/>
              <w:sz w:val="22"/>
              <w:szCs w:val="22"/>
              <w:lang w:val="es-ES"/>
            </w:rPr>
            <w:t>8</w:t>
          </w:r>
          <w:r w:rsidR="002F0350">
            <w:rPr>
              <w:rFonts w:ascii="Trebuchet MS" w:hAnsi="Trebuchet MS"/>
              <w:sz w:val="22"/>
              <w:szCs w:val="22"/>
              <w:lang w:val="es-ES"/>
            </w:rPr>
            <w:t>3</w:t>
          </w:r>
        </w:p>
      </w:sdtContent>
    </w:sdt>
    <w:p w:rsidR="00554721" w:rsidRPr="006B291C" w:rsidRDefault="00554721" w:rsidP="00BB6494">
      <w:pPr>
        <w:widowControl w:val="0"/>
        <w:autoSpaceDE w:val="0"/>
        <w:autoSpaceDN w:val="0"/>
        <w:adjustRightInd w:val="0"/>
        <w:jc w:val="both"/>
        <w:outlineLvl w:val="0"/>
        <w:rPr>
          <w:rFonts w:ascii="Trebuchet MS" w:hAnsi="Trebuchet MS" w:cs="Arial"/>
          <w:b/>
          <w:bCs/>
          <w:sz w:val="22"/>
          <w:szCs w:val="22"/>
          <w:lang w:val="ro-RO"/>
        </w:rPr>
      </w:pPr>
    </w:p>
    <w:p w:rsidR="0097465B" w:rsidRPr="006B291C" w:rsidRDefault="0097465B" w:rsidP="00BB6494">
      <w:pPr>
        <w:widowControl w:val="0"/>
        <w:autoSpaceDE w:val="0"/>
        <w:autoSpaceDN w:val="0"/>
        <w:adjustRightInd w:val="0"/>
        <w:jc w:val="both"/>
        <w:outlineLvl w:val="0"/>
        <w:rPr>
          <w:rFonts w:ascii="Trebuchet MS" w:hAnsi="Trebuchet MS" w:cs="Arial"/>
          <w:b/>
          <w:bCs/>
          <w:sz w:val="22"/>
          <w:szCs w:val="22"/>
          <w:lang w:val="ro-RO"/>
        </w:rPr>
      </w:pPr>
      <w:r w:rsidRPr="006B291C">
        <w:rPr>
          <w:rFonts w:ascii="Trebuchet MS" w:hAnsi="Trebuchet MS" w:cs="Arial"/>
          <w:b/>
          <w:bCs/>
          <w:sz w:val="22"/>
          <w:szCs w:val="22"/>
          <w:lang w:val="ro-RO"/>
        </w:rPr>
        <w:t>Cap</w:t>
      </w:r>
      <w:r w:rsidR="00BB6494" w:rsidRPr="006B291C">
        <w:rPr>
          <w:rFonts w:ascii="Trebuchet MS" w:hAnsi="Trebuchet MS" w:cs="Arial"/>
          <w:b/>
          <w:bCs/>
          <w:sz w:val="22"/>
          <w:szCs w:val="22"/>
          <w:lang w:val="ro-RO"/>
        </w:rPr>
        <w:t xml:space="preserve">itolul </w:t>
      </w:r>
      <w:r w:rsidRPr="006B291C">
        <w:rPr>
          <w:rFonts w:ascii="Trebuchet MS" w:hAnsi="Trebuchet MS" w:cs="Arial"/>
          <w:b/>
          <w:bCs/>
          <w:sz w:val="22"/>
          <w:szCs w:val="22"/>
          <w:lang w:val="ro-RO"/>
        </w:rPr>
        <w:t>I.</w:t>
      </w:r>
    </w:p>
    <w:p w:rsidR="0097465B" w:rsidRPr="006B291C"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p>
    <w:p w:rsidR="0097465B" w:rsidRPr="006B291C" w:rsidRDefault="0097465B" w:rsidP="00BB6494">
      <w:pPr>
        <w:widowControl w:val="0"/>
        <w:autoSpaceDE w:val="0"/>
        <w:autoSpaceDN w:val="0"/>
        <w:adjustRightInd w:val="0"/>
        <w:jc w:val="both"/>
        <w:outlineLvl w:val="0"/>
        <w:rPr>
          <w:rFonts w:ascii="Trebuchet MS" w:hAnsi="Trebuchet MS" w:cs="Arial"/>
          <w:b/>
          <w:bCs/>
          <w:sz w:val="22"/>
          <w:szCs w:val="22"/>
          <w:lang w:val="ro-RO"/>
        </w:rPr>
      </w:pPr>
      <w:r w:rsidRPr="006B291C">
        <w:rPr>
          <w:rFonts w:ascii="Trebuchet MS" w:hAnsi="Trebuchet MS" w:cs="Arial"/>
          <w:b/>
          <w:bCs/>
          <w:sz w:val="22"/>
          <w:szCs w:val="22"/>
          <w:lang w:val="ro-RO"/>
        </w:rPr>
        <w:t>DISPOZIŢII GENERALE</w:t>
      </w:r>
    </w:p>
    <w:p w:rsidR="0097465B" w:rsidRPr="006B291C" w:rsidRDefault="0097465B" w:rsidP="0092297B">
      <w:pPr>
        <w:widowControl w:val="0"/>
        <w:autoSpaceDE w:val="0"/>
        <w:autoSpaceDN w:val="0"/>
        <w:adjustRightInd w:val="0"/>
        <w:ind w:firstLine="360"/>
        <w:jc w:val="both"/>
        <w:rPr>
          <w:rFonts w:ascii="Trebuchet MS" w:hAnsi="Trebuchet MS" w:cs="Arial"/>
          <w:sz w:val="22"/>
          <w:szCs w:val="22"/>
          <w:lang w:val="ro-RO"/>
        </w:rPr>
      </w:pPr>
    </w:p>
    <w:p w:rsidR="0097465B" w:rsidRPr="006B291C" w:rsidRDefault="0097465B" w:rsidP="00A54344">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Art.1</w:t>
      </w:r>
      <w:r w:rsidRPr="006B291C">
        <w:rPr>
          <w:rFonts w:ascii="Trebuchet MS" w:hAnsi="Trebuchet MS" w:cs="Arial"/>
          <w:sz w:val="22"/>
          <w:szCs w:val="22"/>
          <w:lang w:val="ro-RO"/>
        </w:rPr>
        <w:t>Direcţia Generală de Asistenţă Socială şiProtecţia Copilului Mureş denumită în continuare Direcția Generală este o instituţie publică de interes judeţean, cu personalitate juridică înfiinţată în subordinea Consiliului JudeţeanMureş, prin Hotărârea Consiliului JudeţeanMureş nr. 56 din 16 decembrie 2004 prin comasarea serviciului public de asistenţă socială şi a serviciului public specializat pentru protecţia copilului de la nivelul judeţului, prin preluarea în mod corespunzător a atribuţiilor acestora.</w:t>
      </w:r>
    </w:p>
    <w:p w:rsidR="0097465B" w:rsidRPr="006B291C" w:rsidRDefault="0097465B" w:rsidP="00A54344">
      <w:pPr>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Art.2 Scopul Direcției Generale este de a asigura realizarea la nivelul judeţului a politicilor sociale în domeniul protecţiei copilului, familiei, persoanelor vârstnice, persoanelor cu dizabilități, precum și altor persoane, grupuri sau comunități aflate în nevoie socială, cu rol în administrarea și acordarea beneficiilor de asistență socială și a serviciilor sociale în temeiul următoarelor acte normative:</w:t>
      </w:r>
    </w:p>
    <w:p w:rsidR="0097465B" w:rsidRPr="006B291C" w:rsidRDefault="0097465B">
      <w:pPr>
        <w:pStyle w:val="Listparagraf"/>
        <w:numPr>
          <w:ilvl w:val="0"/>
          <w:numId w:val="41"/>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shd w:val="clear" w:color="auto" w:fill="FFFFFF"/>
          <w:lang w:val="ro-RO"/>
        </w:rPr>
        <w:t>Legea asistenței sociale</w:t>
      </w:r>
      <w:r w:rsidRPr="006B291C">
        <w:rPr>
          <w:rFonts w:ascii="Trebuchet MS" w:hAnsi="Trebuchet MS" w:cs="Arial"/>
          <w:lang w:val="ro-RO"/>
        </w:rPr>
        <w:t xml:space="preserve"> nr. 292/2011 </w:t>
      </w:r>
    </w:p>
    <w:p w:rsidR="0097465B" w:rsidRPr="006B291C" w:rsidRDefault="0097465B">
      <w:pPr>
        <w:pStyle w:val="Listparagraf"/>
        <w:numPr>
          <w:ilvl w:val="0"/>
          <w:numId w:val="41"/>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Hotărârea Guvernului nr. 797/2017 pentru aprobarea regulamentelor-cadru de organizare și funcționare ale serviciilor publice de asistență socială și a structurii orientative de personal</w:t>
      </w:r>
    </w:p>
    <w:p w:rsidR="0097465B" w:rsidRPr="006B291C" w:rsidRDefault="0097465B">
      <w:pPr>
        <w:pStyle w:val="Listparagraf"/>
        <w:numPr>
          <w:ilvl w:val="0"/>
          <w:numId w:val="41"/>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 xml:space="preserve">Ordonanţa Guvernului nr. 68/2003 privind serviciile sociale, cu modificările şi completările ulterioare; </w:t>
      </w:r>
      <w:r w:rsidR="004F7DEC" w:rsidRPr="006B291C">
        <w:rPr>
          <w:rFonts w:ascii="Trebuchet MS" w:hAnsi="Trebuchet MS" w:cs="Arial"/>
          <w:lang w:val="ro-RO"/>
        </w:rPr>
        <w:fldChar w:fldCharType="begin"/>
      </w:r>
      <w:r w:rsidRPr="006B291C">
        <w:rPr>
          <w:rFonts w:ascii="Trebuchet MS" w:hAnsi="Trebuchet MS" w:cs="Arial"/>
          <w:lang w:val="ro-RO"/>
        </w:rPr>
        <w:instrText xml:space="preserve"> PAGE   \* MERGEFORMAT </w:instrText>
      </w:r>
      <w:r w:rsidR="004F7DEC" w:rsidRPr="006B291C">
        <w:rPr>
          <w:rFonts w:ascii="Trebuchet MS" w:hAnsi="Trebuchet MS" w:cs="Arial"/>
          <w:lang w:val="ro-RO"/>
        </w:rPr>
        <w:fldChar w:fldCharType="separate"/>
      </w:r>
      <w:r w:rsidR="00CE290C">
        <w:rPr>
          <w:rFonts w:ascii="Trebuchet MS" w:hAnsi="Trebuchet MS" w:cs="Arial"/>
          <w:noProof/>
          <w:lang w:val="ro-RO"/>
        </w:rPr>
        <w:t>2</w:t>
      </w:r>
      <w:r w:rsidR="004F7DEC" w:rsidRPr="006B291C">
        <w:rPr>
          <w:rFonts w:ascii="Trebuchet MS" w:hAnsi="Trebuchet MS" w:cs="Arial"/>
          <w:lang w:val="ro-RO"/>
        </w:rPr>
        <w:fldChar w:fldCharType="end"/>
      </w:r>
    </w:p>
    <w:p w:rsidR="0097465B" w:rsidRPr="006B291C" w:rsidRDefault="0097465B">
      <w:pPr>
        <w:pStyle w:val="Listparagraf"/>
        <w:numPr>
          <w:ilvl w:val="0"/>
          <w:numId w:val="41"/>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Legea nr.272/2004 privind protecţiaşi promovarea drepturilor copilului, cu modificările şicompetările ulterioare;</w:t>
      </w:r>
    </w:p>
    <w:p w:rsidR="0097465B" w:rsidRPr="006B291C" w:rsidRDefault="0097465B">
      <w:pPr>
        <w:pStyle w:val="Listparagraf"/>
        <w:numPr>
          <w:ilvl w:val="0"/>
          <w:numId w:val="41"/>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Hotărârea Guvernului nr.502/2017 privind organizarea şi metodologia de funcţionare a comisiei pentru protecţia copilului;</w:t>
      </w:r>
    </w:p>
    <w:p w:rsidR="0097465B" w:rsidRPr="006B291C" w:rsidRDefault="0097465B">
      <w:pPr>
        <w:pStyle w:val="Listparagraf"/>
        <w:numPr>
          <w:ilvl w:val="0"/>
          <w:numId w:val="41"/>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 xml:space="preserve">Legea nr.273/2004 privind regimul juridic al adopţiei, republicată, cu modificările şicompetările ulterioare; </w:t>
      </w:r>
    </w:p>
    <w:p w:rsidR="0097465B" w:rsidRPr="006B291C" w:rsidRDefault="0097465B">
      <w:pPr>
        <w:pStyle w:val="Listparagraf"/>
        <w:numPr>
          <w:ilvl w:val="0"/>
          <w:numId w:val="41"/>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 xml:space="preserve">Legea nr. 49/2009 privind aprobarea Ordonantei de urgenta a Guvernului nr. 102/2008 pentru modificarea si completarea Legii nr. 273/2004 privind regimul juridic al adoptiei. </w:t>
      </w:r>
    </w:p>
    <w:p w:rsidR="0097465B" w:rsidRPr="006B291C" w:rsidRDefault="0097465B">
      <w:pPr>
        <w:pStyle w:val="Listparagraf"/>
        <w:numPr>
          <w:ilvl w:val="0"/>
          <w:numId w:val="41"/>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bCs/>
          <w:lang w:val="ro-RO"/>
        </w:rPr>
        <w:t>Hotărârea Guvernului nr.579/2016 pentru aprobarea Normelor metodologice de aplicare a</w:t>
      </w:r>
      <w:r w:rsidRPr="006B291C">
        <w:rPr>
          <w:rStyle w:val="apple-converted-space"/>
          <w:rFonts w:ascii="Trebuchet MS" w:hAnsi="Trebuchet MS" w:cs="Arial"/>
          <w:bCs/>
          <w:lang w:val="ro-RO"/>
        </w:rPr>
        <w:t> </w:t>
      </w:r>
      <w:bookmarkStart w:id="0" w:name="REFsp23rtd4"/>
      <w:r w:rsidRPr="006B291C">
        <w:rPr>
          <w:rStyle w:val="panchor"/>
          <w:rFonts w:ascii="Trebuchet MS" w:hAnsi="Trebuchet MS" w:cs="Arial"/>
          <w:bCs/>
          <w:lang w:val="ro-RO"/>
        </w:rPr>
        <w:t>Legii nr. 273/2004</w:t>
      </w:r>
      <w:r w:rsidRPr="006B291C">
        <w:rPr>
          <w:rStyle w:val="apple-converted-space"/>
          <w:rFonts w:ascii="Trebuchet MS" w:hAnsi="Trebuchet MS" w:cs="Arial"/>
          <w:bCs/>
          <w:lang w:val="ro-RO"/>
        </w:rPr>
        <w:t> </w:t>
      </w:r>
      <w:r w:rsidRPr="006B291C">
        <w:rPr>
          <w:rFonts w:ascii="Trebuchet MS" w:hAnsi="Trebuchet MS" w:cs="Arial"/>
          <w:bCs/>
          <w:lang w:val="ro-RO"/>
        </w:rPr>
        <w:t>privind procedura adopţiei, pentru modificarea şi completarea</w:t>
      </w:r>
      <w:r w:rsidRPr="006B291C">
        <w:rPr>
          <w:rStyle w:val="apple-converted-space"/>
          <w:rFonts w:ascii="Trebuchet MS" w:hAnsi="Trebuchet MS" w:cs="Arial"/>
          <w:bCs/>
          <w:lang w:val="ro-RO"/>
        </w:rPr>
        <w:t> </w:t>
      </w:r>
      <w:r w:rsidRPr="006B291C">
        <w:rPr>
          <w:rStyle w:val="panchor"/>
          <w:rFonts w:ascii="Trebuchet MS" w:hAnsi="Trebuchet MS" w:cs="Arial"/>
          <w:bCs/>
          <w:lang w:val="ro-RO"/>
        </w:rPr>
        <w:t>Hotărârii Guvernului nr. 233/2012</w:t>
      </w:r>
      <w:r w:rsidRPr="006B291C">
        <w:rPr>
          <w:rStyle w:val="apple-converted-space"/>
          <w:rFonts w:ascii="Trebuchet MS" w:hAnsi="Trebuchet MS" w:cs="Arial"/>
          <w:bCs/>
          <w:lang w:val="ro-RO"/>
        </w:rPr>
        <w:t> </w:t>
      </w:r>
      <w:r w:rsidRPr="006B291C">
        <w:rPr>
          <w:rFonts w:ascii="Trebuchet MS" w:hAnsi="Trebuchet MS" w:cs="Arial"/>
          <w:bCs/>
          <w:lang w:val="ro-RO"/>
        </w:rPr>
        <w:t>privind serviciile şiactivităţile ce pot fi desfăşurate de către organismele private române în cadrul procedurii adopţiei interne, precum şi metodologia de autorizare a acestora şi pentru modificarea</w:t>
      </w:r>
      <w:r w:rsidRPr="006B291C">
        <w:rPr>
          <w:rStyle w:val="apple-converted-space"/>
          <w:rFonts w:ascii="Trebuchet MS" w:hAnsi="Trebuchet MS" w:cs="Arial"/>
          <w:bCs/>
          <w:lang w:val="ro-RO"/>
        </w:rPr>
        <w:t> </w:t>
      </w:r>
      <w:bookmarkEnd w:id="0"/>
      <w:r w:rsidRPr="006B291C">
        <w:rPr>
          <w:rStyle w:val="panchor"/>
          <w:rFonts w:ascii="Trebuchet MS" w:hAnsi="Trebuchet MS" w:cs="Arial"/>
          <w:bCs/>
          <w:lang w:val="ro-RO"/>
        </w:rPr>
        <w:t>Hotărârii Guvernului nr. 1.441/2004</w:t>
      </w:r>
      <w:r w:rsidRPr="006B291C">
        <w:rPr>
          <w:rStyle w:val="apple-converted-space"/>
          <w:rFonts w:ascii="Trebuchet MS" w:hAnsi="Trebuchet MS" w:cs="Arial"/>
          <w:bCs/>
          <w:lang w:val="ro-RO"/>
        </w:rPr>
        <w:t> </w:t>
      </w:r>
      <w:r w:rsidRPr="006B291C">
        <w:rPr>
          <w:rFonts w:ascii="Trebuchet MS" w:hAnsi="Trebuchet MS" w:cs="Arial"/>
          <w:bCs/>
          <w:lang w:val="ro-RO"/>
        </w:rPr>
        <w:t>cu privire la autorizarea organizaţiilor private străine de a desfăşuraactivităţi în domeniul adopţieiinternaţionale.</w:t>
      </w:r>
    </w:p>
    <w:p w:rsidR="0097465B" w:rsidRPr="006B291C" w:rsidRDefault="0097465B">
      <w:pPr>
        <w:pStyle w:val="Listparagraf"/>
        <w:numPr>
          <w:ilvl w:val="0"/>
          <w:numId w:val="41"/>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bCs/>
          <w:shd w:val="clear" w:color="auto" w:fill="FFFFFF"/>
          <w:lang w:val="ro-RO"/>
        </w:rPr>
        <w:t>Decizia Autorității Naționale pentru Protecția copilului și adopție nr. 661/2016 privind aprobarea modelului şiconţinutului unor formulare, instrumente şi documente utilizate în procedura adopţiei.</w:t>
      </w:r>
    </w:p>
    <w:p w:rsidR="0097465B" w:rsidRPr="006B291C" w:rsidRDefault="0097465B">
      <w:pPr>
        <w:pStyle w:val="Listparagraf"/>
        <w:numPr>
          <w:ilvl w:val="0"/>
          <w:numId w:val="41"/>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bCs/>
          <w:lang w:val="ro-RO"/>
        </w:rPr>
        <w:t xml:space="preserve">Hotărârea Guvernului </w:t>
      </w:r>
      <w:r w:rsidRPr="006B291C">
        <w:rPr>
          <w:rFonts w:ascii="Trebuchet MS" w:hAnsi="Trebuchet MS" w:cs="Arial"/>
          <w:lang w:val="ro-RO"/>
        </w:rPr>
        <w:t>nr.679/2003 privind condiţiile de obţinere a atestatului, procedurile de atestare şi statutul asistentului maternal profesionist, cu modificările şicompetările ulterioare</w:t>
      </w:r>
      <w:r w:rsidRPr="006B291C">
        <w:rPr>
          <w:rFonts w:ascii="Trebuchet MS" w:hAnsi="Trebuchet MS" w:cs="Arial"/>
          <w:iCs/>
          <w:lang w:val="ro-RO"/>
        </w:rPr>
        <w:t>,</w:t>
      </w:r>
    </w:p>
    <w:p w:rsidR="0097465B" w:rsidRPr="006B291C" w:rsidRDefault="0097465B">
      <w:pPr>
        <w:pStyle w:val="Listparagraf"/>
        <w:numPr>
          <w:ilvl w:val="0"/>
          <w:numId w:val="41"/>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 xml:space="preserve">Ordinul 1985/2016 </w:t>
      </w:r>
      <w:r w:rsidRPr="006B291C">
        <w:rPr>
          <w:rFonts w:ascii="Trebuchet MS" w:hAnsi="Trebuchet MS" w:cs="Arial"/>
          <w:bCs/>
          <w:lang w:val="ro-RO"/>
        </w:rPr>
        <w:t>privind aprobarea metodologiei pentru evaluarea şiintervenţia integrată în vederea încadrării copiilor cu dizabilităţi în grad de handicap, a orientării şcolareşi profesionale a copiilor cu cerinţeeducaţionale speciale, precum şi în vederea abilitării şi reabilitării copiilor cu dizabilităţişi/sau cerinţeeducaţionale speciale.</w:t>
      </w:r>
    </w:p>
    <w:p w:rsidR="0097465B" w:rsidRPr="006B291C" w:rsidRDefault="0097465B">
      <w:pPr>
        <w:pStyle w:val="Listparagraf"/>
        <w:numPr>
          <w:ilvl w:val="0"/>
          <w:numId w:val="41"/>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bCs/>
          <w:lang w:val="ro-RO"/>
        </w:rPr>
        <w:t xml:space="preserve">Hotărârea Guvernului </w:t>
      </w:r>
      <w:r w:rsidRPr="006B291C">
        <w:rPr>
          <w:rFonts w:ascii="Trebuchet MS" w:hAnsi="Trebuchet MS" w:cs="Arial"/>
          <w:lang w:val="ro-RO"/>
        </w:rPr>
        <w:t>nr.867/2015 pentu aprobarea Nomenclatorului serviciilor sociale precum şi a regulamentelor cadru de organizare şifuncţionare a serviciilor sociale;</w:t>
      </w:r>
    </w:p>
    <w:p w:rsidR="0097465B" w:rsidRPr="006B291C" w:rsidRDefault="0097465B">
      <w:pPr>
        <w:numPr>
          <w:ilvl w:val="0"/>
          <w:numId w:val="41"/>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lastRenderedPageBreak/>
        <w:t xml:space="preserve">Hotărârea Guvernului nr. </w:t>
      </w:r>
      <w:r w:rsidRPr="006B291C">
        <w:rPr>
          <w:rFonts w:ascii="Trebuchet MS" w:hAnsi="Trebuchet MS" w:cs="Courier New"/>
          <w:sz w:val="22"/>
          <w:szCs w:val="22"/>
          <w:shd w:val="clear" w:color="auto" w:fill="FFFFFF"/>
          <w:lang w:val="ro-RO"/>
        </w:rPr>
        <w:t>426/2020privind aprobarea standardelor de cost pentru serviciile sociale</w:t>
      </w:r>
    </w:p>
    <w:p w:rsidR="0097465B" w:rsidRPr="006B291C" w:rsidRDefault="0097465B">
      <w:pPr>
        <w:numPr>
          <w:ilvl w:val="0"/>
          <w:numId w:val="41"/>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Ordinul  nr.288/2006 privind Standardele minime obligatorii privind managementul de caz in domeniul protecţiei drepturilor copilului; </w:t>
      </w:r>
    </w:p>
    <w:p w:rsidR="0097465B" w:rsidRPr="006B291C" w:rsidRDefault="0097465B">
      <w:pPr>
        <w:numPr>
          <w:ilvl w:val="0"/>
          <w:numId w:val="41"/>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Ordinul nr.286/2006 pentru aprobarea Normelor metodologice privind întocmirea planului de servicii şi a Normelor metodologice privind întocmirea planului individualizat de protecţie; </w:t>
      </w:r>
    </w:p>
    <w:p w:rsidR="0097465B" w:rsidRPr="006B291C" w:rsidRDefault="0097465B">
      <w:pPr>
        <w:numPr>
          <w:ilvl w:val="0"/>
          <w:numId w:val="41"/>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Legea nr.448/2006 privind protecţiaşi promovarea drepturilor persoanelor cu handicap, republicată, cu modificările şicompetările ulterioare; </w:t>
      </w:r>
    </w:p>
    <w:p w:rsidR="0097465B" w:rsidRPr="006B291C" w:rsidRDefault="0097465B">
      <w:pPr>
        <w:numPr>
          <w:ilvl w:val="0"/>
          <w:numId w:val="41"/>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Hotărârea Guvernului nr. 430/2008 pentru aprobarea Metodologiei privind organizarea şifuncţionarea comisiei de evaluare a persoanelor adulte cu handicap.</w:t>
      </w:r>
    </w:p>
    <w:p w:rsidR="0097465B" w:rsidRPr="006B291C" w:rsidRDefault="0097465B">
      <w:pPr>
        <w:numPr>
          <w:ilvl w:val="0"/>
          <w:numId w:val="41"/>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Legea nr.17/2000 privind asistenta sociala a persoanelor vârstnice cu modificările ulterioare; </w:t>
      </w:r>
    </w:p>
    <w:p w:rsidR="0097465B" w:rsidRPr="006B291C" w:rsidRDefault="0097465B">
      <w:pPr>
        <w:numPr>
          <w:ilvl w:val="0"/>
          <w:numId w:val="41"/>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Legea 217/2003 pentru prevenirea și combaterea violenței în familie, republicată</w:t>
      </w:r>
    </w:p>
    <w:p w:rsidR="0097465B" w:rsidRPr="006B291C" w:rsidRDefault="0001265E">
      <w:pPr>
        <w:numPr>
          <w:ilvl w:val="0"/>
          <w:numId w:val="41"/>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Courier New"/>
          <w:sz w:val="22"/>
          <w:szCs w:val="22"/>
          <w:shd w:val="clear" w:color="auto" w:fill="FFFFFF"/>
          <w:lang w:val="it-IT"/>
        </w:rPr>
        <w:t>ORDINUL MMJS nr.</w:t>
      </w:r>
      <w:r w:rsidR="0097465B" w:rsidRPr="006B291C">
        <w:rPr>
          <w:rFonts w:ascii="Trebuchet MS" w:hAnsi="Trebuchet MS" w:cs="Courier New"/>
          <w:sz w:val="22"/>
          <w:szCs w:val="22"/>
          <w:shd w:val="clear" w:color="auto" w:fill="FFFFFF"/>
          <w:lang w:val="it-IT"/>
        </w:rPr>
        <w:t>28/2019privind aprobarea standardelor minime de calitate pentru acreditarea serviciilor sociale destinate prevenirii şi combaterii violenţei domestice</w:t>
      </w:r>
      <w:r w:rsidR="00F62933" w:rsidRPr="006B291C">
        <w:rPr>
          <w:rFonts w:ascii="Trebuchet MS" w:hAnsi="Trebuchet MS" w:cs="Courier New"/>
          <w:sz w:val="22"/>
          <w:szCs w:val="22"/>
          <w:shd w:val="clear" w:color="auto" w:fill="FFFFFF"/>
          <w:lang w:val="it-IT"/>
        </w:rPr>
        <w:t>;</w:t>
      </w:r>
    </w:p>
    <w:p w:rsidR="0097465B" w:rsidRPr="006B291C" w:rsidRDefault="0001265E">
      <w:pPr>
        <w:numPr>
          <w:ilvl w:val="0"/>
          <w:numId w:val="41"/>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Courier New"/>
          <w:sz w:val="22"/>
          <w:szCs w:val="22"/>
          <w:shd w:val="clear" w:color="auto" w:fill="FFFFFF"/>
          <w:lang w:val="ro-RO"/>
        </w:rPr>
        <w:t>ORDINUL MMJS nr.</w:t>
      </w:r>
      <w:r w:rsidR="0097465B" w:rsidRPr="006B291C">
        <w:rPr>
          <w:rFonts w:ascii="Trebuchet MS" w:hAnsi="Trebuchet MS" w:cs="Courier New"/>
          <w:sz w:val="22"/>
          <w:szCs w:val="22"/>
          <w:shd w:val="clear" w:color="auto" w:fill="FFFFFF"/>
          <w:lang w:val="ro-RO"/>
        </w:rPr>
        <w:t>29/2019pentru aprobarea standardelor minime de calitate pentru acreditarea serviciilor sociale destinate persoanelor vârstnice, persoanelor fără adăpost, tinerilor care au părăsit sistemul de protecţie a copilului şi altor categorii de persoane adulte aflate în dificultate, precum şi a serviciilor acordate în comunitate, serviciilor acordate în sistem integrat şi cantinele sociale</w:t>
      </w:r>
      <w:r w:rsidR="00F62933" w:rsidRPr="006B291C">
        <w:rPr>
          <w:rFonts w:ascii="Trebuchet MS" w:hAnsi="Trebuchet MS" w:cs="Courier New"/>
          <w:sz w:val="22"/>
          <w:szCs w:val="22"/>
          <w:shd w:val="clear" w:color="auto" w:fill="FFFFFF"/>
          <w:lang w:val="ro-RO"/>
        </w:rPr>
        <w:t>;</w:t>
      </w:r>
    </w:p>
    <w:p w:rsidR="0097465B" w:rsidRPr="006B291C" w:rsidRDefault="0097465B">
      <w:pPr>
        <w:numPr>
          <w:ilvl w:val="0"/>
          <w:numId w:val="41"/>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Courier New"/>
          <w:sz w:val="22"/>
          <w:szCs w:val="22"/>
          <w:shd w:val="clear" w:color="auto" w:fill="FFFFFF"/>
          <w:lang w:val="ro-RO"/>
        </w:rPr>
        <w:t>ORDINUL MMJS nr.</w:t>
      </w:r>
      <w:r w:rsidRPr="006B291C">
        <w:rPr>
          <w:rFonts w:ascii="Trebuchet MS" w:hAnsi="Trebuchet MS" w:cs="Arial"/>
          <w:sz w:val="22"/>
          <w:szCs w:val="22"/>
          <w:lang w:val="ro-RO"/>
        </w:rPr>
        <w:t xml:space="preserve">82/2019 </w:t>
      </w:r>
      <w:r w:rsidRPr="006B291C">
        <w:rPr>
          <w:rFonts w:ascii="Trebuchet MS" w:hAnsi="Trebuchet MS" w:cs="Courier New"/>
          <w:sz w:val="22"/>
          <w:szCs w:val="22"/>
          <w:shd w:val="clear" w:color="auto" w:fill="FFFFFF"/>
          <w:lang w:val="it-IT"/>
        </w:rPr>
        <w:t>privindaprobareastandardelorspecificeminime de calitateobligatoriipentruserviciilesociale destinate persoaneloradulte cu dizabilităţi</w:t>
      </w:r>
      <w:r w:rsidR="00F62933" w:rsidRPr="006B291C">
        <w:rPr>
          <w:rFonts w:ascii="Trebuchet MS" w:hAnsi="Trebuchet MS" w:cs="Courier New"/>
          <w:sz w:val="22"/>
          <w:szCs w:val="22"/>
          <w:shd w:val="clear" w:color="auto" w:fill="FFFFFF"/>
          <w:lang w:val="it-IT"/>
        </w:rPr>
        <w:t>;</w:t>
      </w:r>
    </w:p>
    <w:p w:rsidR="0097465B" w:rsidRPr="006B291C" w:rsidRDefault="0097465B">
      <w:pPr>
        <w:numPr>
          <w:ilvl w:val="0"/>
          <w:numId w:val="41"/>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Courier New"/>
          <w:sz w:val="22"/>
          <w:szCs w:val="22"/>
          <w:shd w:val="clear" w:color="auto" w:fill="FFFFFF"/>
          <w:lang w:val="ro-RO"/>
        </w:rPr>
        <w:t> HOTĂRÂREA DE GUVERN nr.1019 din 20 decembrie 2018privind aprobarea Procedurii de preluare de către agenţiilejudeţene pentru plăţişiinspecţie socială, respectiv a municipiului Bucureşti, a personalului cu atribuţii în efectuarea plăţilorprestaţiilor sociale pentru persoanele cu handicap de la direcţiile generale de asistenţă socială şiprotecţia copilului judeţene, respectiv ale sectoarelor municipiului Bucureşti, a Procedurii de acordare a plăţilor, precum şisituaţiile de suspendare, modificare, încetare a dreptului la prestaţiile sociale pentru persoanele cu handicap, precum şi pentru modificarea </w:t>
      </w:r>
      <w:r w:rsidRPr="006B291C">
        <w:rPr>
          <w:rFonts w:ascii="Trebuchet MS" w:hAnsi="Trebuchet MS" w:cs="Courier New"/>
          <w:sz w:val="22"/>
          <w:szCs w:val="22"/>
          <w:u w:val="single"/>
          <w:lang w:val="ro-RO"/>
        </w:rPr>
        <w:t>Statutului propriu</w:t>
      </w:r>
      <w:r w:rsidRPr="006B291C">
        <w:rPr>
          <w:rFonts w:ascii="Trebuchet MS" w:hAnsi="Trebuchet MS" w:cs="Courier New"/>
          <w:sz w:val="22"/>
          <w:szCs w:val="22"/>
          <w:shd w:val="clear" w:color="auto" w:fill="FFFFFF"/>
          <w:lang w:val="ro-RO"/>
        </w:rPr>
        <w:t> de organizare şifuncţionare al AgenţieiNaţionale pentru PlăţişiInspecţie Socială, aprobat prin </w:t>
      </w:r>
      <w:r w:rsidRPr="006B291C">
        <w:rPr>
          <w:rFonts w:ascii="Trebuchet MS" w:hAnsi="Trebuchet MS" w:cs="Courier New"/>
          <w:sz w:val="22"/>
          <w:szCs w:val="22"/>
          <w:u w:val="single"/>
          <w:lang w:val="ro-RO"/>
        </w:rPr>
        <w:t>Hotărârea Guvernului nr. 151/2012</w:t>
      </w:r>
    </w:p>
    <w:p w:rsidR="0097465B" w:rsidRPr="006B291C" w:rsidRDefault="0097465B">
      <w:pPr>
        <w:numPr>
          <w:ilvl w:val="0"/>
          <w:numId w:val="41"/>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Legea nr.53/2003 republicată – Codul Muncii (r), cu modificările şicompetările ulterioare;</w:t>
      </w:r>
    </w:p>
    <w:p w:rsidR="0097465B" w:rsidRPr="006B291C" w:rsidRDefault="0097465B">
      <w:pPr>
        <w:numPr>
          <w:ilvl w:val="0"/>
          <w:numId w:val="41"/>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Legea nr.477/2004 privind Codul de conduită a personalului contractual din autorităţileşientităţile publice; </w:t>
      </w:r>
    </w:p>
    <w:p w:rsidR="0097465B" w:rsidRPr="006B291C" w:rsidRDefault="0097465B">
      <w:pPr>
        <w:numPr>
          <w:ilvl w:val="0"/>
          <w:numId w:val="41"/>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Hotărârea Guvernului nr. 611/2008 pentru aprobarea normelor privind organizarea şi dezvoltarea carierei funcţionarilor publici, cu modificările şicompetările ulterioare; </w:t>
      </w:r>
    </w:p>
    <w:p w:rsidR="0097465B" w:rsidRPr="006B291C" w:rsidRDefault="0097465B">
      <w:pPr>
        <w:numPr>
          <w:ilvl w:val="0"/>
          <w:numId w:val="41"/>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Legea nr.571/2004 privind protecţia personalului din autorităţile publice, institutiile publice şi din alte unităţi care semnalează încălcări ale legii.</w:t>
      </w:r>
    </w:p>
    <w:p w:rsidR="00C169EB" w:rsidRPr="006B291C" w:rsidRDefault="0001265E">
      <w:pPr>
        <w:numPr>
          <w:ilvl w:val="0"/>
          <w:numId w:val="41"/>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bCs/>
          <w:sz w:val="22"/>
          <w:szCs w:val="22"/>
        </w:rPr>
        <w:t>Legea nr.</w:t>
      </w:r>
      <w:r w:rsidR="0097465B" w:rsidRPr="006B291C">
        <w:rPr>
          <w:rFonts w:ascii="Trebuchet MS" w:hAnsi="Trebuchet MS" w:cs="Arial"/>
          <w:bCs/>
          <w:sz w:val="22"/>
          <w:szCs w:val="22"/>
        </w:rPr>
        <w:t>287 din 17 iulie 2009 (republicată)</w:t>
      </w:r>
      <w:r w:rsidR="0097465B" w:rsidRPr="006B291C">
        <w:rPr>
          <w:rFonts w:ascii="Trebuchet MS" w:hAnsi="Trebuchet MS" w:cs="Arial"/>
          <w:sz w:val="22"/>
          <w:szCs w:val="22"/>
        </w:rPr>
        <w:t>privindCodul civil.</w:t>
      </w:r>
    </w:p>
    <w:p w:rsidR="00C169EB" w:rsidRPr="006B291C" w:rsidRDefault="00C169EB">
      <w:pPr>
        <w:numPr>
          <w:ilvl w:val="0"/>
          <w:numId w:val="41"/>
        </w:numPr>
        <w:autoSpaceDE w:val="0"/>
        <w:autoSpaceDN w:val="0"/>
        <w:adjustRightInd w:val="0"/>
        <w:spacing w:after="120" w:line="276" w:lineRule="auto"/>
        <w:ind w:left="0" w:firstLine="360"/>
        <w:jc w:val="both"/>
        <w:rPr>
          <w:rFonts w:ascii="Trebuchet MS" w:hAnsi="Trebuchet MS"/>
          <w:sz w:val="22"/>
          <w:szCs w:val="22"/>
          <w:lang w:val="es-ES"/>
        </w:rPr>
      </w:pPr>
      <w:r w:rsidRPr="006B291C">
        <w:rPr>
          <w:rFonts w:ascii="Trebuchet MS" w:hAnsi="Trebuchet MS"/>
          <w:sz w:val="22"/>
          <w:szCs w:val="22"/>
          <w:lang w:val="es-ES"/>
        </w:rPr>
        <w:lastRenderedPageBreak/>
        <w:t>Hotărârea Guvernului Nr.75/2015 privind reglementarea prestării de către copii de activităţi remunerate în domeniile cultural, artistic, sportiv, publicitar şi de modeling</w:t>
      </w:r>
    </w:p>
    <w:p w:rsidR="00C169EB" w:rsidRPr="006B291C" w:rsidRDefault="00C169EB">
      <w:pPr>
        <w:pStyle w:val="Listparagraf"/>
        <w:numPr>
          <w:ilvl w:val="0"/>
          <w:numId w:val="41"/>
        </w:numPr>
        <w:autoSpaceDE w:val="0"/>
        <w:autoSpaceDN w:val="0"/>
        <w:adjustRightInd w:val="0"/>
        <w:ind w:left="0" w:firstLine="360"/>
        <w:jc w:val="both"/>
        <w:rPr>
          <w:rFonts w:ascii="Trebuchet MS" w:hAnsi="Trebuchet MS"/>
          <w:lang w:val="it-IT"/>
        </w:rPr>
      </w:pPr>
      <w:r w:rsidRPr="006B291C">
        <w:rPr>
          <w:rFonts w:ascii="Trebuchet MS" w:hAnsi="Trebuchet MS" w:cs="Arial"/>
          <w:lang w:val="ro-RO"/>
        </w:rPr>
        <w:t xml:space="preserve">Hotărârea Guvernului </w:t>
      </w:r>
      <w:r w:rsidRPr="006B291C">
        <w:rPr>
          <w:rFonts w:ascii="Trebuchet MS" w:hAnsi="Trebuchet MS"/>
          <w:lang w:val="it-IT"/>
        </w:rPr>
        <w:t xml:space="preserve"> Nr.691 din 19 august 2015 pentru aprobarea Procedurii de monitorizare a modului de creştere şi îngrijire a copilului cu părinţi plecaţi la muncă în străinătate şi a serviciilor de care aceştia pot beneficia, precum şi pentru aprobarea Metodologiei de lucru privind colaborarea dintre direcţiile generale de asistenţă socială şi protecţia copilului şi serviciile publice de asistenţă socială şi a modelului standard al documentelor elaborate de către acestea</w:t>
      </w:r>
    </w:p>
    <w:p w:rsidR="00C169EB" w:rsidRPr="006B291C" w:rsidRDefault="00C169EB">
      <w:pPr>
        <w:pStyle w:val="Listparagraf"/>
        <w:numPr>
          <w:ilvl w:val="0"/>
          <w:numId w:val="41"/>
        </w:numPr>
        <w:autoSpaceDE w:val="0"/>
        <w:autoSpaceDN w:val="0"/>
        <w:adjustRightInd w:val="0"/>
        <w:ind w:left="0" w:firstLine="360"/>
        <w:jc w:val="both"/>
        <w:rPr>
          <w:rFonts w:ascii="Trebuchet MS" w:hAnsi="Trebuchet MS"/>
          <w:lang w:val="es-ES"/>
        </w:rPr>
      </w:pPr>
      <w:r w:rsidRPr="006B291C">
        <w:rPr>
          <w:rFonts w:ascii="Trebuchet MS" w:hAnsi="Trebuchet MS" w:cs="Arial"/>
          <w:lang w:val="ro-RO"/>
        </w:rPr>
        <w:t>Hotărârea Guvernului</w:t>
      </w:r>
      <w:r w:rsidRPr="006B291C">
        <w:rPr>
          <w:rFonts w:ascii="Trebuchet MS" w:hAnsi="Trebuchet MS"/>
          <w:lang w:val="es-ES"/>
        </w:rPr>
        <w:t xml:space="preserve">  Nr. 1103/ 2014 pentru aprobarea metodologiei privind realizarea obligaţiilor ce revin autorităţilor administraţiei publice locale, instituţiilor şi profesioniştilor implicaţi în prevenirea şi intervenţia în cazurile de copii aflaţi în situaţie de risc de părăsire sau părăsiţi în unităţi sanitare</w:t>
      </w:r>
    </w:p>
    <w:p w:rsidR="00C169EB" w:rsidRPr="006B291C" w:rsidRDefault="00C169EB">
      <w:pPr>
        <w:pStyle w:val="Listparagraf"/>
        <w:numPr>
          <w:ilvl w:val="0"/>
          <w:numId w:val="41"/>
        </w:numPr>
        <w:autoSpaceDE w:val="0"/>
        <w:autoSpaceDN w:val="0"/>
        <w:adjustRightInd w:val="0"/>
        <w:ind w:left="0" w:firstLine="360"/>
        <w:jc w:val="both"/>
        <w:rPr>
          <w:rFonts w:ascii="Trebuchet MS" w:hAnsi="Trebuchet MS"/>
          <w:lang w:val="it-IT"/>
        </w:rPr>
      </w:pPr>
      <w:r w:rsidRPr="006B291C">
        <w:rPr>
          <w:rFonts w:ascii="Trebuchet MS" w:hAnsi="Trebuchet MS"/>
          <w:lang w:val="es-ES"/>
        </w:rPr>
        <w:t>Ordinul nr. 25/2019 privind aprobarea standardelor minime de calitate pentru serviciile sociale de tip rezidențial destinate copiilor din sistemul de protecție special</w:t>
      </w:r>
    </w:p>
    <w:p w:rsidR="00C169EB" w:rsidRPr="006B291C" w:rsidRDefault="00C169EB">
      <w:pPr>
        <w:pStyle w:val="Listparagraf"/>
        <w:numPr>
          <w:ilvl w:val="0"/>
          <w:numId w:val="41"/>
        </w:numPr>
        <w:autoSpaceDE w:val="0"/>
        <w:autoSpaceDN w:val="0"/>
        <w:adjustRightInd w:val="0"/>
        <w:ind w:left="0" w:firstLine="360"/>
        <w:jc w:val="both"/>
        <w:rPr>
          <w:rFonts w:ascii="Trebuchet MS" w:hAnsi="Trebuchet MS"/>
          <w:lang w:val="it-IT"/>
        </w:rPr>
      </w:pPr>
      <w:r w:rsidRPr="006B291C">
        <w:rPr>
          <w:rFonts w:ascii="Trebuchet MS" w:hAnsi="Trebuchet MS"/>
          <w:lang w:val="es-ES"/>
        </w:rPr>
        <w:t>Ordinul nr. 26/2019 privind aprobarea Standardelor minime de calitate pentru serviciile sociale de tip familial destinate copiilor din sistemul de protecție special</w:t>
      </w:r>
    </w:p>
    <w:p w:rsidR="00C169EB" w:rsidRPr="006B291C" w:rsidRDefault="00C169EB">
      <w:pPr>
        <w:pStyle w:val="Listparagraf"/>
        <w:numPr>
          <w:ilvl w:val="0"/>
          <w:numId w:val="41"/>
        </w:numPr>
        <w:autoSpaceDE w:val="0"/>
        <w:autoSpaceDN w:val="0"/>
        <w:adjustRightInd w:val="0"/>
        <w:ind w:left="0" w:firstLine="360"/>
        <w:jc w:val="both"/>
        <w:rPr>
          <w:rFonts w:ascii="Trebuchet MS" w:hAnsi="Trebuchet MS"/>
          <w:lang w:val="it-IT"/>
        </w:rPr>
      </w:pPr>
      <w:r w:rsidRPr="006B291C">
        <w:rPr>
          <w:rFonts w:ascii="Trebuchet MS" w:hAnsi="Trebuchet MS"/>
        </w:rPr>
        <w:t>Ordinul nr. 81/2019 privindaprobareastandardelorminime de calitatepentruserviciilesocialeorganizate ca centre maternal</w:t>
      </w:r>
    </w:p>
    <w:p w:rsidR="00C169EB" w:rsidRPr="006B291C" w:rsidRDefault="00C169EB">
      <w:pPr>
        <w:pStyle w:val="Listparagraf"/>
        <w:numPr>
          <w:ilvl w:val="0"/>
          <w:numId w:val="41"/>
        </w:numPr>
        <w:autoSpaceDE w:val="0"/>
        <w:autoSpaceDN w:val="0"/>
        <w:adjustRightInd w:val="0"/>
        <w:ind w:left="0" w:firstLine="360"/>
        <w:jc w:val="both"/>
        <w:rPr>
          <w:rFonts w:ascii="Trebuchet MS" w:hAnsi="Trebuchet MS"/>
          <w:lang w:val="it-IT"/>
        </w:rPr>
      </w:pPr>
      <w:r w:rsidRPr="006B291C">
        <w:rPr>
          <w:rFonts w:ascii="Trebuchet MS" w:hAnsi="Trebuchet MS"/>
          <w:lang w:val="es-ES"/>
        </w:rPr>
        <w:t>Ordinul nr. 27/2019 privind aprobarea standardelor minime de calitate pentru serviciile sociale de zi destinate copiilor</w:t>
      </w:r>
    </w:p>
    <w:p w:rsidR="00C169EB" w:rsidRPr="006B291C" w:rsidRDefault="00C169EB">
      <w:pPr>
        <w:pStyle w:val="Listparagraf"/>
        <w:numPr>
          <w:ilvl w:val="0"/>
          <w:numId w:val="41"/>
        </w:numPr>
        <w:autoSpaceDE w:val="0"/>
        <w:autoSpaceDN w:val="0"/>
        <w:adjustRightInd w:val="0"/>
        <w:ind w:left="0" w:firstLine="360"/>
        <w:jc w:val="both"/>
        <w:rPr>
          <w:rFonts w:ascii="Trebuchet MS" w:hAnsi="Trebuchet MS"/>
          <w:lang w:val="it-IT"/>
        </w:rPr>
      </w:pPr>
      <w:r w:rsidRPr="006B291C">
        <w:rPr>
          <w:rFonts w:ascii="Trebuchet MS" w:hAnsi="Trebuchet MS"/>
          <w:lang w:val="es-ES"/>
        </w:rPr>
        <w:t>Ordinul nr. 1306/1883/2016 pentru aprobarea criteriilor biopsihosociale de încadrare a copiilor cu dizabilităţi în grad de handicap şi a modalităţilor de aplicare a acestora</w:t>
      </w:r>
    </w:p>
    <w:p w:rsidR="002433ED" w:rsidRPr="006B291C" w:rsidRDefault="009803E0">
      <w:pPr>
        <w:pStyle w:val="Listparagraf"/>
        <w:numPr>
          <w:ilvl w:val="0"/>
          <w:numId w:val="41"/>
        </w:numPr>
        <w:autoSpaceDE w:val="0"/>
        <w:autoSpaceDN w:val="0"/>
        <w:adjustRightInd w:val="0"/>
        <w:ind w:left="0" w:firstLine="360"/>
        <w:jc w:val="both"/>
        <w:rPr>
          <w:rFonts w:ascii="Trebuchet MS" w:hAnsi="Trebuchet MS"/>
          <w:lang w:val="it-IT"/>
        </w:rPr>
      </w:pPr>
      <w:r w:rsidRPr="006B291C">
        <w:rPr>
          <w:rFonts w:ascii="Trebuchet MS" w:hAnsi="Trebuchet MS" w:cs="Arial"/>
          <w:lang w:val="ro-RO"/>
        </w:rPr>
        <w:t>Hotărârea Guvernului</w:t>
      </w:r>
      <w:r w:rsidR="002433ED" w:rsidRPr="006B291C">
        <w:rPr>
          <w:rFonts w:ascii="Trebuchet MS" w:hAnsi="Trebuchet MS"/>
          <w:lang w:val="it-IT"/>
        </w:rPr>
        <w:t>Nr. 49 din 19 ianuarie 2011 pentru aprobarea Metodologiei-cadru privind prevenirea şi intervenţia în echipă multidisciplinară şi în reţea în situaţiile de violenţă asupra copilului şi de violenţă în familie şi a Metodologiei de intervenţie multidisciplinară şi interinstituţională privind copiii exploataţi şi aflaţi în situaţii de risc de exploatare prin muncă, copiii victime ale traficului de persoane, precum şi copiii români migranţi victime ale altor forme de violenţă pe teritoriul altor state</w:t>
      </w:r>
    </w:p>
    <w:p w:rsidR="007E769F" w:rsidRPr="006B291C" w:rsidRDefault="007E769F">
      <w:pPr>
        <w:pStyle w:val="Listparagraf"/>
        <w:numPr>
          <w:ilvl w:val="0"/>
          <w:numId w:val="41"/>
        </w:numPr>
        <w:autoSpaceDE w:val="0"/>
        <w:autoSpaceDN w:val="0"/>
        <w:adjustRightInd w:val="0"/>
        <w:ind w:left="0" w:firstLine="360"/>
        <w:jc w:val="both"/>
        <w:rPr>
          <w:rFonts w:ascii="Trebuchet MS" w:hAnsi="Trebuchet MS"/>
          <w:lang w:val="it-IT"/>
        </w:rPr>
      </w:pPr>
      <w:r w:rsidRPr="006B291C">
        <w:rPr>
          <w:rFonts w:ascii="Trebuchet MS" w:hAnsi="Trebuchet MS"/>
          <w:lang w:val="it-IT"/>
        </w:rPr>
        <w:t>Legea securității și sănătății în muncă319/2006, cu modificările ultrioare</w:t>
      </w:r>
    </w:p>
    <w:p w:rsidR="007E769F" w:rsidRPr="006B291C" w:rsidRDefault="007E769F">
      <w:pPr>
        <w:pStyle w:val="Listparagraf"/>
        <w:numPr>
          <w:ilvl w:val="0"/>
          <w:numId w:val="41"/>
        </w:numPr>
        <w:autoSpaceDE w:val="0"/>
        <w:autoSpaceDN w:val="0"/>
        <w:adjustRightInd w:val="0"/>
        <w:ind w:left="0" w:firstLine="360"/>
        <w:jc w:val="both"/>
        <w:rPr>
          <w:rFonts w:ascii="Trebuchet MS" w:hAnsi="Trebuchet MS"/>
          <w:lang w:val="it-IT"/>
        </w:rPr>
      </w:pPr>
      <w:r w:rsidRPr="006B291C">
        <w:rPr>
          <w:rFonts w:ascii="Trebuchet MS" w:hAnsi="Trebuchet MS"/>
          <w:lang w:val="it-IT"/>
        </w:rPr>
        <w:t>Hotărârea Guvernului nr. 1425/2006 pentru aprobarea Normelor metodologice de aplicare a prevederilor Legii securităţii si sănătăţii în muncă nr.319/2006, cu modificările şi completările ulterioare</w:t>
      </w:r>
    </w:p>
    <w:p w:rsidR="007E769F" w:rsidRPr="006B291C" w:rsidRDefault="007E769F">
      <w:pPr>
        <w:pStyle w:val="Listparagraf"/>
        <w:numPr>
          <w:ilvl w:val="0"/>
          <w:numId w:val="41"/>
        </w:numPr>
        <w:autoSpaceDE w:val="0"/>
        <w:autoSpaceDN w:val="0"/>
        <w:adjustRightInd w:val="0"/>
        <w:ind w:left="0" w:firstLine="360"/>
        <w:jc w:val="both"/>
        <w:rPr>
          <w:rFonts w:ascii="Trebuchet MS" w:hAnsi="Trebuchet MS"/>
          <w:lang w:val="it-IT"/>
        </w:rPr>
      </w:pPr>
      <w:r w:rsidRPr="006B291C">
        <w:rPr>
          <w:rFonts w:ascii="Trebuchet MS" w:hAnsi="Trebuchet MS"/>
          <w:lang w:val="it-IT"/>
        </w:rPr>
        <w:t>Legea 307 privind apărarea mpotriva incendiilor, republicată, cu modificările ulterioare</w:t>
      </w:r>
    </w:p>
    <w:p w:rsidR="0097465B" w:rsidRPr="006B291C" w:rsidRDefault="0097465B" w:rsidP="00A54344">
      <w:pPr>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Art.3</w:t>
      </w:r>
      <w:r w:rsidRPr="006B291C">
        <w:rPr>
          <w:rFonts w:ascii="Trebuchet MS" w:hAnsi="Trebuchet MS" w:cs="Arial"/>
          <w:sz w:val="22"/>
          <w:szCs w:val="22"/>
          <w:u w:val="single"/>
          <w:lang w:val="ro-RO"/>
        </w:rPr>
        <w:t>Coordonarea şi controlul</w:t>
      </w:r>
      <w:r w:rsidRPr="006B291C">
        <w:rPr>
          <w:rFonts w:ascii="Trebuchet MS" w:hAnsi="Trebuchet MS" w:cs="Arial"/>
          <w:sz w:val="22"/>
          <w:szCs w:val="22"/>
          <w:lang w:val="ro-RO"/>
        </w:rPr>
        <w:t>activităţiiDirecţiei Generale de Asistenţă Socială şiProtecţia Copilului Mureş sunt asigurate de preşedintele Consiliului JudeţeanMureş.</w:t>
      </w:r>
    </w:p>
    <w:p w:rsidR="0097465B" w:rsidRPr="006B291C" w:rsidRDefault="0097465B" w:rsidP="00A54344">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FinanţareaDirecţiei generale se asigură din bugetul judeţean.</w:t>
      </w:r>
    </w:p>
    <w:p w:rsidR="0097465B" w:rsidRPr="006B291C" w:rsidRDefault="0097465B" w:rsidP="00A54344">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Finanţarea serviciilor sociale şi beneficiilor de asistenţă socială se asigură din bugetul local al judeţului, bugetul de stat, fonduri nerambursabile, din donaţii, sponsorizări şi alte forme private de contribuţiibăneşti, potrivit legii.</w:t>
      </w:r>
    </w:p>
    <w:p w:rsidR="0097465B" w:rsidRPr="006B291C"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 xml:space="preserve">Art.4 </w:t>
      </w:r>
      <w:r w:rsidRPr="006B291C">
        <w:rPr>
          <w:rFonts w:ascii="Trebuchet MS" w:hAnsi="Trebuchet MS" w:cs="Arial"/>
          <w:sz w:val="22"/>
          <w:szCs w:val="22"/>
          <w:lang w:val="ro-RO"/>
        </w:rPr>
        <w:t>Direcţia Generală de Asistenţă Socială şiProtecţia Copilului Mureş are sediul în judeţulMureş, Municipiul Târgu Mureş, str. Trebely nr. 7, Județul Mureș.</w:t>
      </w:r>
    </w:p>
    <w:p w:rsidR="0097465B"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 xml:space="preserve">Art.5 </w:t>
      </w:r>
      <w:r w:rsidRPr="006B291C">
        <w:rPr>
          <w:rFonts w:ascii="Trebuchet MS" w:hAnsi="Trebuchet MS" w:cs="Arial"/>
          <w:sz w:val="22"/>
          <w:szCs w:val="22"/>
          <w:lang w:val="ro-RO"/>
        </w:rPr>
        <w:t xml:space="preserve">Prevederile prezentului regulament produce efecte faţă de toţiangajaţiiDirecţiei Generale de Asistenţă Socială şiProtecţia Copilului Mureş, angajatii centrelor din structura DGASPC Mureşşifaţă de toţiterţii care se adresează instituţiei pentru exercitarea uneia din atribuţiile prevăzute de lege </w:t>
      </w:r>
      <w:r w:rsidRPr="006B291C">
        <w:rPr>
          <w:rFonts w:ascii="Trebuchet MS" w:hAnsi="Trebuchet MS" w:cs="Arial"/>
          <w:sz w:val="22"/>
          <w:szCs w:val="22"/>
          <w:lang w:val="ro-RO"/>
        </w:rPr>
        <w:lastRenderedPageBreak/>
        <w:t>în sarcina acesteia.</w:t>
      </w:r>
    </w:p>
    <w:p w:rsidR="00CA5D98" w:rsidRPr="006B291C" w:rsidRDefault="00CA5D98" w:rsidP="0001265E">
      <w:pPr>
        <w:widowControl w:val="0"/>
        <w:autoSpaceDE w:val="0"/>
        <w:autoSpaceDN w:val="0"/>
        <w:adjustRightInd w:val="0"/>
        <w:spacing w:after="120" w:line="276" w:lineRule="auto"/>
        <w:jc w:val="both"/>
        <w:rPr>
          <w:rFonts w:ascii="Trebuchet MS" w:hAnsi="Trebuchet MS" w:cs="Arial"/>
          <w:sz w:val="22"/>
          <w:szCs w:val="22"/>
          <w:lang w:val="ro-RO"/>
        </w:rPr>
      </w:pPr>
    </w:p>
    <w:p w:rsidR="0097465B" w:rsidRPr="006B291C"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r w:rsidRPr="006B291C">
        <w:rPr>
          <w:rFonts w:ascii="Trebuchet MS" w:hAnsi="Trebuchet MS" w:cs="Arial"/>
          <w:b/>
          <w:bCs/>
          <w:sz w:val="22"/>
          <w:szCs w:val="22"/>
          <w:lang w:val="ro-RO"/>
        </w:rPr>
        <w:t>1.1. OBIECTUL DE ACTIVITATE</w:t>
      </w:r>
    </w:p>
    <w:p w:rsidR="0097465B" w:rsidRPr="006B291C" w:rsidRDefault="0097465B" w:rsidP="0092297B">
      <w:pPr>
        <w:widowControl w:val="0"/>
        <w:autoSpaceDE w:val="0"/>
        <w:autoSpaceDN w:val="0"/>
        <w:adjustRightInd w:val="0"/>
        <w:ind w:firstLine="360"/>
        <w:jc w:val="both"/>
        <w:rPr>
          <w:rFonts w:ascii="Trebuchet MS" w:hAnsi="Trebuchet MS" w:cs="Arial"/>
          <w:sz w:val="22"/>
          <w:szCs w:val="22"/>
          <w:lang w:val="ro-RO"/>
        </w:rPr>
      </w:pPr>
    </w:p>
    <w:p w:rsidR="0097465B" w:rsidRPr="006B291C"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 xml:space="preserve">Art.6  Activitatea </w:t>
      </w:r>
      <w:r w:rsidRPr="006B291C">
        <w:rPr>
          <w:rFonts w:ascii="Trebuchet MS" w:hAnsi="Trebuchet MS" w:cs="Arial"/>
          <w:sz w:val="22"/>
          <w:szCs w:val="22"/>
          <w:lang w:val="ro-RO"/>
        </w:rPr>
        <w:t>Direcţiei Generale de Asistenţă Socială şiProtecţia Copilului Mureş privește domeniul protecției și promovării drepturilor copilului, domeniul prevenirii și combaterii violenței domestice, domeniul persoanelor adulte cu dizabilități, domeniul protecției persoanelor vârstnice și a altor persoane adulte aflate în situații de dificultate.</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b/>
          <w:sz w:val="22"/>
          <w:szCs w:val="22"/>
          <w:lang w:val="ro-RO"/>
        </w:rPr>
        <w:t xml:space="preserve">(1) </w:t>
      </w:r>
      <w:r w:rsidRPr="006B291C">
        <w:rPr>
          <w:rFonts w:ascii="Trebuchet MS" w:hAnsi="Trebuchet MS" w:cs="Arial"/>
          <w:sz w:val="22"/>
          <w:szCs w:val="22"/>
          <w:lang w:val="ro-RO"/>
        </w:rPr>
        <w:t xml:space="preserve">In vederea realizării atribuţiilor prevăzute de lege, Direcţia generala îndeplineşte in principal, următoarele </w:t>
      </w:r>
      <w:r w:rsidRPr="006B291C">
        <w:rPr>
          <w:rFonts w:ascii="Trebuchet MS" w:hAnsi="Trebuchet MS" w:cs="Arial"/>
          <w:bCs/>
          <w:sz w:val="22"/>
          <w:szCs w:val="22"/>
          <w:lang w:val="ro-RO"/>
        </w:rPr>
        <w:t>funcţii</w:t>
      </w:r>
      <w:r w:rsidRPr="006B291C">
        <w:rPr>
          <w:rFonts w:ascii="Trebuchet MS" w:hAnsi="Trebuchet MS" w:cs="Arial"/>
          <w:sz w:val="22"/>
          <w:szCs w:val="22"/>
          <w:lang w:val="ro-RO"/>
        </w:rPr>
        <w:t xml:space="preserve">: </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a) de strategie, prin care asigură elaborarea strategiei şi planului anual de dezvoltare a serviciilor sociale, pe care le supune spre aprobare Consiliului Judeţean Mureș,</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b) de coordonare a activităţilor de asistenţă socială şi de protecţie a familiei şi a drepturilor copilului, a persoanelor cu dizabilităţi, victimelor violenţei în familie, persoanelor vârstnice etc., precum şi a măsurilor de prevenire şi combatere a situaţiilor de marginalizare şi excludere socială în care se pot afla anumite grupuri sau comunităţi la nivelul judeţului,</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c) de administrare a fondurilor pe care le are la dispoziţie;</w:t>
      </w:r>
      <w:r w:rsidRPr="006B291C">
        <w:rPr>
          <w:rFonts w:ascii="Trebuchet MS" w:hAnsi="Trebuchet MS" w:cs="Arial"/>
          <w:sz w:val="22"/>
          <w:szCs w:val="22"/>
          <w:lang w:val="ro-RO"/>
        </w:rPr>
        <w:br/>
        <w:t>d) de comunicare şi colaborare cu serviciile publice deconcentrate ale ministerelor şiinstituţiilor care au responsabilităţi în domeniul asistenţei sociale, cu serviciile publice locale de asistenţă socială, precum şi cu reprezentanţiisocietăţii civile care desfăşoarăactivităţi în domeniu, cu reprezentanţii furnizorilor privaţi de servicii sociale, precum şi cu persoanele beneficiare;</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e) de execuţie, prin asigurarea mijloacelor umane, materiale şi financiare necesare pentru implementarea strategiilor cu privire la acţiunileantisărăcie, prevenirea şi combaterea marginalizării sociale, precum şi pentru soluţionareaurgenţelor sociale individuale şi colective la nivelul judeţului,;</w:t>
      </w:r>
      <w:r w:rsidRPr="006B291C">
        <w:rPr>
          <w:rFonts w:ascii="Trebuchet MS" w:hAnsi="Trebuchet MS" w:cs="Arial"/>
          <w:sz w:val="22"/>
          <w:szCs w:val="22"/>
          <w:lang w:val="ro-RO"/>
        </w:rPr>
        <w:br/>
        <w:t>f) de reprezentare a consiliului judeţean, pe plan intern şi extern, în domeniul asistenţei sociale şiprotecţiei copilului;</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g) de promovare a drepturilor omului, a unei imagini pozitive a persoanelor, fam</w:t>
      </w:r>
      <w:r w:rsidR="004D0E1C" w:rsidRPr="006B291C">
        <w:rPr>
          <w:rFonts w:ascii="Trebuchet MS" w:hAnsi="Trebuchet MS" w:cs="Arial"/>
          <w:sz w:val="22"/>
          <w:szCs w:val="22"/>
          <w:lang w:val="ro-RO"/>
        </w:rPr>
        <w:t>iliilor, grupurilor vulnerabile&lt;</w:t>
      </w:r>
    </w:p>
    <w:p w:rsidR="0097465B" w:rsidRPr="006B291C" w:rsidRDefault="0097465B" w:rsidP="00A54344">
      <w:pPr>
        <w:widowControl w:val="0"/>
        <w:tabs>
          <w:tab w:val="num" w:pos="0"/>
        </w:tabs>
        <w:autoSpaceDE w:val="0"/>
        <w:autoSpaceDN w:val="0"/>
        <w:adjustRightInd w:val="0"/>
        <w:jc w:val="both"/>
        <w:rPr>
          <w:rFonts w:ascii="Trebuchet MS" w:hAnsi="Trebuchet MS" w:cs="Arial"/>
          <w:sz w:val="22"/>
          <w:szCs w:val="22"/>
          <w:lang w:val="ro-RO"/>
        </w:rPr>
      </w:pPr>
      <w:r w:rsidRPr="006B291C">
        <w:rPr>
          <w:rFonts w:ascii="Trebuchet MS" w:hAnsi="Trebuchet MS" w:cs="Arial"/>
          <w:b/>
          <w:sz w:val="22"/>
          <w:szCs w:val="22"/>
          <w:lang w:val="ro-RO"/>
        </w:rPr>
        <w:t>(2) AtribuţiileDirecţiei generale în domeniul beneficiilor de asistenţă socială</w:t>
      </w:r>
      <w:r w:rsidRPr="006B291C">
        <w:rPr>
          <w:rFonts w:ascii="Trebuchet MS" w:hAnsi="Trebuchet MS" w:cs="Arial"/>
          <w:sz w:val="22"/>
          <w:szCs w:val="22"/>
          <w:lang w:val="ro-RO"/>
        </w:rPr>
        <w:t xml:space="preserve"> sunt următoarele:</w:t>
      </w:r>
    </w:p>
    <w:p w:rsidR="0097465B" w:rsidRPr="006B291C" w:rsidRDefault="0097465B">
      <w:pPr>
        <w:pStyle w:val="Listparagraf"/>
        <w:widowControl w:val="0"/>
        <w:numPr>
          <w:ilvl w:val="0"/>
          <w:numId w:val="10"/>
        </w:numPr>
        <w:tabs>
          <w:tab w:val="clear" w:pos="1080"/>
          <w:tab w:val="num" w:pos="0"/>
        </w:tabs>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asigură şi organizează activitatea de primire a solicitărilor privind beneficiile de asistenţă socială;</w:t>
      </w:r>
    </w:p>
    <w:p w:rsidR="0097465B" w:rsidRPr="006B291C" w:rsidRDefault="0097465B">
      <w:pPr>
        <w:pStyle w:val="Listparagraf"/>
        <w:widowControl w:val="0"/>
        <w:numPr>
          <w:ilvl w:val="0"/>
          <w:numId w:val="10"/>
        </w:numPr>
        <w:tabs>
          <w:tab w:val="clear" w:pos="1080"/>
          <w:tab w:val="num" w:pos="0"/>
        </w:tabs>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urmăreşteşi răspunde de îndeplinirea condiţiilor legale de către titularii şi persoanele îndreptăţite la beneficiile de asistenţă socială;</w:t>
      </w:r>
    </w:p>
    <w:p w:rsidR="0097465B" w:rsidRPr="006B291C" w:rsidRDefault="0097465B">
      <w:pPr>
        <w:pStyle w:val="Listparagraf"/>
        <w:widowControl w:val="0"/>
        <w:numPr>
          <w:ilvl w:val="0"/>
          <w:numId w:val="10"/>
        </w:numPr>
        <w:tabs>
          <w:tab w:val="clear" w:pos="1080"/>
          <w:tab w:val="num" w:pos="0"/>
        </w:tabs>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realizează activitatea financiar-contabilă privind beneficiile de asistenţă socială administrate;</w:t>
      </w:r>
    </w:p>
    <w:p w:rsidR="0097465B" w:rsidRPr="006B291C" w:rsidRDefault="0097465B">
      <w:pPr>
        <w:pStyle w:val="Listparagraf"/>
        <w:widowControl w:val="0"/>
        <w:numPr>
          <w:ilvl w:val="0"/>
          <w:numId w:val="10"/>
        </w:numPr>
        <w:tabs>
          <w:tab w:val="clear" w:pos="1080"/>
          <w:tab w:val="num" w:pos="0"/>
        </w:tabs>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elaborează şi fundamentează propunerea de buget pentru finanţarea beneficiilor de asistenţă socială;</w:t>
      </w:r>
    </w:p>
    <w:p w:rsidR="0097465B" w:rsidRPr="006B291C" w:rsidRDefault="0097465B">
      <w:pPr>
        <w:pStyle w:val="Listparagraf"/>
        <w:widowControl w:val="0"/>
        <w:numPr>
          <w:ilvl w:val="0"/>
          <w:numId w:val="10"/>
        </w:numPr>
        <w:tabs>
          <w:tab w:val="clear" w:pos="1080"/>
          <w:tab w:val="num" w:pos="0"/>
        </w:tabs>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îndeplineşte orice alte atribuţii prevăzute de legi speciale.</w:t>
      </w:r>
    </w:p>
    <w:p w:rsidR="0097465B" w:rsidRPr="006B291C" w:rsidRDefault="0097465B" w:rsidP="00A54344">
      <w:pPr>
        <w:widowControl w:val="0"/>
        <w:autoSpaceDE w:val="0"/>
        <w:autoSpaceDN w:val="0"/>
        <w:adjustRightInd w:val="0"/>
        <w:jc w:val="both"/>
        <w:rPr>
          <w:rFonts w:ascii="Trebuchet MS" w:hAnsi="Trebuchet MS" w:cs="Arial"/>
          <w:sz w:val="22"/>
          <w:szCs w:val="22"/>
          <w:lang w:val="ro-RO"/>
        </w:rPr>
      </w:pPr>
      <w:r w:rsidRPr="006B291C">
        <w:rPr>
          <w:rFonts w:ascii="Trebuchet MS" w:hAnsi="Trebuchet MS" w:cs="Arial"/>
          <w:b/>
          <w:sz w:val="22"/>
          <w:szCs w:val="22"/>
          <w:lang w:val="ro-RO"/>
        </w:rPr>
        <w:t>(3) AtribuţiileDirecţiei generale în domeniul organizării, administrării şi acordării serviciilor sociale</w:t>
      </w:r>
      <w:r w:rsidRPr="006B291C">
        <w:rPr>
          <w:rFonts w:ascii="Trebuchet MS" w:hAnsi="Trebuchet MS" w:cs="Arial"/>
          <w:sz w:val="22"/>
          <w:szCs w:val="22"/>
          <w:lang w:val="ro-RO"/>
        </w:rPr>
        <w:t xml:space="preserve"> sunt următoarele:</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a) elaborează, în concordanţă cu strategiile naţionaleşi locale şi cu nevoile identificate, </w:t>
      </w:r>
      <w:r w:rsidRPr="006B291C">
        <w:rPr>
          <w:rFonts w:ascii="Trebuchet MS" w:hAnsi="Trebuchet MS" w:cs="Arial"/>
          <w:sz w:val="22"/>
          <w:szCs w:val="22"/>
          <w:lang w:val="ro-RO"/>
        </w:rPr>
        <w:lastRenderedPageBreak/>
        <w:t>strategia judeţeană de dezvoltare a serviciilor sociale, pe termen mediu şi lung, pentru o perioadă de 5 ani, respectiv de 10 ani, pe care o transmite spre dezbatere şi avizare comisiei judeţene de incluziune socială, o propune spre aprobare Consiliului Judeţean Mureș şi răspunde de aplicarea acesteia;</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b) elaborează planurile anuale de acţiune privind serviciile sociale administrate şifinanţate din bugetul judeţeanşi le propune spre aprobare consiliului judeţean care cuprind date detaliate privind numărul şi categoriile de beneficiari, serviciile sociale existente, serviciile sociale propuse pentru a fi înfiinţate, programul de contractare a serviciilor din fonduri publice, bugetul estimat şi sursele de finanţare;</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c) iniţiază, coordonează şi aplică măsurile de prevenire şi combatere a situaţiilor de marginalizare şi excludere socială în care se pot afla anumite persoane, grupuri sau comunităţi;</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d) identifică familiile şi persoanele aflate în dificultate, precum şi cauzele care au generat situaţiile de risc de excluziune socială;</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e) identifică barierele şiacţionează în vederea realizării accesului deplin al persoanelor cu dizabilităţi în societate;</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f) asigură, pentru relaţiile directe cu persoanele cu handicap auditiv ori cu surdocecitate, interpreţiautorizaţi ai limbajului mimico-gestual sau ai limbajului specific al persoanei cu surdocecitate;</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g) realizează atribuţiile prevăzute de lege în procesul de acordare a serviciilor sociale;</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h) încheie, în condiţiile legii, contracte de parteneriat public-public şi public-privat pentru sprijinirea financiară şi tehnică a autorităţiloradministraţiei publice locale de la nivelul judeţului pentru susţinerea dezvoltării serviciilor sociale;</w:t>
      </w:r>
    </w:p>
    <w:p w:rsidR="0097465B" w:rsidRPr="006B291C" w:rsidRDefault="0097465B" w:rsidP="009110F3">
      <w:pPr>
        <w:widowControl w:val="0"/>
        <w:numPr>
          <w:ilvl w:val="0"/>
          <w:numId w:val="7"/>
        </w:numPr>
        <w:tabs>
          <w:tab w:val="clear" w:pos="975"/>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propune înfiinţarea serviciilor sociale de interes judeţean sau local;</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j) colectează, prelucrează şi administrează datele şiinformaţiile privind beneficiarii, furnizorii publici şiprivaţişi serviciile administrate de aceştia; </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k) realizează registre electronice pentru toţi beneficiarii de servicii sociale prevăzuţi de lege, care sunt transmise către Ministerul Muncii şiJustiţiei Sociale sau, după caz, autorităţiloradministraţiei publice centrale cu atribuţii în domeniul serviciilor sociale aflate în subordinea acestuia;</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l) monitorizează şi evaluează serviciile sociale aflate în administrare proprie;</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m) elaborează şi implementează proiecte cu finanţarenaţionalăşiinternaţională în domeniul serviciilor sociale; </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n) elaborează proiectul de buget anual pentru susţinerea serviciilor sociale în conformitate cu planul anual de acţiuneşi asigură finanţarea/cofinanţarea acestora;</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o) asigură informarea şi consilierea beneficiarilor, precum şi informarea populaţiei privind drepturile sociale şi serviciile sociale disponibile; </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p) furnizează şi administrează serviciile sociale adresate copilului, familiei, persoanelor cu dizabilităţi, persoanelor vârstnice, precum şi tuturor categoriilor de beneficiari prevăzute de lege, fiind responsabilă de calitatea serviciilor prestate;</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lastRenderedPageBreak/>
        <w:t>q) sprijină compartimentul responsabil cu contractarea serviciilor sociale, înfiinţat potrivit prevederilor </w:t>
      </w:r>
      <w:r w:rsidRPr="006B291C">
        <w:rPr>
          <w:rStyle w:val="panchor"/>
          <w:rFonts w:ascii="Trebuchet MS" w:hAnsi="Trebuchet MS" w:cs="Arial"/>
          <w:sz w:val="22"/>
          <w:szCs w:val="22"/>
          <w:lang w:val="ro-RO"/>
        </w:rPr>
        <w:t>art. 113 alin. (1) din Legea asistenţei sociale nr. 292/2011</w:t>
      </w:r>
      <w:r w:rsidRPr="006B291C">
        <w:rPr>
          <w:rFonts w:ascii="Trebuchet MS" w:hAnsi="Trebuchet MS" w:cs="Arial"/>
          <w:sz w:val="22"/>
          <w:szCs w:val="22"/>
          <w:lang w:val="ro-RO"/>
        </w:rPr>
        <w:t>, cu modificările şicompletările ulterioare, în elaborarea documentaţiei de atribuire şi în aplicarea procedurii de atribuire, potrivit legii;</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r) planifică şi realizează activităţile de informare, formare şi îndrumare metodologică, în vederea creşteriiperformanţei personalului care administrează şi acordă servicii sociale aflate în administrare proprie;</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it-IT"/>
        </w:rPr>
      </w:pPr>
      <w:r w:rsidRPr="006B291C">
        <w:rPr>
          <w:rFonts w:ascii="Trebuchet MS" w:hAnsi="Trebuchet MS" w:cs="Arial"/>
          <w:sz w:val="22"/>
          <w:szCs w:val="22"/>
          <w:lang w:val="it-IT"/>
        </w:rPr>
        <w:t>s) colaborează permanent cu organizaţiile societăţii civile care reprezintă interesele diferitelor categorii de beneficiari;</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it-IT"/>
        </w:rPr>
      </w:pPr>
      <w:r w:rsidRPr="006B291C">
        <w:rPr>
          <w:rFonts w:ascii="Trebuchet MS" w:hAnsi="Trebuchet MS" w:cs="Arial"/>
          <w:sz w:val="22"/>
          <w:szCs w:val="22"/>
          <w:lang w:val="it-IT"/>
        </w:rPr>
        <w:t>ş) îndeplineşte orice alte atribuţii prevăzute de reglementările legale în vigoare.</w:t>
      </w:r>
    </w:p>
    <w:p w:rsidR="0097465B" w:rsidRPr="006B291C" w:rsidRDefault="0097465B" w:rsidP="0092297B">
      <w:pPr>
        <w:widowControl w:val="0"/>
        <w:tabs>
          <w:tab w:val="left" w:pos="-360"/>
          <w:tab w:val="left" w:pos="0"/>
        </w:tabs>
        <w:autoSpaceDE w:val="0"/>
        <w:autoSpaceDN w:val="0"/>
        <w:adjustRightInd w:val="0"/>
        <w:spacing w:after="120" w:line="276" w:lineRule="auto"/>
        <w:ind w:firstLine="360"/>
        <w:jc w:val="both"/>
        <w:rPr>
          <w:rFonts w:ascii="Trebuchet MS" w:hAnsi="Trebuchet MS" w:cs="Arial"/>
          <w:sz w:val="22"/>
          <w:szCs w:val="22"/>
          <w:lang w:val="it-IT"/>
        </w:rPr>
      </w:pPr>
      <w:r w:rsidRPr="006B291C">
        <w:rPr>
          <w:rFonts w:ascii="Trebuchet MS" w:hAnsi="Trebuchet MS" w:cs="Arial"/>
          <w:b/>
          <w:sz w:val="22"/>
          <w:szCs w:val="22"/>
          <w:lang w:val="it-IT"/>
        </w:rPr>
        <w:t>(4) În vederea asigurării eficienţei şi transparenţei în planificarea, finanţarea şi acordarea serviciilor sociale</w:t>
      </w:r>
      <w:r w:rsidRPr="006B291C">
        <w:rPr>
          <w:rFonts w:ascii="Trebuchet MS" w:hAnsi="Trebuchet MS" w:cs="Arial"/>
          <w:sz w:val="22"/>
          <w:szCs w:val="22"/>
          <w:lang w:val="it-IT"/>
        </w:rPr>
        <w:t>, Direcţia generală are următoarele obligaţii principale:</w:t>
      </w:r>
    </w:p>
    <w:p w:rsidR="0097465B" w:rsidRPr="006B291C" w:rsidRDefault="0097465B" w:rsidP="0092297B">
      <w:pPr>
        <w:widowControl w:val="0"/>
        <w:tabs>
          <w:tab w:val="left" w:pos="-360"/>
          <w:tab w:val="left" w:pos="0"/>
        </w:tabs>
        <w:autoSpaceDE w:val="0"/>
        <w:autoSpaceDN w:val="0"/>
        <w:adjustRightInd w:val="0"/>
        <w:spacing w:after="120" w:line="276" w:lineRule="auto"/>
        <w:ind w:firstLine="360"/>
        <w:jc w:val="both"/>
        <w:rPr>
          <w:rFonts w:ascii="Trebuchet MS" w:hAnsi="Trebuchet MS" w:cs="Arial"/>
          <w:sz w:val="22"/>
          <w:szCs w:val="22"/>
          <w:lang w:val="it-IT"/>
        </w:rPr>
      </w:pPr>
      <w:r w:rsidRPr="006B291C">
        <w:rPr>
          <w:rFonts w:ascii="Trebuchet MS" w:hAnsi="Trebuchet MS" w:cs="Arial"/>
          <w:sz w:val="22"/>
          <w:szCs w:val="22"/>
          <w:lang w:val="it-IT"/>
        </w:rPr>
        <w:t>a) să asigure informarea comunităţii;</w:t>
      </w:r>
    </w:p>
    <w:p w:rsidR="0097465B" w:rsidRPr="006B291C" w:rsidRDefault="0097465B" w:rsidP="0092297B">
      <w:pPr>
        <w:widowControl w:val="0"/>
        <w:tabs>
          <w:tab w:val="left" w:pos="-360"/>
          <w:tab w:val="left" w:pos="0"/>
        </w:tabs>
        <w:autoSpaceDE w:val="0"/>
        <w:autoSpaceDN w:val="0"/>
        <w:adjustRightInd w:val="0"/>
        <w:spacing w:after="120" w:line="276" w:lineRule="auto"/>
        <w:ind w:firstLine="360"/>
        <w:jc w:val="both"/>
        <w:rPr>
          <w:rFonts w:ascii="Trebuchet MS" w:hAnsi="Trebuchet MS" w:cs="Arial"/>
          <w:sz w:val="22"/>
          <w:szCs w:val="22"/>
          <w:lang w:val="es-ES"/>
        </w:rPr>
      </w:pPr>
      <w:r w:rsidRPr="006B291C">
        <w:rPr>
          <w:rFonts w:ascii="Trebuchet MS" w:hAnsi="Trebuchet MS" w:cs="Arial"/>
          <w:sz w:val="22"/>
          <w:szCs w:val="22"/>
          <w:lang w:val="es-ES"/>
        </w:rPr>
        <w:t>b) să transmită către Ministerul Muncii şi Justiţiei Sociale strategia de dezvoltare a serviciilor sociale de la nivel judeţean precum şi planul anual de acţiune, în termen de 30 de zile de la aprobarea acestora;</w:t>
      </w:r>
    </w:p>
    <w:p w:rsidR="0097465B" w:rsidRPr="006B291C" w:rsidRDefault="0097465B" w:rsidP="0092297B">
      <w:pPr>
        <w:widowControl w:val="0"/>
        <w:tabs>
          <w:tab w:val="left" w:pos="-360"/>
          <w:tab w:val="left" w:pos="0"/>
        </w:tabs>
        <w:autoSpaceDE w:val="0"/>
        <w:autoSpaceDN w:val="0"/>
        <w:adjustRightInd w:val="0"/>
        <w:spacing w:after="120" w:line="276" w:lineRule="auto"/>
        <w:ind w:firstLine="360"/>
        <w:jc w:val="both"/>
        <w:rPr>
          <w:rFonts w:ascii="Trebuchet MS" w:hAnsi="Trebuchet MS" w:cs="Arial"/>
          <w:sz w:val="22"/>
          <w:szCs w:val="22"/>
          <w:lang w:val="es-ES"/>
        </w:rPr>
      </w:pPr>
      <w:r w:rsidRPr="006B291C">
        <w:rPr>
          <w:rFonts w:ascii="Trebuchet MS" w:hAnsi="Trebuchet MS" w:cs="Arial"/>
          <w:sz w:val="22"/>
          <w:szCs w:val="22"/>
          <w:lang w:val="es-ES"/>
        </w:rPr>
        <w:t>c) să organizeze sesiuni de consultări cu reprezentanţi ai organizaţiilor beneficiarilor şi ai furnizorilor de servicii sociale în scopul fundamentării strategiei de dezvoltare a serviciilor sociale şi a planului anual de acţiune;</w:t>
      </w:r>
    </w:p>
    <w:p w:rsidR="0097465B" w:rsidRPr="006B291C" w:rsidRDefault="0097465B" w:rsidP="0092297B">
      <w:pPr>
        <w:widowControl w:val="0"/>
        <w:tabs>
          <w:tab w:val="left" w:pos="-360"/>
          <w:tab w:val="left" w:pos="0"/>
        </w:tabs>
        <w:autoSpaceDE w:val="0"/>
        <w:autoSpaceDN w:val="0"/>
        <w:adjustRightInd w:val="0"/>
        <w:spacing w:after="120" w:line="276" w:lineRule="auto"/>
        <w:ind w:firstLine="360"/>
        <w:jc w:val="both"/>
        <w:rPr>
          <w:rFonts w:ascii="Trebuchet MS" w:hAnsi="Trebuchet MS" w:cs="Arial"/>
          <w:sz w:val="22"/>
          <w:szCs w:val="22"/>
          <w:lang w:val="es-ES"/>
        </w:rPr>
      </w:pPr>
      <w:r w:rsidRPr="006B291C">
        <w:rPr>
          <w:rFonts w:ascii="Trebuchet MS" w:hAnsi="Trebuchet MS" w:cs="Arial"/>
          <w:sz w:val="22"/>
          <w:szCs w:val="22"/>
          <w:lang w:val="es-ES"/>
        </w:rPr>
        <w:t>d) să comunice sau, după caz, să pună la dispoziţia instituţiilor/structurilor cu atribuţii în monitorizarea şi controlul respectării drepturilor omului, în monitorizarea utilizării procedurilor de prevenire şi combatere a oricăror forme de tratament abuziv, neglijent, degradant asupra beneficiarilor serviciilor sociale şi, după caz, instituţiilor/structurilor cu atribuţii privind prevenirea torturii informaţiile solicitate, acordându-le sprijin în realizarea vizitelor de monitorizare, în condiţiile legii;</w:t>
      </w:r>
    </w:p>
    <w:p w:rsidR="0097465B" w:rsidRPr="006B291C" w:rsidRDefault="0097465B" w:rsidP="0092297B">
      <w:pPr>
        <w:widowControl w:val="0"/>
        <w:tabs>
          <w:tab w:val="left" w:pos="-360"/>
          <w:tab w:val="left" w:pos="0"/>
        </w:tabs>
        <w:autoSpaceDE w:val="0"/>
        <w:autoSpaceDN w:val="0"/>
        <w:adjustRightInd w:val="0"/>
        <w:spacing w:after="120" w:line="276" w:lineRule="auto"/>
        <w:ind w:firstLine="360"/>
        <w:jc w:val="both"/>
        <w:rPr>
          <w:rFonts w:ascii="Trebuchet MS" w:hAnsi="Trebuchet MS" w:cs="Arial"/>
          <w:sz w:val="22"/>
          <w:szCs w:val="22"/>
          <w:lang w:val="es-ES"/>
        </w:rPr>
      </w:pPr>
      <w:r w:rsidRPr="006B291C">
        <w:rPr>
          <w:rFonts w:ascii="Trebuchet MS" w:hAnsi="Trebuchet MS" w:cs="Arial"/>
          <w:sz w:val="22"/>
          <w:szCs w:val="22"/>
          <w:lang w:val="es-ES"/>
        </w:rPr>
        <w:t>e) să transmită către Ministerul Muncii şi Justiţiei Sociale sau, după caz, autorităţilor administraţiei publice centrale cu atribuţii în domeniul serviciilor sociale aflate în subordinea acestuia, trimestrial, în format electronic, situaţii statistice care privesc serviciile sociale organizate şi acordate la nivelul;</w:t>
      </w:r>
    </w:p>
    <w:p w:rsidR="0097465B" w:rsidRPr="006B291C" w:rsidRDefault="0097465B" w:rsidP="0092297B">
      <w:pPr>
        <w:widowControl w:val="0"/>
        <w:tabs>
          <w:tab w:val="left" w:pos="-360"/>
          <w:tab w:val="left" w:pos="0"/>
        </w:tabs>
        <w:autoSpaceDE w:val="0"/>
        <w:autoSpaceDN w:val="0"/>
        <w:adjustRightInd w:val="0"/>
        <w:spacing w:after="120" w:line="276" w:lineRule="auto"/>
        <w:ind w:firstLine="360"/>
        <w:jc w:val="both"/>
        <w:rPr>
          <w:rFonts w:ascii="Trebuchet MS" w:hAnsi="Trebuchet MS" w:cs="Arial"/>
          <w:sz w:val="22"/>
          <w:szCs w:val="22"/>
          <w:lang w:val="es-ES"/>
        </w:rPr>
      </w:pPr>
      <w:r w:rsidRPr="006B291C">
        <w:rPr>
          <w:rFonts w:ascii="Trebuchet MS" w:hAnsi="Trebuchet MS" w:cs="Arial"/>
          <w:sz w:val="22"/>
          <w:szCs w:val="22"/>
          <w:lang w:val="es-ES"/>
        </w:rPr>
        <w:t>f) să publice pe pagina de internet proprie, precum şi să afişeze la sediul instituţiei informaţiile privind costurile serviciilor sociale acordate, pentru fiecare serviciu furnizat;</w:t>
      </w:r>
    </w:p>
    <w:p w:rsidR="0097465B" w:rsidRPr="006B291C" w:rsidRDefault="0097465B" w:rsidP="0092297B">
      <w:pPr>
        <w:widowControl w:val="0"/>
        <w:tabs>
          <w:tab w:val="left" w:pos="-360"/>
          <w:tab w:val="left" w:pos="0"/>
        </w:tabs>
        <w:autoSpaceDE w:val="0"/>
        <w:autoSpaceDN w:val="0"/>
        <w:adjustRightInd w:val="0"/>
        <w:spacing w:after="120" w:line="276" w:lineRule="auto"/>
        <w:ind w:firstLine="360"/>
        <w:jc w:val="both"/>
        <w:rPr>
          <w:rFonts w:ascii="Trebuchet MS" w:hAnsi="Trebuchet MS" w:cs="Arial"/>
          <w:sz w:val="22"/>
          <w:szCs w:val="22"/>
          <w:lang w:val="es-ES"/>
        </w:rPr>
      </w:pPr>
      <w:r w:rsidRPr="006B291C">
        <w:rPr>
          <w:rFonts w:ascii="Trebuchet MS" w:hAnsi="Trebuchet MS" w:cs="Arial"/>
          <w:sz w:val="22"/>
          <w:szCs w:val="22"/>
          <w:lang w:val="es-ES"/>
        </w:rPr>
        <w:t>g) să transmită către Ministerul Muncii şi Justiţiei Sociale sau, după caz, autorităţilor administraţiei publice centrale cu atribuţii în domeniul serviciilor sociale aflate în subordinea acestuia, până la data de 30 aprilie a fiecărui an, datele privind beneficiarii, costurile şi personalul/tipul de serviciu, înregistrate în anul anterior raportării.</w:t>
      </w:r>
    </w:p>
    <w:p w:rsidR="0097465B" w:rsidRPr="006B291C" w:rsidRDefault="0097465B" w:rsidP="0092297B">
      <w:pPr>
        <w:widowControl w:val="0"/>
        <w:tabs>
          <w:tab w:val="left" w:pos="-360"/>
          <w:tab w:val="left" w:pos="0"/>
        </w:tabs>
        <w:autoSpaceDE w:val="0"/>
        <w:autoSpaceDN w:val="0"/>
        <w:adjustRightInd w:val="0"/>
        <w:ind w:firstLine="360"/>
        <w:jc w:val="both"/>
        <w:rPr>
          <w:rFonts w:ascii="Trebuchet MS" w:hAnsi="Trebuchet MS" w:cs="Arial"/>
          <w:sz w:val="22"/>
          <w:szCs w:val="22"/>
          <w:lang w:val="es-ES"/>
        </w:rPr>
      </w:pPr>
      <w:r w:rsidRPr="006B291C">
        <w:rPr>
          <w:rFonts w:ascii="Trebuchet MS" w:hAnsi="Trebuchet MS" w:cs="Arial"/>
          <w:sz w:val="22"/>
          <w:szCs w:val="22"/>
          <w:lang w:val="es-ES"/>
        </w:rPr>
        <w:t>Obligaţia prevăzută se realizează prin publicarea pe pagina de internet proprie sau, atunci când acest lucru nu este posibil, prin afişare la sediul instituţiei a informaţiilor privind:</w:t>
      </w:r>
    </w:p>
    <w:p w:rsidR="0097465B" w:rsidRPr="006B291C" w:rsidRDefault="0097465B" w:rsidP="0092297B">
      <w:pPr>
        <w:widowControl w:val="0"/>
        <w:tabs>
          <w:tab w:val="left" w:pos="-360"/>
          <w:tab w:val="left" w:pos="0"/>
        </w:tabs>
        <w:autoSpaceDE w:val="0"/>
        <w:autoSpaceDN w:val="0"/>
        <w:adjustRightInd w:val="0"/>
        <w:spacing w:after="120" w:line="276" w:lineRule="auto"/>
        <w:ind w:firstLine="360"/>
        <w:jc w:val="both"/>
        <w:rPr>
          <w:rFonts w:ascii="Trebuchet MS" w:hAnsi="Trebuchet MS" w:cs="Arial"/>
          <w:sz w:val="22"/>
          <w:szCs w:val="22"/>
          <w:lang w:val="es-ES"/>
        </w:rPr>
      </w:pPr>
      <w:r w:rsidRPr="006B291C">
        <w:rPr>
          <w:rFonts w:ascii="Trebuchet MS" w:hAnsi="Trebuchet MS" w:cs="Arial"/>
          <w:sz w:val="22"/>
          <w:szCs w:val="22"/>
          <w:lang w:val="es-ES"/>
        </w:rPr>
        <w:t>a) activitatea proprie şi serviciile aflate în proprie administrare - formulare/modele de cereri în format editabil, programul instituţiei, condiţii de eligibilitate etc.;</w:t>
      </w:r>
    </w:p>
    <w:p w:rsidR="0097465B" w:rsidRPr="006B291C" w:rsidRDefault="0097465B" w:rsidP="0092297B">
      <w:pPr>
        <w:widowControl w:val="0"/>
        <w:tabs>
          <w:tab w:val="left" w:pos="-360"/>
          <w:tab w:val="left" w:pos="0"/>
        </w:tabs>
        <w:autoSpaceDE w:val="0"/>
        <w:autoSpaceDN w:val="0"/>
        <w:adjustRightInd w:val="0"/>
        <w:spacing w:after="120" w:line="276" w:lineRule="auto"/>
        <w:ind w:firstLine="360"/>
        <w:jc w:val="both"/>
        <w:rPr>
          <w:rFonts w:ascii="Trebuchet MS" w:hAnsi="Trebuchet MS" w:cs="Arial"/>
          <w:sz w:val="22"/>
          <w:szCs w:val="22"/>
          <w:lang w:val="es-ES"/>
        </w:rPr>
      </w:pPr>
      <w:r w:rsidRPr="006B291C">
        <w:rPr>
          <w:rFonts w:ascii="Trebuchet MS" w:hAnsi="Trebuchet MS" w:cs="Arial"/>
          <w:sz w:val="22"/>
          <w:szCs w:val="22"/>
          <w:lang w:val="es-ES"/>
        </w:rPr>
        <w:t>b) informaţii privind serviciile sociale disponibile la nivelul unităţii administrativ-teritoriale/subdiviziunii administrativ-teritoriale, acordate de furnizori publici ori privaţi;</w:t>
      </w:r>
      <w:r w:rsidRPr="006B291C">
        <w:rPr>
          <w:rFonts w:ascii="Trebuchet MS" w:hAnsi="Trebuchet MS" w:cs="Arial"/>
          <w:sz w:val="22"/>
          <w:szCs w:val="22"/>
          <w:lang w:val="es-ES"/>
        </w:rPr>
        <w:br/>
      </w:r>
      <w:r w:rsidRPr="006B291C">
        <w:rPr>
          <w:rFonts w:ascii="Trebuchet MS" w:hAnsi="Trebuchet MS" w:cs="Arial"/>
          <w:sz w:val="22"/>
          <w:szCs w:val="22"/>
          <w:lang w:val="es-ES"/>
        </w:rPr>
        <w:lastRenderedPageBreak/>
        <w:t>c) informaţii privind alte servicii de interes public care nu au organizate compartimente deconcentrate la nivelul unităţii administrativ-teritoriale.</w:t>
      </w:r>
    </w:p>
    <w:p w:rsidR="0097465B" w:rsidRPr="006B291C" w:rsidRDefault="0097465B" w:rsidP="0092297B">
      <w:pPr>
        <w:widowControl w:val="0"/>
        <w:tabs>
          <w:tab w:val="left" w:pos="-360"/>
          <w:tab w:val="left" w:pos="0"/>
        </w:tabs>
        <w:autoSpaceDE w:val="0"/>
        <w:autoSpaceDN w:val="0"/>
        <w:adjustRightInd w:val="0"/>
        <w:spacing w:after="120" w:line="276" w:lineRule="auto"/>
        <w:ind w:firstLine="360"/>
        <w:jc w:val="both"/>
        <w:rPr>
          <w:rFonts w:ascii="Trebuchet MS" w:hAnsi="Trebuchet MS" w:cs="Arial"/>
          <w:sz w:val="22"/>
          <w:szCs w:val="22"/>
          <w:lang w:val="es-ES"/>
        </w:rPr>
      </w:pPr>
      <w:r w:rsidRPr="006B291C">
        <w:rPr>
          <w:rFonts w:ascii="Trebuchet MS" w:hAnsi="Trebuchet MS" w:cs="Arial"/>
          <w:sz w:val="22"/>
          <w:szCs w:val="22"/>
          <w:lang w:val="es-ES"/>
        </w:rPr>
        <w:t>În vederea îndeplinirii acestor atribuţii Direcţia generală realizează în principal următoarele:</w:t>
      </w:r>
    </w:p>
    <w:p w:rsidR="0097465B" w:rsidRPr="006B291C" w:rsidRDefault="0097465B" w:rsidP="0092297B">
      <w:pPr>
        <w:widowControl w:val="0"/>
        <w:tabs>
          <w:tab w:val="left" w:pos="-360"/>
          <w:tab w:val="left" w:pos="0"/>
        </w:tabs>
        <w:autoSpaceDE w:val="0"/>
        <w:autoSpaceDN w:val="0"/>
        <w:adjustRightInd w:val="0"/>
        <w:spacing w:after="120" w:line="276" w:lineRule="auto"/>
        <w:ind w:firstLine="360"/>
        <w:jc w:val="both"/>
        <w:rPr>
          <w:rFonts w:ascii="Trebuchet MS" w:hAnsi="Trebuchet MS" w:cs="Arial"/>
          <w:sz w:val="22"/>
          <w:szCs w:val="22"/>
          <w:lang w:val="es-ES"/>
        </w:rPr>
      </w:pPr>
      <w:r w:rsidRPr="006B291C">
        <w:rPr>
          <w:rFonts w:ascii="Trebuchet MS" w:hAnsi="Trebuchet MS" w:cs="Arial"/>
          <w:sz w:val="22"/>
          <w:szCs w:val="22"/>
          <w:lang w:val="es-ES"/>
        </w:rPr>
        <w:t>a) solicită acreditarea ca furnizor de servicii sociale şi acreditarea pentru serviciile sociale aflate în structura/ subordinea sa;</w:t>
      </w:r>
    </w:p>
    <w:p w:rsidR="0097465B" w:rsidRPr="006B291C" w:rsidRDefault="0097465B" w:rsidP="0092297B">
      <w:pPr>
        <w:widowControl w:val="0"/>
        <w:tabs>
          <w:tab w:val="left" w:pos="-360"/>
          <w:tab w:val="left" w:pos="0"/>
        </w:tabs>
        <w:autoSpaceDE w:val="0"/>
        <w:autoSpaceDN w:val="0"/>
        <w:adjustRightInd w:val="0"/>
        <w:spacing w:after="120" w:line="276" w:lineRule="auto"/>
        <w:ind w:firstLine="360"/>
        <w:jc w:val="both"/>
        <w:rPr>
          <w:rFonts w:ascii="Trebuchet MS" w:hAnsi="Trebuchet MS" w:cs="Arial"/>
          <w:sz w:val="22"/>
          <w:szCs w:val="22"/>
          <w:lang w:val="es-ES"/>
        </w:rPr>
      </w:pPr>
      <w:r w:rsidRPr="006B291C">
        <w:rPr>
          <w:rFonts w:ascii="Trebuchet MS" w:hAnsi="Trebuchet MS" w:cs="Arial"/>
          <w:sz w:val="22"/>
          <w:szCs w:val="22"/>
          <w:lang w:val="es-ES"/>
        </w:rPr>
        <w:t>b) primeşte şi înregistrează solicitările de servicii sociale formulate de persoanele beneficiare, reprezentanţii legali ai acestora, precum şi sesizările altor persoane/instituţii/furnizori privaţi de servicii sociale privind persoane/familii/grupuri de persoane aflate în dificultate;</w:t>
      </w:r>
    </w:p>
    <w:p w:rsidR="0097465B" w:rsidRPr="006B291C" w:rsidRDefault="0097465B" w:rsidP="0092297B">
      <w:pPr>
        <w:widowControl w:val="0"/>
        <w:tabs>
          <w:tab w:val="left" w:pos="-360"/>
          <w:tab w:val="left" w:pos="0"/>
        </w:tabs>
        <w:autoSpaceDE w:val="0"/>
        <w:autoSpaceDN w:val="0"/>
        <w:adjustRightInd w:val="0"/>
        <w:spacing w:after="120" w:line="276" w:lineRule="auto"/>
        <w:ind w:firstLine="360"/>
        <w:jc w:val="both"/>
        <w:rPr>
          <w:rFonts w:ascii="Trebuchet MS" w:hAnsi="Trebuchet MS" w:cs="Arial"/>
          <w:sz w:val="22"/>
          <w:szCs w:val="22"/>
          <w:lang w:val="es-ES"/>
        </w:rPr>
      </w:pPr>
      <w:r w:rsidRPr="006B291C">
        <w:rPr>
          <w:rFonts w:ascii="Trebuchet MS" w:hAnsi="Trebuchet MS" w:cs="Arial"/>
          <w:sz w:val="22"/>
          <w:szCs w:val="22"/>
          <w:lang w:val="es-ES"/>
        </w:rPr>
        <w:t>c) elaborează, în baza evaluărilor iniţiale, planurile de intervenţie care cuprind măsuri de asistenţă socială, respectiv serviciile recomandate şi beneficiile de asistenţă socială la care persoana are dreptul; </w:t>
      </w:r>
    </w:p>
    <w:p w:rsidR="0097465B" w:rsidRPr="006B291C" w:rsidRDefault="0097465B" w:rsidP="0092297B">
      <w:pPr>
        <w:widowControl w:val="0"/>
        <w:tabs>
          <w:tab w:val="left" w:pos="-360"/>
          <w:tab w:val="left" w:pos="0"/>
        </w:tabs>
        <w:autoSpaceDE w:val="0"/>
        <w:autoSpaceDN w:val="0"/>
        <w:adjustRightInd w:val="0"/>
        <w:spacing w:after="120" w:line="276" w:lineRule="auto"/>
        <w:ind w:firstLine="360"/>
        <w:jc w:val="both"/>
        <w:rPr>
          <w:rFonts w:ascii="Trebuchet MS" w:hAnsi="Trebuchet MS" w:cs="Arial"/>
          <w:sz w:val="22"/>
          <w:szCs w:val="22"/>
          <w:lang w:val="es-ES"/>
        </w:rPr>
      </w:pPr>
      <w:r w:rsidRPr="006B291C">
        <w:rPr>
          <w:rFonts w:ascii="Trebuchet MS" w:hAnsi="Trebuchet MS" w:cs="Arial"/>
          <w:sz w:val="22"/>
          <w:szCs w:val="22"/>
          <w:lang w:val="es-ES"/>
        </w:rPr>
        <w:t>d) realizează diagnoza socială la nivelul grupului şi comunităţii şi elaborează planul de servicii comunitare;</w:t>
      </w:r>
    </w:p>
    <w:p w:rsidR="0097465B" w:rsidRPr="006B291C" w:rsidRDefault="0097465B" w:rsidP="0092297B">
      <w:pPr>
        <w:widowControl w:val="0"/>
        <w:tabs>
          <w:tab w:val="left" w:pos="-360"/>
          <w:tab w:val="left" w:pos="0"/>
        </w:tabs>
        <w:autoSpaceDE w:val="0"/>
        <w:autoSpaceDN w:val="0"/>
        <w:adjustRightInd w:val="0"/>
        <w:spacing w:after="120" w:line="276" w:lineRule="auto"/>
        <w:ind w:firstLine="360"/>
        <w:jc w:val="both"/>
        <w:rPr>
          <w:rFonts w:ascii="Trebuchet MS" w:hAnsi="Trebuchet MS" w:cs="Arial"/>
          <w:sz w:val="22"/>
          <w:szCs w:val="22"/>
          <w:lang w:val="it-IT"/>
        </w:rPr>
      </w:pPr>
      <w:r w:rsidRPr="006B291C">
        <w:rPr>
          <w:rFonts w:ascii="Trebuchet MS" w:hAnsi="Trebuchet MS" w:cs="Arial"/>
          <w:sz w:val="22"/>
          <w:szCs w:val="22"/>
          <w:lang w:val="it-IT"/>
        </w:rPr>
        <w:t>e) realizează evaluarea complexă şi facilitează accesul persoanelor beneficiare la servicii sociale;</w:t>
      </w:r>
    </w:p>
    <w:p w:rsidR="0097465B" w:rsidRPr="006B291C" w:rsidRDefault="0097465B" w:rsidP="0092297B">
      <w:pPr>
        <w:widowControl w:val="0"/>
        <w:tabs>
          <w:tab w:val="left" w:pos="-360"/>
          <w:tab w:val="left" w:pos="0"/>
        </w:tabs>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it-IT"/>
        </w:rPr>
        <w:t>f) furnizează direct sau prin centrele proprii serviciile sociale pentru care deţine licenţa de funcţionare, cu respectarea etapelor obligatorii prevăzute la </w:t>
      </w:r>
      <w:r w:rsidRPr="006B291C">
        <w:rPr>
          <w:rStyle w:val="panchor"/>
          <w:rFonts w:ascii="Trebuchet MS" w:hAnsi="Trebuchet MS" w:cs="Arial"/>
          <w:sz w:val="22"/>
          <w:szCs w:val="22"/>
          <w:lang w:val="it-IT"/>
        </w:rPr>
        <w:t>art. 46 din Legea asistenţei sociale nr. 292/2011</w:t>
      </w:r>
      <w:r w:rsidRPr="006B291C">
        <w:rPr>
          <w:rFonts w:ascii="Trebuchet MS" w:hAnsi="Trebuchet MS" w:cs="Arial"/>
          <w:sz w:val="22"/>
          <w:szCs w:val="22"/>
          <w:lang w:val="it-IT"/>
        </w:rPr>
        <w:t>, cu modificările şi completările ulterioare, a standardelor minime de calitate şi a standardelor de cost.</w:t>
      </w:r>
    </w:p>
    <w:p w:rsidR="0097465B" w:rsidRPr="006B291C" w:rsidRDefault="0097465B" w:rsidP="0092297B">
      <w:pPr>
        <w:widowControl w:val="0"/>
        <w:autoSpaceDE w:val="0"/>
        <w:autoSpaceDN w:val="0"/>
        <w:adjustRightInd w:val="0"/>
        <w:ind w:firstLine="360"/>
        <w:jc w:val="both"/>
        <w:outlineLvl w:val="0"/>
        <w:rPr>
          <w:rFonts w:ascii="Trebuchet MS" w:hAnsi="Trebuchet MS" w:cs="Arial"/>
          <w:bCs/>
          <w:sz w:val="22"/>
          <w:szCs w:val="22"/>
          <w:lang w:val="ro-RO"/>
        </w:rPr>
      </w:pPr>
    </w:p>
    <w:p w:rsidR="0097465B" w:rsidRPr="006B291C"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r w:rsidRPr="006B291C">
        <w:rPr>
          <w:rFonts w:ascii="Trebuchet MS" w:hAnsi="Trebuchet MS" w:cs="Arial"/>
          <w:b/>
          <w:bCs/>
          <w:sz w:val="22"/>
          <w:szCs w:val="22"/>
          <w:lang w:val="ro-RO"/>
        </w:rPr>
        <w:t>1.2. PRINCIPII:</w:t>
      </w:r>
    </w:p>
    <w:p w:rsidR="0097465B" w:rsidRPr="006B291C" w:rsidRDefault="0001265E" w:rsidP="0001265E">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Art.7</w:t>
      </w:r>
      <w:r w:rsidR="0097465B" w:rsidRPr="006B291C">
        <w:rPr>
          <w:rFonts w:ascii="Trebuchet MS" w:hAnsi="Trebuchet MS" w:cs="Arial"/>
          <w:bCs/>
          <w:sz w:val="22"/>
          <w:szCs w:val="22"/>
          <w:lang w:val="ro-RO"/>
        </w:rPr>
        <w:t xml:space="preserve"> Principiile </w:t>
      </w:r>
      <w:r w:rsidR="0097465B" w:rsidRPr="006B291C">
        <w:rPr>
          <w:rFonts w:ascii="Trebuchet MS" w:hAnsi="Trebuchet MS" w:cs="Arial"/>
          <w:sz w:val="22"/>
          <w:szCs w:val="22"/>
          <w:lang w:val="ro-RO"/>
        </w:rPr>
        <w:t>care stau la baza furnizării serviciilor sociale de către DGASPC Mureş sunt următoarele:</w:t>
      </w:r>
    </w:p>
    <w:p w:rsidR="0097465B" w:rsidRPr="006B291C" w:rsidRDefault="0097465B" w:rsidP="0092297B">
      <w:pPr>
        <w:widowControl w:val="0"/>
        <w:numPr>
          <w:ilvl w:val="0"/>
          <w:numId w:val="2"/>
        </w:numPr>
        <w:tabs>
          <w:tab w:val="clear" w:pos="1440"/>
          <w:tab w:val="num" w:pos="0"/>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respectarea drepturilor şi a demnităţii omului;</w:t>
      </w:r>
    </w:p>
    <w:p w:rsidR="0097465B" w:rsidRPr="006B291C" w:rsidRDefault="0097465B" w:rsidP="0092297B">
      <w:pPr>
        <w:widowControl w:val="0"/>
        <w:numPr>
          <w:ilvl w:val="0"/>
          <w:numId w:val="2"/>
        </w:numPr>
        <w:tabs>
          <w:tab w:val="clear" w:pos="1440"/>
          <w:tab w:val="num" w:pos="0"/>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asigurarea autodeterminării şi a intimităţii persoanelor beneficiare;</w:t>
      </w:r>
    </w:p>
    <w:p w:rsidR="0097465B" w:rsidRPr="006B291C" w:rsidRDefault="0097465B" w:rsidP="0092297B">
      <w:pPr>
        <w:widowControl w:val="0"/>
        <w:numPr>
          <w:ilvl w:val="0"/>
          <w:numId w:val="2"/>
        </w:numPr>
        <w:tabs>
          <w:tab w:val="clear" w:pos="1440"/>
          <w:tab w:val="num" w:pos="0"/>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asigurarea dreptului de a alege;</w:t>
      </w:r>
    </w:p>
    <w:p w:rsidR="0097465B" w:rsidRPr="006B291C" w:rsidRDefault="0097465B" w:rsidP="0092297B">
      <w:pPr>
        <w:widowControl w:val="0"/>
        <w:numPr>
          <w:ilvl w:val="0"/>
          <w:numId w:val="2"/>
        </w:numPr>
        <w:tabs>
          <w:tab w:val="clear" w:pos="1440"/>
          <w:tab w:val="num" w:pos="0"/>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abordarea individualizată şi centrarea pe persoane;</w:t>
      </w:r>
    </w:p>
    <w:p w:rsidR="0097465B" w:rsidRPr="006B291C" w:rsidRDefault="0097465B" w:rsidP="0092297B">
      <w:pPr>
        <w:widowControl w:val="0"/>
        <w:numPr>
          <w:ilvl w:val="0"/>
          <w:numId w:val="2"/>
        </w:numPr>
        <w:tabs>
          <w:tab w:val="clear" w:pos="1440"/>
          <w:tab w:val="num" w:pos="0"/>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participarea persoanelor beneficiare;</w:t>
      </w:r>
    </w:p>
    <w:p w:rsidR="0097465B" w:rsidRPr="006B291C" w:rsidRDefault="0097465B" w:rsidP="0092297B">
      <w:pPr>
        <w:widowControl w:val="0"/>
        <w:numPr>
          <w:ilvl w:val="0"/>
          <w:numId w:val="2"/>
        </w:numPr>
        <w:tabs>
          <w:tab w:val="clear" w:pos="1440"/>
          <w:tab w:val="num" w:pos="0"/>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cooperarea şi parteneriatul;</w:t>
      </w:r>
    </w:p>
    <w:p w:rsidR="0097465B" w:rsidRPr="006B291C" w:rsidRDefault="0097465B" w:rsidP="0092297B">
      <w:pPr>
        <w:widowControl w:val="0"/>
        <w:numPr>
          <w:ilvl w:val="0"/>
          <w:numId w:val="2"/>
        </w:numPr>
        <w:tabs>
          <w:tab w:val="clear" w:pos="1440"/>
          <w:tab w:val="num" w:pos="0"/>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recunoaşterea valorii fiecărei persoane;</w:t>
      </w:r>
    </w:p>
    <w:p w:rsidR="0097465B" w:rsidRPr="006B291C" w:rsidRDefault="0097465B" w:rsidP="0092297B">
      <w:pPr>
        <w:widowControl w:val="0"/>
        <w:numPr>
          <w:ilvl w:val="0"/>
          <w:numId w:val="2"/>
        </w:numPr>
        <w:tabs>
          <w:tab w:val="clear" w:pos="1440"/>
          <w:tab w:val="num" w:pos="0"/>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abordarea comprehensivă, globală şi integrată;</w:t>
      </w:r>
    </w:p>
    <w:p w:rsidR="0097465B" w:rsidRPr="006B291C" w:rsidRDefault="0097465B" w:rsidP="0092297B">
      <w:pPr>
        <w:widowControl w:val="0"/>
        <w:numPr>
          <w:ilvl w:val="0"/>
          <w:numId w:val="2"/>
        </w:numPr>
        <w:tabs>
          <w:tab w:val="clear" w:pos="1440"/>
          <w:tab w:val="num" w:pos="0"/>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orientarea pe rezultate;</w:t>
      </w:r>
    </w:p>
    <w:p w:rsidR="0097465B" w:rsidRPr="006B291C" w:rsidRDefault="0097465B" w:rsidP="0092297B">
      <w:pPr>
        <w:widowControl w:val="0"/>
        <w:numPr>
          <w:ilvl w:val="0"/>
          <w:numId w:val="2"/>
        </w:numPr>
        <w:tabs>
          <w:tab w:val="clear" w:pos="1440"/>
          <w:tab w:val="num" w:pos="0"/>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îmbunătăţirea continuă a calităţii;</w:t>
      </w:r>
    </w:p>
    <w:p w:rsidR="0097465B" w:rsidRPr="006B291C" w:rsidRDefault="0097465B" w:rsidP="0092297B">
      <w:pPr>
        <w:widowControl w:val="0"/>
        <w:numPr>
          <w:ilvl w:val="0"/>
          <w:numId w:val="2"/>
        </w:numPr>
        <w:tabs>
          <w:tab w:val="clear" w:pos="1440"/>
          <w:tab w:val="num" w:pos="0"/>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combaterea abuzului asupra persoanelor beneficiare, în cadrul instituţiilor.</w:t>
      </w:r>
    </w:p>
    <w:p w:rsidR="0097465B" w:rsidRPr="006B291C" w:rsidRDefault="0001265E" w:rsidP="0001265E">
      <w:pPr>
        <w:widowControl w:val="0"/>
        <w:autoSpaceDE w:val="0"/>
        <w:autoSpaceDN w:val="0"/>
        <w:adjustRightInd w:val="0"/>
        <w:spacing w:after="120" w:line="276" w:lineRule="auto"/>
        <w:jc w:val="both"/>
        <w:rPr>
          <w:rFonts w:ascii="Trebuchet MS" w:hAnsi="Trebuchet MS" w:cs="Arial"/>
          <w:bCs/>
          <w:sz w:val="22"/>
          <w:szCs w:val="22"/>
          <w:lang w:val="ro-RO"/>
        </w:rPr>
      </w:pPr>
      <w:r w:rsidRPr="006B291C">
        <w:rPr>
          <w:rFonts w:ascii="Trebuchet MS" w:hAnsi="Trebuchet MS" w:cs="Arial"/>
          <w:bCs/>
          <w:sz w:val="22"/>
          <w:szCs w:val="22"/>
          <w:lang w:val="ro-RO"/>
        </w:rPr>
        <w:t>Art.8</w:t>
      </w:r>
      <w:r w:rsidR="0097465B" w:rsidRPr="006B291C">
        <w:rPr>
          <w:rFonts w:ascii="Trebuchet MS" w:hAnsi="Trebuchet MS" w:cs="Arial"/>
          <w:sz w:val="22"/>
          <w:szCs w:val="22"/>
          <w:lang w:val="ro-RO"/>
        </w:rPr>
        <w:t xml:space="preserve">Pentru realizarea obiectului său de activitate, Direcţia Generală de Asistenţă Socială şiProtecţia Copilului Mureşîndeplineşte următoarele </w:t>
      </w:r>
      <w:r w:rsidR="0097465B" w:rsidRPr="006B291C">
        <w:rPr>
          <w:rFonts w:ascii="Trebuchet MS" w:hAnsi="Trebuchet MS" w:cs="Arial"/>
          <w:bCs/>
          <w:sz w:val="22"/>
          <w:szCs w:val="22"/>
          <w:lang w:val="ro-RO"/>
        </w:rPr>
        <w:t>atribuţii principale:</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b/>
          <w:sz w:val="22"/>
          <w:szCs w:val="22"/>
          <w:lang w:val="ro-RO"/>
        </w:rPr>
      </w:pPr>
      <w:r w:rsidRPr="006B291C">
        <w:rPr>
          <w:rFonts w:ascii="Trebuchet MS" w:hAnsi="Trebuchet MS" w:cs="Arial"/>
          <w:b/>
          <w:sz w:val="22"/>
          <w:szCs w:val="22"/>
          <w:lang w:val="ro-RO"/>
        </w:rPr>
        <w:t>a) în domeniul protecţieişi promovării drepturilor copilului:</w:t>
      </w:r>
    </w:p>
    <w:p w:rsidR="0097465B" w:rsidRPr="006B291C" w:rsidRDefault="0097465B">
      <w:pPr>
        <w:pStyle w:val="Listparagraf"/>
        <w:widowControl w:val="0"/>
        <w:numPr>
          <w:ilvl w:val="0"/>
          <w:numId w:val="13"/>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lastRenderedPageBreak/>
        <w:t>întocmeşte raportul de evaluare iniţială a copilului şi familiei acestuia şi propune stabilirea unei măsuri de protecţie specială;</w:t>
      </w:r>
    </w:p>
    <w:p w:rsidR="0097465B" w:rsidRPr="006B291C" w:rsidRDefault="0097465B">
      <w:pPr>
        <w:pStyle w:val="Listparagraf"/>
        <w:widowControl w:val="0"/>
        <w:numPr>
          <w:ilvl w:val="0"/>
          <w:numId w:val="13"/>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monitorizează trimestrial activităţile de aplicare a hotărârilor de instituire a măsurilor de protecţie specială a copilului;</w:t>
      </w:r>
    </w:p>
    <w:p w:rsidR="0097465B" w:rsidRPr="006B291C" w:rsidRDefault="0097465B">
      <w:pPr>
        <w:pStyle w:val="Listparagraf"/>
        <w:widowControl w:val="0"/>
        <w:numPr>
          <w:ilvl w:val="0"/>
          <w:numId w:val="13"/>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identifică şi evaluează familiile sau persoanele care pot lua în copii în plasament;</w:t>
      </w:r>
    </w:p>
    <w:p w:rsidR="0097465B" w:rsidRPr="006B291C" w:rsidRDefault="0097465B">
      <w:pPr>
        <w:pStyle w:val="Listparagraf"/>
        <w:widowControl w:val="0"/>
        <w:numPr>
          <w:ilvl w:val="0"/>
          <w:numId w:val="13"/>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monitorizează familiile şi persoanele care au primit în plasament copii, pe toată durata acestei măsuri;</w:t>
      </w:r>
    </w:p>
    <w:p w:rsidR="0097465B" w:rsidRPr="006B291C" w:rsidRDefault="0097465B">
      <w:pPr>
        <w:pStyle w:val="Listparagraf"/>
        <w:widowControl w:val="0"/>
        <w:numPr>
          <w:ilvl w:val="0"/>
          <w:numId w:val="13"/>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identifică, evaluează şipregăteşte persoane care pot deveni asistenţi maternali profesionişti, în condiţiile legii; încheie contracte individuale de muncă şi asigură formarea continuă de asistenţi maternali profesioniştiatestaţi; evaluează şi monitorizează activitatea acestora;</w:t>
      </w:r>
    </w:p>
    <w:p w:rsidR="0097465B" w:rsidRPr="006B291C" w:rsidRDefault="0097465B">
      <w:pPr>
        <w:pStyle w:val="Listparagraf"/>
        <w:widowControl w:val="0"/>
        <w:numPr>
          <w:ilvl w:val="0"/>
          <w:numId w:val="13"/>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acordă asistenţăşi sprijin părinţilor copilului separat de familie, în vederea reintegrării în mediul său familial;</w:t>
      </w:r>
    </w:p>
    <w:p w:rsidR="0097465B" w:rsidRPr="006B291C" w:rsidRDefault="0097465B">
      <w:pPr>
        <w:pStyle w:val="Listparagraf"/>
        <w:widowControl w:val="0"/>
        <w:numPr>
          <w:ilvl w:val="0"/>
          <w:numId w:val="13"/>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reevaluează, cel puţin o dată la 3 luni şi ori de câte ori este cazul, împrejurările care au stat la baza stabilirii măsurilor de protecţie specială şi propune, după caz, menţinerea, modificarea sau încetarea acestora;</w:t>
      </w:r>
    </w:p>
    <w:p w:rsidR="0097465B" w:rsidRPr="006B291C" w:rsidRDefault="0097465B">
      <w:pPr>
        <w:pStyle w:val="Listparagraf"/>
        <w:widowControl w:val="0"/>
        <w:numPr>
          <w:ilvl w:val="0"/>
          <w:numId w:val="13"/>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îndeplineşte demersurile vizând deschiderea procedurii adopţiei interne pentru copiii aflaţi în evidenţa sa;</w:t>
      </w:r>
    </w:p>
    <w:p w:rsidR="0097465B" w:rsidRPr="006B291C" w:rsidRDefault="0097465B">
      <w:pPr>
        <w:pStyle w:val="Listparagraf"/>
        <w:widowControl w:val="0"/>
        <w:numPr>
          <w:ilvl w:val="0"/>
          <w:numId w:val="13"/>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identifică familiile sau persoanele cu domiciliul în România care doresc să adopte copii; evaluează condiţiile materiale şigaranţiile morale pe care acestea le prezintă şi eliberează atestatul de familie sau de persoană aptă să adopte copii;</w:t>
      </w:r>
    </w:p>
    <w:p w:rsidR="0097465B" w:rsidRPr="006B291C" w:rsidRDefault="0097465B">
      <w:pPr>
        <w:pStyle w:val="Listparagraf"/>
        <w:widowControl w:val="0"/>
        <w:numPr>
          <w:ilvl w:val="0"/>
          <w:numId w:val="13"/>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monitorizează evoluţia copiilor adoptaţi, precum şi a relaţiilor dintre aceştiaşipărinţii lor adoptivi; sprijină părinţii adoptivi ai copilului în îndeplinirea obligaţiei de a-l informa pe acesta că este adoptat, de îndată ce vârsta şi gradul de maturitate ale copilului o permit;</w:t>
      </w:r>
    </w:p>
    <w:p w:rsidR="0097465B" w:rsidRPr="006B291C" w:rsidRDefault="0097465B">
      <w:pPr>
        <w:pStyle w:val="Listparagraf"/>
        <w:widowControl w:val="0"/>
        <w:numPr>
          <w:ilvl w:val="0"/>
          <w:numId w:val="13"/>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îndeplineşteşi alte atribuţii ce îi revin în domeniul adopţiei, conform prevederilor legale în vigoare;</w:t>
      </w:r>
    </w:p>
    <w:p w:rsidR="0097465B" w:rsidRPr="006B291C" w:rsidRDefault="0097465B">
      <w:pPr>
        <w:pStyle w:val="Listparagraf"/>
        <w:widowControl w:val="0"/>
        <w:numPr>
          <w:ilvl w:val="0"/>
          <w:numId w:val="13"/>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realizează la nivel judeţean, baza de date privind copiii aflaţi în sistemul de protecţie specială, copiii şi familiile aflate în situaţie de risc şi raportează trimestrial aceste date AutorităţiiNaţionale pentru Protecţia Drepturilor Copilului şiAdopţie;</w:t>
      </w:r>
    </w:p>
    <w:p w:rsidR="0097465B" w:rsidRPr="006B291C" w:rsidRDefault="0097465B">
      <w:pPr>
        <w:pStyle w:val="Listparagraf"/>
        <w:widowControl w:val="0"/>
        <w:numPr>
          <w:ilvl w:val="0"/>
          <w:numId w:val="13"/>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asigură organizarea, administrarea şifinanţarea serviciilor sociale destinate prevenirii separării copilului de familie şi a celor destinate copilului lipsit temporar sau definitiv de părinţii săi, în condiţiile legii;</w:t>
      </w:r>
    </w:p>
    <w:p w:rsidR="0097465B" w:rsidRPr="006B291C" w:rsidRDefault="0097465B" w:rsidP="0092297B">
      <w:pPr>
        <w:widowControl w:val="0"/>
        <w:autoSpaceDE w:val="0"/>
        <w:autoSpaceDN w:val="0"/>
        <w:adjustRightInd w:val="0"/>
        <w:ind w:firstLine="360"/>
        <w:jc w:val="both"/>
        <w:rPr>
          <w:rFonts w:ascii="Trebuchet MS" w:hAnsi="Trebuchet MS" w:cs="Arial"/>
          <w:b/>
          <w:sz w:val="22"/>
          <w:szCs w:val="22"/>
          <w:lang w:val="ro-RO"/>
        </w:rPr>
      </w:pPr>
      <w:r w:rsidRPr="006B291C">
        <w:rPr>
          <w:rFonts w:ascii="Trebuchet MS" w:hAnsi="Trebuchet MS" w:cs="Arial"/>
          <w:b/>
          <w:sz w:val="22"/>
          <w:szCs w:val="22"/>
          <w:lang w:val="ro-RO"/>
        </w:rPr>
        <w:t>b) în domeniul prevenirii şi combaterii violenţei domestice:</w:t>
      </w:r>
    </w:p>
    <w:p w:rsidR="0097465B" w:rsidRPr="006B291C" w:rsidRDefault="0097465B">
      <w:pPr>
        <w:pStyle w:val="Listparagraf"/>
        <w:widowControl w:val="0"/>
        <w:numPr>
          <w:ilvl w:val="0"/>
          <w:numId w:val="12"/>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asigură măsurile necesare pentru realizarea activităţilor de prevenire şi combatere a violenţei domestice, precum şi pentru acordarea serviciilor destinate victimelor violenţei domestice şi agresorilor familiali;</w:t>
      </w:r>
    </w:p>
    <w:p w:rsidR="0097465B" w:rsidRPr="006B291C" w:rsidRDefault="0097465B">
      <w:pPr>
        <w:pStyle w:val="Listparagraf"/>
        <w:widowControl w:val="0"/>
        <w:numPr>
          <w:ilvl w:val="0"/>
          <w:numId w:val="12"/>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monitorizează măsurile necesare pentru realizarea activităţilor de prevenire şi combatere a violenţei domestice, precum şi pentru acordarea serviciilor destinate victimelor violenţei domestice şi agresorilor familiali;</w:t>
      </w:r>
    </w:p>
    <w:p w:rsidR="0097465B" w:rsidRPr="006B291C" w:rsidRDefault="0097465B">
      <w:pPr>
        <w:pStyle w:val="Listparagraf"/>
        <w:widowControl w:val="0"/>
        <w:numPr>
          <w:ilvl w:val="0"/>
          <w:numId w:val="12"/>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dezvoltă parteneriate şi colaborează cu organizaţii neguvernamentale şi cu alţireprezentanţi ai societăţii civile în vederea acordării şi diversificării serviciilor destinate prevenirii şi combaterii violenţei domestice;</w:t>
      </w:r>
    </w:p>
    <w:p w:rsidR="0097465B" w:rsidRPr="006B291C" w:rsidRDefault="0097465B">
      <w:pPr>
        <w:pStyle w:val="Listparagraf"/>
        <w:widowControl w:val="0"/>
        <w:numPr>
          <w:ilvl w:val="0"/>
          <w:numId w:val="12"/>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fundamentează şi propune consiliului judeţean, înfiinţarea, finanţarea, respectiv cofinanţareainstituţiilor publice care oferă servicii destinate prevenirii şi combaterii violenţei domestice;</w:t>
      </w:r>
    </w:p>
    <w:p w:rsidR="0097465B" w:rsidRPr="006B291C" w:rsidRDefault="0097465B">
      <w:pPr>
        <w:pStyle w:val="Listparagraf"/>
        <w:widowControl w:val="0"/>
        <w:numPr>
          <w:ilvl w:val="0"/>
          <w:numId w:val="12"/>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 xml:space="preserve">sprijină şi dezvoltă un sistem de informare şi de consultanţă accesibil persoanelor victime </w:t>
      </w:r>
      <w:r w:rsidRPr="006B291C">
        <w:rPr>
          <w:rFonts w:ascii="Trebuchet MS" w:hAnsi="Trebuchet MS" w:cs="Arial"/>
          <w:lang w:val="ro-RO"/>
        </w:rPr>
        <w:lastRenderedPageBreak/>
        <w:t>ale violenţei domestice, în vederea exercitării tuturor drepturilor prevăzute de actele normative în vigoare;</w:t>
      </w:r>
    </w:p>
    <w:p w:rsidR="0097465B" w:rsidRPr="006B291C" w:rsidRDefault="0097465B">
      <w:pPr>
        <w:pStyle w:val="Listparagraf"/>
        <w:widowControl w:val="0"/>
        <w:numPr>
          <w:ilvl w:val="0"/>
          <w:numId w:val="12"/>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monitorizează cazurile de violenţă domestică din unitatea administrativ-teritorială în care funcţionează;</w:t>
      </w:r>
    </w:p>
    <w:p w:rsidR="0097465B" w:rsidRPr="006B291C" w:rsidRDefault="0097465B">
      <w:pPr>
        <w:pStyle w:val="Listparagraf"/>
        <w:widowControl w:val="0"/>
        <w:numPr>
          <w:ilvl w:val="0"/>
          <w:numId w:val="12"/>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identifică situaţii de risc pentru părţile implicate în situaţii de violenţă domestică şi îndrumă părţile către servicii de specialitate/mediere;</w:t>
      </w:r>
    </w:p>
    <w:p w:rsidR="0097465B" w:rsidRPr="006B291C" w:rsidRDefault="0097465B">
      <w:pPr>
        <w:pStyle w:val="Listparagraf"/>
        <w:widowControl w:val="0"/>
        <w:numPr>
          <w:ilvl w:val="0"/>
          <w:numId w:val="12"/>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realizează la nivel judeţean, baza de date privind cazurile de violenţă domestică şi raportează trimestrial aceste date către AgenţiaNaţională pentru Egalitatea de Şanse între Femei şiBărbaţi;</w:t>
      </w:r>
    </w:p>
    <w:p w:rsidR="0097465B" w:rsidRPr="006B291C" w:rsidRDefault="0097465B" w:rsidP="0092297B">
      <w:pPr>
        <w:widowControl w:val="0"/>
        <w:autoSpaceDE w:val="0"/>
        <w:autoSpaceDN w:val="0"/>
        <w:adjustRightInd w:val="0"/>
        <w:ind w:firstLine="360"/>
        <w:jc w:val="both"/>
        <w:rPr>
          <w:rFonts w:ascii="Trebuchet MS" w:hAnsi="Trebuchet MS" w:cs="Arial"/>
          <w:sz w:val="22"/>
          <w:szCs w:val="22"/>
          <w:lang w:val="ro-RO"/>
        </w:rPr>
      </w:pPr>
      <w:r w:rsidRPr="006B291C">
        <w:rPr>
          <w:rFonts w:ascii="Trebuchet MS" w:hAnsi="Trebuchet MS" w:cs="Arial"/>
          <w:b/>
          <w:sz w:val="22"/>
          <w:szCs w:val="22"/>
          <w:lang w:val="ro-RO"/>
        </w:rPr>
        <w:t>c) în domeniul persoanelor adulte cu dizabilităţi:</w:t>
      </w:r>
    </w:p>
    <w:p w:rsidR="0097465B" w:rsidRPr="006B291C" w:rsidRDefault="0097465B">
      <w:pPr>
        <w:pStyle w:val="Listparagraf"/>
        <w:widowControl w:val="0"/>
        <w:numPr>
          <w:ilvl w:val="0"/>
          <w:numId w:val="11"/>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promovează şi asigură respectarea drepturilor persoanelor adulte cu dizabilităţi, în conformitate cu </w:t>
      </w:r>
      <w:r w:rsidRPr="006B291C">
        <w:rPr>
          <w:rStyle w:val="panchor"/>
          <w:rFonts w:ascii="Trebuchet MS" w:hAnsi="Trebuchet MS" w:cs="Arial"/>
          <w:lang w:val="ro-RO"/>
        </w:rPr>
        <w:t>Legea nr. 448/2006</w:t>
      </w:r>
      <w:r w:rsidRPr="006B291C">
        <w:rPr>
          <w:rFonts w:ascii="Trebuchet MS" w:hAnsi="Trebuchet MS" w:cs="Arial"/>
          <w:lang w:val="ro-RO"/>
        </w:rPr>
        <w:t> privind protecţiaşi promovarea drepturilor persoanelor cu handicap, republicată, cu modificările şi completările ulterioare, şi cu </w:t>
      </w:r>
      <w:r w:rsidRPr="006B291C">
        <w:rPr>
          <w:rStyle w:val="panchor"/>
          <w:rFonts w:ascii="Trebuchet MS" w:hAnsi="Trebuchet MS" w:cs="Arial"/>
          <w:lang w:val="ro-RO"/>
        </w:rPr>
        <w:t>Legea nr. 221/2010</w:t>
      </w:r>
      <w:r w:rsidRPr="006B291C">
        <w:rPr>
          <w:rFonts w:ascii="Trebuchet MS" w:hAnsi="Trebuchet MS" w:cs="Arial"/>
          <w:lang w:val="ro-RO"/>
        </w:rPr>
        <w:t> pentru ratificarea </w:t>
      </w:r>
      <w:r w:rsidRPr="006B291C">
        <w:rPr>
          <w:rStyle w:val="panchor"/>
          <w:rFonts w:ascii="Trebuchet MS" w:hAnsi="Trebuchet MS" w:cs="Arial"/>
          <w:lang w:val="ro-RO"/>
        </w:rPr>
        <w:t>Convenţiei</w:t>
      </w:r>
      <w:r w:rsidRPr="006B291C">
        <w:rPr>
          <w:rFonts w:ascii="Trebuchet MS" w:hAnsi="Trebuchet MS" w:cs="Arial"/>
          <w:lang w:val="ro-RO"/>
        </w:rPr>
        <w:t> privind drepturile persoanelor cu dizabilităţi, adoptată la New York de Adunarea Generală a OrganizaţieiNaţiunilor Unite la 13 decembrie 2006, deschisă spre semnare la 30 martie 2007 şi semnată de România la 26 septembrie 2007, cu modificările ulterioare;</w:t>
      </w:r>
    </w:p>
    <w:p w:rsidR="0097465B" w:rsidRPr="006B291C" w:rsidRDefault="0097465B">
      <w:pPr>
        <w:pStyle w:val="Listparagraf"/>
        <w:widowControl w:val="0"/>
        <w:numPr>
          <w:ilvl w:val="0"/>
          <w:numId w:val="11"/>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asigură organizarea, administrarea şifinanţarea serviciilor sociale destinate persoanelor cu dizabilităţi, în condiţiile legii, în baza strategiilor judeţene anuale, pe termen mediu şi lung, de restructurare, organizare şi dezvoltare a sistemului de asistenţă socială pentru persoanele cu dizabilităţi;</w:t>
      </w:r>
    </w:p>
    <w:p w:rsidR="0097465B" w:rsidRPr="006B291C" w:rsidRDefault="0097465B">
      <w:pPr>
        <w:pStyle w:val="Listparagraf"/>
        <w:widowControl w:val="0"/>
        <w:numPr>
          <w:ilvl w:val="0"/>
          <w:numId w:val="11"/>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acţionează pentru promovarea alternativelor la protecţiainstituţionalizată a persoanelor cu dizabilităţi;</w:t>
      </w:r>
    </w:p>
    <w:p w:rsidR="0097465B" w:rsidRPr="006B291C" w:rsidRDefault="0097465B">
      <w:pPr>
        <w:pStyle w:val="Listparagraf"/>
        <w:widowControl w:val="0"/>
        <w:numPr>
          <w:ilvl w:val="0"/>
          <w:numId w:val="11"/>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asigură evaluarea nevoilor individuale ale persoanei cu dizabilităţi, propune încadrarea în grad de handicap, respectiv menţinerea în grad de handicap a unei persoane, precum şi programul individual de reabilitare şi integrare socială a acesteia, avizează planul individual de servicii al persoanei cu handicap întocmit la nevoie de managerul de caz, recomandă măsurile de protecţie a adultului cu handicap, evaluează îndeplinirea condiţiilor necesare pentru atestare ca asistent personal profesionist, prin serviciul de evaluare complexă, şi monitorizează activitatea acestuia;</w:t>
      </w:r>
    </w:p>
    <w:p w:rsidR="0097465B" w:rsidRPr="006B291C" w:rsidRDefault="0097465B">
      <w:pPr>
        <w:pStyle w:val="Listparagraf"/>
        <w:widowControl w:val="0"/>
        <w:numPr>
          <w:ilvl w:val="0"/>
          <w:numId w:val="11"/>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asigură secretariatul şicondiţiile de funcţionare ale comisiei de evaluare şi încadrare în grad de handicap, prevăzute de lege;</w:t>
      </w:r>
    </w:p>
    <w:p w:rsidR="0097465B" w:rsidRPr="006B291C" w:rsidRDefault="0097465B">
      <w:pPr>
        <w:pStyle w:val="Listparagraf"/>
        <w:widowControl w:val="0"/>
        <w:numPr>
          <w:ilvl w:val="0"/>
          <w:numId w:val="11"/>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asigură monitorizarea realizării instruirii asistenţilor personali ai persoanelor cu handicap grav;</w:t>
      </w:r>
    </w:p>
    <w:p w:rsidR="0097465B" w:rsidRPr="006B291C" w:rsidRDefault="0097465B">
      <w:pPr>
        <w:pStyle w:val="Listparagraf"/>
        <w:widowControl w:val="0"/>
        <w:numPr>
          <w:ilvl w:val="0"/>
          <w:numId w:val="11"/>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respectă opţiunea referitoare la asistent personal sau indemnizaţie, exprimată în scris, emite acordul în acest sens şi îl comunică angajatorului, în termenul prevăzut de lege;</w:t>
      </w:r>
    </w:p>
    <w:p w:rsidR="0097465B" w:rsidRPr="006B291C" w:rsidRDefault="0097465B">
      <w:pPr>
        <w:pStyle w:val="Listparagraf"/>
        <w:widowControl w:val="0"/>
        <w:numPr>
          <w:ilvl w:val="0"/>
          <w:numId w:val="11"/>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ia măsurile necesare pentru planificarea şi asigurarea continuităţii serviciilor acordate tânărului cu dizabilităţi la trecere din sistemul de protecţie a copilului în sistemul de protecţie a adultului cu dizabilităţi, în baza nevoilor individuale identificate ale acestuia;</w:t>
      </w:r>
    </w:p>
    <w:p w:rsidR="0097465B" w:rsidRPr="006B291C" w:rsidRDefault="0097465B">
      <w:pPr>
        <w:pStyle w:val="Listparagraf"/>
        <w:widowControl w:val="0"/>
        <w:numPr>
          <w:ilvl w:val="0"/>
          <w:numId w:val="11"/>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asigură pregătirea tânărului pentru viaţa adultă şi pentru viaţa independentă;</w:t>
      </w:r>
    </w:p>
    <w:p w:rsidR="0097465B" w:rsidRPr="006B291C" w:rsidRDefault="0097465B">
      <w:pPr>
        <w:pStyle w:val="Listparagraf"/>
        <w:widowControl w:val="0"/>
        <w:numPr>
          <w:ilvl w:val="0"/>
          <w:numId w:val="11"/>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asigură designul universal şi adaptarea rezonabilă pentru toate serviciile şi programele pe care le desfăşoară;</w:t>
      </w:r>
    </w:p>
    <w:p w:rsidR="0097465B" w:rsidRPr="006B291C" w:rsidRDefault="0097465B">
      <w:pPr>
        <w:pStyle w:val="Listparagraf"/>
        <w:widowControl w:val="0"/>
        <w:numPr>
          <w:ilvl w:val="0"/>
          <w:numId w:val="11"/>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asigură colectarea şi transmiterea datelor statistice conform indicatorilor solicitaţi de instituţii/autorități cu rol de coordonare metodologica sau cu activităţi în domeniu;</w:t>
      </w:r>
    </w:p>
    <w:p w:rsidR="0097465B" w:rsidRPr="006B291C" w:rsidRDefault="0097465B">
      <w:pPr>
        <w:pStyle w:val="Listparagraf"/>
        <w:widowControl w:val="0"/>
        <w:numPr>
          <w:ilvl w:val="0"/>
          <w:numId w:val="11"/>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identifică, evaluează şipregăteşte persoane care pot deveni asistenţi personali profesionişti, în condiţiile legii; încheie contracte individuale de muncă şi asigură formarea continuă de asistenţi personali profesioniştiatestaţi; evaluează şi monitorizează activitatea acestora;</w:t>
      </w:r>
    </w:p>
    <w:p w:rsidR="0097465B" w:rsidRPr="006B291C" w:rsidRDefault="0097465B" w:rsidP="0092297B">
      <w:pPr>
        <w:widowControl w:val="0"/>
        <w:autoSpaceDE w:val="0"/>
        <w:autoSpaceDN w:val="0"/>
        <w:adjustRightInd w:val="0"/>
        <w:ind w:firstLine="360"/>
        <w:jc w:val="both"/>
        <w:rPr>
          <w:rFonts w:ascii="Trebuchet MS" w:hAnsi="Trebuchet MS" w:cs="Arial"/>
          <w:sz w:val="22"/>
          <w:szCs w:val="22"/>
          <w:lang w:val="ro-RO"/>
        </w:rPr>
      </w:pPr>
      <w:r w:rsidRPr="006B291C">
        <w:rPr>
          <w:rFonts w:ascii="Trebuchet MS" w:hAnsi="Trebuchet MS" w:cs="Arial"/>
          <w:b/>
          <w:sz w:val="22"/>
          <w:szCs w:val="22"/>
          <w:lang w:val="ro-RO"/>
        </w:rPr>
        <w:lastRenderedPageBreak/>
        <w:t>d) în domeniul protecţiei persoanelor vârstnice şi a altor persoane adulte aflate în situaţii de dificultate</w:t>
      </w:r>
      <w:r w:rsidRPr="006B291C">
        <w:rPr>
          <w:rFonts w:ascii="Trebuchet MS" w:hAnsi="Trebuchet MS" w:cs="Arial"/>
          <w:sz w:val="22"/>
          <w:szCs w:val="22"/>
          <w:lang w:val="ro-RO"/>
        </w:rPr>
        <w:t>:</w:t>
      </w:r>
    </w:p>
    <w:p w:rsidR="0097465B" w:rsidRPr="006B291C" w:rsidRDefault="0097465B" w:rsidP="009110F3">
      <w:pPr>
        <w:widowControl w:val="0"/>
        <w:numPr>
          <w:ilvl w:val="0"/>
          <w:numId w:val="8"/>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completează evaluarea situaţiei socioeconomice a persoanei adulte aflate în nevoie, a nevoilor şi resurselor acesteia. Asigură furnizarea de informaţiişi servicii adecvate în vederea refacerii şi dezvoltării capacităţilor individuale şi ale celor familiale necesare pentru a depăşi cu forţe proprii situaţiile de dificultate, după epuizarea măsurilor prevăzute în planul individualizat privind măsurile de asistenţă socială;</w:t>
      </w:r>
    </w:p>
    <w:p w:rsidR="0097465B" w:rsidRPr="006B291C" w:rsidRDefault="0097465B" w:rsidP="009110F3">
      <w:pPr>
        <w:widowControl w:val="0"/>
        <w:numPr>
          <w:ilvl w:val="0"/>
          <w:numId w:val="8"/>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acordă persoanei adulte asistenţăşi sprijin pentru exercitarea dreptului său la exprimarea liberă a opiniei;</w:t>
      </w:r>
    </w:p>
    <w:p w:rsidR="0097465B" w:rsidRPr="006B291C" w:rsidRDefault="0097465B" w:rsidP="009110F3">
      <w:pPr>
        <w:widowControl w:val="0"/>
        <w:numPr>
          <w:ilvl w:val="0"/>
          <w:numId w:val="8"/>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depune diligenţe pentru clarificarea situaţiei juridice a persoanei adulte aflate în nevoie, inclusiv pentru înregistrarea tardivă a naşterii acesteia;</w:t>
      </w:r>
    </w:p>
    <w:p w:rsidR="0097465B" w:rsidRPr="006B291C" w:rsidRDefault="0097465B" w:rsidP="009110F3">
      <w:pPr>
        <w:widowControl w:val="0"/>
        <w:numPr>
          <w:ilvl w:val="0"/>
          <w:numId w:val="8"/>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verifică şi reevaluează trimestrial şi ori de câte ori este cazul modul de îngrijire a persoanei adulte în nevoie pentru care s-a instituit o măsură de asistenţă socială într-o instituţie, în vederea menţinerii, modificării sau revocării măsurii stabilite;</w:t>
      </w:r>
    </w:p>
    <w:p w:rsidR="0097465B" w:rsidRPr="006B291C" w:rsidRDefault="0097465B" w:rsidP="009110F3">
      <w:pPr>
        <w:widowControl w:val="0"/>
        <w:numPr>
          <w:ilvl w:val="0"/>
          <w:numId w:val="8"/>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asigură măsurile necesare pentru protecţia în regim de urgenţă a persoanei adulte aflate în nevoie, inclusiv prin organizarea şi asigurarea funcţionării în structura proprie a unor centre specializate;</w:t>
      </w:r>
    </w:p>
    <w:p w:rsidR="0097465B" w:rsidRPr="006B291C" w:rsidRDefault="0097465B" w:rsidP="009110F3">
      <w:pPr>
        <w:widowControl w:val="0"/>
        <w:numPr>
          <w:ilvl w:val="0"/>
          <w:numId w:val="8"/>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depune diligenţele necesare pentru reabilitarea persoanei adulte conform planului individualizat privind măsurile de asistenţă socială;</w:t>
      </w:r>
    </w:p>
    <w:p w:rsidR="0097465B" w:rsidRPr="006B291C" w:rsidRDefault="0097465B" w:rsidP="009110F3">
      <w:pPr>
        <w:widowControl w:val="0"/>
        <w:numPr>
          <w:ilvl w:val="0"/>
          <w:numId w:val="8"/>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asigură organizarea, administrarea şifinanţarea serviciilor sociale destinate persoanelor vârstnice, precum şi altor categorii de persoane adulte aflate în dificultate, în condiţiile legii;</w:t>
      </w:r>
    </w:p>
    <w:p w:rsidR="0097465B" w:rsidRPr="006B291C" w:rsidRDefault="0097465B" w:rsidP="009110F3">
      <w:pPr>
        <w:numPr>
          <w:ilvl w:val="0"/>
          <w:numId w:val="8"/>
        </w:numPr>
        <w:spacing w:after="120" w:line="276" w:lineRule="auto"/>
        <w:ind w:left="0" w:firstLine="360"/>
        <w:jc w:val="both"/>
        <w:outlineLvl w:val="0"/>
        <w:rPr>
          <w:rFonts w:ascii="Trebuchet MS" w:hAnsi="Trebuchet MS" w:cs="Arial"/>
          <w:b/>
          <w:sz w:val="22"/>
          <w:szCs w:val="22"/>
        </w:rPr>
      </w:pPr>
      <w:r w:rsidRPr="006B291C">
        <w:rPr>
          <w:rFonts w:ascii="Trebuchet MS" w:hAnsi="Trebuchet MS" w:cs="Arial"/>
          <w:sz w:val="22"/>
          <w:szCs w:val="22"/>
          <w:lang w:val="de-DE"/>
        </w:rPr>
        <w:t>oferă, prin compartimentul specializat, servicii de informare, sprijin și protecție victimelor infracțiunilor, conform atributiilor legale care îi revin.</w:t>
      </w:r>
    </w:p>
    <w:p w:rsidR="0097465B" w:rsidRPr="006B291C" w:rsidRDefault="0097465B" w:rsidP="0092297B">
      <w:pPr>
        <w:widowControl w:val="0"/>
        <w:autoSpaceDE w:val="0"/>
        <w:autoSpaceDN w:val="0"/>
        <w:adjustRightInd w:val="0"/>
        <w:ind w:firstLine="360"/>
        <w:jc w:val="both"/>
        <w:rPr>
          <w:rFonts w:ascii="Trebuchet MS" w:hAnsi="Trebuchet MS" w:cs="Arial"/>
          <w:sz w:val="22"/>
          <w:szCs w:val="22"/>
          <w:lang w:val="ro-RO"/>
        </w:rPr>
      </w:pPr>
      <w:r w:rsidRPr="006B291C">
        <w:rPr>
          <w:rFonts w:ascii="Trebuchet MS" w:hAnsi="Trebuchet MS" w:cs="Arial"/>
          <w:b/>
          <w:sz w:val="22"/>
          <w:szCs w:val="22"/>
          <w:lang w:val="ro-RO"/>
        </w:rPr>
        <w:t>e) alte atribuţii</w:t>
      </w:r>
      <w:r w:rsidRPr="006B291C">
        <w:rPr>
          <w:rFonts w:ascii="Trebuchet MS" w:hAnsi="Trebuchet MS" w:cs="Arial"/>
          <w:sz w:val="22"/>
          <w:szCs w:val="22"/>
          <w:lang w:val="ro-RO"/>
        </w:rPr>
        <w:t>:</w:t>
      </w:r>
    </w:p>
    <w:p w:rsidR="0097465B" w:rsidRPr="006B291C" w:rsidRDefault="0097465B" w:rsidP="009110F3">
      <w:pPr>
        <w:widowControl w:val="0"/>
        <w:numPr>
          <w:ilvl w:val="0"/>
          <w:numId w:val="9"/>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coordonează şi sprijină activitatea autorităţiloradministraţiei publice locale din judeţ în domeniul asistenţei sociale, protecţiei familiei şi a drepturilor copilului, a drepturilor persoanelor cu dizabilităţi, persoanelor vârstnice, prevenirii şi combaterii violenţei domestice etc.;</w:t>
      </w:r>
    </w:p>
    <w:p w:rsidR="0097465B" w:rsidRPr="006B291C" w:rsidRDefault="0097465B" w:rsidP="009110F3">
      <w:pPr>
        <w:widowControl w:val="0"/>
        <w:numPr>
          <w:ilvl w:val="0"/>
          <w:numId w:val="9"/>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coordonează metodologic activitatea de prevenire a separării copilului de părinţii săi, precum şi cea de admitere a adultului în instituţii sau servicii, desfăşurate la nivelul serviciilor publice de asistenţă socială;</w:t>
      </w:r>
    </w:p>
    <w:p w:rsidR="0097465B" w:rsidRPr="006B291C" w:rsidRDefault="0097465B" w:rsidP="009110F3">
      <w:pPr>
        <w:widowControl w:val="0"/>
        <w:numPr>
          <w:ilvl w:val="0"/>
          <w:numId w:val="9"/>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acordă asistenţa tehnică necesară pentru crearea şi formarea structurilor comunitare consultative ca formă de sprijin în activitatea de asistenţă socială şiprotecţia copilului;</w:t>
      </w:r>
    </w:p>
    <w:p w:rsidR="0097465B" w:rsidRPr="006B291C" w:rsidRDefault="0097465B" w:rsidP="009110F3">
      <w:pPr>
        <w:widowControl w:val="0"/>
        <w:numPr>
          <w:ilvl w:val="0"/>
          <w:numId w:val="9"/>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colaborează cu organizaţiile neguvernamentale care desfăşoarăactivităţi în domeniul asistenţei sociale, protecţiei familiei şi a drepturilor copilului, prevenirii şi combaterii violenţei domestice sau cu operatori economici prin încheierea de convenţii de colaborare cu aceştia;</w:t>
      </w:r>
    </w:p>
    <w:p w:rsidR="0097465B" w:rsidRPr="006B291C" w:rsidRDefault="0097465B" w:rsidP="009110F3">
      <w:pPr>
        <w:widowControl w:val="0"/>
        <w:numPr>
          <w:ilvl w:val="0"/>
          <w:numId w:val="9"/>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dezvoltă parteneriate şi colaborează cu organizaţii neguvernamentale şi cu alţireprezentanţi ai societăţii civile în vederea acordării şi diversificării serviciilor sociale şi a serviciilor destinate protecţiei familiei şi a copilului, prevenirii şi combaterii violenţei domestice, în funcţie de nevoile comunităţii locale;</w:t>
      </w:r>
    </w:p>
    <w:p w:rsidR="0097465B" w:rsidRPr="006B291C" w:rsidRDefault="0097465B" w:rsidP="009110F3">
      <w:pPr>
        <w:widowControl w:val="0"/>
        <w:numPr>
          <w:ilvl w:val="0"/>
          <w:numId w:val="9"/>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colaborează pe bază de protocoale sau convenţii cu celelalte direcţii generale, precum şi cu alte instituţii publice din unitatea administrativ-teritorială, în vederea îndeplinirii atribuţiilor ce </w:t>
      </w:r>
      <w:r w:rsidRPr="006B291C">
        <w:rPr>
          <w:rFonts w:ascii="Trebuchet MS" w:hAnsi="Trebuchet MS" w:cs="Arial"/>
          <w:sz w:val="22"/>
          <w:szCs w:val="22"/>
          <w:lang w:val="ro-RO"/>
        </w:rPr>
        <w:lastRenderedPageBreak/>
        <w:t>îi revin, conform legii;</w:t>
      </w:r>
    </w:p>
    <w:p w:rsidR="0097465B" w:rsidRPr="006B291C" w:rsidRDefault="0097465B" w:rsidP="009110F3">
      <w:pPr>
        <w:widowControl w:val="0"/>
        <w:numPr>
          <w:ilvl w:val="0"/>
          <w:numId w:val="9"/>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asigură, la cerere, consultanţă de specialitate gratuită privind acordarea serviciilor sociale şi a beneficiilor sociale în domeniul protecţiei familiei şi a drepturilor copilului; colaborează cu alte instituţii responsabile pentru a facilita accesul persoanelor la aceste drepturi;</w:t>
      </w:r>
    </w:p>
    <w:p w:rsidR="0097465B" w:rsidRPr="006B291C" w:rsidRDefault="0097465B" w:rsidP="009110F3">
      <w:pPr>
        <w:widowControl w:val="0"/>
        <w:numPr>
          <w:ilvl w:val="0"/>
          <w:numId w:val="9"/>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fundamentează şi propune consiliului judeţean,înfiinţarea, finanţarea, respectiv cofinanţarea serviciilor sociale;</w:t>
      </w:r>
    </w:p>
    <w:p w:rsidR="0097465B" w:rsidRPr="006B291C" w:rsidRDefault="0097465B" w:rsidP="009110F3">
      <w:pPr>
        <w:widowControl w:val="0"/>
        <w:numPr>
          <w:ilvl w:val="0"/>
          <w:numId w:val="9"/>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prezintă anual sau la solicitarea consiliului judeţean rapoarte de evaluare a activităţilordesfăşurate;</w:t>
      </w:r>
    </w:p>
    <w:p w:rsidR="0097465B" w:rsidRPr="006B291C" w:rsidRDefault="0097465B" w:rsidP="009110F3">
      <w:pPr>
        <w:widowControl w:val="0"/>
        <w:numPr>
          <w:ilvl w:val="0"/>
          <w:numId w:val="9"/>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asigură stabilirea drepturilor cuvenite si acordarea beneficiilor/prestațiilor sociale, potrivit legii, persoanelor cu handicap;</w:t>
      </w:r>
    </w:p>
    <w:p w:rsidR="0097465B" w:rsidRPr="006B291C" w:rsidRDefault="0097465B" w:rsidP="009110F3">
      <w:pPr>
        <w:widowControl w:val="0"/>
        <w:numPr>
          <w:ilvl w:val="0"/>
          <w:numId w:val="9"/>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sprijină şi dezvoltă un sistem de informare şi de consultanţă accesibil persoanelor singure, persoanelor vârstnice, persoanelor cu handicap, victimelor violenţei domestice şi oricăror persoane aflate în nevoie, precum şi familiilor acestora, în vederea exercitării tuturor drepturilor prevăzute de actele normative în vigoare;</w:t>
      </w:r>
    </w:p>
    <w:p w:rsidR="0097465B" w:rsidRPr="006B291C" w:rsidRDefault="0097465B" w:rsidP="009110F3">
      <w:pPr>
        <w:widowControl w:val="0"/>
        <w:numPr>
          <w:ilvl w:val="0"/>
          <w:numId w:val="9"/>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acţionează pentru promovarea alternativelor de tip familial la protecţiainstituţionalizată a persoanelor în nevoie, inclusiv îngrijirea la domiciliu;</w:t>
      </w:r>
    </w:p>
    <w:p w:rsidR="0097465B" w:rsidRPr="006B291C" w:rsidRDefault="0097465B" w:rsidP="009110F3">
      <w:pPr>
        <w:widowControl w:val="0"/>
        <w:numPr>
          <w:ilvl w:val="0"/>
          <w:numId w:val="9"/>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organizează activitatea de selectare şi angajare a personalului din aparatul propriu şiinstituţiile/serviciile din subordine, de evaluare periodică şi de formare continuă a acestuia;</w:t>
      </w:r>
    </w:p>
    <w:p w:rsidR="0097465B" w:rsidRPr="006B291C" w:rsidRDefault="0097465B" w:rsidP="009110F3">
      <w:pPr>
        <w:widowControl w:val="0"/>
        <w:numPr>
          <w:ilvl w:val="0"/>
          <w:numId w:val="9"/>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asigură serviciile administrative şi de secretariat ale comisiei pentru protecţia copilului, respectiv ale comisiei de evaluare a persoanelor adulte cu handicap;</w:t>
      </w:r>
    </w:p>
    <w:p w:rsidR="0097465B" w:rsidRPr="006B291C" w:rsidRDefault="0097465B" w:rsidP="009110F3">
      <w:pPr>
        <w:widowControl w:val="0"/>
        <w:numPr>
          <w:ilvl w:val="0"/>
          <w:numId w:val="9"/>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realizează la nivel judeţean baza de date privind beneficiarii de servicii sociale astfel cum sunt prevăzuţi în </w:t>
      </w:r>
      <w:r w:rsidRPr="006B291C">
        <w:rPr>
          <w:rStyle w:val="panchor"/>
          <w:rFonts w:ascii="Trebuchet MS" w:hAnsi="Trebuchet MS" w:cs="Arial"/>
          <w:sz w:val="22"/>
          <w:szCs w:val="22"/>
          <w:lang w:val="ro-RO"/>
        </w:rPr>
        <w:t>Legea nr. 292/2011</w:t>
      </w:r>
      <w:r w:rsidRPr="006B291C">
        <w:rPr>
          <w:rFonts w:ascii="Trebuchet MS" w:hAnsi="Trebuchet MS" w:cs="Arial"/>
          <w:sz w:val="22"/>
          <w:szCs w:val="22"/>
          <w:lang w:val="ro-RO"/>
        </w:rPr>
        <w:t>, cu modificările şi completările ulterioare, şi raportează trimestrial/la solicitare aceste date autorităţiloradministraţiei publice centrale cu atribuţii în domeniul serviciilor sociale sau institutiilor din subordinea acestuia;</w:t>
      </w:r>
    </w:p>
    <w:p w:rsidR="0097465B" w:rsidRPr="006B291C" w:rsidRDefault="0097465B" w:rsidP="009110F3">
      <w:pPr>
        <w:widowControl w:val="0"/>
        <w:numPr>
          <w:ilvl w:val="0"/>
          <w:numId w:val="9"/>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 sprijină dezvoltarea voluntariatului în serviciile sociale, cu respectarea prevederilor </w:t>
      </w:r>
      <w:r w:rsidRPr="006B291C">
        <w:rPr>
          <w:rStyle w:val="panchor"/>
          <w:rFonts w:ascii="Trebuchet MS" w:hAnsi="Trebuchet MS" w:cs="Arial"/>
          <w:sz w:val="22"/>
          <w:szCs w:val="22"/>
          <w:lang w:val="ro-RO"/>
        </w:rPr>
        <w:t>Legii nr. 78/2014</w:t>
      </w:r>
      <w:r w:rsidRPr="006B291C">
        <w:rPr>
          <w:rFonts w:ascii="Trebuchet MS" w:hAnsi="Trebuchet MS" w:cs="Arial"/>
          <w:sz w:val="22"/>
          <w:szCs w:val="22"/>
          <w:lang w:val="ro-RO"/>
        </w:rPr>
        <w:t> privind reglementarea activităţii de voluntariat în România, cu modificările ulterioare;</w:t>
      </w:r>
    </w:p>
    <w:p w:rsidR="0097465B" w:rsidRPr="006B291C" w:rsidRDefault="0097465B" w:rsidP="009110F3">
      <w:pPr>
        <w:widowControl w:val="0"/>
        <w:numPr>
          <w:ilvl w:val="0"/>
          <w:numId w:val="9"/>
        </w:numPr>
        <w:autoSpaceDE w:val="0"/>
        <w:autoSpaceDN w:val="0"/>
        <w:adjustRightInd w:val="0"/>
        <w:spacing w:after="120" w:line="276" w:lineRule="auto"/>
        <w:ind w:left="0" w:firstLine="360"/>
        <w:jc w:val="both"/>
        <w:rPr>
          <w:rFonts w:ascii="Trebuchet MS" w:hAnsi="Trebuchet MS" w:cs="Arial"/>
          <w:bCs/>
          <w:sz w:val="22"/>
          <w:szCs w:val="22"/>
          <w:lang w:val="ro-RO"/>
        </w:rPr>
      </w:pPr>
      <w:r w:rsidRPr="006B291C">
        <w:rPr>
          <w:rFonts w:ascii="Trebuchet MS" w:hAnsi="Trebuchet MS" w:cs="Arial"/>
          <w:sz w:val="22"/>
          <w:szCs w:val="22"/>
          <w:lang w:val="ro-RO"/>
        </w:rPr>
        <w:t>îndeplineşte orice alte atribuţii prevăzute în acte normative sau stabilite prin hotărâri ale consiliului judeţean.</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bCs/>
          <w:sz w:val="22"/>
          <w:szCs w:val="22"/>
          <w:lang w:val="ro-RO"/>
        </w:rPr>
      </w:pPr>
    </w:p>
    <w:p w:rsidR="0097465B" w:rsidRPr="006B291C"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r w:rsidRPr="006B291C">
        <w:rPr>
          <w:rFonts w:ascii="Trebuchet MS" w:hAnsi="Trebuchet MS" w:cs="Arial"/>
          <w:b/>
          <w:bCs/>
          <w:sz w:val="22"/>
          <w:szCs w:val="22"/>
          <w:lang w:val="ro-RO"/>
        </w:rPr>
        <w:t xml:space="preserve">1.3. STRUCTURA ORGANIZATORICĂ </w:t>
      </w:r>
    </w:p>
    <w:p w:rsidR="0097465B" w:rsidRPr="006B291C" w:rsidRDefault="0097465B" w:rsidP="0092297B">
      <w:pPr>
        <w:widowControl w:val="0"/>
        <w:autoSpaceDE w:val="0"/>
        <w:autoSpaceDN w:val="0"/>
        <w:adjustRightInd w:val="0"/>
        <w:ind w:firstLine="360"/>
        <w:jc w:val="both"/>
        <w:rPr>
          <w:rFonts w:ascii="Trebuchet MS" w:hAnsi="Trebuchet MS" w:cs="Arial"/>
          <w:bCs/>
          <w:sz w:val="22"/>
          <w:szCs w:val="22"/>
          <w:lang w:val="ro-RO"/>
        </w:rPr>
      </w:pPr>
    </w:p>
    <w:p w:rsidR="0097465B" w:rsidRPr="006B291C"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Art.</w:t>
      </w:r>
      <w:r w:rsidR="0001265E" w:rsidRPr="006B291C">
        <w:rPr>
          <w:rFonts w:ascii="Trebuchet MS" w:hAnsi="Trebuchet MS" w:cs="Arial"/>
          <w:bCs/>
          <w:sz w:val="22"/>
          <w:szCs w:val="22"/>
          <w:lang w:val="ro-RO"/>
        </w:rPr>
        <w:t>9</w:t>
      </w:r>
      <w:r w:rsidRPr="006B291C">
        <w:rPr>
          <w:rFonts w:ascii="Trebuchet MS" w:hAnsi="Trebuchet MS" w:cs="Arial"/>
          <w:sz w:val="22"/>
          <w:szCs w:val="22"/>
          <w:lang w:val="ro-RO"/>
        </w:rPr>
        <w:t>Structura organizatorică şi numărul de personal a Direcţiei Generale de Asistenţă Socială şiProtecţia Copilului Mureş se aprobă de Consiliul JudeţeanMureş, cu avizul consultativ al Ministerului Muncii și Justiției Sociale şi cu respectarea criteriilor orientative de personal din Anexa A - Hotărârea Guvernului nr. 797/2017 pentru aprobarea regulamentelor-cadru de organizare și funcționare ale serviciilor publice de asistență socială și a structurii orient</w:t>
      </w:r>
      <w:r w:rsidR="004676C9" w:rsidRPr="006B291C">
        <w:rPr>
          <w:rFonts w:ascii="Trebuchet MS" w:hAnsi="Trebuchet MS" w:cs="Arial"/>
          <w:sz w:val="22"/>
          <w:szCs w:val="22"/>
          <w:lang w:val="ro-RO"/>
        </w:rPr>
        <w:t>a</w:t>
      </w:r>
      <w:r w:rsidRPr="006B291C">
        <w:rPr>
          <w:rFonts w:ascii="Trebuchet MS" w:hAnsi="Trebuchet MS" w:cs="Arial"/>
          <w:sz w:val="22"/>
          <w:szCs w:val="22"/>
          <w:lang w:val="ro-RO"/>
        </w:rPr>
        <w:t>tive de personal.</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Structura organizatorică este formată din organele de conducere şi serviciile funcţionale.</w:t>
      </w:r>
    </w:p>
    <w:p w:rsidR="0097465B" w:rsidRPr="006B291C"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Art.</w:t>
      </w:r>
      <w:r w:rsidR="0001265E" w:rsidRPr="006B291C">
        <w:rPr>
          <w:rFonts w:ascii="Trebuchet MS" w:hAnsi="Trebuchet MS" w:cs="Arial"/>
          <w:bCs/>
          <w:sz w:val="22"/>
          <w:szCs w:val="22"/>
          <w:lang w:val="ro-RO"/>
        </w:rPr>
        <w:t>10</w:t>
      </w:r>
      <w:r w:rsidRPr="006B291C">
        <w:rPr>
          <w:rFonts w:ascii="Trebuchet MS" w:hAnsi="Trebuchet MS" w:cs="Arial"/>
          <w:sz w:val="22"/>
          <w:szCs w:val="22"/>
          <w:lang w:val="ro-RO"/>
        </w:rPr>
        <w:t>Organele de conducere ale Direcţiei Generale de Asistenţă Socială şiProtecţia Copilului Mureş sunt :</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a) Colegiul Director</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lastRenderedPageBreak/>
        <w:t>b) Directorul General.</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c) Directori generali adjuncţi :</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 Director general adjunct – la Direcţia de protecţie a drepturilor copilului</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 Director general adjunct – la Direcţia de asistență socială pentru persoane adulte </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 Director general adjunct – la Direcţia Economică  </w:t>
      </w:r>
    </w:p>
    <w:p w:rsidR="0097465B" w:rsidRPr="006B291C"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Art.1</w:t>
      </w:r>
      <w:r w:rsidR="0001265E" w:rsidRPr="006B291C">
        <w:rPr>
          <w:rFonts w:ascii="Trebuchet MS" w:hAnsi="Trebuchet MS" w:cs="Arial"/>
          <w:bCs/>
          <w:sz w:val="22"/>
          <w:szCs w:val="22"/>
          <w:lang w:val="ro-RO"/>
        </w:rPr>
        <w:t>1</w:t>
      </w:r>
      <w:r w:rsidRPr="006B291C">
        <w:rPr>
          <w:rFonts w:ascii="Trebuchet MS" w:hAnsi="Trebuchet MS" w:cs="Arial"/>
          <w:sz w:val="22"/>
          <w:szCs w:val="22"/>
          <w:lang w:val="ro-RO"/>
        </w:rPr>
        <w:t>Serviciile funcţionale ale Direcţiei Generale de Asistenţă Socială şiProtecţia Copilului Mureş sunt structurate pe patru componente:</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bCs/>
          <w:sz w:val="22"/>
          <w:szCs w:val="22"/>
          <w:lang w:val="ro-RO"/>
        </w:rPr>
        <w:t xml:space="preserve">A. </w:t>
      </w:r>
      <w:r w:rsidR="00787D48" w:rsidRPr="006B291C">
        <w:rPr>
          <w:rFonts w:ascii="Trebuchet MS" w:hAnsi="Trebuchet MS" w:cs="Arial"/>
          <w:sz w:val="22"/>
          <w:szCs w:val="22"/>
          <w:lang w:val="ro-RO"/>
        </w:rPr>
        <w:t xml:space="preserve">Direcţia de protecţie a </w:t>
      </w:r>
      <w:r w:rsidRPr="006B291C">
        <w:rPr>
          <w:rFonts w:ascii="Trebuchet MS" w:hAnsi="Trebuchet MS" w:cs="Arial"/>
          <w:sz w:val="22"/>
          <w:szCs w:val="22"/>
          <w:lang w:val="ro-RO"/>
        </w:rPr>
        <w:t>drepturilor copilului</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bCs/>
          <w:sz w:val="22"/>
          <w:szCs w:val="22"/>
          <w:lang w:val="ro-RO"/>
        </w:rPr>
        <w:t xml:space="preserve">B. </w:t>
      </w:r>
      <w:r w:rsidRPr="006B291C">
        <w:rPr>
          <w:rFonts w:ascii="Trebuchet MS" w:hAnsi="Trebuchet MS" w:cs="Arial"/>
          <w:sz w:val="22"/>
          <w:szCs w:val="22"/>
          <w:lang w:val="ro-RO"/>
        </w:rPr>
        <w:t xml:space="preserve">Direcţia de asistență socială pentru persoane adulte </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C. Direcţia economică.</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bCs/>
          <w:sz w:val="22"/>
          <w:szCs w:val="22"/>
          <w:lang w:val="ro-RO"/>
        </w:rPr>
        <w:t xml:space="preserve">D. </w:t>
      </w:r>
      <w:r w:rsidRPr="006B291C">
        <w:rPr>
          <w:rFonts w:ascii="Trebuchet MS" w:hAnsi="Trebuchet MS" w:cs="Arial"/>
          <w:sz w:val="22"/>
          <w:szCs w:val="22"/>
          <w:lang w:val="ro-RO"/>
        </w:rPr>
        <w:t xml:space="preserve">Servicii comune </w:t>
      </w:r>
    </w:p>
    <w:p w:rsidR="0097465B" w:rsidRPr="006B291C" w:rsidRDefault="0097465B" w:rsidP="0092297B">
      <w:pPr>
        <w:widowControl w:val="0"/>
        <w:tabs>
          <w:tab w:val="num" w:pos="1080"/>
        </w:tabs>
        <w:autoSpaceDE w:val="0"/>
        <w:autoSpaceDN w:val="0"/>
        <w:adjustRightInd w:val="0"/>
        <w:spacing w:after="120" w:line="276" w:lineRule="auto"/>
        <w:ind w:firstLine="360"/>
        <w:jc w:val="both"/>
        <w:outlineLvl w:val="0"/>
        <w:rPr>
          <w:rFonts w:ascii="Trebuchet MS" w:hAnsi="Trebuchet MS" w:cs="Arial"/>
          <w:b/>
          <w:bCs/>
          <w:sz w:val="22"/>
          <w:szCs w:val="22"/>
          <w:lang w:val="ro-RO"/>
        </w:rPr>
      </w:pPr>
      <w:r w:rsidRPr="006B291C">
        <w:rPr>
          <w:rFonts w:ascii="Trebuchet MS" w:hAnsi="Trebuchet MS" w:cs="Arial"/>
          <w:b/>
          <w:bCs/>
          <w:sz w:val="22"/>
          <w:szCs w:val="22"/>
          <w:lang w:val="ro-RO"/>
        </w:rPr>
        <w:t>A.ServiciileDirecţiei de protecţie a drepturilor copilului:</w:t>
      </w:r>
    </w:p>
    <w:p w:rsidR="00264FE1" w:rsidRPr="006B291C" w:rsidRDefault="00264FE1" w:rsidP="00264FE1">
      <w:pPr>
        <w:pStyle w:val="NormalWeb"/>
        <w:numPr>
          <w:ilvl w:val="0"/>
          <w:numId w:val="5"/>
        </w:numPr>
        <w:spacing w:before="0" w:beforeAutospacing="0" w:after="120" w:line="276" w:lineRule="auto"/>
        <w:ind w:hanging="207"/>
        <w:jc w:val="both"/>
        <w:rPr>
          <w:rFonts w:ascii="Trebuchet MS" w:hAnsi="Trebuchet MS" w:cs="Arial"/>
          <w:sz w:val="22"/>
          <w:szCs w:val="22"/>
          <w:lang w:val="ro-RO"/>
        </w:rPr>
      </w:pPr>
      <w:r w:rsidRPr="006B291C">
        <w:rPr>
          <w:rFonts w:ascii="Trebuchet MS" w:hAnsi="Trebuchet MS" w:cs="Arial"/>
          <w:sz w:val="22"/>
          <w:szCs w:val="22"/>
          <w:lang w:val="ro-RO"/>
        </w:rPr>
        <w:t xml:space="preserve">Management de caz a copilului: Serviciul de îngrijire de tip familial a copilului - </w:t>
      </w:r>
      <w:r w:rsidR="00787D48" w:rsidRPr="006B291C">
        <w:rPr>
          <w:rFonts w:ascii="Trebuchet MS" w:hAnsi="Trebuchet MS" w:cs="Arial"/>
          <w:b/>
          <w:sz w:val="22"/>
          <w:szCs w:val="22"/>
          <w:lang w:val="ro-RO"/>
        </w:rPr>
        <w:t>Anexa nr.3.2</w:t>
      </w:r>
      <w:r w:rsidRPr="006B291C">
        <w:rPr>
          <w:rFonts w:ascii="Trebuchet MS" w:hAnsi="Trebuchet MS" w:cs="Arial"/>
          <w:b/>
          <w:sz w:val="22"/>
          <w:szCs w:val="22"/>
          <w:lang w:val="ro-RO"/>
        </w:rPr>
        <w:t>,</w:t>
      </w:r>
      <w:r w:rsidRPr="006B291C">
        <w:rPr>
          <w:rFonts w:ascii="Trebuchet MS" w:hAnsi="Trebuchet MS" w:cs="Arial"/>
          <w:sz w:val="22"/>
          <w:szCs w:val="22"/>
          <w:lang w:val="ro-RO"/>
        </w:rPr>
        <w:t xml:space="preserve">Serviciul de asistenţă maternală profesionistă - Asistenţi maternali profesionişti – </w:t>
      </w:r>
      <w:r w:rsidRPr="006B291C">
        <w:rPr>
          <w:rFonts w:ascii="Trebuchet MS" w:hAnsi="Trebuchet MS" w:cs="Arial"/>
          <w:b/>
          <w:sz w:val="22"/>
          <w:szCs w:val="22"/>
          <w:lang w:val="ro-RO"/>
        </w:rPr>
        <w:t xml:space="preserve">Anexa nr.3.3 și </w:t>
      </w:r>
      <w:r w:rsidRPr="006B291C">
        <w:rPr>
          <w:rFonts w:ascii="Trebuchet MS" w:hAnsi="Trebuchet MS" w:cs="Arial"/>
          <w:sz w:val="22"/>
          <w:szCs w:val="22"/>
          <w:lang w:val="ro-RO"/>
        </w:rPr>
        <w:t xml:space="preserve">Centrul de consiliere și sprijin pentru părinți și copii - </w:t>
      </w:r>
      <w:r w:rsidRPr="006B291C">
        <w:rPr>
          <w:rFonts w:ascii="Trebuchet MS" w:hAnsi="Trebuchet MS" w:cs="Arial"/>
          <w:b/>
          <w:sz w:val="22"/>
          <w:szCs w:val="22"/>
          <w:lang w:val="ro-RO"/>
        </w:rPr>
        <w:t xml:space="preserve">Anexa nr.3.3.1, </w:t>
      </w:r>
      <w:r w:rsidRPr="006B291C">
        <w:rPr>
          <w:rFonts w:ascii="Trebuchet MS" w:hAnsi="Trebuchet MS" w:cs="Arial"/>
          <w:bCs/>
          <w:sz w:val="22"/>
          <w:szCs w:val="22"/>
          <w:lang w:val="ro-RO"/>
        </w:rPr>
        <w:t>Serviciul de evaluare inițială și pentru copiii din servicii rezidențiale-</w:t>
      </w:r>
      <w:r w:rsidRPr="006B291C">
        <w:rPr>
          <w:rFonts w:ascii="Trebuchet MS" w:hAnsi="Trebuchet MS"/>
          <w:sz w:val="22"/>
          <w:szCs w:val="22"/>
          <w:lang w:val="es-ES"/>
        </w:rPr>
        <w:t xml:space="preserve">Centru de zi pentru orientarea, supravegherea </w:t>
      </w:r>
      <w:r w:rsidRPr="006B291C">
        <w:rPr>
          <w:rFonts w:ascii="Trebuchet MS" w:hAnsi="Trebuchet MS"/>
          <w:sz w:val="22"/>
          <w:szCs w:val="22"/>
          <w:lang w:val="ro-RO"/>
        </w:rPr>
        <w:t xml:space="preserve">și sprijinirea reintegrării sociale a copilului care a săvârșit fapte penale și nu răspunde penal – </w:t>
      </w:r>
      <w:r w:rsidRPr="006B291C">
        <w:rPr>
          <w:rFonts w:ascii="Trebuchet MS" w:hAnsi="Trebuchet MS"/>
          <w:b/>
          <w:bCs/>
          <w:sz w:val="22"/>
          <w:szCs w:val="22"/>
          <w:lang w:val="ro-RO"/>
        </w:rPr>
        <w:t>Anexa 3.4.</w:t>
      </w:r>
    </w:p>
    <w:p w:rsidR="00264FE1" w:rsidRPr="006B291C" w:rsidRDefault="00264FE1" w:rsidP="00264FE1">
      <w:pPr>
        <w:pStyle w:val="NormalWeb"/>
        <w:numPr>
          <w:ilvl w:val="0"/>
          <w:numId w:val="5"/>
        </w:numPr>
        <w:spacing w:before="0" w:beforeAutospacing="0"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Secretariatul Comisiei pentru protecţia copilului; </w:t>
      </w:r>
    </w:p>
    <w:p w:rsidR="00264FE1" w:rsidRPr="006B291C" w:rsidRDefault="00264FE1" w:rsidP="00264FE1">
      <w:pPr>
        <w:pStyle w:val="NormalWeb"/>
        <w:numPr>
          <w:ilvl w:val="0"/>
          <w:numId w:val="5"/>
        </w:numPr>
        <w:spacing w:before="0" w:beforeAutospacing="0"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Serviciul de evaluare complexă a copilului;</w:t>
      </w:r>
    </w:p>
    <w:p w:rsidR="00264FE1" w:rsidRPr="006B291C" w:rsidRDefault="00264FE1">
      <w:pPr>
        <w:pStyle w:val="NormalWeb"/>
        <w:numPr>
          <w:ilvl w:val="0"/>
          <w:numId w:val="66"/>
        </w:numPr>
        <w:spacing w:before="0" w:beforeAutospacing="0" w:after="120" w:line="276" w:lineRule="auto"/>
        <w:ind w:hanging="207"/>
        <w:jc w:val="both"/>
        <w:rPr>
          <w:rFonts w:ascii="Trebuchet MS" w:hAnsi="Trebuchet MS" w:cs="Arial"/>
          <w:b/>
          <w:sz w:val="22"/>
          <w:szCs w:val="22"/>
          <w:lang w:val="ro-RO"/>
        </w:rPr>
      </w:pPr>
      <w:r w:rsidRPr="006B291C">
        <w:rPr>
          <w:rFonts w:ascii="Trebuchet MS" w:hAnsi="Trebuchet MS" w:cs="Arial"/>
          <w:sz w:val="22"/>
          <w:szCs w:val="22"/>
          <w:lang w:val="ro-RO"/>
        </w:rPr>
        <w:t xml:space="preserve">Serviciul de interventie în regim de urgenţă abuz, neglijare, trafic, migrare, telefonul copilului care cuprinde în structura sa Centrul de primire în regim de urgenţă - </w:t>
      </w:r>
      <w:r w:rsidRPr="006B291C">
        <w:rPr>
          <w:rFonts w:ascii="Trebuchet MS" w:hAnsi="Trebuchet MS" w:cs="Arial"/>
          <w:b/>
          <w:sz w:val="22"/>
          <w:szCs w:val="22"/>
          <w:lang w:val="ro-RO"/>
        </w:rPr>
        <w:t xml:space="preserve">Anexa: nr.3.5 </w:t>
      </w:r>
      <w:r w:rsidRPr="006B291C">
        <w:rPr>
          <w:rFonts w:ascii="Trebuchet MS" w:hAnsi="Trebuchet MS" w:cs="Arial"/>
          <w:sz w:val="22"/>
          <w:szCs w:val="22"/>
          <w:lang w:val="ro-RO"/>
        </w:rPr>
        <w:t xml:space="preserve">și Telefonul Copilului şi Echipa mobilă </w:t>
      </w:r>
    </w:p>
    <w:p w:rsidR="00264FE1" w:rsidRPr="006B291C" w:rsidRDefault="00264FE1">
      <w:pPr>
        <w:pStyle w:val="NormalWeb"/>
        <w:numPr>
          <w:ilvl w:val="0"/>
          <w:numId w:val="66"/>
        </w:numPr>
        <w:spacing w:before="0" w:beforeAutospacing="0" w:after="120" w:line="276" w:lineRule="auto"/>
        <w:ind w:left="0" w:firstLine="360"/>
        <w:jc w:val="both"/>
        <w:rPr>
          <w:rFonts w:ascii="Trebuchet MS" w:hAnsi="Trebuchet MS" w:cs="Arial"/>
          <w:b/>
          <w:bCs/>
          <w:sz w:val="22"/>
          <w:szCs w:val="22"/>
          <w:lang w:val="ro-RO"/>
        </w:rPr>
      </w:pPr>
      <w:r w:rsidRPr="006B291C">
        <w:rPr>
          <w:rFonts w:ascii="Trebuchet MS" w:hAnsi="Trebuchet MS" w:cs="Arial"/>
          <w:sz w:val="22"/>
          <w:szCs w:val="22"/>
          <w:lang w:val="ro-RO"/>
        </w:rPr>
        <w:t xml:space="preserve">Centrul maternal Materna – </w:t>
      </w:r>
      <w:r w:rsidRPr="006B291C">
        <w:rPr>
          <w:rFonts w:ascii="Trebuchet MS" w:hAnsi="Trebuchet MS" w:cs="Arial"/>
          <w:b/>
          <w:bCs/>
          <w:sz w:val="22"/>
          <w:szCs w:val="22"/>
          <w:lang w:val="ro-RO"/>
        </w:rPr>
        <w:t>Anexa nr.3.</w:t>
      </w:r>
      <w:r w:rsidR="00BC02A2">
        <w:rPr>
          <w:rFonts w:ascii="Trebuchet MS" w:hAnsi="Trebuchet MS" w:cs="Arial"/>
          <w:b/>
          <w:bCs/>
          <w:sz w:val="22"/>
          <w:szCs w:val="22"/>
          <w:lang w:val="ro-RO"/>
        </w:rPr>
        <w:t>6</w:t>
      </w:r>
      <w:r w:rsidRPr="006B291C">
        <w:rPr>
          <w:rFonts w:ascii="Trebuchet MS" w:hAnsi="Trebuchet MS" w:cs="Arial"/>
          <w:b/>
          <w:bCs/>
          <w:sz w:val="22"/>
          <w:szCs w:val="22"/>
          <w:lang w:val="ro-RO"/>
        </w:rPr>
        <w:t>.</w:t>
      </w:r>
    </w:p>
    <w:p w:rsidR="00264FE1" w:rsidRPr="006B291C" w:rsidRDefault="00264FE1">
      <w:pPr>
        <w:pStyle w:val="NormalWeb"/>
        <w:numPr>
          <w:ilvl w:val="0"/>
          <w:numId w:val="66"/>
        </w:numPr>
        <w:spacing w:before="0" w:beforeAutospacing="0" w:after="120" w:line="276" w:lineRule="auto"/>
        <w:ind w:left="0" w:firstLine="360"/>
        <w:jc w:val="both"/>
        <w:rPr>
          <w:rFonts w:ascii="Trebuchet MS" w:hAnsi="Trebuchet MS" w:cs="Arial"/>
          <w:b/>
          <w:bCs/>
          <w:sz w:val="22"/>
          <w:szCs w:val="22"/>
          <w:lang w:val="ro-RO"/>
        </w:rPr>
      </w:pPr>
      <w:r w:rsidRPr="006B291C">
        <w:rPr>
          <w:rFonts w:ascii="Trebuchet MS" w:hAnsi="Trebuchet MS" w:cs="Arial"/>
          <w:sz w:val="22"/>
          <w:szCs w:val="22"/>
          <w:lang w:val="ro-RO"/>
        </w:rPr>
        <w:t xml:space="preserve">Centrul maternal Materna ProVita – Anexa </w:t>
      </w:r>
      <w:r w:rsidRPr="006B291C">
        <w:rPr>
          <w:rFonts w:ascii="Trebuchet MS" w:hAnsi="Trebuchet MS" w:cs="Arial"/>
          <w:b/>
          <w:bCs/>
          <w:sz w:val="22"/>
          <w:szCs w:val="22"/>
          <w:lang w:val="ro-RO"/>
        </w:rPr>
        <w:t>nr.3.</w:t>
      </w:r>
      <w:r w:rsidR="00BC02A2">
        <w:rPr>
          <w:rFonts w:ascii="Trebuchet MS" w:hAnsi="Trebuchet MS" w:cs="Arial"/>
          <w:b/>
          <w:bCs/>
          <w:sz w:val="22"/>
          <w:szCs w:val="22"/>
          <w:lang w:val="ro-RO"/>
        </w:rPr>
        <w:t>7</w:t>
      </w:r>
      <w:r w:rsidRPr="006B291C">
        <w:rPr>
          <w:rFonts w:ascii="Trebuchet MS" w:hAnsi="Trebuchet MS" w:cs="Arial"/>
          <w:b/>
          <w:bCs/>
          <w:sz w:val="22"/>
          <w:szCs w:val="22"/>
          <w:lang w:val="ro-RO"/>
        </w:rPr>
        <w:t>.</w:t>
      </w:r>
    </w:p>
    <w:p w:rsidR="00264FE1" w:rsidRPr="006B291C" w:rsidRDefault="00264FE1">
      <w:pPr>
        <w:pStyle w:val="NormalWeb"/>
        <w:numPr>
          <w:ilvl w:val="0"/>
          <w:numId w:val="66"/>
        </w:numPr>
        <w:spacing w:before="0" w:beforeAutospacing="0" w:after="120" w:line="276" w:lineRule="auto"/>
        <w:ind w:hanging="207"/>
        <w:jc w:val="both"/>
        <w:rPr>
          <w:rFonts w:ascii="Trebuchet MS" w:hAnsi="Trebuchet MS" w:cs="Arial"/>
          <w:b/>
          <w:bCs/>
          <w:sz w:val="22"/>
          <w:szCs w:val="22"/>
          <w:lang w:val="ro-RO"/>
        </w:rPr>
      </w:pPr>
      <w:r w:rsidRPr="006B291C">
        <w:rPr>
          <w:rFonts w:ascii="Trebuchet MS" w:hAnsi="Trebuchet MS" w:cs="Arial"/>
          <w:sz w:val="22"/>
          <w:szCs w:val="22"/>
          <w:lang w:val="ro-RO"/>
        </w:rPr>
        <w:t xml:space="preserve">Serviciul de recuperare de zi pentru copilul cu dizabilități din comunitate Sighișoara – </w:t>
      </w:r>
      <w:r w:rsidRPr="006B291C">
        <w:rPr>
          <w:rFonts w:ascii="Trebuchet MS" w:hAnsi="Trebuchet MS" w:cs="Arial"/>
          <w:b/>
          <w:bCs/>
          <w:sz w:val="22"/>
          <w:szCs w:val="22"/>
          <w:lang w:val="ro-RO"/>
        </w:rPr>
        <w:t>Anexa nr.3.</w:t>
      </w:r>
      <w:r w:rsidR="00BC02A2">
        <w:rPr>
          <w:rFonts w:ascii="Trebuchet MS" w:hAnsi="Trebuchet MS" w:cs="Arial"/>
          <w:b/>
          <w:bCs/>
          <w:sz w:val="22"/>
          <w:szCs w:val="22"/>
          <w:lang w:val="ro-RO"/>
        </w:rPr>
        <w:t>8.</w:t>
      </w:r>
      <w:r w:rsidRPr="006B291C">
        <w:rPr>
          <w:rFonts w:ascii="Trebuchet MS" w:hAnsi="Trebuchet MS" w:cs="Arial"/>
          <w:b/>
          <w:bCs/>
          <w:sz w:val="22"/>
          <w:szCs w:val="22"/>
          <w:lang w:val="ro-RO"/>
        </w:rPr>
        <w:t>;</w:t>
      </w:r>
    </w:p>
    <w:p w:rsidR="00264FE1" w:rsidRPr="006B291C" w:rsidRDefault="00264FE1">
      <w:pPr>
        <w:pStyle w:val="NormalWeb"/>
        <w:numPr>
          <w:ilvl w:val="0"/>
          <w:numId w:val="66"/>
        </w:numPr>
        <w:spacing w:before="0" w:beforeAutospacing="0" w:after="120" w:line="276" w:lineRule="auto"/>
        <w:ind w:hanging="207"/>
        <w:jc w:val="both"/>
        <w:rPr>
          <w:rFonts w:ascii="Trebuchet MS" w:hAnsi="Trebuchet MS" w:cs="Arial"/>
          <w:b/>
          <w:bCs/>
          <w:sz w:val="22"/>
          <w:szCs w:val="22"/>
          <w:lang w:val="ro-RO"/>
        </w:rPr>
      </w:pPr>
      <w:r w:rsidRPr="006B291C">
        <w:rPr>
          <w:rFonts w:ascii="Trebuchet MS" w:hAnsi="Trebuchet MS" w:cs="Arial"/>
          <w:sz w:val="22"/>
          <w:szCs w:val="22"/>
          <w:lang w:val="ro-RO"/>
        </w:rPr>
        <w:t xml:space="preserve">Complexul de case de tip familial MUREȘ, care cuprinde în structura sa  </w:t>
      </w:r>
      <w:r w:rsidR="00BC02A2">
        <w:rPr>
          <w:rFonts w:ascii="Trebuchet MS" w:hAnsi="Trebuchet MS" w:cs="Arial"/>
          <w:sz w:val="22"/>
          <w:szCs w:val="22"/>
          <w:lang w:val="ro-RO"/>
        </w:rPr>
        <w:t>5</w:t>
      </w:r>
      <w:r w:rsidRPr="006B291C">
        <w:rPr>
          <w:rFonts w:ascii="Trebuchet MS" w:hAnsi="Trebuchet MS" w:cs="Arial"/>
          <w:sz w:val="22"/>
          <w:szCs w:val="22"/>
          <w:lang w:val="ro-RO"/>
        </w:rPr>
        <w:t xml:space="preserve"> case de tip familial: CTF Ceuașu de Câmpie, CTF Slatina, CTF Branului, CTF Trebely, CTF Semănătorilor – </w:t>
      </w:r>
      <w:r w:rsidRPr="006B291C">
        <w:rPr>
          <w:rFonts w:ascii="Trebuchet MS" w:hAnsi="Trebuchet MS" w:cs="Arial"/>
          <w:b/>
          <w:bCs/>
          <w:sz w:val="22"/>
          <w:szCs w:val="22"/>
          <w:lang w:val="ro-RO"/>
        </w:rPr>
        <w:t>Anexele: nr.3.</w:t>
      </w:r>
      <w:r w:rsidR="00BC02A2">
        <w:rPr>
          <w:rFonts w:ascii="Trebuchet MS" w:hAnsi="Trebuchet MS" w:cs="Arial"/>
          <w:b/>
          <w:bCs/>
          <w:sz w:val="22"/>
          <w:szCs w:val="22"/>
          <w:lang w:val="ro-RO"/>
        </w:rPr>
        <w:t>9</w:t>
      </w:r>
      <w:r w:rsidRPr="006B291C">
        <w:rPr>
          <w:rFonts w:ascii="Trebuchet MS" w:hAnsi="Trebuchet MS" w:cs="Arial"/>
          <w:b/>
          <w:bCs/>
          <w:sz w:val="22"/>
          <w:szCs w:val="22"/>
          <w:lang w:val="ro-RO"/>
        </w:rPr>
        <w:t>. – 3.1</w:t>
      </w:r>
      <w:r w:rsidR="00BC02A2">
        <w:rPr>
          <w:rFonts w:ascii="Trebuchet MS" w:hAnsi="Trebuchet MS" w:cs="Arial"/>
          <w:b/>
          <w:bCs/>
          <w:sz w:val="22"/>
          <w:szCs w:val="22"/>
          <w:lang w:val="ro-RO"/>
        </w:rPr>
        <w:t>3</w:t>
      </w:r>
      <w:r w:rsidRPr="006B291C">
        <w:rPr>
          <w:rFonts w:ascii="Trebuchet MS" w:hAnsi="Trebuchet MS" w:cs="Arial"/>
          <w:b/>
          <w:bCs/>
          <w:sz w:val="22"/>
          <w:szCs w:val="22"/>
          <w:lang w:val="ro-RO"/>
        </w:rPr>
        <w:t xml:space="preserve">, </w:t>
      </w:r>
    </w:p>
    <w:p w:rsidR="00A63822" w:rsidRPr="006B291C" w:rsidRDefault="00264FE1">
      <w:pPr>
        <w:pStyle w:val="NormalWeb"/>
        <w:numPr>
          <w:ilvl w:val="0"/>
          <w:numId w:val="66"/>
        </w:numPr>
        <w:spacing w:before="0" w:beforeAutospacing="0" w:after="120" w:line="276" w:lineRule="auto"/>
        <w:ind w:left="426" w:hanging="66"/>
        <w:jc w:val="both"/>
        <w:rPr>
          <w:rFonts w:ascii="Trebuchet MS" w:hAnsi="Trebuchet MS" w:cs="Arial"/>
          <w:sz w:val="22"/>
          <w:szCs w:val="22"/>
          <w:lang w:val="ro-RO"/>
        </w:rPr>
      </w:pPr>
      <w:r w:rsidRPr="006B291C">
        <w:rPr>
          <w:rFonts w:ascii="Trebuchet MS" w:hAnsi="Trebuchet MS" w:cs="Arial"/>
          <w:sz w:val="22"/>
          <w:szCs w:val="22"/>
          <w:lang w:val="ro-RO"/>
        </w:rPr>
        <w:t xml:space="preserve">Complexul de case de tip familial CÂMPIE, ce asigură conducerea metodologică a </w:t>
      </w:r>
      <w:r w:rsidR="00BC02A2">
        <w:rPr>
          <w:rFonts w:ascii="Trebuchet MS" w:hAnsi="Trebuchet MS" w:cs="Arial"/>
          <w:sz w:val="22"/>
          <w:szCs w:val="22"/>
          <w:lang w:val="ro-RO"/>
        </w:rPr>
        <w:t>8</w:t>
      </w:r>
      <w:r w:rsidRPr="006B291C">
        <w:rPr>
          <w:rFonts w:ascii="Trebuchet MS" w:hAnsi="Trebuchet MS" w:cs="Arial"/>
          <w:sz w:val="22"/>
          <w:szCs w:val="22"/>
          <w:lang w:val="ro-RO"/>
        </w:rPr>
        <w:t xml:space="preserve"> case de tip familial din: Sărmaşu – 2 case; Zau de Câmpie, Râciu și Casa de tip familial Adelina din  Câmpeniţa, 3 case de tip familial la Tarnaveni:  Anexele nr.3.1</w:t>
      </w:r>
      <w:r w:rsidR="00BC02A2">
        <w:rPr>
          <w:rFonts w:ascii="Trebuchet MS" w:hAnsi="Trebuchet MS" w:cs="Arial"/>
          <w:sz w:val="22"/>
          <w:szCs w:val="22"/>
          <w:lang w:val="ro-RO"/>
        </w:rPr>
        <w:t>4</w:t>
      </w:r>
      <w:r w:rsidRPr="006B291C">
        <w:rPr>
          <w:rFonts w:ascii="Trebuchet MS" w:hAnsi="Trebuchet MS" w:cs="Arial"/>
          <w:sz w:val="22"/>
          <w:szCs w:val="22"/>
          <w:lang w:val="ro-RO"/>
        </w:rPr>
        <w:t xml:space="preserve"> – 3.2</w:t>
      </w:r>
      <w:r w:rsidR="00BC02A2">
        <w:rPr>
          <w:rFonts w:ascii="Trebuchet MS" w:hAnsi="Trebuchet MS" w:cs="Arial"/>
          <w:sz w:val="22"/>
          <w:szCs w:val="22"/>
          <w:lang w:val="ro-RO"/>
        </w:rPr>
        <w:t>1</w:t>
      </w:r>
    </w:p>
    <w:p w:rsidR="00A63822" w:rsidRPr="006B291C" w:rsidRDefault="00A63822">
      <w:pPr>
        <w:pStyle w:val="NormalWeb"/>
        <w:numPr>
          <w:ilvl w:val="0"/>
          <w:numId w:val="66"/>
        </w:numPr>
        <w:spacing w:before="0" w:beforeAutospacing="0" w:after="120" w:line="276" w:lineRule="auto"/>
        <w:ind w:left="426" w:hanging="66"/>
        <w:jc w:val="both"/>
        <w:rPr>
          <w:rFonts w:ascii="Trebuchet MS" w:hAnsi="Trebuchet MS" w:cs="Arial"/>
          <w:sz w:val="22"/>
          <w:szCs w:val="22"/>
          <w:lang w:val="ro-RO"/>
        </w:rPr>
      </w:pPr>
      <w:r w:rsidRPr="006B291C">
        <w:rPr>
          <w:rFonts w:ascii="Trebuchet MS" w:hAnsi="Trebuchet MS" w:cs="Arial"/>
          <w:sz w:val="22"/>
          <w:szCs w:val="22"/>
          <w:lang w:val="ro-RO"/>
        </w:rPr>
        <w:t>Complex de case de tip familial SÂNCRAIU DE MUREŞ (9 case de tip familial)-Anexele: nr.3.2</w:t>
      </w:r>
      <w:r w:rsidR="00BC02A2">
        <w:rPr>
          <w:rFonts w:ascii="Trebuchet MS" w:hAnsi="Trebuchet MS" w:cs="Arial"/>
          <w:sz w:val="22"/>
          <w:szCs w:val="22"/>
          <w:lang w:val="ro-RO"/>
        </w:rPr>
        <w:t>2</w:t>
      </w:r>
      <w:r w:rsidRPr="006B291C">
        <w:rPr>
          <w:rFonts w:ascii="Trebuchet MS" w:hAnsi="Trebuchet MS" w:cs="Arial"/>
          <w:sz w:val="22"/>
          <w:szCs w:val="22"/>
          <w:lang w:val="ro-RO"/>
        </w:rPr>
        <w:t>. – 3.3</w:t>
      </w:r>
      <w:r w:rsidR="00BC02A2">
        <w:rPr>
          <w:rFonts w:ascii="Trebuchet MS" w:hAnsi="Trebuchet MS" w:cs="Arial"/>
          <w:sz w:val="22"/>
          <w:szCs w:val="22"/>
          <w:lang w:val="ro-RO"/>
        </w:rPr>
        <w:t>0</w:t>
      </w:r>
      <w:r w:rsidRPr="006B291C">
        <w:rPr>
          <w:rFonts w:ascii="Trebuchet MS" w:hAnsi="Trebuchet MS" w:cs="Arial"/>
          <w:sz w:val="22"/>
          <w:szCs w:val="22"/>
          <w:lang w:val="ro-RO"/>
        </w:rPr>
        <w:t>.</w:t>
      </w:r>
    </w:p>
    <w:p w:rsidR="00264FE1" w:rsidRPr="006B291C" w:rsidRDefault="00264FE1">
      <w:pPr>
        <w:pStyle w:val="NormalWeb"/>
        <w:numPr>
          <w:ilvl w:val="0"/>
          <w:numId w:val="66"/>
        </w:numPr>
        <w:spacing w:before="0" w:beforeAutospacing="0" w:after="120" w:line="276" w:lineRule="auto"/>
        <w:ind w:hanging="207"/>
        <w:jc w:val="both"/>
        <w:rPr>
          <w:rFonts w:ascii="Trebuchet MS" w:hAnsi="Trebuchet MS" w:cs="Arial"/>
          <w:sz w:val="22"/>
          <w:szCs w:val="22"/>
          <w:lang w:val="ro-RO"/>
        </w:rPr>
      </w:pPr>
      <w:r w:rsidRPr="006B291C">
        <w:rPr>
          <w:rFonts w:ascii="Trebuchet MS" w:hAnsi="Trebuchet MS" w:cs="Arial"/>
          <w:sz w:val="22"/>
          <w:szCs w:val="22"/>
          <w:lang w:val="ro-RO"/>
        </w:rPr>
        <w:lastRenderedPageBreak/>
        <w:t>Complexul de case de tip familial VALEA NIRAJULUI, ce asigură conducerea metodologică a                    4 case de tip familial din: Miercurea Nirajului – 2 case; Bălăuşeri, Sângeorgiu de Pădure, – Anexele nr.3.</w:t>
      </w:r>
      <w:r w:rsidR="00A63822" w:rsidRPr="006B291C">
        <w:rPr>
          <w:rFonts w:ascii="Trebuchet MS" w:hAnsi="Trebuchet MS" w:cs="Arial"/>
          <w:sz w:val="22"/>
          <w:szCs w:val="22"/>
          <w:lang w:val="ro-RO"/>
        </w:rPr>
        <w:t>3</w:t>
      </w:r>
      <w:r w:rsidR="00BC02A2">
        <w:rPr>
          <w:rFonts w:ascii="Trebuchet MS" w:hAnsi="Trebuchet MS" w:cs="Arial"/>
          <w:sz w:val="22"/>
          <w:szCs w:val="22"/>
          <w:lang w:val="ro-RO"/>
        </w:rPr>
        <w:t>1</w:t>
      </w:r>
      <w:r w:rsidRPr="006B291C">
        <w:rPr>
          <w:rFonts w:ascii="Trebuchet MS" w:hAnsi="Trebuchet MS" w:cs="Arial"/>
          <w:sz w:val="22"/>
          <w:szCs w:val="22"/>
          <w:lang w:val="ro-RO"/>
        </w:rPr>
        <w:t>-3.</w:t>
      </w:r>
      <w:r w:rsidR="00A63822" w:rsidRPr="006B291C">
        <w:rPr>
          <w:rFonts w:ascii="Trebuchet MS" w:hAnsi="Trebuchet MS" w:cs="Arial"/>
          <w:sz w:val="22"/>
          <w:szCs w:val="22"/>
          <w:lang w:val="ro-RO"/>
        </w:rPr>
        <w:t>3</w:t>
      </w:r>
      <w:r w:rsidR="00BC02A2">
        <w:rPr>
          <w:rFonts w:ascii="Trebuchet MS" w:hAnsi="Trebuchet MS" w:cs="Arial"/>
          <w:sz w:val="22"/>
          <w:szCs w:val="22"/>
          <w:lang w:val="ro-RO"/>
        </w:rPr>
        <w:t>4</w:t>
      </w:r>
      <w:r w:rsidRPr="006B291C">
        <w:rPr>
          <w:rFonts w:ascii="Trebuchet MS" w:hAnsi="Trebuchet MS" w:cs="Arial"/>
          <w:sz w:val="22"/>
          <w:szCs w:val="22"/>
          <w:lang w:val="ro-RO"/>
        </w:rPr>
        <w:t>.</w:t>
      </w:r>
    </w:p>
    <w:p w:rsidR="00264FE1" w:rsidRPr="006B291C" w:rsidRDefault="00264FE1">
      <w:pPr>
        <w:pStyle w:val="NormalWeb"/>
        <w:numPr>
          <w:ilvl w:val="0"/>
          <w:numId w:val="66"/>
        </w:numPr>
        <w:spacing w:before="0" w:beforeAutospacing="0"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Complex de case de tip familial REGHIN (8 case de tip familial) – Anexele: nr.3.</w:t>
      </w:r>
      <w:r w:rsidR="00BC02A2">
        <w:rPr>
          <w:rFonts w:ascii="Trebuchet MS" w:hAnsi="Trebuchet MS" w:cs="Arial"/>
          <w:sz w:val="22"/>
          <w:szCs w:val="22"/>
          <w:lang w:val="ro-RO"/>
        </w:rPr>
        <w:t>35.</w:t>
      </w:r>
      <w:r w:rsidRPr="006B291C">
        <w:rPr>
          <w:rFonts w:ascii="Trebuchet MS" w:hAnsi="Trebuchet MS" w:cs="Arial"/>
          <w:sz w:val="22"/>
          <w:szCs w:val="22"/>
          <w:lang w:val="ro-RO"/>
        </w:rPr>
        <w:t xml:space="preserve"> – 3.</w:t>
      </w:r>
      <w:r w:rsidR="00BC02A2">
        <w:rPr>
          <w:rFonts w:ascii="Trebuchet MS" w:hAnsi="Trebuchet MS" w:cs="Arial"/>
          <w:sz w:val="22"/>
          <w:szCs w:val="22"/>
          <w:lang w:val="ro-RO"/>
        </w:rPr>
        <w:t>42</w:t>
      </w:r>
      <w:r w:rsidRPr="006B291C">
        <w:rPr>
          <w:rFonts w:ascii="Trebuchet MS" w:hAnsi="Trebuchet MS" w:cs="Arial"/>
          <w:sz w:val="22"/>
          <w:szCs w:val="22"/>
          <w:lang w:val="ro-RO"/>
        </w:rPr>
        <w:t>.</w:t>
      </w:r>
    </w:p>
    <w:p w:rsidR="00787D48" w:rsidRDefault="00787D48" w:rsidP="007B0C8A">
      <w:pPr>
        <w:pStyle w:val="NormalWeb"/>
        <w:widowControl w:val="0"/>
        <w:autoSpaceDE w:val="0"/>
        <w:autoSpaceDN w:val="0"/>
        <w:adjustRightInd w:val="0"/>
        <w:spacing w:before="0" w:beforeAutospacing="0" w:after="120" w:line="276" w:lineRule="auto"/>
        <w:jc w:val="both"/>
        <w:rPr>
          <w:rFonts w:ascii="Trebuchet MS" w:hAnsi="Trebuchet MS" w:cs="Arial"/>
          <w:b/>
          <w:bCs/>
          <w:sz w:val="22"/>
          <w:szCs w:val="22"/>
          <w:lang w:val="ro-RO"/>
        </w:rPr>
      </w:pPr>
    </w:p>
    <w:p w:rsidR="00BC02A2" w:rsidRDefault="00BC02A2" w:rsidP="007B0C8A">
      <w:pPr>
        <w:pStyle w:val="NormalWeb"/>
        <w:widowControl w:val="0"/>
        <w:autoSpaceDE w:val="0"/>
        <w:autoSpaceDN w:val="0"/>
        <w:adjustRightInd w:val="0"/>
        <w:spacing w:before="0" w:beforeAutospacing="0" w:after="120" w:line="276" w:lineRule="auto"/>
        <w:jc w:val="both"/>
        <w:rPr>
          <w:rFonts w:ascii="Trebuchet MS" w:hAnsi="Trebuchet MS" w:cs="Arial"/>
          <w:b/>
          <w:bCs/>
          <w:sz w:val="22"/>
          <w:szCs w:val="22"/>
          <w:lang w:val="ro-RO"/>
        </w:rPr>
      </w:pPr>
    </w:p>
    <w:p w:rsidR="00BC02A2" w:rsidRPr="006B291C" w:rsidRDefault="00BC02A2" w:rsidP="007B0C8A">
      <w:pPr>
        <w:pStyle w:val="NormalWeb"/>
        <w:widowControl w:val="0"/>
        <w:autoSpaceDE w:val="0"/>
        <w:autoSpaceDN w:val="0"/>
        <w:adjustRightInd w:val="0"/>
        <w:spacing w:before="0" w:beforeAutospacing="0" w:after="120" w:line="276" w:lineRule="auto"/>
        <w:jc w:val="both"/>
        <w:rPr>
          <w:rFonts w:ascii="Trebuchet MS" w:hAnsi="Trebuchet MS" w:cs="Arial"/>
          <w:b/>
          <w:bCs/>
          <w:sz w:val="22"/>
          <w:szCs w:val="22"/>
          <w:lang w:val="ro-RO"/>
        </w:rPr>
      </w:pPr>
    </w:p>
    <w:p w:rsidR="00DC304A" w:rsidRDefault="00DC304A" w:rsidP="007B0C8A">
      <w:pPr>
        <w:pStyle w:val="NormalWeb"/>
        <w:widowControl w:val="0"/>
        <w:autoSpaceDE w:val="0"/>
        <w:autoSpaceDN w:val="0"/>
        <w:adjustRightInd w:val="0"/>
        <w:spacing w:before="0" w:beforeAutospacing="0" w:after="120" w:line="276" w:lineRule="auto"/>
        <w:jc w:val="both"/>
        <w:rPr>
          <w:rFonts w:ascii="Trebuchet MS" w:hAnsi="Trebuchet MS" w:cs="Arial"/>
          <w:b/>
          <w:sz w:val="22"/>
          <w:szCs w:val="22"/>
          <w:lang w:val="ro-RO"/>
        </w:rPr>
      </w:pPr>
      <w:r w:rsidRPr="006B291C">
        <w:rPr>
          <w:rFonts w:ascii="Trebuchet MS" w:hAnsi="Trebuchet MS" w:cs="Arial"/>
          <w:b/>
          <w:bCs/>
          <w:sz w:val="22"/>
          <w:szCs w:val="22"/>
          <w:lang w:val="ro-RO"/>
        </w:rPr>
        <w:t xml:space="preserve">B. Serviciile </w:t>
      </w:r>
      <w:r w:rsidRPr="006B291C">
        <w:rPr>
          <w:rFonts w:ascii="Trebuchet MS" w:hAnsi="Trebuchet MS" w:cs="Arial"/>
          <w:b/>
          <w:sz w:val="22"/>
          <w:szCs w:val="22"/>
          <w:lang w:val="ro-RO"/>
        </w:rPr>
        <w:t>Direcţiei de asistență socială pentru persoane adulte:</w:t>
      </w:r>
    </w:p>
    <w:p w:rsidR="00350CC0" w:rsidRPr="003F2B55" w:rsidRDefault="00350CC0">
      <w:pPr>
        <w:pStyle w:val="NormalWeb"/>
        <w:widowControl w:val="0"/>
        <w:numPr>
          <w:ilvl w:val="0"/>
          <w:numId w:val="81"/>
        </w:numPr>
        <w:autoSpaceDE w:val="0"/>
        <w:autoSpaceDN w:val="0"/>
        <w:adjustRightInd w:val="0"/>
        <w:spacing w:before="0" w:beforeAutospacing="0" w:after="0"/>
        <w:jc w:val="both"/>
        <w:rPr>
          <w:rFonts w:ascii="Trebuchet MS" w:hAnsi="Trebuchet MS" w:cs="Arial"/>
          <w:bCs/>
          <w:sz w:val="22"/>
          <w:szCs w:val="22"/>
          <w:lang w:val="ro-RO"/>
        </w:rPr>
      </w:pPr>
      <w:r w:rsidRPr="003F2B55">
        <w:rPr>
          <w:rFonts w:ascii="Trebuchet MS" w:hAnsi="Trebuchet MS" w:cs="Arial"/>
          <w:bCs/>
          <w:sz w:val="22"/>
          <w:szCs w:val="22"/>
          <w:lang w:val="ro-RO"/>
        </w:rPr>
        <w:t>Serviciul de Evidență, Plată și Beneficii de Asistență Socială</w:t>
      </w:r>
    </w:p>
    <w:p w:rsidR="00350CC0" w:rsidRPr="003F2B55" w:rsidRDefault="00350CC0">
      <w:pPr>
        <w:pStyle w:val="NormalWeb"/>
        <w:widowControl w:val="0"/>
        <w:numPr>
          <w:ilvl w:val="0"/>
          <w:numId w:val="81"/>
        </w:numPr>
        <w:autoSpaceDE w:val="0"/>
        <w:autoSpaceDN w:val="0"/>
        <w:adjustRightInd w:val="0"/>
        <w:spacing w:before="0" w:beforeAutospacing="0" w:after="0"/>
        <w:jc w:val="both"/>
        <w:rPr>
          <w:rFonts w:ascii="Trebuchet MS" w:hAnsi="Trebuchet MS" w:cs="Arial"/>
          <w:bCs/>
          <w:sz w:val="22"/>
          <w:szCs w:val="22"/>
          <w:lang w:val="ro-RO"/>
        </w:rPr>
      </w:pPr>
      <w:r w:rsidRPr="003F2B55">
        <w:rPr>
          <w:rFonts w:ascii="Trebuchet MS" w:hAnsi="Trebuchet MS" w:cs="Arial"/>
          <w:bCs/>
          <w:sz w:val="22"/>
          <w:szCs w:val="22"/>
          <w:lang w:val="ro-RO"/>
        </w:rPr>
        <w:t>Serviciul Evaluare Complexă a Persoanelor Adulte cu Handicap;</w:t>
      </w:r>
    </w:p>
    <w:p w:rsidR="00707E86" w:rsidRPr="00584BDD" w:rsidRDefault="00DC304A">
      <w:pPr>
        <w:pStyle w:val="Listparagraf"/>
        <w:numPr>
          <w:ilvl w:val="0"/>
          <w:numId w:val="81"/>
        </w:numPr>
        <w:jc w:val="both"/>
        <w:rPr>
          <w:rFonts w:ascii="Trebuchet MS" w:hAnsi="Trebuchet MS" w:cs="Arial"/>
          <w:bCs/>
          <w:lang w:val="fr-FR"/>
        </w:rPr>
      </w:pPr>
      <w:r w:rsidRPr="003F2B55">
        <w:rPr>
          <w:rFonts w:ascii="Trebuchet MS" w:hAnsi="Trebuchet MS" w:cs="Arial"/>
          <w:bCs/>
          <w:lang w:val="fr-FR"/>
        </w:rPr>
        <w:t>Serviciul Management de caz</w:t>
      </w:r>
      <w:r w:rsidR="00787D48" w:rsidRPr="00584BDD">
        <w:rPr>
          <w:rFonts w:ascii="Trebuchet MS" w:hAnsi="Trebuchet MS" w:cs="Arial"/>
          <w:bCs/>
          <w:lang w:val="fr-FR"/>
        </w:rPr>
        <w:t>pentru</w:t>
      </w:r>
      <w:r w:rsidRPr="00584BDD">
        <w:rPr>
          <w:rFonts w:ascii="Trebuchet MS" w:hAnsi="Trebuchet MS" w:cs="Arial"/>
          <w:bCs/>
          <w:lang w:val="fr-FR"/>
        </w:rPr>
        <w:t>Adulți, care are înstructurăurmătoarele:</w:t>
      </w:r>
    </w:p>
    <w:p w:rsidR="00BC02A2" w:rsidRPr="00584BDD" w:rsidRDefault="00BC02A2">
      <w:pPr>
        <w:pStyle w:val="Listparagraf"/>
        <w:widowControl w:val="0"/>
        <w:numPr>
          <w:ilvl w:val="1"/>
          <w:numId w:val="81"/>
        </w:numPr>
        <w:autoSpaceDE w:val="0"/>
        <w:autoSpaceDN w:val="0"/>
        <w:adjustRightInd w:val="0"/>
        <w:jc w:val="both"/>
        <w:rPr>
          <w:rFonts w:ascii="Trebuchet MS" w:hAnsi="Trebuchet MS"/>
          <w:bCs/>
          <w:lang w:val="it-IT"/>
        </w:rPr>
      </w:pPr>
      <w:r w:rsidRPr="00584BDD">
        <w:rPr>
          <w:rFonts w:ascii="Trebuchet MS" w:hAnsi="Trebuchet MS"/>
          <w:bCs/>
          <w:lang w:val="it-IT"/>
        </w:rPr>
        <w:t>Compartimentul pentru Sprijinirea Victimelor Infracțiunilor.</w:t>
      </w:r>
    </w:p>
    <w:p w:rsidR="008C6C28" w:rsidRPr="00584BDD" w:rsidRDefault="00707E86">
      <w:pPr>
        <w:pStyle w:val="Listparagraf"/>
        <w:widowControl w:val="0"/>
        <w:numPr>
          <w:ilvl w:val="1"/>
          <w:numId w:val="81"/>
        </w:numPr>
        <w:autoSpaceDE w:val="0"/>
        <w:autoSpaceDN w:val="0"/>
        <w:adjustRightInd w:val="0"/>
        <w:jc w:val="both"/>
        <w:rPr>
          <w:rFonts w:ascii="Trebuchet MS" w:hAnsi="Trebuchet MS"/>
          <w:lang w:val="it-IT"/>
        </w:rPr>
      </w:pPr>
      <w:r w:rsidRPr="00584BDD">
        <w:rPr>
          <w:rFonts w:ascii="Trebuchet MS" w:hAnsi="Trebuchet MS"/>
          <w:bCs/>
          <w:lang w:val="ro-RO"/>
        </w:rPr>
        <w:t>Compartimentullocuireincluzivă</w:t>
      </w:r>
      <w:r w:rsidR="003F2B55" w:rsidRPr="00584BDD">
        <w:rPr>
          <w:rFonts w:ascii="Trebuchet MS" w:hAnsi="Trebuchet MS"/>
          <w:bCs/>
          <w:lang w:val="ro-RO"/>
        </w:rPr>
        <w:t xml:space="preserve"> - </w:t>
      </w:r>
      <w:r w:rsidR="00BC02A2" w:rsidRPr="00584BDD">
        <w:rPr>
          <w:rFonts w:ascii="Trebuchet MS" w:hAnsi="Trebuchet MS"/>
          <w:lang w:val="it-IT"/>
        </w:rPr>
        <w:t>Locuinta incluziva amplasată in localitatea Calugareni nr.54 B</w:t>
      </w:r>
      <w:r w:rsidR="003F2B55" w:rsidRPr="00584BDD">
        <w:rPr>
          <w:rFonts w:ascii="Trebuchet MS" w:hAnsi="Trebuchet MS"/>
          <w:lang w:val="it-IT"/>
        </w:rPr>
        <w:t>.</w:t>
      </w:r>
    </w:p>
    <w:p w:rsidR="008C6C28" w:rsidRPr="00584BDD" w:rsidRDefault="00707E86" w:rsidP="00BC02A2">
      <w:pPr>
        <w:widowControl w:val="0"/>
        <w:autoSpaceDE w:val="0"/>
        <w:autoSpaceDN w:val="0"/>
        <w:adjustRightInd w:val="0"/>
        <w:jc w:val="both"/>
        <w:rPr>
          <w:rFonts w:ascii="Trebuchet MS" w:hAnsi="Trebuchet MS" w:cs="Arial"/>
          <w:bCs/>
          <w:sz w:val="22"/>
          <w:szCs w:val="22"/>
          <w:lang w:val="ro-RO"/>
        </w:rPr>
      </w:pPr>
      <w:r w:rsidRPr="00584BDD">
        <w:rPr>
          <w:rFonts w:ascii="Trebuchet MS" w:hAnsi="Trebuchet MS" w:cs="Arial"/>
          <w:bCs/>
          <w:sz w:val="22"/>
          <w:szCs w:val="22"/>
          <w:lang w:val="ro-RO"/>
        </w:rPr>
        <w:t xml:space="preserve">Locuință protejată VENUS </w:t>
      </w:r>
      <w:r w:rsidR="008A19BD" w:rsidRPr="00584BDD">
        <w:rPr>
          <w:rFonts w:ascii="Trebuchet MS" w:hAnsi="Trebuchet MS" w:cs="Arial"/>
          <w:bCs/>
          <w:sz w:val="22"/>
          <w:szCs w:val="22"/>
          <w:lang w:val="ro-RO"/>
        </w:rPr>
        <w:t>–</w:t>
      </w:r>
      <w:r w:rsidRPr="00584BDD">
        <w:rPr>
          <w:rFonts w:ascii="Trebuchet MS" w:hAnsi="Trebuchet MS" w:cs="Arial"/>
          <w:bCs/>
          <w:sz w:val="22"/>
          <w:szCs w:val="22"/>
          <w:lang w:val="ro-RO"/>
        </w:rPr>
        <w:t xml:space="preserve"> MURES</w:t>
      </w:r>
      <w:r w:rsidR="008A19BD" w:rsidRPr="00584BDD">
        <w:rPr>
          <w:rFonts w:ascii="Trebuchet MS" w:hAnsi="Trebuchet MS" w:cs="Arial"/>
          <w:bCs/>
          <w:sz w:val="22"/>
          <w:szCs w:val="22"/>
          <w:lang w:val="ro-RO"/>
        </w:rPr>
        <w:t xml:space="preserve"> – Anexa nr.</w:t>
      </w:r>
      <w:r w:rsidR="00A63822" w:rsidRPr="00584BDD">
        <w:rPr>
          <w:rFonts w:ascii="Trebuchet MS" w:hAnsi="Trebuchet MS" w:cs="Arial"/>
          <w:bCs/>
          <w:sz w:val="22"/>
          <w:szCs w:val="22"/>
          <w:lang w:val="ro-RO"/>
        </w:rPr>
        <w:t>3.73</w:t>
      </w:r>
      <w:r w:rsidR="007852AA" w:rsidRPr="00584BDD">
        <w:rPr>
          <w:rFonts w:ascii="Trebuchet MS" w:hAnsi="Trebuchet MS" w:cs="Arial"/>
          <w:bCs/>
          <w:sz w:val="22"/>
          <w:szCs w:val="22"/>
          <w:lang w:val="ro-RO"/>
        </w:rPr>
        <w:t>.</w:t>
      </w:r>
    </w:p>
    <w:p w:rsidR="00707E86" w:rsidRPr="00584BDD" w:rsidRDefault="00707E86" w:rsidP="00BC02A2">
      <w:pPr>
        <w:widowControl w:val="0"/>
        <w:autoSpaceDE w:val="0"/>
        <w:autoSpaceDN w:val="0"/>
        <w:adjustRightInd w:val="0"/>
        <w:jc w:val="both"/>
        <w:rPr>
          <w:rFonts w:ascii="Trebuchet MS" w:hAnsi="Trebuchet MS" w:cs="Arial"/>
          <w:bCs/>
          <w:sz w:val="22"/>
          <w:szCs w:val="22"/>
          <w:lang w:val="ro-RO"/>
        </w:rPr>
      </w:pPr>
      <w:r w:rsidRPr="00584BDD">
        <w:rPr>
          <w:rFonts w:ascii="Trebuchet MS" w:hAnsi="Trebuchet MS" w:cs="Arial"/>
          <w:bCs/>
          <w:sz w:val="22"/>
          <w:szCs w:val="22"/>
          <w:lang w:val="ro-RO"/>
        </w:rPr>
        <w:t>Secretariatul Comisiei de Evaluare a Persoanelor Adulte cu dizabilități;</w:t>
      </w:r>
    </w:p>
    <w:p w:rsidR="00707E86" w:rsidRPr="00584BDD" w:rsidRDefault="00707E86" w:rsidP="00707E86">
      <w:pPr>
        <w:spacing w:line="256" w:lineRule="auto"/>
        <w:jc w:val="both"/>
        <w:rPr>
          <w:sz w:val="22"/>
          <w:szCs w:val="22"/>
          <w:lang w:val="ro-RO"/>
        </w:rPr>
      </w:pPr>
    </w:p>
    <w:p w:rsidR="00C9660D" w:rsidRPr="00584BDD" w:rsidRDefault="00C9660D" w:rsidP="00C9660D">
      <w:pPr>
        <w:widowControl w:val="0"/>
        <w:autoSpaceDE w:val="0"/>
        <w:autoSpaceDN w:val="0"/>
        <w:adjustRightInd w:val="0"/>
        <w:spacing w:after="120"/>
        <w:jc w:val="both"/>
        <w:outlineLvl w:val="0"/>
        <w:rPr>
          <w:rFonts w:ascii="Trebuchet MS" w:hAnsi="Trebuchet MS" w:cs="Arial"/>
          <w:bCs/>
          <w:lang w:val="ro-RO"/>
        </w:rPr>
      </w:pPr>
      <w:r w:rsidRPr="00584BDD">
        <w:rPr>
          <w:rFonts w:ascii="Trebuchet MS" w:hAnsi="Trebuchet MS" w:cs="Arial"/>
          <w:b/>
          <w:bCs/>
          <w:sz w:val="22"/>
          <w:szCs w:val="22"/>
          <w:u w:val="single"/>
          <w:lang w:val="ro-RO"/>
        </w:rPr>
        <w:t>Centrele de Adulți</w:t>
      </w:r>
      <w:r w:rsidRPr="00584BDD">
        <w:rPr>
          <w:rFonts w:ascii="Trebuchet MS" w:hAnsi="Trebuchet MS" w:cs="Arial"/>
          <w:bCs/>
          <w:lang w:val="ro-RO"/>
        </w:rPr>
        <w:t>:</w:t>
      </w:r>
    </w:p>
    <w:p w:rsidR="00BC02A2" w:rsidRPr="00584BDD" w:rsidRDefault="00BC02A2" w:rsidP="00BC02A2">
      <w:pPr>
        <w:widowControl w:val="0"/>
        <w:autoSpaceDE w:val="0"/>
        <w:autoSpaceDN w:val="0"/>
        <w:adjustRightInd w:val="0"/>
        <w:spacing w:after="120" w:line="276" w:lineRule="auto"/>
        <w:jc w:val="both"/>
        <w:rPr>
          <w:rFonts w:ascii="Trebuchet MS" w:hAnsi="Trebuchet MS" w:cs="Arial"/>
          <w:sz w:val="22"/>
          <w:szCs w:val="22"/>
          <w:lang w:val="ro-RO"/>
        </w:rPr>
      </w:pPr>
      <w:r w:rsidRPr="00584BDD">
        <w:rPr>
          <w:rFonts w:ascii="Trebuchet MS" w:hAnsi="Trebuchet MS" w:cs="Arial"/>
          <w:sz w:val="22"/>
          <w:szCs w:val="22"/>
          <w:lang w:val="ro-RO"/>
        </w:rPr>
        <w:t>Serviciile rezidentiale/de tip LACVI destinate persoanelor adulte cu dizabilități din structura DGASPC Mures sunt:</w:t>
      </w:r>
    </w:p>
    <w:p w:rsidR="00BC02A2" w:rsidRPr="00584BDD" w:rsidRDefault="00BC02A2">
      <w:pPr>
        <w:pStyle w:val="Listparagraf"/>
        <w:widowControl w:val="0"/>
        <w:numPr>
          <w:ilvl w:val="0"/>
          <w:numId w:val="75"/>
        </w:numPr>
        <w:autoSpaceDE w:val="0"/>
        <w:autoSpaceDN w:val="0"/>
        <w:adjustRightInd w:val="0"/>
        <w:spacing w:after="120"/>
        <w:jc w:val="both"/>
        <w:rPr>
          <w:rFonts w:ascii="Trebuchet MS" w:hAnsi="Trebuchet MS" w:cs="Arial"/>
          <w:lang w:val="it-IT"/>
        </w:rPr>
      </w:pPr>
      <w:r w:rsidRPr="00584BDD">
        <w:rPr>
          <w:rFonts w:ascii="Trebuchet MS" w:hAnsi="Trebuchet MS" w:cs="Arial"/>
          <w:lang w:val="it-IT"/>
        </w:rPr>
        <w:t>Centrul de criză pentru persoane adulte cu dizabilități – Anexa nr.3.75</w:t>
      </w:r>
      <w:r w:rsidRPr="00584BDD">
        <w:rPr>
          <w:rFonts w:ascii="Trebuchet MS" w:hAnsi="Trebuchet MS" w:cs="Arial"/>
          <w:lang w:val="it-IT"/>
        </w:rPr>
        <w:tab/>
      </w:r>
    </w:p>
    <w:p w:rsidR="00BC02A2" w:rsidRPr="00584BDD" w:rsidRDefault="00BC02A2">
      <w:pPr>
        <w:pStyle w:val="Listparagraf"/>
        <w:widowControl w:val="0"/>
        <w:numPr>
          <w:ilvl w:val="0"/>
          <w:numId w:val="75"/>
        </w:numPr>
        <w:autoSpaceDE w:val="0"/>
        <w:autoSpaceDN w:val="0"/>
        <w:adjustRightInd w:val="0"/>
        <w:spacing w:after="120"/>
        <w:jc w:val="both"/>
        <w:rPr>
          <w:rFonts w:ascii="Trebuchet MS" w:hAnsi="Trebuchet MS" w:cs="Arial"/>
          <w:lang w:val="it-IT"/>
        </w:rPr>
      </w:pPr>
      <w:r w:rsidRPr="00584BDD">
        <w:rPr>
          <w:rFonts w:ascii="Trebuchet MS" w:hAnsi="Trebuchet MS" w:cs="Arial"/>
          <w:lang w:val="it-IT"/>
        </w:rPr>
        <w:t>Centrul de îngrijire şi asistenţă Căpușu de Câmpie – SF. ANDREI – Anexanr.3.45.</w:t>
      </w:r>
    </w:p>
    <w:p w:rsidR="00BC02A2" w:rsidRPr="00584BDD" w:rsidRDefault="00BC02A2">
      <w:pPr>
        <w:pStyle w:val="Listparagraf"/>
        <w:widowControl w:val="0"/>
        <w:numPr>
          <w:ilvl w:val="0"/>
          <w:numId w:val="75"/>
        </w:numPr>
        <w:autoSpaceDE w:val="0"/>
        <w:autoSpaceDN w:val="0"/>
        <w:adjustRightInd w:val="0"/>
        <w:spacing w:after="120"/>
        <w:jc w:val="both"/>
        <w:rPr>
          <w:rFonts w:ascii="Trebuchet MS" w:hAnsi="Trebuchet MS" w:cs="Arial"/>
          <w:lang w:val="it-IT"/>
        </w:rPr>
      </w:pPr>
      <w:r w:rsidRPr="00584BDD">
        <w:rPr>
          <w:rFonts w:ascii="Trebuchet MS" w:hAnsi="Trebuchet MS" w:cs="Arial"/>
          <w:lang w:val="it-IT"/>
        </w:rPr>
        <w:t xml:space="preserve">Centrul de Îngrijire și Asistență Căpușu de Câmpie – SF. MARIA; – Anexa nr.3.46. </w:t>
      </w:r>
    </w:p>
    <w:p w:rsidR="00BC02A2" w:rsidRPr="00584BDD" w:rsidRDefault="00BC02A2">
      <w:pPr>
        <w:pStyle w:val="Listparagraf"/>
        <w:widowControl w:val="0"/>
        <w:numPr>
          <w:ilvl w:val="0"/>
          <w:numId w:val="75"/>
        </w:numPr>
        <w:autoSpaceDE w:val="0"/>
        <w:autoSpaceDN w:val="0"/>
        <w:adjustRightInd w:val="0"/>
        <w:spacing w:after="120"/>
        <w:jc w:val="both"/>
        <w:rPr>
          <w:rFonts w:ascii="Trebuchet MS" w:hAnsi="Trebuchet MS" w:cs="Arial"/>
          <w:lang w:val="it-IT"/>
        </w:rPr>
      </w:pPr>
      <w:r w:rsidRPr="00584BDD">
        <w:rPr>
          <w:rFonts w:ascii="Trebuchet MS" w:hAnsi="Trebuchet MS" w:cs="Arial"/>
          <w:lang w:val="it-IT"/>
        </w:rPr>
        <w:t>Centrul de îngrijire şi asistenţă SIGHIŞOARA - Anexa nr.3.47</w:t>
      </w:r>
    </w:p>
    <w:p w:rsidR="00BC02A2" w:rsidRPr="00584BDD" w:rsidRDefault="00BC02A2">
      <w:pPr>
        <w:pStyle w:val="Listparagraf"/>
        <w:widowControl w:val="0"/>
        <w:numPr>
          <w:ilvl w:val="0"/>
          <w:numId w:val="75"/>
        </w:numPr>
        <w:autoSpaceDE w:val="0"/>
        <w:autoSpaceDN w:val="0"/>
        <w:adjustRightInd w:val="0"/>
        <w:spacing w:after="120"/>
        <w:jc w:val="both"/>
        <w:rPr>
          <w:rFonts w:ascii="Trebuchet MS" w:hAnsi="Trebuchet MS" w:cs="Arial"/>
          <w:lang w:val="it-IT"/>
        </w:rPr>
      </w:pPr>
      <w:r w:rsidRPr="00584BDD">
        <w:rPr>
          <w:rFonts w:ascii="Trebuchet MS" w:hAnsi="Trebuchet MS" w:cs="Arial"/>
          <w:lang w:val="it-IT"/>
        </w:rPr>
        <w:t xml:space="preserve">Centrul de îngrijire şi asistenţă LUNCA MUREŞULUI - Anexa nr.3.48. </w:t>
      </w:r>
    </w:p>
    <w:p w:rsidR="00BC02A2" w:rsidRPr="00584BDD" w:rsidRDefault="00BC02A2">
      <w:pPr>
        <w:pStyle w:val="Listparagraf"/>
        <w:widowControl w:val="0"/>
        <w:numPr>
          <w:ilvl w:val="0"/>
          <w:numId w:val="75"/>
        </w:numPr>
        <w:autoSpaceDE w:val="0"/>
        <w:autoSpaceDN w:val="0"/>
        <w:adjustRightInd w:val="0"/>
        <w:spacing w:after="120"/>
        <w:jc w:val="both"/>
        <w:rPr>
          <w:rFonts w:ascii="Trebuchet MS" w:hAnsi="Trebuchet MS" w:cs="Arial"/>
          <w:lang w:val="it-IT"/>
        </w:rPr>
      </w:pPr>
      <w:r w:rsidRPr="00584BDD">
        <w:rPr>
          <w:rFonts w:ascii="Trebuchet MS" w:hAnsi="Trebuchet MS" w:cs="Arial"/>
          <w:lang w:val="it-IT"/>
        </w:rPr>
        <w:t>Centrul de îngrijire şi asistenţă REGHIN – Anexa nr.3.49.</w:t>
      </w:r>
    </w:p>
    <w:p w:rsidR="00BC02A2" w:rsidRPr="00584BDD" w:rsidRDefault="00BC02A2" w:rsidP="00BC02A2">
      <w:pPr>
        <w:pStyle w:val="Listparagraf"/>
        <w:widowControl w:val="0"/>
        <w:autoSpaceDE w:val="0"/>
        <w:autoSpaceDN w:val="0"/>
        <w:adjustRightInd w:val="0"/>
        <w:spacing w:after="120"/>
        <w:jc w:val="both"/>
        <w:rPr>
          <w:rFonts w:ascii="Trebuchet MS" w:hAnsi="Trebuchet MS" w:cs="Arial"/>
          <w:lang w:val="it-IT"/>
        </w:rPr>
      </w:pPr>
    </w:p>
    <w:p w:rsidR="00BC02A2" w:rsidRPr="00584BDD" w:rsidRDefault="00BC02A2">
      <w:pPr>
        <w:pStyle w:val="Listparagraf"/>
        <w:widowControl w:val="0"/>
        <w:numPr>
          <w:ilvl w:val="0"/>
          <w:numId w:val="76"/>
        </w:numPr>
        <w:autoSpaceDE w:val="0"/>
        <w:autoSpaceDN w:val="0"/>
        <w:adjustRightInd w:val="0"/>
        <w:spacing w:after="120"/>
        <w:jc w:val="both"/>
        <w:rPr>
          <w:rFonts w:ascii="Trebuchet MS" w:hAnsi="Trebuchet MS" w:cs="Arial"/>
          <w:lang w:val="it-IT"/>
        </w:rPr>
      </w:pPr>
      <w:r w:rsidRPr="00584BDD">
        <w:rPr>
          <w:rFonts w:ascii="Trebuchet MS" w:hAnsi="Trebuchet MS" w:cs="Arial"/>
          <w:lang w:val="it-IT"/>
        </w:rPr>
        <w:t>Locuința Protejată Căpușu de Câmpie – Anexa nr.3.50.</w:t>
      </w:r>
    </w:p>
    <w:p w:rsidR="00BC02A2" w:rsidRPr="00584BDD" w:rsidRDefault="00BC02A2">
      <w:pPr>
        <w:pStyle w:val="Listparagraf"/>
        <w:widowControl w:val="0"/>
        <w:numPr>
          <w:ilvl w:val="0"/>
          <w:numId w:val="76"/>
        </w:numPr>
        <w:autoSpaceDE w:val="0"/>
        <w:autoSpaceDN w:val="0"/>
        <w:adjustRightInd w:val="0"/>
        <w:spacing w:after="120"/>
        <w:jc w:val="both"/>
        <w:rPr>
          <w:rFonts w:ascii="Trebuchet MS" w:hAnsi="Trebuchet MS" w:cs="Arial"/>
          <w:lang w:val="it-IT"/>
        </w:rPr>
      </w:pPr>
      <w:r w:rsidRPr="00584BDD">
        <w:rPr>
          <w:rFonts w:ascii="Trebuchet MS" w:hAnsi="Trebuchet MS" w:cs="Arial"/>
          <w:lang w:val="it-IT"/>
        </w:rPr>
        <w:t>Centrul de abilitare si reabilitare REGHIN - Anexa nr.3.59.</w:t>
      </w:r>
    </w:p>
    <w:p w:rsidR="00BC02A2" w:rsidRPr="00584BDD" w:rsidRDefault="00BC02A2">
      <w:pPr>
        <w:pStyle w:val="Listparagraf"/>
        <w:widowControl w:val="0"/>
        <w:numPr>
          <w:ilvl w:val="0"/>
          <w:numId w:val="76"/>
        </w:numPr>
        <w:autoSpaceDE w:val="0"/>
        <w:autoSpaceDN w:val="0"/>
        <w:adjustRightInd w:val="0"/>
        <w:spacing w:after="120"/>
        <w:jc w:val="both"/>
        <w:rPr>
          <w:rFonts w:ascii="Trebuchet MS" w:hAnsi="Trebuchet MS" w:cs="Arial"/>
          <w:lang w:val="it-IT"/>
        </w:rPr>
      </w:pPr>
      <w:r w:rsidRPr="00584BDD">
        <w:rPr>
          <w:rFonts w:ascii="Trebuchet MS" w:hAnsi="Trebuchet MS" w:cs="Arial"/>
          <w:lang w:val="it-IT"/>
        </w:rPr>
        <w:t>Centrul de abilitare si reabilitare CEUAȘU DE CÂMPIE nr.215 - Anexa nr.3.55.</w:t>
      </w:r>
    </w:p>
    <w:p w:rsidR="00BC02A2" w:rsidRPr="00584BDD" w:rsidRDefault="00BC02A2">
      <w:pPr>
        <w:pStyle w:val="Listparagraf"/>
        <w:widowControl w:val="0"/>
        <w:numPr>
          <w:ilvl w:val="0"/>
          <w:numId w:val="76"/>
        </w:numPr>
        <w:autoSpaceDE w:val="0"/>
        <w:autoSpaceDN w:val="0"/>
        <w:adjustRightInd w:val="0"/>
        <w:spacing w:after="120"/>
        <w:jc w:val="both"/>
        <w:rPr>
          <w:rFonts w:ascii="Trebuchet MS" w:hAnsi="Trebuchet MS" w:cs="Arial"/>
          <w:lang w:val="it-IT"/>
        </w:rPr>
      </w:pPr>
      <w:r w:rsidRPr="00584BDD">
        <w:rPr>
          <w:rFonts w:ascii="Trebuchet MS" w:hAnsi="Trebuchet MS" w:cs="Arial"/>
          <w:lang w:val="it-IT"/>
        </w:rPr>
        <w:t>Centrul de abilitare si reabilitare CEUAȘU DE CÂMPIE nr.185 - Anexa nr.3.56.</w:t>
      </w:r>
    </w:p>
    <w:p w:rsidR="00BC02A2" w:rsidRPr="00584BDD" w:rsidRDefault="00BC02A2">
      <w:pPr>
        <w:pStyle w:val="Listparagraf"/>
        <w:widowControl w:val="0"/>
        <w:numPr>
          <w:ilvl w:val="0"/>
          <w:numId w:val="76"/>
        </w:numPr>
        <w:autoSpaceDE w:val="0"/>
        <w:autoSpaceDN w:val="0"/>
        <w:adjustRightInd w:val="0"/>
        <w:spacing w:after="120"/>
        <w:jc w:val="both"/>
        <w:rPr>
          <w:rFonts w:ascii="Trebuchet MS" w:hAnsi="Trebuchet MS" w:cs="Arial"/>
          <w:lang w:val="it-IT"/>
        </w:rPr>
      </w:pPr>
      <w:r w:rsidRPr="00584BDD">
        <w:rPr>
          <w:rFonts w:ascii="Trebuchet MS" w:hAnsi="Trebuchet MS" w:cs="Arial"/>
          <w:lang w:val="it-IT"/>
        </w:rPr>
        <w:t xml:space="preserve">Centrul de abilitare si reabilitare CEUAȘU DE CÂMPIE nr.43 - Anexa nr.3.57. </w:t>
      </w:r>
    </w:p>
    <w:p w:rsidR="00BC02A2" w:rsidRPr="00584BDD" w:rsidRDefault="00BC02A2">
      <w:pPr>
        <w:pStyle w:val="Listparagraf"/>
        <w:widowControl w:val="0"/>
        <w:numPr>
          <w:ilvl w:val="0"/>
          <w:numId w:val="76"/>
        </w:numPr>
        <w:autoSpaceDE w:val="0"/>
        <w:autoSpaceDN w:val="0"/>
        <w:adjustRightInd w:val="0"/>
        <w:spacing w:after="120"/>
        <w:jc w:val="both"/>
        <w:rPr>
          <w:rFonts w:ascii="Trebuchet MS" w:hAnsi="Trebuchet MS" w:cs="Arial"/>
          <w:lang w:val="it-IT"/>
        </w:rPr>
      </w:pPr>
      <w:r w:rsidRPr="00584BDD">
        <w:rPr>
          <w:rFonts w:ascii="Trebuchet MS" w:hAnsi="Trebuchet MS" w:cs="Arial"/>
          <w:lang w:val="it-IT"/>
        </w:rPr>
        <w:t>Centrul de abilitare si reabilitare SIGHIȘOARA - Anexa nr.3.58.</w:t>
      </w:r>
    </w:p>
    <w:p w:rsidR="00BC02A2" w:rsidRPr="00584BDD" w:rsidRDefault="00BC02A2" w:rsidP="00BC02A2">
      <w:pPr>
        <w:widowControl w:val="0"/>
        <w:autoSpaceDE w:val="0"/>
        <w:autoSpaceDN w:val="0"/>
        <w:adjustRightInd w:val="0"/>
        <w:spacing w:after="120" w:line="276" w:lineRule="auto"/>
        <w:jc w:val="both"/>
        <w:rPr>
          <w:rFonts w:ascii="Trebuchet MS" w:hAnsi="Trebuchet MS" w:cs="Arial"/>
          <w:sz w:val="22"/>
          <w:szCs w:val="22"/>
          <w:lang w:val="it-IT"/>
        </w:rPr>
      </w:pPr>
      <w:r w:rsidRPr="00584BDD">
        <w:rPr>
          <w:rFonts w:ascii="Trebuchet MS" w:hAnsi="Trebuchet MS" w:cs="Arial"/>
          <w:sz w:val="22"/>
          <w:szCs w:val="22"/>
          <w:lang w:val="it-IT"/>
        </w:rPr>
        <w:t>Serviciul de coordonare a centrelor pentru persoane adulte cu dizabilități Luduș</w:t>
      </w:r>
    </w:p>
    <w:p w:rsidR="00BC02A2" w:rsidRPr="00584BDD" w:rsidRDefault="00BC02A2">
      <w:pPr>
        <w:pStyle w:val="Listparagraf"/>
        <w:widowControl w:val="0"/>
        <w:numPr>
          <w:ilvl w:val="0"/>
          <w:numId w:val="77"/>
        </w:numPr>
        <w:autoSpaceDE w:val="0"/>
        <w:autoSpaceDN w:val="0"/>
        <w:adjustRightInd w:val="0"/>
        <w:spacing w:after="120"/>
        <w:jc w:val="both"/>
        <w:rPr>
          <w:rFonts w:ascii="Trebuchet MS" w:hAnsi="Trebuchet MS" w:cs="Arial"/>
          <w:lang w:val="it-IT"/>
        </w:rPr>
      </w:pPr>
      <w:r w:rsidRPr="00584BDD">
        <w:rPr>
          <w:rFonts w:ascii="Trebuchet MS" w:hAnsi="Trebuchet MS" w:cs="Arial"/>
          <w:lang w:val="it-IT"/>
        </w:rPr>
        <w:t>Centrul de abilitare si reabilitare LUDUȘ - Anexa nr.3.60.</w:t>
      </w:r>
    </w:p>
    <w:p w:rsidR="00BC02A2" w:rsidRPr="00584BDD" w:rsidRDefault="00BC02A2">
      <w:pPr>
        <w:pStyle w:val="Listparagraf"/>
        <w:widowControl w:val="0"/>
        <w:numPr>
          <w:ilvl w:val="0"/>
          <w:numId w:val="77"/>
        </w:numPr>
        <w:autoSpaceDE w:val="0"/>
        <w:autoSpaceDN w:val="0"/>
        <w:adjustRightInd w:val="0"/>
        <w:spacing w:after="120"/>
        <w:jc w:val="both"/>
        <w:rPr>
          <w:rFonts w:ascii="Trebuchet MS" w:hAnsi="Trebuchet MS" w:cs="Arial"/>
          <w:lang w:val="it-IT"/>
        </w:rPr>
      </w:pPr>
      <w:r w:rsidRPr="00584BDD">
        <w:rPr>
          <w:rFonts w:ascii="Trebuchet MS" w:hAnsi="Trebuchet MS" w:cs="Arial"/>
          <w:lang w:val="it-IT"/>
        </w:rPr>
        <w:t xml:space="preserve">Locuință Protejată LARISA – Anexa nr.3.51. </w:t>
      </w:r>
    </w:p>
    <w:p w:rsidR="00BC02A2" w:rsidRPr="00584BDD" w:rsidRDefault="00BC02A2">
      <w:pPr>
        <w:pStyle w:val="Listparagraf"/>
        <w:widowControl w:val="0"/>
        <w:numPr>
          <w:ilvl w:val="0"/>
          <w:numId w:val="77"/>
        </w:numPr>
        <w:autoSpaceDE w:val="0"/>
        <w:autoSpaceDN w:val="0"/>
        <w:adjustRightInd w:val="0"/>
        <w:spacing w:after="120"/>
        <w:jc w:val="both"/>
        <w:rPr>
          <w:rFonts w:ascii="Trebuchet MS" w:hAnsi="Trebuchet MS" w:cs="Arial"/>
          <w:lang w:val="it-IT"/>
        </w:rPr>
      </w:pPr>
      <w:r w:rsidRPr="00584BDD">
        <w:rPr>
          <w:rFonts w:ascii="Trebuchet MS" w:hAnsi="Trebuchet MS" w:cs="Arial"/>
          <w:lang w:val="it-IT"/>
        </w:rPr>
        <w:t>Locuință Protejată LUCA – Anexa nr.3.52.</w:t>
      </w:r>
    </w:p>
    <w:p w:rsidR="00BC02A2" w:rsidRPr="00584BDD" w:rsidRDefault="00BC02A2">
      <w:pPr>
        <w:pStyle w:val="Listparagraf"/>
        <w:widowControl w:val="0"/>
        <w:numPr>
          <w:ilvl w:val="0"/>
          <w:numId w:val="77"/>
        </w:numPr>
        <w:autoSpaceDE w:val="0"/>
        <w:autoSpaceDN w:val="0"/>
        <w:adjustRightInd w:val="0"/>
        <w:spacing w:after="120"/>
        <w:jc w:val="both"/>
        <w:rPr>
          <w:rFonts w:ascii="Trebuchet MS" w:hAnsi="Trebuchet MS" w:cs="Arial"/>
          <w:lang w:val="it-IT"/>
        </w:rPr>
      </w:pPr>
      <w:r w:rsidRPr="00584BDD">
        <w:rPr>
          <w:rFonts w:ascii="Trebuchet MS" w:hAnsi="Trebuchet MS" w:cs="Arial"/>
          <w:lang w:val="it-IT"/>
        </w:rPr>
        <w:t>Locuință Protejată MARIA – Anexa nr.3.53.</w:t>
      </w:r>
    </w:p>
    <w:p w:rsidR="00BC02A2" w:rsidRPr="00584BDD" w:rsidRDefault="00BC02A2">
      <w:pPr>
        <w:pStyle w:val="Listparagraf"/>
        <w:widowControl w:val="0"/>
        <w:numPr>
          <w:ilvl w:val="0"/>
          <w:numId w:val="77"/>
        </w:numPr>
        <w:autoSpaceDE w:val="0"/>
        <w:autoSpaceDN w:val="0"/>
        <w:adjustRightInd w:val="0"/>
        <w:spacing w:after="120"/>
        <w:jc w:val="both"/>
        <w:rPr>
          <w:rFonts w:ascii="Trebuchet MS" w:hAnsi="Trebuchet MS" w:cs="Arial"/>
          <w:lang w:val="it-IT"/>
        </w:rPr>
      </w:pPr>
      <w:r w:rsidRPr="00584BDD">
        <w:rPr>
          <w:rFonts w:ascii="Trebuchet MS" w:hAnsi="Trebuchet MS" w:cs="Arial"/>
          <w:lang w:val="it-IT"/>
        </w:rPr>
        <w:t>Locuință Protejată MATEI – Anexa nr.3.54.</w:t>
      </w:r>
    </w:p>
    <w:p w:rsidR="00BC02A2" w:rsidRPr="00584BDD" w:rsidRDefault="00BC02A2" w:rsidP="00BC02A2">
      <w:pPr>
        <w:widowControl w:val="0"/>
        <w:autoSpaceDE w:val="0"/>
        <w:autoSpaceDN w:val="0"/>
        <w:adjustRightInd w:val="0"/>
        <w:spacing w:after="120" w:line="276" w:lineRule="auto"/>
        <w:jc w:val="both"/>
        <w:rPr>
          <w:rFonts w:ascii="Trebuchet MS" w:hAnsi="Trebuchet MS" w:cs="Arial"/>
          <w:sz w:val="22"/>
          <w:szCs w:val="22"/>
          <w:lang w:val="it-IT"/>
        </w:rPr>
      </w:pPr>
      <w:r w:rsidRPr="00584BDD">
        <w:rPr>
          <w:rFonts w:ascii="Trebuchet MS" w:hAnsi="Trebuchet MS" w:cs="Arial"/>
          <w:sz w:val="22"/>
          <w:szCs w:val="22"/>
          <w:lang w:val="it-IT"/>
        </w:rPr>
        <w:t>Serviciul de coordonare a centrelor Glodeni:</w:t>
      </w:r>
    </w:p>
    <w:p w:rsidR="00BC02A2" w:rsidRPr="00584BDD" w:rsidRDefault="00BC02A2">
      <w:pPr>
        <w:pStyle w:val="Listparagraf"/>
        <w:widowControl w:val="0"/>
        <w:numPr>
          <w:ilvl w:val="0"/>
          <w:numId w:val="78"/>
        </w:numPr>
        <w:autoSpaceDE w:val="0"/>
        <w:autoSpaceDN w:val="0"/>
        <w:adjustRightInd w:val="0"/>
        <w:spacing w:after="120"/>
        <w:jc w:val="both"/>
        <w:rPr>
          <w:rFonts w:ascii="Trebuchet MS" w:hAnsi="Trebuchet MS" w:cs="Arial"/>
          <w:lang w:val="it-IT"/>
        </w:rPr>
      </w:pPr>
      <w:r w:rsidRPr="00584BDD">
        <w:rPr>
          <w:rFonts w:ascii="Trebuchet MS" w:hAnsi="Trebuchet MS" w:cs="Arial"/>
          <w:lang w:val="it-IT"/>
        </w:rPr>
        <w:lastRenderedPageBreak/>
        <w:t>Centrul de îngrijire şi asistenţă – CAMELIA - Anexa nr.3.43.</w:t>
      </w:r>
    </w:p>
    <w:p w:rsidR="00BC02A2" w:rsidRPr="00584BDD" w:rsidRDefault="00BC02A2">
      <w:pPr>
        <w:pStyle w:val="Listparagraf"/>
        <w:widowControl w:val="0"/>
        <w:numPr>
          <w:ilvl w:val="0"/>
          <w:numId w:val="78"/>
        </w:numPr>
        <w:autoSpaceDE w:val="0"/>
        <w:autoSpaceDN w:val="0"/>
        <w:adjustRightInd w:val="0"/>
        <w:spacing w:after="120"/>
        <w:jc w:val="both"/>
        <w:rPr>
          <w:rFonts w:ascii="Trebuchet MS" w:hAnsi="Trebuchet MS" w:cs="Arial"/>
          <w:lang w:val="it-IT"/>
        </w:rPr>
      </w:pPr>
      <w:r w:rsidRPr="00584BDD">
        <w:rPr>
          <w:rFonts w:ascii="Trebuchet MS" w:hAnsi="Trebuchet MS" w:cs="Arial"/>
          <w:lang w:val="it-IT"/>
        </w:rPr>
        <w:t xml:space="preserve">Centrul de îngrijire şi asistenţă - MARGARETA - Anexa nr.3.44. </w:t>
      </w:r>
    </w:p>
    <w:p w:rsidR="00BC02A2" w:rsidRPr="00584BDD" w:rsidRDefault="00BC02A2" w:rsidP="00BC02A2">
      <w:pPr>
        <w:widowControl w:val="0"/>
        <w:autoSpaceDE w:val="0"/>
        <w:autoSpaceDN w:val="0"/>
        <w:adjustRightInd w:val="0"/>
        <w:spacing w:after="120" w:line="276" w:lineRule="auto"/>
        <w:jc w:val="both"/>
        <w:rPr>
          <w:rFonts w:ascii="Trebuchet MS" w:hAnsi="Trebuchet MS" w:cs="Arial"/>
          <w:sz w:val="22"/>
          <w:szCs w:val="22"/>
          <w:lang w:val="it-IT"/>
        </w:rPr>
      </w:pPr>
      <w:r w:rsidRPr="00584BDD">
        <w:rPr>
          <w:rFonts w:ascii="Trebuchet MS" w:hAnsi="Trebuchet MS" w:cs="Arial"/>
          <w:sz w:val="22"/>
          <w:szCs w:val="22"/>
          <w:lang w:val="it-IT"/>
        </w:rPr>
        <w:t>Serviciul de coordonare a centrelor Călugăreni:</w:t>
      </w:r>
    </w:p>
    <w:p w:rsidR="00BC02A2" w:rsidRPr="00584BDD" w:rsidRDefault="00BC02A2">
      <w:pPr>
        <w:pStyle w:val="Listparagraf"/>
        <w:widowControl w:val="0"/>
        <w:numPr>
          <w:ilvl w:val="0"/>
          <w:numId w:val="79"/>
        </w:numPr>
        <w:autoSpaceDE w:val="0"/>
        <w:autoSpaceDN w:val="0"/>
        <w:adjustRightInd w:val="0"/>
        <w:spacing w:after="120"/>
        <w:jc w:val="both"/>
        <w:rPr>
          <w:rFonts w:ascii="Trebuchet MS" w:hAnsi="Trebuchet MS" w:cs="Arial"/>
          <w:lang w:val="it-IT"/>
        </w:rPr>
      </w:pPr>
      <w:r w:rsidRPr="00584BDD">
        <w:rPr>
          <w:rFonts w:ascii="Trebuchet MS" w:hAnsi="Trebuchet MS" w:cs="Arial"/>
          <w:lang w:val="it-IT"/>
        </w:rPr>
        <w:t>Centrul de abilitare si reabilitare CĂLUGĂRENI - MĂNĂSTIRE - Anexa nr.3.67.</w:t>
      </w:r>
    </w:p>
    <w:p w:rsidR="00BC02A2" w:rsidRPr="00584BDD" w:rsidRDefault="00BC02A2">
      <w:pPr>
        <w:pStyle w:val="Listparagraf"/>
        <w:widowControl w:val="0"/>
        <w:numPr>
          <w:ilvl w:val="0"/>
          <w:numId w:val="79"/>
        </w:numPr>
        <w:autoSpaceDE w:val="0"/>
        <w:autoSpaceDN w:val="0"/>
        <w:adjustRightInd w:val="0"/>
        <w:spacing w:after="120"/>
        <w:jc w:val="both"/>
        <w:rPr>
          <w:rFonts w:ascii="Trebuchet MS" w:hAnsi="Trebuchet MS" w:cs="Arial"/>
          <w:lang w:val="it-IT"/>
        </w:rPr>
      </w:pPr>
      <w:r w:rsidRPr="00584BDD">
        <w:rPr>
          <w:rFonts w:ascii="Trebuchet MS" w:hAnsi="Trebuchet MS" w:cs="Arial"/>
          <w:lang w:val="it-IT"/>
        </w:rPr>
        <w:t>Centrul de abilitare si reabilitare SF. IOSIF - Anexa nr.3.68.</w:t>
      </w:r>
    </w:p>
    <w:p w:rsidR="00BC02A2" w:rsidRPr="00584BDD" w:rsidRDefault="00BC02A2">
      <w:pPr>
        <w:pStyle w:val="Listparagraf"/>
        <w:widowControl w:val="0"/>
        <w:numPr>
          <w:ilvl w:val="0"/>
          <w:numId w:val="79"/>
        </w:numPr>
        <w:autoSpaceDE w:val="0"/>
        <w:autoSpaceDN w:val="0"/>
        <w:adjustRightInd w:val="0"/>
        <w:spacing w:after="120"/>
        <w:jc w:val="both"/>
        <w:rPr>
          <w:rFonts w:ascii="Trebuchet MS" w:hAnsi="Trebuchet MS" w:cs="Arial"/>
          <w:lang w:val="it-IT"/>
        </w:rPr>
      </w:pPr>
      <w:r w:rsidRPr="00584BDD">
        <w:rPr>
          <w:rFonts w:ascii="Trebuchet MS" w:hAnsi="Trebuchet MS" w:cs="Arial"/>
          <w:lang w:val="it-IT"/>
        </w:rPr>
        <w:t>Centrul de abilitare si reabilitare SF. FRANCISC - Anexa nr.3.69.</w:t>
      </w:r>
    </w:p>
    <w:p w:rsidR="00BC02A2" w:rsidRPr="00584BDD" w:rsidRDefault="00BC02A2">
      <w:pPr>
        <w:pStyle w:val="Listparagraf"/>
        <w:widowControl w:val="0"/>
        <w:numPr>
          <w:ilvl w:val="0"/>
          <w:numId w:val="79"/>
        </w:numPr>
        <w:autoSpaceDE w:val="0"/>
        <w:autoSpaceDN w:val="0"/>
        <w:adjustRightInd w:val="0"/>
        <w:spacing w:after="120"/>
        <w:jc w:val="both"/>
        <w:rPr>
          <w:rFonts w:ascii="Trebuchet MS" w:hAnsi="Trebuchet MS" w:cs="Arial"/>
          <w:lang w:val="it-IT"/>
        </w:rPr>
      </w:pPr>
      <w:r w:rsidRPr="00584BDD">
        <w:rPr>
          <w:rFonts w:ascii="Trebuchet MS" w:hAnsi="Trebuchet MS" w:cs="Arial"/>
          <w:lang w:val="it-IT"/>
        </w:rPr>
        <w:t>Centrul de abilitare si reabilitare CÂMPUL CETĂȚII - Anexa nr.3.70.</w:t>
      </w:r>
    </w:p>
    <w:p w:rsidR="00BC02A2" w:rsidRPr="00584BDD" w:rsidRDefault="00BC02A2">
      <w:pPr>
        <w:pStyle w:val="Listparagraf"/>
        <w:widowControl w:val="0"/>
        <w:numPr>
          <w:ilvl w:val="0"/>
          <w:numId w:val="79"/>
        </w:numPr>
        <w:autoSpaceDE w:val="0"/>
        <w:autoSpaceDN w:val="0"/>
        <w:adjustRightInd w:val="0"/>
        <w:spacing w:after="120"/>
        <w:jc w:val="both"/>
        <w:rPr>
          <w:rFonts w:ascii="Trebuchet MS" w:hAnsi="Trebuchet MS" w:cs="Arial"/>
          <w:lang w:val="it-IT"/>
        </w:rPr>
      </w:pPr>
      <w:r w:rsidRPr="00584BDD">
        <w:rPr>
          <w:rFonts w:ascii="Trebuchet MS" w:hAnsi="Trebuchet MS" w:cs="Arial"/>
          <w:lang w:val="it-IT"/>
        </w:rPr>
        <w:t>Centrul de abilitare si reabilitare SF. STÂNA DE VALE- Anexa nr.3.71.</w:t>
      </w:r>
    </w:p>
    <w:p w:rsidR="00BC02A2" w:rsidRPr="00CA5D98" w:rsidRDefault="00BC02A2">
      <w:pPr>
        <w:pStyle w:val="Listparagraf"/>
        <w:widowControl w:val="0"/>
        <w:numPr>
          <w:ilvl w:val="0"/>
          <w:numId w:val="79"/>
        </w:numPr>
        <w:autoSpaceDE w:val="0"/>
        <w:autoSpaceDN w:val="0"/>
        <w:adjustRightInd w:val="0"/>
        <w:spacing w:after="120"/>
        <w:jc w:val="both"/>
        <w:rPr>
          <w:rFonts w:ascii="Trebuchet MS" w:hAnsi="Trebuchet MS" w:cs="Arial"/>
          <w:lang w:val="it-IT"/>
        </w:rPr>
      </w:pPr>
      <w:r w:rsidRPr="00CA5D98">
        <w:rPr>
          <w:rFonts w:ascii="Trebuchet MS" w:hAnsi="Trebuchet MS" w:cs="Arial"/>
          <w:lang w:val="it-IT"/>
        </w:rPr>
        <w:t>Centrul de îngrijire şi asistenţă EREMITU – Anexa nr.3.72.</w:t>
      </w:r>
    </w:p>
    <w:p w:rsidR="00BC02A2" w:rsidRPr="00CA5D98" w:rsidRDefault="00BC02A2">
      <w:pPr>
        <w:pStyle w:val="Listparagraf"/>
        <w:widowControl w:val="0"/>
        <w:numPr>
          <w:ilvl w:val="0"/>
          <w:numId w:val="79"/>
        </w:numPr>
        <w:autoSpaceDE w:val="0"/>
        <w:autoSpaceDN w:val="0"/>
        <w:adjustRightInd w:val="0"/>
        <w:spacing w:after="120"/>
        <w:jc w:val="both"/>
        <w:rPr>
          <w:rFonts w:ascii="Trebuchet MS" w:hAnsi="Trebuchet MS" w:cs="Arial"/>
          <w:lang w:val="it-IT"/>
        </w:rPr>
      </w:pPr>
      <w:r w:rsidRPr="00CA5D98">
        <w:rPr>
          <w:rFonts w:ascii="Trebuchet MS" w:hAnsi="Trebuchet MS" w:cs="Arial"/>
          <w:lang w:val="it-IT"/>
        </w:rPr>
        <w:t>Centrul de abilitare si reabilitare SF. MARK - Anexa nr.3.73.</w:t>
      </w:r>
    </w:p>
    <w:p w:rsidR="00BC02A2" w:rsidRPr="00CA5D98" w:rsidRDefault="00BC02A2">
      <w:pPr>
        <w:pStyle w:val="Listparagraf"/>
        <w:widowControl w:val="0"/>
        <w:numPr>
          <w:ilvl w:val="0"/>
          <w:numId w:val="79"/>
        </w:numPr>
        <w:autoSpaceDE w:val="0"/>
        <w:autoSpaceDN w:val="0"/>
        <w:adjustRightInd w:val="0"/>
        <w:spacing w:after="120"/>
        <w:jc w:val="both"/>
        <w:rPr>
          <w:rFonts w:ascii="Trebuchet MS" w:hAnsi="Trebuchet MS" w:cs="Arial"/>
          <w:lang w:val="it-IT"/>
        </w:rPr>
      </w:pPr>
      <w:r w:rsidRPr="00CA5D98">
        <w:rPr>
          <w:rFonts w:ascii="Trebuchet MS" w:hAnsi="Trebuchet MS" w:cs="Arial"/>
          <w:lang w:val="it-IT"/>
        </w:rPr>
        <w:t>Centrul de abilitare si reabilitare SF. PAUL - Anexa nr.3.74.</w:t>
      </w:r>
    </w:p>
    <w:p w:rsidR="00BC02A2" w:rsidRPr="00444A4E" w:rsidRDefault="00BC02A2" w:rsidP="00BC02A2">
      <w:pPr>
        <w:widowControl w:val="0"/>
        <w:autoSpaceDE w:val="0"/>
        <w:autoSpaceDN w:val="0"/>
        <w:adjustRightInd w:val="0"/>
        <w:spacing w:after="120" w:line="276" w:lineRule="auto"/>
        <w:jc w:val="both"/>
        <w:rPr>
          <w:rFonts w:ascii="Trebuchet MS" w:hAnsi="Trebuchet MS" w:cs="Arial"/>
          <w:sz w:val="22"/>
          <w:szCs w:val="22"/>
          <w:lang w:val="it-IT"/>
        </w:rPr>
      </w:pPr>
      <w:r w:rsidRPr="00444A4E">
        <w:rPr>
          <w:rFonts w:ascii="Trebuchet MS" w:hAnsi="Trebuchet MS" w:cs="Arial"/>
          <w:sz w:val="22"/>
          <w:szCs w:val="22"/>
          <w:lang w:val="it-IT"/>
        </w:rPr>
        <w:t>Serviciul de coordonare a centrelor Brâncovenești:</w:t>
      </w:r>
    </w:p>
    <w:p w:rsidR="00BC02A2" w:rsidRDefault="00BC02A2">
      <w:pPr>
        <w:pStyle w:val="Listparagraf"/>
        <w:widowControl w:val="0"/>
        <w:numPr>
          <w:ilvl w:val="0"/>
          <w:numId w:val="80"/>
        </w:numPr>
        <w:autoSpaceDE w:val="0"/>
        <w:autoSpaceDN w:val="0"/>
        <w:adjustRightInd w:val="0"/>
        <w:spacing w:after="120"/>
        <w:jc w:val="both"/>
        <w:rPr>
          <w:rFonts w:ascii="Trebuchet MS" w:hAnsi="Trebuchet MS" w:cs="Arial"/>
          <w:lang w:val="it-IT"/>
        </w:rPr>
      </w:pPr>
      <w:r w:rsidRPr="00CA5D98">
        <w:rPr>
          <w:rFonts w:ascii="Trebuchet MS" w:hAnsi="Trebuchet MS" w:cs="Arial"/>
          <w:lang w:val="it-IT"/>
        </w:rPr>
        <w:t>Centrul de abilitare si reabilitare Brîncovenești BRIGITTA - Anexa nr.3.61.</w:t>
      </w:r>
    </w:p>
    <w:p w:rsidR="00BC02A2" w:rsidRPr="00CA5D98" w:rsidRDefault="00BC02A2">
      <w:pPr>
        <w:pStyle w:val="Listparagraf"/>
        <w:widowControl w:val="0"/>
        <w:numPr>
          <w:ilvl w:val="0"/>
          <w:numId w:val="80"/>
        </w:numPr>
        <w:autoSpaceDE w:val="0"/>
        <w:autoSpaceDN w:val="0"/>
        <w:adjustRightInd w:val="0"/>
        <w:spacing w:after="120"/>
        <w:jc w:val="both"/>
        <w:rPr>
          <w:rFonts w:ascii="Trebuchet MS" w:hAnsi="Trebuchet MS" w:cs="Arial"/>
          <w:lang w:val="it-IT"/>
        </w:rPr>
      </w:pPr>
      <w:r w:rsidRPr="00CA5D98">
        <w:rPr>
          <w:rFonts w:ascii="Trebuchet MS" w:hAnsi="Trebuchet MS" w:cs="Arial"/>
          <w:lang w:val="it-IT"/>
        </w:rPr>
        <w:t>Centrul de abilitare si reabilitare Brîncovenești Else Maria - Anexa nr.3.62.</w:t>
      </w:r>
    </w:p>
    <w:p w:rsidR="00BC02A2" w:rsidRPr="00CA5D98" w:rsidRDefault="00BC02A2">
      <w:pPr>
        <w:pStyle w:val="Listparagraf"/>
        <w:widowControl w:val="0"/>
        <w:numPr>
          <w:ilvl w:val="0"/>
          <w:numId w:val="80"/>
        </w:numPr>
        <w:autoSpaceDE w:val="0"/>
        <w:autoSpaceDN w:val="0"/>
        <w:adjustRightInd w:val="0"/>
        <w:spacing w:after="120"/>
        <w:jc w:val="both"/>
        <w:rPr>
          <w:rFonts w:ascii="Trebuchet MS" w:hAnsi="Trebuchet MS" w:cs="Arial"/>
          <w:lang w:val="it-IT"/>
        </w:rPr>
      </w:pPr>
      <w:r w:rsidRPr="00CA5D98">
        <w:rPr>
          <w:rFonts w:ascii="Trebuchet MS" w:hAnsi="Trebuchet MS" w:cs="Arial"/>
          <w:lang w:val="it-IT"/>
        </w:rPr>
        <w:t>Centrul de abilitare si reabilitare Brîncovenești ERIKA - Anexa nr.3.63.</w:t>
      </w:r>
    </w:p>
    <w:p w:rsidR="00BC02A2" w:rsidRPr="00CA5D98" w:rsidRDefault="00BC02A2">
      <w:pPr>
        <w:pStyle w:val="Listparagraf"/>
        <w:widowControl w:val="0"/>
        <w:numPr>
          <w:ilvl w:val="0"/>
          <w:numId w:val="80"/>
        </w:numPr>
        <w:autoSpaceDE w:val="0"/>
        <w:autoSpaceDN w:val="0"/>
        <w:adjustRightInd w:val="0"/>
        <w:spacing w:after="120"/>
        <w:jc w:val="both"/>
        <w:rPr>
          <w:rFonts w:ascii="Trebuchet MS" w:hAnsi="Trebuchet MS" w:cs="Arial"/>
          <w:lang w:val="it-IT"/>
        </w:rPr>
      </w:pPr>
      <w:r w:rsidRPr="00CA5D98">
        <w:rPr>
          <w:rFonts w:ascii="Trebuchet MS" w:hAnsi="Trebuchet MS" w:cs="Arial"/>
          <w:lang w:val="it-IT"/>
        </w:rPr>
        <w:t>Centrul de abilitare si reabilitare Brîncovenești PRIMULA - Anexa nr.3.64.</w:t>
      </w:r>
    </w:p>
    <w:p w:rsidR="00BC02A2" w:rsidRPr="00CA5D98" w:rsidRDefault="00BC02A2">
      <w:pPr>
        <w:pStyle w:val="Listparagraf"/>
        <w:widowControl w:val="0"/>
        <w:numPr>
          <w:ilvl w:val="0"/>
          <w:numId w:val="80"/>
        </w:numPr>
        <w:autoSpaceDE w:val="0"/>
        <w:autoSpaceDN w:val="0"/>
        <w:adjustRightInd w:val="0"/>
        <w:spacing w:after="120"/>
        <w:jc w:val="both"/>
        <w:rPr>
          <w:rFonts w:ascii="Trebuchet MS" w:hAnsi="Trebuchet MS" w:cs="Arial"/>
          <w:lang w:val="it-IT"/>
        </w:rPr>
      </w:pPr>
      <w:r w:rsidRPr="00CA5D98">
        <w:rPr>
          <w:rFonts w:ascii="Trebuchet MS" w:hAnsi="Trebuchet MS" w:cs="Arial"/>
          <w:lang w:val="it-IT"/>
        </w:rPr>
        <w:t>Centrul de abilitare si reabilitare Brîncovenești SF. ANA - Anexa nr.3.65.</w:t>
      </w:r>
    </w:p>
    <w:p w:rsidR="00BC02A2" w:rsidRPr="00CA5D98" w:rsidRDefault="00BC02A2">
      <w:pPr>
        <w:pStyle w:val="Listparagraf"/>
        <w:widowControl w:val="0"/>
        <w:numPr>
          <w:ilvl w:val="0"/>
          <w:numId w:val="80"/>
        </w:numPr>
        <w:autoSpaceDE w:val="0"/>
        <w:autoSpaceDN w:val="0"/>
        <w:adjustRightInd w:val="0"/>
        <w:spacing w:after="120"/>
        <w:jc w:val="both"/>
        <w:rPr>
          <w:rFonts w:ascii="Trebuchet MS" w:hAnsi="Trebuchet MS" w:cs="Arial"/>
          <w:lang w:val="it-IT"/>
        </w:rPr>
      </w:pPr>
      <w:r w:rsidRPr="00CA5D98">
        <w:rPr>
          <w:rFonts w:ascii="Trebuchet MS" w:hAnsi="Trebuchet MS" w:cs="Arial"/>
          <w:lang w:val="it-IT"/>
        </w:rPr>
        <w:t>Centrul de abilitare si reabilitare Brîncovenești SF. MARIA - Anexa nr.3.66.</w:t>
      </w:r>
    </w:p>
    <w:p w:rsidR="00BC02A2" w:rsidRPr="00444A4E" w:rsidRDefault="00BC02A2" w:rsidP="00BC02A2">
      <w:pPr>
        <w:widowControl w:val="0"/>
        <w:autoSpaceDE w:val="0"/>
        <w:autoSpaceDN w:val="0"/>
        <w:adjustRightInd w:val="0"/>
        <w:spacing w:after="120" w:line="276" w:lineRule="auto"/>
        <w:jc w:val="both"/>
        <w:rPr>
          <w:rFonts w:ascii="Trebuchet MS" w:hAnsi="Trebuchet MS" w:cs="Arial"/>
          <w:sz w:val="22"/>
          <w:szCs w:val="22"/>
          <w:lang w:val="it-IT"/>
        </w:rPr>
      </w:pPr>
      <w:r w:rsidRPr="00444A4E">
        <w:rPr>
          <w:rFonts w:ascii="Arial" w:hAnsi="Arial" w:cs="Arial"/>
          <w:sz w:val="22"/>
          <w:szCs w:val="22"/>
          <w:lang w:val="it-IT"/>
        </w:rPr>
        <w:t>►</w:t>
      </w:r>
      <w:r w:rsidRPr="00444A4E">
        <w:rPr>
          <w:rFonts w:ascii="Trebuchet MS" w:hAnsi="Trebuchet MS" w:cs="Arial"/>
          <w:sz w:val="22"/>
          <w:szCs w:val="22"/>
          <w:lang w:val="it-IT"/>
        </w:rPr>
        <w:t>CENTRE REZIDENTIALE PENTRU PERSOANE V</w:t>
      </w:r>
      <w:r w:rsidRPr="00444A4E">
        <w:rPr>
          <w:rFonts w:ascii="Trebuchet MS" w:hAnsi="Trebuchet MS" w:cs="Trebuchet MS"/>
          <w:sz w:val="22"/>
          <w:szCs w:val="22"/>
          <w:lang w:val="it-IT"/>
        </w:rPr>
        <w:t>Â</w:t>
      </w:r>
      <w:r w:rsidRPr="00444A4E">
        <w:rPr>
          <w:rFonts w:ascii="Trebuchet MS" w:hAnsi="Trebuchet MS" w:cs="Arial"/>
          <w:sz w:val="22"/>
          <w:szCs w:val="22"/>
          <w:lang w:val="it-IT"/>
        </w:rPr>
        <w:t>RSTNICE</w:t>
      </w:r>
    </w:p>
    <w:p w:rsidR="00BC02A2" w:rsidRDefault="00BC02A2" w:rsidP="00BC02A2">
      <w:pPr>
        <w:widowControl w:val="0"/>
        <w:autoSpaceDE w:val="0"/>
        <w:autoSpaceDN w:val="0"/>
        <w:adjustRightInd w:val="0"/>
        <w:spacing w:after="120" w:line="276" w:lineRule="auto"/>
        <w:jc w:val="both"/>
        <w:rPr>
          <w:rFonts w:ascii="Trebuchet MS" w:hAnsi="Trebuchet MS" w:cs="Arial"/>
          <w:sz w:val="22"/>
          <w:szCs w:val="22"/>
          <w:lang w:val="it-IT"/>
        </w:rPr>
      </w:pPr>
      <w:r w:rsidRPr="00444A4E">
        <w:rPr>
          <w:rFonts w:ascii="Trebuchet MS" w:hAnsi="Trebuchet MS" w:cs="Arial"/>
          <w:sz w:val="22"/>
          <w:szCs w:val="22"/>
          <w:lang w:val="it-IT"/>
        </w:rPr>
        <w:t xml:space="preserve">     ● Cămin pentru persoane vârstnice Ideciu de Jos – Anexa nr.3.7</w:t>
      </w:r>
      <w:r>
        <w:rPr>
          <w:rFonts w:ascii="Trebuchet MS" w:hAnsi="Trebuchet MS" w:cs="Arial"/>
          <w:sz w:val="22"/>
          <w:szCs w:val="22"/>
          <w:lang w:val="it-IT"/>
        </w:rPr>
        <w:t>6</w:t>
      </w:r>
      <w:r w:rsidRPr="00444A4E">
        <w:rPr>
          <w:rFonts w:ascii="Trebuchet MS" w:hAnsi="Trebuchet MS" w:cs="Arial"/>
          <w:sz w:val="22"/>
          <w:szCs w:val="22"/>
          <w:lang w:val="it-IT"/>
        </w:rPr>
        <w:t>.</w:t>
      </w:r>
    </w:p>
    <w:p w:rsidR="00BC02A2" w:rsidRDefault="00BC02A2" w:rsidP="00DC304A">
      <w:pPr>
        <w:widowControl w:val="0"/>
        <w:autoSpaceDE w:val="0"/>
        <w:autoSpaceDN w:val="0"/>
        <w:adjustRightInd w:val="0"/>
        <w:jc w:val="both"/>
        <w:outlineLvl w:val="0"/>
        <w:rPr>
          <w:rFonts w:ascii="Trebuchet MS" w:hAnsi="Trebuchet MS" w:cs="Arial"/>
          <w:b/>
          <w:bCs/>
          <w:sz w:val="22"/>
          <w:szCs w:val="22"/>
          <w:lang w:val="ro-RO"/>
        </w:rPr>
      </w:pPr>
    </w:p>
    <w:p w:rsidR="00DC304A" w:rsidRPr="006B291C" w:rsidRDefault="00DC304A" w:rsidP="00DC304A">
      <w:pPr>
        <w:widowControl w:val="0"/>
        <w:autoSpaceDE w:val="0"/>
        <w:autoSpaceDN w:val="0"/>
        <w:adjustRightInd w:val="0"/>
        <w:jc w:val="both"/>
        <w:outlineLvl w:val="0"/>
        <w:rPr>
          <w:rFonts w:ascii="Trebuchet MS" w:hAnsi="Trebuchet MS" w:cs="Arial"/>
          <w:b/>
          <w:bCs/>
          <w:sz w:val="22"/>
          <w:szCs w:val="22"/>
          <w:lang w:val="ro-RO"/>
        </w:rPr>
      </w:pPr>
      <w:r w:rsidRPr="006B291C">
        <w:rPr>
          <w:rFonts w:ascii="Trebuchet MS" w:hAnsi="Trebuchet MS" w:cs="Arial"/>
          <w:b/>
          <w:bCs/>
          <w:sz w:val="22"/>
          <w:szCs w:val="22"/>
          <w:lang w:val="ro-RO"/>
        </w:rPr>
        <w:t xml:space="preserve">C. Serviciile şi compartimentele </w:t>
      </w:r>
      <w:r w:rsidR="007B0C8A" w:rsidRPr="006B291C">
        <w:rPr>
          <w:rFonts w:ascii="Trebuchet MS" w:hAnsi="Trebuchet MS" w:cs="Arial"/>
          <w:b/>
          <w:bCs/>
          <w:sz w:val="22"/>
          <w:szCs w:val="22"/>
          <w:lang w:val="ro-RO"/>
        </w:rPr>
        <w:t>DIRECŢIEI ECONOMICE</w:t>
      </w:r>
      <w:r w:rsidRPr="006B291C">
        <w:rPr>
          <w:rFonts w:ascii="Trebuchet MS" w:hAnsi="Trebuchet MS" w:cs="Arial"/>
          <w:b/>
          <w:bCs/>
          <w:sz w:val="22"/>
          <w:szCs w:val="22"/>
          <w:lang w:val="ro-RO"/>
        </w:rPr>
        <w:t>:</w:t>
      </w:r>
    </w:p>
    <w:p w:rsidR="00DC304A" w:rsidRPr="006B291C" w:rsidRDefault="00DC304A" w:rsidP="00DC304A">
      <w:pPr>
        <w:widowControl w:val="0"/>
        <w:autoSpaceDE w:val="0"/>
        <w:autoSpaceDN w:val="0"/>
        <w:adjustRightInd w:val="0"/>
        <w:ind w:firstLine="360"/>
        <w:jc w:val="both"/>
        <w:outlineLvl w:val="0"/>
        <w:rPr>
          <w:rFonts w:ascii="Trebuchet MS" w:hAnsi="Trebuchet MS" w:cs="Arial"/>
          <w:b/>
          <w:bCs/>
          <w:sz w:val="22"/>
          <w:szCs w:val="22"/>
          <w:lang w:val="ro-RO"/>
        </w:rPr>
      </w:pPr>
    </w:p>
    <w:p w:rsidR="00DC304A" w:rsidRPr="006B291C" w:rsidRDefault="00DC304A">
      <w:pPr>
        <w:widowControl w:val="0"/>
        <w:numPr>
          <w:ilvl w:val="0"/>
          <w:numId w:val="67"/>
        </w:numPr>
        <w:autoSpaceDE w:val="0"/>
        <w:autoSpaceDN w:val="0"/>
        <w:adjustRightInd w:val="0"/>
        <w:spacing w:after="120" w:line="276" w:lineRule="auto"/>
        <w:ind w:left="0" w:firstLine="360"/>
        <w:jc w:val="both"/>
        <w:outlineLvl w:val="0"/>
        <w:rPr>
          <w:rFonts w:ascii="Trebuchet MS" w:hAnsi="Trebuchet MS" w:cs="Arial"/>
          <w:sz w:val="22"/>
          <w:szCs w:val="22"/>
          <w:lang w:val="ro-RO"/>
        </w:rPr>
      </w:pPr>
      <w:r w:rsidRPr="006B291C">
        <w:rPr>
          <w:rFonts w:ascii="Trebuchet MS" w:hAnsi="Trebuchet MS" w:cs="Arial"/>
          <w:sz w:val="22"/>
          <w:szCs w:val="22"/>
          <w:lang w:val="ro-RO"/>
        </w:rPr>
        <w:t>Serviciul financiar contabilitate, care cuprinde în structură:</w:t>
      </w:r>
    </w:p>
    <w:p w:rsidR="00DC304A" w:rsidRPr="006B291C" w:rsidRDefault="00DC304A">
      <w:pPr>
        <w:pStyle w:val="Listparagraf"/>
        <w:widowControl w:val="0"/>
        <w:numPr>
          <w:ilvl w:val="0"/>
          <w:numId w:val="68"/>
        </w:numPr>
        <w:autoSpaceDE w:val="0"/>
        <w:autoSpaceDN w:val="0"/>
        <w:adjustRightInd w:val="0"/>
        <w:spacing w:after="120"/>
        <w:jc w:val="both"/>
        <w:outlineLvl w:val="0"/>
        <w:rPr>
          <w:rFonts w:ascii="Trebuchet MS" w:hAnsi="Trebuchet MS" w:cs="Arial"/>
          <w:lang w:val="ro-RO"/>
        </w:rPr>
      </w:pPr>
      <w:r w:rsidRPr="006B291C">
        <w:rPr>
          <w:rFonts w:ascii="Trebuchet MS" w:hAnsi="Trebuchet MS" w:cs="Arial"/>
          <w:lang w:val="ro-RO"/>
        </w:rPr>
        <w:t>Compartimentul salarizare</w:t>
      </w:r>
    </w:p>
    <w:p w:rsidR="00DC304A" w:rsidRPr="006B291C" w:rsidRDefault="00DC304A">
      <w:pPr>
        <w:widowControl w:val="0"/>
        <w:numPr>
          <w:ilvl w:val="0"/>
          <w:numId w:val="67"/>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Serviciul investiţii, achiziţii publice;</w:t>
      </w:r>
    </w:p>
    <w:p w:rsidR="00DC304A" w:rsidRPr="006B291C" w:rsidRDefault="00DC304A">
      <w:pPr>
        <w:widowControl w:val="0"/>
        <w:numPr>
          <w:ilvl w:val="0"/>
          <w:numId w:val="67"/>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Serviciul tehnic şi administrarea patrimoniului</w:t>
      </w:r>
    </w:p>
    <w:p w:rsidR="00DC304A" w:rsidRPr="006B291C" w:rsidRDefault="00DC304A">
      <w:pPr>
        <w:widowControl w:val="0"/>
        <w:numPr>
          <w:ilvl w:val="0"/>
          <w:numId w:val="67"/>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Compartiment informatica</w:t>
      </w:r>
    </w:p>
    <w:p w:rsidR="007B61B8" w:rsidRPr="006B291C" w:rsidRDefault="00DC304A">
      <w:pPr>
        <w:widowControl w:val="0"/>
        <w:numPr>
          <w:ilvl w:val="0"/>
          <w:numId w:val="67"/>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Serviciul administrativ, </w:t>
      </w:r>
    </w:p>
    <w:p w:rsidR="00A54344" w:rsidRPr="006B291C" w:rsidRDefault="00A54344" w:rsidP="00073402">
      <w:pPr>
        <w:widowControl w:val="0"/>
        <w:autoSpaceDE w:val="0"/>
        <w:autoSpaceDN w:val="0"/>
        <w:adjustRightInd w:val="0"/>
        <w:jc w:val="both"/>
        <w:outlineLvl w:val="0"/>
        <w:rPr>
          <w:rFonts w:ascii="Trebuchet MS" w:hAnsi="Trebuchet MS" w:cs="Arial"/>
          <w:b/>
          <w:bCs/>
          <w:sz w:val="22"/>
          <w:szCs w:val="22"/>
          <w:lang w:val="ro-RO"/>
        </w:rPr>
      </w:pPr>
    </w:p>
    <w:p w:rsidR="0097465B" w:rsidRPr="006B291C" w:rsidRDefault="0097465B" w:rsidP="00073402">
      <w:pPr>
        <w:widowControl w:val="0"/>
        <w:autoSpaceDE w:val="0"/>
        <w:autoSpaceDN w:val="0"/>
        <w:adjustRightInd w:val="0"/>
        <w:jc w:val="both"/>
        <w:outlineLvl w:val="0"/>
        <w:rPr>
          <w:rFonts w:ascii="Trebuchet MS" w:hAnsi="Trebuchet MS" w:cs="Arial"/>
          <w:b/>
          <w:bCs/>
          <w:sz w:val="22"/>
          <w:szCs w:val="22"/>
          <w:lang w:val="ro-RO"/>
        </w:rPr>
      </w:pPr>
      <w:r w:rsidRPr="006B291C">
        <w:rPr>
          <w:rFonts w:ascii="Trebuchet MS" w:hAnsi="Trebuchet MS" w:cs="Arial"/>
          <w:b/>
          <w:bCs/>
          <w:sz w:val="22"/>
          <w:szCs w:val="22"/>
          <w:lang w:val="ro-RO"/>
        </w:rPr>
        <w:t>D. Serviciile comune ale DGASPC Mureş:</w:t>
      </w:r>
    </w:p>
    <w:p w:rsidR="00433145" w:rsidRPr="006B291C" w:rsidRDefault="00433145" w:rsidP="0092297B">
      <w:pPr>
        <w:widowControl w:val="0"/>
        <w:autoSpaceDE w:val="0"/>
        <w:autoSpaceDN w:val="0"/>
        <w:adjustRightInd w:val="0"/>
        <w:ind w:firstLine="360"/>
        <w:jc w:val="both"/>
        <w:outlineLvl w:val="0"/>
        <w:rPr>
          <w:rFonts w:ascii="Trebuchet MS" w:hAnsi="Trebuchet MS" w:cs="Arial"/>
          <w:b/>
          <w:bCs/>
          <w:sz w:val="22"/>
          <w:szCs w:val="22"/>
          <w:lang w:val="ro-RO"/>
        </w:rPr>
      </w:pPr>
    </w:p>
    <w:p w:rsidR="0097465B" w:rsidRPr="006B291C" w:rsidRDefault="0097465B" w:rsidP="009110F3">
      <w:pPr>
        <w:widowControl w:val="0"/>
        <w:numPr>
          <w:ilvl w:val="0"/>
          <w:numId w:val="6"/>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Serviciul juridic - contencios;</w:t>
      </w:r>
    </w:p>
    <w:p w:rsidR="0097465B" w:rsidRPr="006B291C" w:rsidRDefault="0097465B" w:rsidP="009110F3">
      <w:pPr>
        <w:widowControl w:val="0"/>
        <w:numPr>
          <w:ilvl w:val="0"/>
          <w:numId w:val="6"/>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Serviciul adopţiişipostadopţii;</w:t>
      </w:r>
    </w:p>
    <w:p w:rsidR="0097465B" w:rsidRPr="006B291C" w:rsidRDefault="00433145" w:rsidP="009110F3">
      <w:pPr>
        <w:widowControl w:val="0"/>
        <w:numPr>
          <w:ilvl w:val="0"/>
          <w:numId w:val="6"/>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Serviciul </w:t>
      </w:r>
      <w:r w:rsidR="007B0C8A" w:rsidRPr="006B291C">
        <w:rPr>
          <w:rFonts w:ascii="Trebuchet MS" w:hAnsi="Trebuchet MS" w:cs="Arial"/>
          <w:sz w:val="22"/>
          <w:szCs w:val="22"/>
          <w:lang w:val="ro-RO"/>
        </w:rPr>
        <w:t>r</w:t>
      </w:r>
      <w:r w:rsidR="0097465B" w:rsidRPr="006B291C">
        <w:rPr>
          <w:rFonts w:ascii="Trebuchet MS" w:hAnsi="Trebuchet MS" w:cs="Arial"/>
          <w:sz w:val="22"/>
          <w:szCs w:val="22"/>
          <w:lang w:val="ro-RO"/>
        </w:rPr>
        <w:t>esurse umane;</w:t>
      </w:r>
    </w:p>
    <w:p w:rsidR="0097465B" w:rsidRPr="006B291C" w:rsidRDefault="0097465B" w:rsidP="009110F3">
      <w:pPr>
        <w:widowControl w:val="0"/>
        <w:numPr>
          <w:ilvl w:val="0"/>
          <w:numId w:val="6"/>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Compartiment audit public intern</w:t>
      </w:r>
    </w:p>
    <w:p w:rsidR="0097465B" w:rsidRPr="006B291C" w:rsidRDefault="0097465B" w:rsidP="009110F3">
      <w:pPr>
        <w:widowControl w:val="0"/>
        <w:numPr>
          <w:ilvl w:val="0"/>
          <w:numId w:val="6"/>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Serviciul monitorizare servicii sociale, strategii, proiecte, calitatea serviciilor sociale, control intern şirelaţii cu publicul</w:t>
      </w:r>
    </w:p>
    <w:p w:rsidR="007B0C8A" w:rsidRPr="006B291C" w:rsidRDefault="007B0C8A" w:rsidP="009110F3">
      <w:pPr>
        <w:widowControl w:val="0"/>
        <w:numPr>
          <w:ilvl w:val="0"/>
          <w:numId w:val="6"/>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lastRenderedPageBreak/>
        <w:t>Compartiment PSI și Protecția Muncii.</w:t>
      </w:r>
    </w:p>
    <w:p w:rsidR="0097465B" w:rsidRPr="006B291C" w:rsidRDefault="0001265E" w:rsidP="0001265E">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Art.12</w:t>
      </w:r>
      <w:r w:rsidR="0097465B" w:rsidRPr="006B291C">
        <w:rPr>
          <w:rFonts w:ascii="Trebuchet MS" w:hAnsi="Trebuchet MS" w:cs="Arial"/>
          <w:sz w:val="22"/>
          <w:szCs w:val="22"/>
          <w:lang w:val="ro-RO"/>
        </w:rPr>
        <w:t xml:space="preserve">Numărul de posturi şi natura acestora, sunt stabilite prin Organigrama respectiv Statul de funcţii al Direcţiei Generale de Asistenţă Socială şiProtecţia Copilului Mureş, aprobate de către Consiliul JudeţeanMureş. Încadrarea personalului se face numai în temeiul contractelor individuale de muncă sau a actelor administrative de numire în funcţie. </w:t>
      </w:r>
    </w:p>
    <w:p w:rsidR="0097465B" w:rsidRPr="006B291C"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Art.1</w:t>
      </w:r>
      <w:r w:rsidR="0001265E" w:rsidRPr="006B291C">
        <w:rPr>
          <w:rFonts w:ascii="Trebuchet MS" w:hAnsi="Trebuchet MS" w:cs="Arial"/>
          <w:bCs/>
          <w:sz w:val="22"/>
          <w:szCs w:val="22"/>
          <w:lang w:val="ro-RO"/>
        </w:rPr>
        <w:t>3</w:t>
      </w:r>
      <w:r w:rsidRPr="006B291C">
        <w:rPr>
          <w:rFonts w:ascii="Trebuchet MS" w:hAnsi="Trebuchet MS" w:cs="Arial"/>
          <w:sz w:val="22"/>
          <w:szCs w:val="22"/>
          <w:lang w:val="ro-RO"/>
        </w:rPr>
        <w:t>Direcţia Generală de Asistenţă Socială şiProtecţia Copilului Mureş propune modificări ale structurii organizatorice în vederea aprobării de către Consiliul JudeţeanMureş pentru a deveni funcţionale.</w:t>
      </w:r>
    </w:p>
    <w:p w:rsidR="0097465B" w:rsidRPr="006B291C"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r w:rsidRPr="006B291C">
        <w:rPr>
          <w:rFonts w:ascii="Trebuchet MS" w:hAnsi="Trebuchet MS" w:cs="Arial"/>
          <w:b/>
          <w:bCs/>
          <w:sz w:val="22"/>
          <w:szCs w:val="22"/>
          <w:lang w:val="ro-RO"/>
        </w:rPr>
        <w:t>1.4. ORGANELE DE CONDUCERE</w:t>
      </w:r>
    </w:p>
    <w:p w:rsidR="0097465B" w:rsidRPr="006B291C" w:rsidRDefault="0097465B" w:rsidP="0092297B">
      <w:pPr>
        <w:widowControl w:val="0"/>
        <w:autoSpaceDE w:val="0"/>
        <w:autoSpaceDN w:val="0"/>
        <w:adjustRightInd w:val="0"/>
        <w:ind w:firstLine="360"/>
        <w:jc w:val="both"/>
        <w:outlineLvl w:val="0"/>
        <w:rPr>
          <w:rFonts w:ascii="Trebuchet MS" w:hAnsi="Trebuchet MS" w:cs="Arial"/>
          <w:bCs/>
          <w:sz w:val="22"/>
          <w:szCs w:val="22"/>
          <w:lang w:val="ro-RO"/>
        </w:rPr>
      </w:pPr>
    </w:p>
    <w:p w:rsidR="0097465B" w:rsidRPr="006B291C"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Art.1</w:t>
      </w:r>
      <w:r w:rsidR="0001265E" w:rsidRPr="006B291C">
        <w:rPr>
          <w:rFonts w:ascii="Trebuchet MS" w:hAnsi="Trebuchet MS" w:cs="Arial"/>
          <w:bCs/>
          <w:sz w:val="22"/>
          <w:szCs w:val="22"/>
          <w:lang w:val="ro-RO"/>
        </w:rPr>
        <w:t>4</w:t>
      </w:r>
      <w:r w:rsidRPr="006B291C">
        <w:rPr>
          <w:rFonts w:ascii="Trebuchet MS" w:hAnsi="Trebuchet MS" w:cs="Arial"/>
          <w:sz w:val="22"/>
          <w:szCs w:val="22"/>
          <w:lang w:val="ro-RO"/>
        </w:rPr>
        <w:t>Conducerea Direcţiei Generale de Asistenţă Socială şiProtecţia Copilului este asigurată de Directorul General şi de Colegiul Director.</w:t>
      </w:r>
    </w:p>
    <w:p w:rsidR="0097465B" w:rsidRPr="006B291C"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Art.1</w:t>
      </w:r>
      <w:r w:rsidR="0001265E" w:rsidRPr="006B291C">
        <w:rPr>
          <w:rFonts w:ascii="Trebuchet MS" w:hAnsi="Trebuchet MS" w:cs="Arial"/>
          <w:sz w:val="22"/>
          <w:szCs w:val="22"/>
          <w:lang w:val="ro-RO"/>
        </w:rPr>
        <w:t>5</w:t>
      </w:r>
      <w:r w:rsidRPr="006B291C">
        <w:rPr>
          <w:rFonts w:ascii="Trebuchet MS" w:hAnsi="Trebuchet MS" w:cs="Arial"/>
          <w:sz w:val="22"/>
          <w:szCs w:val="22"/>
          <w:lang w:val="ro-RO"/>
        </w:rPr>
        <w:t xml:space="preserve">Componenţa Colegiului Director al Direcţiei generale este stabilită prin hotărâre a Consiliului Judeţean Mureș şi este constituită din secretarul general al judeţului, directorul general, directorii generali adjuncţi, personalul de conducere din cadrul Direcţiei generale, precum şi 3 şefi ai compartimentelor/serviciilor de specialitate din cadrul aparatului de specialitate al preşedintelui Consiliului Judeţean în domeniile educaţie, spaţiu locativ, autoritate tutelară. </w:t>
      </w:r>
    </w:p>
    <w:p w:rsidR="0097465B" w:rsidRPr="006B291C"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Art.1</w:t>
      </w:r>
      <w:r w:rsidR="0001265E" w:rsidRPr="006B291C">
        <w:rPr>
          <w:rFonts w:ascii="Trebuchet MS" w:hAnsi="Trebuchet MS" w:cs="Arial"/>
          <w:sz w:val="22"/>
          <w:szCs w:val="22"/>
          <w:lang w:val="ro-RO"/>
        </w:rPr>
        <w:t>6</w:t>
      </w:r>
      <w:r w:rsidRPr="006B291C">
        <w:rPr>
          <w:rFonts w:ascii="Trebuchet MS" w:hAnsi="Trebuchet MS" w:cs="Arial"/>
          <w:sz w:val="22"/>
          <w:szCs w:val="22"/>
          <w:lang w:val="ro-RO"/>
        </w:rPr>
        <w:t>Preşedintele colegiului director este secretarul general al judeţului.</w:t>
      </w:r>
    </w:p>
    <w:p w:rsidR="0097465B" w:rsidRPr="006B291C"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Art.1</w:t>
      </w:r>
      <w:r w:rsidR="0001265E" w:rsidRPr="006B291C">
        <w:rPr>
          <w:rFonts w:ascii="Trebuchet MS" w:hAnsi="Trebuchet MS" w:cs="Arial"/>
          <w:sz w:val="22"/>
          <w:szCs w:val="22"/>
          <w:lang w:val="ro-RO"/>
        </w:rPr>
        <w:t>7</w:t>
      </w:r>
      <w:r w:rsidRPr="006B291C">
        <w:rPr>
          <w:rFonts w:ascii="Trebuchet MS" w:hAnsi="Trebuchet MS" w:cs="Arial"/>
          <w:sz w:val="22"/>
          <w:szCs w:val="22"/>
          <w:lang w:val="ro-RO"/>
        </w:rPr>
        <w:t xml:space="preserve"> În situaţia în care preşedintele colegiului director nu îşi poate exercita atribuţiile, acestea sunt exercitate de către directorul general sau, după caz, de către directorul general adjunct al Direcţiei generale, numit prin dispoziţie a directorului executiv/general.</w:t>
      </w:r>
    </w:p>
    <w:p w:rsidR="0097465B" w:rsidRPr="006B291C"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Art.</w:t>
      </w:r>
      <w:r w:rsidR="0001265E" w:rsidRPr="006B291C">
        <w:rPr>
          <w:rFonts w:ascii="Trebuchet MS" w:hAnsi="Trebuchet MS" w:cs="Arial"/>
          <w:sz w:val="22"/>
          <w:szCs w:val="22"/>
          <w:lang w:val="ro-RO"/>
        </w:rPr>
        <w:t>18</w:t>
      </w:r>
      <w:r w:rsidRPr="006B291C">
        <w:rPr>
          <w:rFonts w:ascii="Trebuchet MS" w:hAnsi="Trebuchet MS" w:cs="Arial"/>
          <w:sz w:val="22"/>
          <w:szCs w:val="22"/>
          <w:lang w:val="ro-RO"/>
        </w:rPr>
        <w:t xml:space="preserve"> Organizarea, funcţionareaşiatribuţiile colegiului director se stabilesc prin regulamentul de organizare şifuncţionare a Direcţiei generale.</w:t>
      </w:r>
    </w:p>
    <w:p w:rsidR="0097465B" w:rsidRPr="006B291C"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Colegiul director se întruneşte în şedinţă ordinară trimestrial, la convocarea directorului general, precum şi în şedinţă extraordinară, ori de câte ori este necesar, la cererea directorului general, a preşedintelui colegiului director sau a unuia dintre directorii generali adjuncţi.</w:t>
      </w:r>
    </w:p>
    <w:p w:rsidR="0097465B" w:rsidRPr="006B291C"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La şedinţele colegiului director pot participa, fără drept de vot, preşedintele consiliului judeţean, membrii comisiei pentru protecţia copilului, ai comisiei de evaluare a persoanelor adulte cu handicap şialţi consilieri judeţeni, precum şi alte persoane invitate de colegiul director.</w:t>
      </w:r>
    </w:p>
    <w:p w:rsidR="0097465B" w:rsidRPr="006B291C"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Art.</w:t>
      </w:r>
      <w:r w:rsidR="0001265E" w:rsidRPr="006B291C">
        <w:rPr>
          <w:rFonts w:ascii="Trebuchet MS" w:hAnsi="Trebuchet MS" w:cs="Arial"/>
          <w:sz w:val="22"/>
          <w:szCs w:val="22"/>
          <w:lang w:val="ro-RO"/>
        </w:rPr>
        <w:t>19</w:t>
      </w:r>
      <w:r w:rsidRPr="006B291C">
        <w:rPr>
          <w:rStyle w:val="Accentuaresubtil"/>
          <w:b/>
          <w:color w:val="auto"/>
          <w:lang w:val="ro-RO"/>
        </w:rPr>
        <w:t>Colegiul director îndeplineşte următoarele atribuţii principale</w:t>
      </w:r>
      <w:r w:rsidRPr="006B291C">
        <w:rPr>
          <w:rFonts w:ascii="Trebuchet MS" w:hAnsi="Trebuchet MS" w:cs="Arial"/>
          <w:sz w:val="22"/>
          <w:szCs w:val="22"/>
          <w:lang w:val="ro-RO"/>
        </w:rPr>
        <w:t>:</w:t>
      </w:r>
    </w:p>
    <w:p w:rsidR="004F3395" w:rsidRPr="006B291C" w:rsidRDefault="004F3395" w:rsidP="004F3395">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a) analizează activitatea Direcţiei generale; propune directorului general măsurile necesare pentru îmbunătăţireaactivităţilorDirecţiei generale;</w:t>
      </w:r>
    </w:p>
    <w:p w:rsidR="0030347B" w:rsidRPr="006B291C" w:rsidRDefault="004F3395" w:rsidP="004F3395">
      <w:pPr>
        <w:widowControl w:val="0"/>
        <w:autoSpaceDE w:val="0"/>
        <w:autoSpaceDN w:val="0"/>
        <w:adjustRightInd w:val="0"/>
        <w:spacing w:after="120" w:line="276" w:lineRule="auto"/>
        <w:ind w:firstLine="360"/>
        <w:jc w:val="both"/>
        <w:rPr>
          <w:rFonts w:ascii="Trebuchet MS" w:hAnsi="Trebuchet MS" w:cs="Courier New"/>
          <w:sz w:val="22"/>
          <w:szCs w:val="22"/>
          <w:shd w:val="clear" w:color="auto" w:fill="FFFFFF"/>
          <w:lang w:val="es-ES"/>
        </w:rPr>
      </w:pPr>
      <w:r w:rsidRPr="006B291C">
        <w:rPr>
          <w:rFonts w:ascii="Trebuchet MS" w:hAnsi="Trebuchet MS" w:cs="Arial"/>
          <w:sz w:val="22"/>
          <w:szCs w:val="22"/>
          <w:lang w:val="ro-RO"/>
        </w:rPr>
        <w:t xml:space="preserve">b) </w:t>
      </w:r>
      <w:r w:rsidR="0030347B" w:rsidRPr="006B291C">
        <w:rPr>
          <w:rFonts w:ascii="Trebuchet MS" w:hAnsi="Trebuchet MS" w:cs="Courier New"/>
          <w:sz w:val="22"/>
          <w:szCs w:val="22"/>
          <w:shd w:val="clear" w:color="auto" w:fill="FFFFFF"/>
          <w:lang w:val="es-ES"/>
        </w:rPr>
        <w:t>avizează proiectul bugetului propriu al Direcţiei generale şi contul de încheiere a exerciţiului bugetar;</w:t>
      </w:r>
    </w:p>
    <w:p w:rsidR="004F3395" w:rsidRPr="006B291C" w:rsidRDefault="004F3395" w:rsidP="004F3395">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c) avizează proiectul strategiei şi rapoartelor elaborate de directorul general al Direcţieigenerale;avizul este consultativ;</w:t>
      </w:r>
    </w:p>
    <w:p w:rsidR="004F3395" w:rsidRPr="006B291C" w:rsidRDefault="004F3395" w:rsidP="004F3395">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d) eliberează avizul consultativ pentru propunerea de modificare a structurii organizatorice şi a regulamentului de organizare şifuncţionare ale Direcţiei generale, precum şi rectificarea bugetului, în vederea îmbunătăţiriiactivităţii acesteia;</w:t>
      </w:r>
    </w:p>
    <w:p w:rsidR="004F3395" w:rsidRPr="006B291C" w:rsidRDefault="004F3395" w:rsidP="004F3395">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e) propune consiliului judeţean înstrăinarea mijloacelor fixe din patrimoniul Direcţiei generale, </w:t>
      </w:r>
      <w:r w:rsidRPr="006B291C">
        <w:rPr>
          <w:rFonts w:ascii="Trebuchet MS" w:hAnsi="Trebuchet MS" w:cs="Arial"/>
          <w:sz w:val="22"/>
          <w:szCs w:val="22"/>
          <w:lang w:val="ro-RO"/>
        </w:rPr>
        <w:lastRenderedPageBreak/>
        <w:t>altele decât bunurile imobile, prin licitaţie publică organizată în condiţiile legii;</w:t>
      </w:r>
    </w:p>
    <w:p w:rsidR="004F3395" w:rsidRPr="006B291C" w:rsidRDefault="004F3395" w:rsidP="004F3395">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f) propune consiliului judeţean concesionarea sau închirierea de bunuri ori servicii de către Direcţia generală, în condiţiile legii; </w:t>
      </w:r>
    </w:p>
    <w:p w:rsidR="004F3395" w:rsidRPr="006B291C" w:rsidRDefault="004F3395" w:rsidP="004F3395">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g) eliberează avizul consultativ pentru statul de funcții, cu încadrarea în resursele financiare alocate de consiliul judeţean.</w:t>
      </w:r>
    </w:p>
    <w:p w:rsidR="0097465B" w:rsidRPr="006B291C"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Art.2</w:t>
      </w:r>
      <w:r w:rsidR="0001265E" w:rsidRPr="006B291C">
        <w:rPr>
          <w:rFonts w:ascii="Trebuchet MS" w:hAnsi="Trebuchet MS" w:cs="Arial"/>
          <w:sz w:val="22"/>
          <w:szCs w:val="22"/>
          <w:lang w:val="ro-RO"/>
        </w:rPr>
        <w:t>0</w:t>
      </w:r>
      <w:r w:rsidRPr="006B291C">
        <w:rPr>
          <w:rFonts w:ascii="Trebuchet MS" w:hAnsi="Trebuchet MS" w:cs="Arial"/>
          <w:sz w:val="22"/>
          <w:szCs w:val="22"/>
          <w:lang w:val="ro-RO"/>
        </w:rPr>
        <w:t xml:space="preserve"> Colegiul director îndeplineşteşi alte atribuţii stabilite de lege sau prin hotărâre a consiliului judeţean.</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Şedinţele colegiului director se desfăşoară în prezenţa a cel puţin două treimi din numărul membrilor săi şi a preşedintelui. </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În exercitarea atribuţiilor ce îi revin colegiul director adoptă hotărâri cu votul a jumătate plus unu din totalul membrilor săi.</w:t>
      </w:r>
    </w:p>
    <w:p w:rsidR="0097465B" w:rsidRPr="006B291C"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Art.2</w:t>
      </w:r>
      <w:r w:rsidR="0001265E" w:rsidRPr="006B291C">
        <w:rPr>
          <w:rFonts w:ascii="Trebuchet MS" w:hAnsi="Trebuchet MS" w:cs="Arial"/>
          <w:bCs/>
          <w:sz w:val="22"/>
          <w:szCs w:val="22"/>
          <w:lang w:val="ro-RO"/>
        </w:rPr>
        <w:t>1</w:t>
      </w:r>
      <w:r w:rsidRPr="006B291C">
        <w:rPr>
          <w:rFonts w:ascii="Trebuchet MS" w:hAnsi="Trebuchet MS" w:cs="Arial"/>
          <w:bCs/>
          <w:iCs/>
          <w:sz w:val="22"/>
          <w:szCs w:val="22"/>
          <w:lang w:val="ro-RO"/>
        </w:rPr>
        <w:t>Directorul general</w:t>
      </w:r>
      <w:r w:rsidRPr="006B291C">
        <w:rPr>
          <w:rFonts w:ascii="Trebuchet MS" w:hAnsi="Trebuchet MS" w:cs="Arial"/>
          <w:sz w:val="22"/>
          <w:szCs w:val="22"/>
          <w:lang w:val="ro-RO"/>
        </w:rPr>
        <w:t xml:space="preserve"> al Direcţiei asigura conducerea acesteia şi răspunde de buna ei funcţionare în îndeplinirea atribuţiilor ce iî revin.</w:t>
      </w:r>
    </w:p>
    <w:p w:rsidR="0097465B" w:rsidRPr="006B291C"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 xml:space="preserve">Directorul general este ajutat de 3 directori generali adjuncţi dintre care unul coordonează activitatea din domeniul economic şi administrativ, unul coordonează activitatea din domeniul protecţiei drepturilor copilului şi unul coordonează activitatea în domeniul </w:t>
      </w:r>
      <w:r w:rsidRPr="006B291C">
        <w:rPr>
          <w:rFonts w:ascii="Trebuchet MS" w:hAnsi="Trebuchet MS" w:cs="Arial"/>
          <w:bCs/>
          <w:sz w:val="22"/>
          <w:szCs w:val="22"/>
          <w:lang w:val="ro-RO"/>
        </w:rPr>
        <w:t>asistenței sociale pentru persoaneadulte</w:t>
      </w:r>
      <w:r w:rsidRPr="006B291C">
        <w:rPr>
          <w:rFonts w:ascii="Trebuchet MS" w:hAnsi="Trebuchet MS" w:cs="Arial"/>
          <w:sz w:val="22"/>
          <w:szCs w:val="22"/>
          <w:lang w:val="ro-RO"/>
        </w:rPr>
        <w:t>.</w:t>
      </w:r>
    </w:p>
    <w:p w:rsidR="0097465B" w:rsidRPr="006B291C"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Directorul general reprezintă Direcţia generala în relaţiile cu autorităţileşiinstitutiile publice, cu persoanele fizice şi juridice din tara şi din străinătate, precum şi în justiţie.</w:t>
      </w:r>
    </w:p>
    <w:p w:rsidR="0097465B" w:rsidRPr="006B291C"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Art.2</w:t>
      </w:r>
      <w:r w:rsidR="0001265E" w:rsidRPr="006B291C">
        <w:rPr>
          <w:rFonts w:ascii="Trebuchet MS" w:hAnsi="Trebuchet MS" w:cs="Arial"/>
          <w:bCs/>
          <w:sz w:val="22"/>
          <w:szCs w:val="22"/>
          <w:lang w:val="ro-RO"/>
        </w:rPr>
        <w:t>2</w:t>
      </w:r>
      <w:r w:rsidR="007C1501" w:rsidRPr="006B291C">
        <w:rPr>
          <w:rFonts w:ascii="Trebuchet MS" w:hAnsi="Trebuchet MS" w:cs="Arial"/>
          <w:bCs/>
          <w:sz w:val="22"/>
          <w:szCs w:val="22"/>
          <w:lang w:val="ro-RO"/>
        </w:rPr>
        <w:t xml:space="preserve">Președintele Consiliului Județean Mureș </w:t>
      </w:r>
      <w:r w:rsidR="007C1501" w:rsidRPr="006B291C">
        <w:rPr>
          <w:rFonts w:ascii="Trebuchet MS" w:hAnsi="Trebuchet MS" w:cs="Arial"/>
          <w:sz w:val="22"/>
          <w:szCs w:val="22"/>
          <w:lang w:val="ro-RO"/>
        </w:rPr>
        <w:t xml:space="preserve">numeşte, sancţioneazăşi dispune suspendarea, modificarea şi încetarea raporturilor de serviciu, în condiţiile legii, pentru </w:t>
      </w:r>
      <w:r w:rsidRPr="006B291C">
        <w:rPr>
          <w:rFonts w:ascii="Trebuchet MS" w:hAnsi="Trebuchet MS" w:cs="Arial"/>
          <w:sz w:val="22"/>
          <w:szCs w:val="22"/>
          <w:lang w:val="ro-RO"/>
        </w:rPr>
        <w:t>Directorul general.</w:t>
      </w:r>
    </w:p>
    <w:p w:rsidR="0097465B" w:rsidRPr="006B291C" w:rsidRDefault="0097465B" w:rsidP="0001265E">
      <w:pPr>
        <w:widowControl w:val="0"/>
        <w:autoSpaceDE w:val="0"/>
        <w:autoSpaceDN w:val="0"/>
        <w:adjustRightInd w:val="0"/>
        <w:spacing w:after="120" w:line="276" w:lineRule="auto"/>
        <w:jc w:val="both"/>
        <w:rPr>
          <w:rStyle w:val="Accentuaresubtil"/>
          <w:rFonts w:ascii="Trebuchet MS" w:hAnsi="Trebuchet MS"/>
          <w:b/>
          <w:i w:val="0"/>
          <w:color w:val="auto"/>
        </w:rPr>
      </w:pPr>
      <w:r w:rsidRPr="006B291C">
        <w:rPr>
          <w:rFonts w:ascii="Trebuchet MS" w:hAnsi="Trebuchet MS" w:cs="Arial"/>
          <w:bCs/>
          <w:sz w:val="22"/>
          <w:szCs w:val="22"/>
          <w:lang w:val="ro-RO"/>
        </w:rPr>
        <w:t>Art.2</w:t>
      </w:r>
      <w:r w:rsidR="0001265E" w:rsidRPr="006B291C">
        <w:rPr>
          <w:rFonts w:ascii="Trebuchet MS" w:hAnsi="Trebuchet MS" w:cs="Arial"/>
          <w:bCs/>
          <w:sz w:val="22"/>
          <w:szCs w:val="22"/>
          <w:lang w:val="ro-RO"/>
        </w:rPr>
        <w:t>3</w:t>
      </w:r>
      <w:r w:rsidRPr="006B291C">
        <w:rPr>
          <w:rStyle w:val="Accentuaresubtil"/>
          <w:rFonts w:ascii="Trebuchet MS" w:hAnsi="Trebuchet MS"/>
          <w:b/>
          <w:i w:val="0"/>
          <w:color w:val="auto"/>
        </w:rPr>
        <w:t xml:space="preserve">Directorul General </w:t>
      </w:r>
      <w:r w:rsidRPr="006B291C">
        <w:rPr>
          <w:rStyle w:val="Accentuaresubtil"/>
          <w:rFonts w:ascii="Trebuchet MS" w:hAnsi="Trebuchet MS"/>
          <w:i w:val="0"/>
          <w:color w:val="auto"/>
          <w:sz w:val="22"/>
          <w:szCs w:val="22"/>
        </w:rPr>
        <w:t>are următoareleatribuţii</w:t>
      </w:r>
      <w:r w:rsidRPr="006B291C">
        <w:rPr>
          <w:rStyle w:val="Accentuaresubtil"/>
          <w:rFonts w:ascii="Trebuchet MS" w:hAnsi="Trebuchet MS"/>
          <w:b/>
          <w:i w:val="0"/>
          <w:color w:val="auto"/>
        </w:rPr>
        <w:t>:</w:t>
      </w:r>
    </w:p>
    <w:p w:rsidR="0097465B" w:rsidRPr="006B291C" w:rsidRDefault="0097465B">
      <w:pPr>
        <w:widowControl w:val="0"/>
        <w:numPr>
          <w:ilvl w:val="0"/>
          <w:numId w:val="14"/>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exercită atribuţiile ce revin Direcţiei generale în calitate de persoana juridică;</w:t>
      </w:r>
    </w:p>
    <w:p w:rsidR="0097465B" w:rsidRPr="006B291C" w:rsidRDefault="0097465B">
      <w:pPr>
        <w:widowControl w:val="0"/>
        <w:numPr>
          <w:ilvl w:val="0"/>
          <w:numId w:val="14"/>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exercită funcţia de ordonator secundar de credite;</w:t>
      </w:r>
    </w:p>
    <w:p w:rsidR="0097465B" w:rsidRPr="006B291C" w:rsidRDefault="0097465B">
      <w:pPr>
        <w:widowControl w:val="0"/>
        <w:numPr>
          <w:ilvl w:val="0"/>
          <w:numId w:val="14"/>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întocmeşte proiectul bugetului propriu al Direcţiei generale şi contul de încheiere a exerciţiului bugetar, pe care le supune avizării Colegiului Director şi aprobării consiliului judeţean,</w:t>
      </w:r>
    </w:p>
    <w:p w:rsidR="0097465B" w:rsidRPr="006B291C" w:rsidRDefault="0097465B">
      <w:pPr>
        <w:widowControl w:val="0"/>
        <w:numPr>
          <w:ilvl w:val="0"/>
          <w:numId w:val="14"/>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coordonează procesul de elaborare și supune aprobării Consiliului judeţean, proiectul strategiei anuale, pe termen mediu şi lung, de restructurare, organizare şi dezvoltare a sistemului de asistenţă socială şiprotecţie a drepturilor copilului, având avizul Colegiului Director;</w:t>
      </w:r>
    </w:p>
    <w:p w:rsidR="0097465B" w:rsidRPr="006B291C" w:rsidRDefault="0097465B">
      <w:pPr>
        <w:widowControl w:val="0"/>
        <w:numPr>
          <w:ilvl w:val="0"/>
          <w:numId w:val="14"/>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coordonează elaborarea rapoartelor generale privind activitatea de asistenţă socială stadiul implementării strategiilor prevăzute la lit d) și propunerile de măsuri pentru îmbunătăţirea acestei activităţi, pe care le prezintă spre avizare Colegiului Director şi apoi Comisiei pentru protecţia copilului;</w:t>
      </w:r>
    </w:p>
    <w:p w:rsidR="0097465B" w:rsidRPr="006B291C" w:rsidRDefault="0097465B">
      <w:pPr>
        <w:widowControl w:val="0"/>
        <w:numPr>
          <w:ilvl w:val="0"/>
          <w:numId w:val="14"/>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elaborează Statul de personal al Direcţiei generale; numeşteşi eliberează din funcţie personalul din cadrul Direcţiei generale, potrivit legii; </w:t>
      </w:r>
    </w:p>
    <w:p w:rsidR="0097465B" w:rsidRPr="006B291C" w:rsidRDefault="0097465B">
      <w:pPr>
        <w:widowControl w:val="0"/>
        <w:numPr>
          <w:ilvl w:val="0"/>
          <w:numId w:val="14"/>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elaborează şi propune spre aprobare consiliului judeţean, Statul de funcţii al Direcţiei generale, având avizul Colegiului Director;</w:t>
      </w:r>
    </w:p>
    <w:p w:rsidR="0097465B" w:rsidRPr="006B291C" w:rsidRDefault="0097465B">
      <w:pPr>
        <w:widowControl w:val="0"/>
        <w:numPr>
          <w:ilvl w:val="0"/>
          <w:numId w:val="14"/>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controlează activitatea personalului din cadrul Direcţiei generale şi aplica sancţiuni </w:t>
      </w:r>
      <w:r w:rsidRPr="006B291C">
        <w:rPr>
          <w:rFonts w:ascii="Trebuchet MS" w:hAnsi="Trebuchet MS" w:cs="Arial"/>
          <w:sz w:val="22"/>
          <w:szCs w:val="22"/>
          <w:lang w:val="ro-RO"/>
        </w:rPr>
        <w:lastRenderedPageBreak/>
        <w:t>disciplinare, în onformitate cu prevederile legalel;</w:t>
      </w:r>
    </w:p>
    <w:p w:rsidR="0097465B" w:rsidRPr="006B291C" w:rsidRDefault="0097465B">
      <w:pPr>
        <w:widowControl w:val="0"/>
        <w:numPr>
          <w:ilvl w:val="0"/>
          <w:numId w:val="14"/>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este vicepreşedintele Comisiei pentru protecţia copilului şi reprezintă Direcţia generala în relaţiile cu aceasta;</w:t>
      </w:r>
    </w:p>
    <w:p w:rsidR="0097465B" w:rsidRPr="006B291C" w:rsidRDefault="0097465B">
      <w:pPr>
        <w:widowControl w:val="0"/>
        <w:numPr>
          <w:ilvl w:val="0"/>
          <w:numId w:val="14"/>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asigură executarea hotărârilor Comisiei pentru protecţia copilului.</w:t>
      </w:r>
      <w:r w:rsidRPr="006B291C">
        <w:rPr>
          <w:rFonts w:ascii="Trebuchet MS" w:hAnsi="Trebuchet MS" w:cs="Arial"/>
          <w:sz w:val="22"/>
          <w:szCs w:val="22"/>
          <w:lang w:val="ro-RO"/>
        </w:rPr>
        <w:tab/>
      </w:r>
    </w:p>
    <w:p w:rsidR="0097465B" w:rsidRPr="006B291C" w:rsidRDefault="0097465B">
      <w:pPr>
        <w:widowControl w:val="0"/>
        <w:numPr>
          <w:ilvl w:val="0"/>
          <w:numId w:val="14"/>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iCs/>
          <w:sz w:val="22"/>
          <w:szCs w:val="22"/>
          <w:lang w:val="ro-RO" w:eastAsia="ro-RO"/>
        </w:rPr>
        <w:t>dispune, măsurile de control necesare pentru implementarea şi dezvoltarea sistemului de control intern managerial, inclusiv pentru actualizarea registrelor de riscuri şi a procedurilor formalizate pe procese sau activităţi, care pot fi proceduri de sistem şi proceduri operaţionale.</w:t>
      </w:r>
    </w:p>
    <w:p w:rsidR="0097465B" w:rsidRPr="006B291C" w:rsidRDefault="0097465B">
      <w:pPr>
        <w:widowControl w:val="0"/>
        <w:numPr>
          <w:ilvl w:val="0"/>
          <w:numId w:val="14"/>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iCs/>
          <w:sz w:val="22"/>
          <w:szCs w:val="22"/>
          <w:lang w:val="ro-RO" w:eastAsia="ro-RO"/>
        </w:rPr>
        <w:t>Dispune constituirea  Comisiei de monitorizare,în vederea monitorizării, coordonării şi îndrumării metodologice a implementării şi dezvoltării sistemului de control intern managerial și a Echipei de Gestionare a Riscurilor la nivelul instituției,</w:t>
      </w:r>
    </w:p>
    <w:p w:rsidR="0097465B" w:rsidRPr="006B291C" w:rsidRDefault="0097465B">
      <w:pPr>
        <w:widowControl w:val="0"/>
        <w:numPr>
          <w:ilvl w:val="0"/>
          <w:numId w:val="14"/>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Directorul general îndeplineşteşi alte atribuţii prevăzute de lege sau stabilite prin hotărâre a consiliului judeţean</w:t>
      </w:r>
    </w:p>
    <w:p w:rsidR="0097465B" w:rsidRPr="006B291C"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Art.2</w:t>
      </w:r>
      <w:r w:rsidR="0001265E" w:rsidRPr="006B291C">
        <w:rPr>
          <w:rFonts w:ascii="Trebuchet MS" w:hAnsi="Trebuchet MS" w:cs="Arial"/>
          <w:bCs/>
          <w:sz w:val="22"/>
          <w:szCs w:val="22"/>
          <w:lang w:val="ro-RO"/>
        </w:rPr>
        <w:t>4</w:t>
      </w:r>
      <w:r w:rsidRPr="006B291C">
        <w:rPr>
          <w:rFonts w:ascii="Trebuchet MS" w:hAnsi="Trebuchet MS" w:cs="Arial"/>
          <w:sz w:val="22"/>
          <w:szCs w:val="22"/>
          <w:lang w:val="ro-RO"/>
        </w:rPr>
        <w:t>În exercitarea atribuţiilor ce îi revin, directorul general emite dispoziţii.</w:t>
      </w:r>
    </w:p>
    <w:p w:rsidR="0097465B" w:rsidRPr="006B291C"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Art.2</w:t>
      </w:r>
      <w:r w:rsidR="0001265E" w:rsidRPr="006B291C">
        <w:rPr>
          <w:rFonts w:ascii="Trebuchet MS" w:hAnsi="Trebuchet MS" w:cs="Arial"/>
          <w:sz w:val="22"/>
          <w:szCs w:val="22"/>
          <w:lang w:val="ro-RO"/>
        </w:rPr>
        <w:t>5</w:t>
      </w:r>
      <w:r w:rsidR="00095D54" w:rsidRPr="006B291C">
        <w:rPr>
          <w:rFonts w:ascii="Trebuchet MS" w:hAnsi="Trebuchet MS" w:cs="Arial"/>
          <w:sz w:val="22"/>
          <w:szCs w:val="22"/>
          <w:lang w:val="ro-RO"/>
        </w:rPr>
        <w:t>Numirea și încetarea raportului de serviciu, în condițiile legii, pentru di</w:t>
      </w:r>
      <w:r w:rsidRPr="006B291C">
        <w:rPr>
          <w:rFonts w:ascii="Trebuchet MS" w:hAnsi="Trebuchet MS" w:cs="Arial"/>
          <w:sz w:val="22"/>
          <w:szCs w:val="22"/>
          <w:lang w:val="ro-RO"/>
        </w:rPr>
        <w:t>rectorul general</w:t>
      </w:r>
      <w:r w:rsidR="00095D54" w:rsidRPr="006B291C">
        <w:rPr>
          <w:rFonts w:ascii="Trebuchet MS" w:hAnsi="Trebuchet MS" w:cs="Arial"/>
          <w:sz w:val="22"/>
          <w:szCs w:val="22"/>
          <w:lang w:val="ro-RO"/>
        </w:rPr>
        <w:t xml:space="preserve"> al Direcției Generale de Asistență Socială și Protecția Copilului Mureș</w:t>
      </w:r>
      <w:r w:rsidRPr="006B291C">
        <w:rPr>
          <w:rFonts w:ascii="Trebuchet MS" w:hAnsi="Trebuchet MS" w:cs="Arial"/>
          <w:sz w:val="22"/>
          <w:szCs w:val="22"/>
          <w:lang w:val="ro-RO"/>
        </w:rPr>
        <w:t xml:space="preserve"> se realizează prin </w:t>
      </w:r>
      <w:r w:rsidR="00095D54" w:rsidRPr="006B291C">
        <w:rPr>
          <w:rFonts w:ascii="Trebuchet MS" w:hAnsi="Trebuchet MS" w:cs="Arial"/>
          <w:sz w:val="22"/>
          <w:szCs w:val="22"/>
          <w:lang w:val="ro-RO"/>
        </w:rPr>
        <w:t xml:space="preserve">dispoziție </w:t>
      </w:r>
      <w:r w:rsidRPr="006B291C">
        <w:rPr>
          <w:rFonts w:ascii="Trebuchet MS" w:hAnsi="Trebuchet MS" w:cs="Arial"/>
          <w:sz w:val="22"/>
          <w:szCs w:val="22"/>
          <w:lang w:val="ro-RO"/>
        </w:rPr>
        <w:t>a</w:t>
      </w:r>
      <w:r w:rsidR="00095D54" w:rsidRPr="006B291C">
        <w:rPr>
          <w:rFonts w:ascii="Trebuchet MS" w:hAnsi="Trebuchet MS" w:cs="Arial"/>
          <w:sz w:val="22"/>
          <w:szCs w:val="22"/>
          <w:lang w:val="ro-RO"/>
        </w:rPr>
        <w:t xml:space="preserve"> Președintelui</w:t>
      </w:r>
      <w:r w:rsidRPr="006B291C">
        <w:rPr>
          <w:rFonts w:ascii="Trebuchet MS" w:hAnsi="Trebuchet MS" w:cs="Arial"/>
          <w:sz w:val="22"/>
          <w:szCs w:val="22"/>
          <w:lang w:val="ro-RO"/>
        </w:rPr>
        <w:t xml:space="preserve"> Consiliului Judeţean</w:t>
      </w:r>
      <w:r w:rsidR="00095D54" w:rsidRPr="006B291C">
        <w:rPr>
          <w:rFonts w:ascii="Trebuchet MS" w:hAnsi="Trebuchet MS" w:cs="Arial"/>
          <w:sz w:val="22"/>
          <w:szCs w:val="22"/>
          <w:lang w:val="ro-RO"/>
        </w:rPr>
        <w:t xml:space="preserve"> Mureș.</w:t>
      </w:r>
    </w:p>
    <w:p w:rsidR="0097465B" w:rsidRPr="006B291C"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Art.2</w:t>
      </w:r>
      <w:r w:rsidR="0001265E" w:rsidRPr="006B291C">
        <w:rPr>
          <w:rFonts w:ascii="Trebuchet MS" w:hAnsi="Trebuchet MS" w:cs="Arial"/>
          <w:sz w:val="22"/>
          <w:szCs w:val="22"/>
          <w:lang w:val="ro-RO"/>
        </w:rPr>
        <w:t>6</w:t>
      </w:r>
      <w:r w:rsidR="00095D54" w:rsidRPr="006B291C">
        <w:rPr>
          <w:rFonts w:ascii="Trebuchet MS" w:hAnsi="Trebuchet MS" w:cs="Arial"/>
          <w:sz w:val="22"/>
          <w:szCs w:val="22"/>
          <w:lang w:val="ro-RO"/>
        </w:rPr>
        <w:t>Președintelui Consiliului Judeţean Mureșsancţioneazăşi dispune suspendarea și modificarea raportului de serviciu pentru</w:t>
      </w:r>
      <w:r w:rsidRPr="006B291C">
        <w:rPr>
          <w:rFonts w:ascii="Trebuchet MS" w:hAnsi="Trebuchet MS" w:cs="Arial"/>
          <w:sz w:val="22"/>
          <w:szCs w:val="22"/>
          <w:lang w:val="ro-RO"/>
        </w:rPr>
        <w:t xml:space="preserve"> directorului general </w:t>
      </w:r>
      <w:r w:rsidR="00095D54" w:rsidRPr="006B291C">
        <w:rPr>
          <w:rFonts w:ascii="Trebuchet MS" w:hAnsi="Trebuchet MS" w:cs="Arial"/>
          <w:sz w:val="22"/>
          <w:szCs w:val="22"/>
          <w:lang w:val="ro-RO"/>
        </w:rPr>
        <w:t>al Direcției Generale de Asistență Socială și Protecția Copilului Mureș</w:t>
      </w:r>
      <w:r w:rsidRPr="006B291C">
        <w:rPr>
          <w:rFonts w:ascii="Trebuchet MS" w:hAnsi="Trebuchet MS" w:cs="Arial"/>
          <w:sz w:val="22"/>
          <w:szCs w:val="22"/>
          <w:lang w:val="ro-RO"/>
        </w:rPr>
        <w:t>.</w:t>
      </w:r>
    </w:p>
    <w:p w:rsidR="0097465B" w:rsidRPr="006B291C"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Art.2</w:t>
      </w:r>
      <w:r w:rsidR="0001265E" w:rsidRPr="006B291C">
        <w:rPr>
          <w:rFonts w:ascii="Trebuchet MS" w:hAnsi="Trebuchet MS" w:cs="Arial"/>
          <w:bCs/>
          <w:sz w:val="22"/>
          <w:szCs w:val="22"/>
          <w:lang w:val="ro-RO"/>
        </w:rPr>
        <w:t>7</w:t>
      </w:r>
      <w:r w:rsidRPr="006B291C">
        <w:rPr>
          <w:rFonts w:ascii="Trebuchet MS" w:hAnsi="Trebuchet MS" w:cs="Arial"/>
          <w:sz w:val="22"/>
          <w:szCs w:val="22"/>
          <w:lang w:val="ro-RO"/>
        </w:rPr>
        <w:t>În absenţa directorului general, atribuţiile acestuia se exercită de unul dintre directorii generali adjuncţi, desemnat prin dispoziţie a directorului general. În dispoziţie vor fi menţionate expres atribuţiile delegate directorului general adjunct.</w:t>
      </w:r>
    </w:p>
    <w:p w:rsidR="0097465B" w:rsidRPr="006B291C"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Art.</w:t>
      </w:r>
      <w:r w:rsidR="0001265E" w:rsidRPr="006B291C">
        <w:rPr>
          <w:rFonts w:ascii="Trebuchet MS" w:hAnsi="Trebuchet MS" w:cs="Arial"/>
          <w:bCs/>
          <w:sz w:val="22"/>
          <w:szCs w:val="22"/>
          <w:lang w:val="ro-RO"/>
        </w:rPr>
        <w:t>28</w:t>
      </w:r>
      <w:r w:rsidRPr="006B291C">
        <w:rPr>
          <w:rFonts w:ascii="Trebuchet MS" w:hAnsi="Trebuchet MS" w:cs="Arial"/>
          <w:sz w:val="22"/>
          <w:szCs w:val="22"/>
          <w:lang w:val="ro-RO"/>
        </w:rPr>
        <w:t>Directorul general poate delega prin dispoziţie unele din atribuţiile de conducere către unul dintre directorii generali adjuncţi.</w:t>
      </w:r>
    </w:p>
    <w:p w:rsidR="004D0E1C" w:rsidRPr="006B291C" w:rsidRDefault="004D0E1C" w:rsidP="0001265E">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Art.</w:t>
      </w:r>
      <w:r w:rsidR="00595CB1" w:rsidRPr="006B291C">
        <w:rPr>
          <w:rFonts w:ascii="Trebuchet MS" w:hAnsi="Trebuchet MS" w:cs="Arial"/>
          <w:sz w:val="22"/>
          <w:szCs w:val="22"/>
          <w:lang w:val="ro-RO"/>
        </w:rPr>
        <w:t xml:space="preserve">29 </w:t>
      </w:r>
      <w:r w:rsidRPr="006B291C">
        <w:rPr>
          <w:rFonts w:ascii="Trebuchet MS" w:hAnsi="Trebuchet MS" w:cs="Arial"/>
          <w:sz w:val="22"/>
          <w:szCs w:val="22"/>
          <w:lang w:val="ro-RO"/>
        </w:rPr>
        <w:t>C</w:t>
      </w:r>
      <w:r w:rsidRPr="006B291C">
        <w:rPr>
          <w:rFonts w:ascii="Trebuchet MS" w:hAnsi="Trebuchet MS"/>
          <w:iCs/>
          <w:sz w:val="22"/>
          <w:szCs w:val="22"/>
          <w:lang w:val="es-ES"/>
        </w:rPr>
        <w:t>onduce sedintele Comitetului pentru accelerarea procesului de dezinstituţionalizare şi de prevenire a instituţionalizării constituit la nivelul judeţului Mures.</w:t>
      </w:r>
    </w:p>
    <w:p w:rsidR="0097465B" w:rsidRPr="006B291C" w:rsidRDefault="0001265E" w:rsidP="0001265E">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Art.</w:t>
      </w:r>
      <w:r w:rsidR="00595CB1" w:rsidRPr="006B291C">
        <w:rPr>
          <w:rFonts w:ascii="Trebuchet MS" w:hAnsi="Trebuchet MS" w:cs="Arial"/>
          <w:bCs/>
          <w:sz w:val="22"/>
          <w:szCs w:val="22"/>
          <w:lang w:val="ro-RO"/>
        </w:rPr>
        <w:t>30</w:t>
      </w:r>
      <w:r w:rsidR="0097465B" w:rsidRPr="006B291C">
        <w:rPr>
          <w:rFonts w:ascii="Trebuchet MS" w:hAnsi="Trebuchet MS" w:cs="Arial"/>
          <w:sz w:val="22"/>
          <w:szCs w:val="22"/>
          <w:lang w:val="ro-RO"/>
        </w:rPr>
        <w:t>Directorii generali adjuncţi ajută directorul general în exercitarea şi realizarea atribuţiilor care îi revin.</w:t>
      </w:r>
    </w:p>
    <w:p w:rsidR="0097465B" w:rsidRPr="006B291C"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Directorii generali adjuncţi sunt numiţişieliberaţi din funcţie de directorul general, prin dispoziţie.</w:t>
      </w:r>
    </w:p>
    <w:p w:rsidR="0097465B" w:rsidRPr="006B291C"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Art.</w:t>
      </w:r>
      <w:r w:rsidR="00595CB1" w:rsidRPr="006B291C">
        <w:rPr>
          <w:rFonts w:ascii="Trebuchet MS" w:hAnsi="Trebuchet MS" w:cs="Arial"/>
          <w:bCs/>
          <w:sz w:val="22"/>
          <w:szCs w:val="22"/>
          <w:lang w:val="ro-RO"/>
        </w:rPr>
        <w:t>31</w:t>
      </w:r>
      <w:r w:rsidRPr="006B291C">
        <w:rPr>
          <w:rFonts w:ascii="Trebuchet MS" w:hAnsi="Trebuchet MS" w:cs="Arial"/>
          <w:sz w:val="22"/>
          <w:szCs w:val="22"/>
          <w:lang w:val="ro-RO"/>
        </w:rPr>
        <w:t>Directorii generali adjuncţi ai DGASPC au următoarele atribuţiişi competențe:</w:t>
      </w:r>
    </w:p>
    <w:p w:rsidR="0097465B" w:rsidRPr="006B291C" w:rsidRDefault="0097465B" w:rsidP="00341844">
      <w:pPr>
        <w:widowControl w:val="0"/>
        <w:autoSpaceDE w:val="0"/>
        <w:autoSpaceDN w:val="0"/>
        <w:adjustRightInd w:val="0"/>
        <w:spacing w:after="120" w:line="276" w:lineRule="auto"/>
        <w:jc w:val="both"/>
        <w:rPr>
          <w:rStyle w:val="Accentuaresubtil"/>
          <w:rFonts w:ascii="Trebuchet MS" w:hAnsi="Trebuchet MS"/>
          <w:i w:val="0"/>
          <w:color w:val="auto"/>
          <w:sz w:val="22"/>
          <w:szCs w:val="22"/>
          <w:lang w:val="ro-RO"/>
        </w:rPr>
      </w:pPr>
      <w:r w:rsidRPr="006B291C">
        <w:rPr>
          <w:rFonts w:ascii="Trebuchet MS" w:hAnsi="Trebuchet MS" w:cs="Arial"/>
          <w:b/>
          <w:sz w:val="22"/>
          <w:szCs w:val="22"/>
          <w:lang w:val="ro-RO"/>
        </w:rPr>
        <w:t xml:space="preserve">A. </w:t>
      </w:r>
      <w:r w:rsidRPr="006B291C">
        <w:rPr>
          <w:rStyle w:val="Accentuaresubtil"/>
          <w:rFonts w:ascii="Trebuchet MS" w:hAnsi="Trebuchet MS"/>
          <w:b/>
          <w:i w:val="0"/>
          <w:color w:val="auto"/>
          <w:lang w:val="ro-RO"/>
        </w:rPr>
        <w:t>Directorul general adjunct al Direcţiei de Protecţia Drepturilor Copilului</w:t>
      </w:r>
      <w:r w:rsidRPr="006B291C">
        <w:rPr>
          <w:rStyle w:val="Accentuaresubtil"/>
          <w:rFonts w:ascii="Trebuchet MS" w:hAnsi="Trebuchet MS"/>
          <w:i w:val="0"/>
          <w:color w:val="auto"/>
          <w:sz w:val="22"/>
          <w:szCs w:val="22"/>
          <w:lang w:val="ro-RO"/>
        </w:rPr>
        <w:t xml:space="preserve"> are următoarele atribuţii:</w:t>
      </w:r>
    </w:p>
    <w:p w:rsidR="0097465B" w:rsidRPr="006B291C" w:rsidRDefault="0097465B" w:rsidP="0092297B">
      <w:pPr>
        <w:spacing w:after="120" w:line="276" w:lineRule="auto"/>
        <w:ind w:firstLine="360"/>
        <w:jc w:val="both"/>
        <w:rPr>
          <w:rFonts w:ascii="Trebuchet MS" w:hAnsi="Trebuchet MS" w:cs="Arial"/>
          <w:b/>
          <w:sz w:val="22"/>
          <w:szCs w:val="22"/>
          <w:lang w:val="it-IT"/>
        </w:rPr>
      </w:pPr>
      <w:r w:rsidRPr="006B291C">
        <w:rPr>
          <w:rFonts w:ascii="Trebuchet MS" w:hAnsi="Trebuchet MS" w:cs="Arial"/>
          <w:b/>
          <w:sz w:val="22"/>
          <w:szCs w:val="22"/>
          <w:lang w:val="it-IT"/>
        </w:rPr>
        <w:t>I) Atribuţiile generale sunt următoarele:</w:t>
      </w:r>
    </w:p>
    <w:p w:rsidR="0097465B" w:rsidRPr="006B291C" w:rsidRDefault="0097465B">
      <w:pPr>
        <w:pStyle w:val="Listparagraf"/>
        <w:numPr>
          <w:ilvl w:val="0"/>
          <w:numId w:val="16"/>
        </w:numPr>
        <w:spacing w:after="120"/>
        <w:ind w:left="0" w:firstLine="360"/>
        <w:jc w:val="both"/>
        <w:rPr>
          <w:rFonts w:ascii="Trebuchet MS" w:hAnsi="Trebuchet MS" w:cs="Arial"/>
          <w:lang w:val="it-IT"/>
        </w:rPr>
      </w:pPr>
      <w:r w:rsidRPr="006B291C">
        <w:rPr>
          <w:rFonts w:ascii="Trebuchet MS" w:hAnsi="Trebuchet MS" w:cs="Arial"/>
          <w:lang w:val="it-IT"/>
        </w:rPr>
        <w:t>participă activ la elaborarea, în concordanţă cu strategiile naţionale şi locale şi cu nevoile identificate, strategiei judeţeane de dezvoltare a serviciilor sociale, pe termen mediu şi lung, pentru o perioadă de 5 ani, respectiv de 10 ani, și asigură transmiterea spre dezbatere şi avizare comisiei judeţene de incluziune socială, o propune spre aprobare consiliului judeţean, răspunde de aplicarea acesteia;</w:t>
      </w:r>
    </w:p>
    <w:p w:rsidR="0097465B" w:rsidRPr="006B291C" w:rsidRDefault="0097465B">
      <w:pPr>
        <w:pStyle w:val="Listparagraf"/>
        <w:numPr>
          <w:ilvl w:val="0"/>
          <w:numId w:val="16"/>
        </w:numPr>
        <w:spacing w:after="120"/>
        <w:ind w:left="0" w:firstLine="360"/>
        <w:jc w:val="both"/>
        <w:rPr>
          <w:rFonts w:ascii="Trebuchet MS" w:hAnsi="Trebuchet MS" w:cs="Arial"/>
          <w:lang w:val="it-IT"/>
        </w:rPr>
      </w:pPr>
      <w:r w:rsidRPr="006B291C">
        <w:rPr>
          <w:rFonts w:ascii="Trebuchet MS" w:hAnsi="Trebuchet MS" w:cs="Arial"/>
          <w:lang w:val="it-IT"/>
        </w:rPr>
        <w:lastRenderedPageBreak/>
        <w:t>participă activ la elaborarea planurilor anuale de acţiune privind serviciile sociale administrate şi finanţate din bugetul judeţean şi le propune spre aprobare consiliului judeţean care cuprind date detaliate privind numărul şi categoriile de beneficiari, serviciile sociale existente, serviciile sociale propuse pentru a fi înfiinţate, programul de contractare a serviciilor din fonduri publice, bugetul estimat şi sursele de finanţare;</w:t>
      </w:r>
    </w:p>
    <w:p w:rsidR="0097465B" w:rsidRPr="006B291C" w:rsidRDefault="0097465B">
      <w:pPr>
        <w:pStyle w:val="Listparagraf"/>
        <w:numPr>
          <w:ilvl w:val="0"/>
          <w:numId w:val="16"/>
        </w:numPr>
        <w:spacing w:after="120"/>
        <w:ind w:left="0" w:firstLine="360"/>
        <w:jc w:val="both"/>
        <w:rPr>
          <w:rFonts w:ascii="Trebuchet MS" w:hAnsi="Trebuchet MS" w:cs="Arial"/>
          <w:lang w:val="it-IT"/>
        </w:rPr>
      </w:pPr>
      <w:r w:rsidRPr="006B291C">
        <w:rPr>
          <w:rFonts w:ascii="Trebuchet MS" w:hAnsi="Trebuchet MS" w:cs="Arial"/>
          <w:lang w:val="it-IT"/>
        </w:rPr>
        <w:t>iniţiază, coordonează şi aplică măsurile de prevenire şi combatere a situaţiilor de marginalizare şi excludere socială în care se pot afla anumite persoane, grupuri sau comunităţi;</w:t>
      </w:r>
      <w:r w:rsidRPr="006B291C">
        <w:rPr>
          <w:rFonts w:ascii="Trebuchet MS" w:hAnsi="Trebuchet MS" w:cs="Arial"/>
          <w:lang w:val="it-IT"/>
        </w:rPr>
        <w:br/>
        <w:t>d) ia măsuri pentru a identifica familiile şi persoanele aflate în dificultate, precum şi cauzele care au generat situaţiile de risc de excluziune socială;</w:t>
      </w:r>
    </w:p>
    <w:p w:rsidR="0097465B" w:rsidRPr="006B291C" w:rsidRDefault="0097465B">
      <w:pPr>
        <w:pStyle w:val="Listparagraf"/>
        <w:numPr>
          <w:ilvl w:val="0"/>
          <w:numId w:val="16"/>
        </w:numPr>
        <w:spacing w:after="120"/>
        <w:ind w:left="0" w:firstLine="360"/>
        <w:jc w:val="both"/>
        <w:rPr>
          <w:rFonts w:ascii="Trebuchet MS" w:hAnsi="Trebuchet MS" w:cs="Arial"/>
          <w:lang w:val="it-IT"/>
        </w:rPr>
      </w:pPr>
      <w:r w:rsidRPr="006B291C">
        <w:rPr>
          <w:rFonts w:ascii="Trebuchet MS" w:hAnsi="Trebuchet MS" w:cs="Arial"/>
          <w:lang w:val="it-IT"/>
        </w:rPr>
        <w:t>ia măsuri pentru a identifica barierele şi acţionează în vederea realizării accesului deplin al persoanelor cu dizabilităţi în societate;</w:t>
      </w:r>
    </w:p>
    <w:p w:rsidR="0097465B" w:rsidRPr="006B291C" w:rsidRDefault="0097465B">
      <w:pPr>
        <w:pStyle w:val="Listparagraf"/>
        <w:numPr>
          <w:ilvl w:val="0"/>
          <w:numId w:val="16"/>
        </w:numPr>
        <w:spacing w:after="120"/>
        <w:ind w:left="0" w:firstLine="360"/>
        <w:jc w:val="both"/>
        <w:rPr>
          <w:rFonts w:ascii="Trebuchet MS" w:hAnsi="Trebuchet MS" w:cs="Arial"/>
          <w:lang w:val="it-IT"/>
        </w:rPr>
      </w:pPr>
      <w:r w:rsidRPr="006B291C">
        <w:rPr>
          <w:rFonts w:ascii="Trebuchet MS" w:hAnsi="Trebuchet MS" w:cs="Arial"/>
          <w:lang w:val="it-IT"/>
        </w:rPr>
        <w:t>asigură, pentru relaţiile directe cu persoanele cu handicap auditiv ori cu surdocecitate, interpreţi autorizaţi ai limbajului mimico-gestual sau ai limbajului specific al persoanei cu surdocecitate;</w:t>
      </w:r>
    </w:p>
    <w:p w:rsidR="0097465B" w:rsidRPr="006B291C" w:rsidRDefault="0097465B">
      <w:pPr>
        <w:pStyle w:val="Listparagraf"/>
        <w:numPr>
          <w:ilvl w:val="0"/>
          <w:numId w:val="16"/>
        </w:numPr>
        <w:spacing w:after="120"/>
        <w:ind w:left="0" w:firstLine="360"/>
        <w:jc w:val="both"/>
        <w:rPr>
          <w:rFonts w:ascii="Trebuchet MS" w:hAnsi="Trebuchet MS" w:cs="Arial"/>
          <w:lang w:val="it-IT"/>
        </w:rPr>
      </w:pPr>
      <w:r w:rsidRPr="006B291C">
        <w:rPr>
          <w:rFonts w:ascii="Trebuchet MS" w:hAnsi="Trebuchet MS" w:cs="Arial"/>
          <w:lang w:val="it-IT"/>
        </w:rPr>
        <w:t>realizează atribuţiile prevăzute de lege în procesul de acordare a serviciilor sociale;</w:t>
      </w:r>
    </w:p>
    <w:p w:rsidR="0097465B" w:rsidRPr="006B291C" w:rsidRDefault="0097465B">
      <w:pPr>
        <w:pStyle w:val="Listparagraf"/>
        <w:numPr>
          <w:ilvl w:val="0"/>
          <w:numId w:val="16"/>
        </w:numPr>
        <w:spacing w:after="120"/>
        <w:ind w:left="0" w:firstLine="360"/>
        <w:jc w:val="both"/>
        <w:rPr>
          <w:rFonts w:ascii="Trebuchet MS" w:hAnsi="Trebuchet MS" w:cs="Arial"/>
          <w:lang w:val="it-IT"/>
        </w:rPr>
      </w:pPr>
      <w:r w:rsidRPr="006B291C">
        <w:rPr>
          <w:rFonts w:ascii="Trebuchet MS" w:hAnsi="Trebuchet MS" w:cs="Arial"/>
          <w:lang w:val="it-IT"/>
        </w:rPr>
        <w:t>propune încheierea, în condiţiile legii, de contracte de parteneriat public-public şi public-privat pentru sprijinirea financiară şi tehnică a autorităţilor administraţiei publice locale de la nivelul judeţului pentru susţinerea dezvoltării serviciilor sociale;</w:t>
      </w:r>
    </w:p>
    <w:p w:rsidR="0097465B" w:rsidRPr="006B291C" w:rsidRDefault="0097465B">
      <w:pPr>
        <w:pStyle w:val="Listparagraf"/>
        <w:numPr>
          <w:ilvl w:val="0"/>
          <w:numId w:val="16"/>
        </w:numPr>
        <w:spacing w:after="120"/>
        <w:ind w:left="0" w:firstLine="360"/>
        <w:jc w:val="both"/>
        <w:rPr>
          <w:rFonts w:ascii="Trebuchet MS" w:hAnsi="Trebuchet MS" w:cs="Arial"/>
        </w:rPr>
      </w:pPr>
      <w:r w:rsidRPr="006B291C">
        <w:rPr>
          <w:rFonts w:ascii="Trebuchet MS" w:hAnsi="Trebuchet MS" w:cs="Arial"/>
        </w:rPr>
        <w:t>propuneînfiinţareaserviciilorsociale de interesjudeţeansau local;</w:t>
      </w:r>
    </w:p>
    <w:p w:rsidR="00F946FD" w:rsidRPr="006B291C" w:rsidRDefault="0097465B">
      <w:pPr>
        <w:pStyle w:val="Listparagraf"/>
        <w:numPr>
          <w:ilvl w:val="0"/>
          <w:numId w:val="16"/>
        </w:numPr>
        <w:spacing w:after="120"/>
        <w:ind w:left="0" w:firstLine="360"/>
        <w:jc w:val="both"/>
        <w:rPr>
          <w:rFonts w:ascii="Trebuchet MS" w:hAnsi="Trebuchet MS" w:cs="Arial"/>
          <w:lang w:val="it-IT"/>
        </w:rPr>
      </w:pPr>
      <w:r w:rsidRPr="006B291C">
        <w:rPr>
          <w:rFonts w:ascii="Trebuchet MS" w:hAnsi="Trebuchet MS" w:cs="Arial"/>
          <w:lang w:val="it-IT"/>
        </w:rPr>
        <w:t>ia măsuri pentru monitorizarea şi evaluarea serviciilor sociale aflate în administrare proprie;</w:t>
      </w:r>
    </w:p>
    <w:p w:rsidR="0097465B" w:rsidRPr="006B291C" w:rsidRDefault="0097465B">
      <w:pPr>
        <w:pStyle w:val="Listparagraf"/>
        <w:numPr>
          <w:ilvl w:val="0"/>
          <w:numId w:val="16"/>
        </w:numPr>
        <w:spacing w:after="120"/>
        <w:ind w:left="0" w:firstLine="360"/>
        <w:jc w:val="both"/>
        <w:rPr>
          <w:rFonts w:ascii="Trebuchet MS" w:hAnsi="Trebuchet MS" w:cs="Arial"/>
          <w:lang w:val="it-IT"/>
        </w:rPr>
      </w:pPr>
      <w:r w:rsidRPr="006B291C">
        <w:rPr>
          <w:rFonts w:ascii="Trebuchet MS" w:hAnsi="Trebuchet MS" w:cs="Arial"/>
          <w:lang w:val="it-IT"/>
        </w:rPr>
        <w:t>face propuneri pentru elaborarea şi implementarea de proiecte cu finanţare naţională şi internaţională în domeniul serviciilor sociale; </w:t>
      </w:r>
    </w:p>
    <w:p w:rsidR="0097465B" w:rsidRPr="006B291C" w:rsidRDefault="0097465B">
      <w:pPr>
        <w:pStyle w:val="Listparagraf"/>
        <w:numPr>
          <w:ilvl w:val="0"/>
          <w:numId w:val="16"/>
        </w:numPr>
        <w:spacing w:after="120"/>
        <w:ind w:left="0" w:firstLine="360"/>
        <w:jc w:val="both"/>
        <w:rPr>
          <w:rFonts w:ascii="Trebuchet MS" w:hAnsi="Trebuchet MS" w:cs="Arial"/>
          <w:lang w:val="it-IT"/>
        </w:rPr>
      </w:pPr>
      <w:r w:rsidRPr="006B291C">
        <w:rPr>
          <w:rFonts w:ascii="Trebuchet MS" w:hAnsi="Trebuchet MS" w:cs="Arial"/>
          <w:lang w:val="it-IT"/>
        </w:rPr>
        <w:t>participă la elaborarea proiectului de buget anual pentru susţinerea serviciilor sociale în conformitate cu planul anual de acţiune şi asigură finanţarea/cofinanţarea acestora;</w:t>
      </w:r>
    </w:p>
    <w:p w:rsidR="0097465B" w:rsidRPr="006B291C" w:rsidRDefault="0097465B">
      <w:pPr>
        <w:pStyle w:val="Listparagraf"/>
        <w:numPr>
          <w:ilvl w:val="0"/>
          <w:numId w:val="16"/>
        </w:numPr>
        <w:spacing w:after="120"/>
        <w:ind w:left="0" w:firstLine="360"/>
        <w:jc w:val="both"/>
        <w:rPr>
          <w:rFonts w:ascii="Trebuchet MS" w:hAnsi="Trebuchet MS" w:cs="Arial"/>
          <w:lang w:val="it-IT"/>
        </w:rPr>
      </w:pPr>
      <w:r w:rsidRPr="006B291C">
        <w:rPr>
          <w:rFonts w:ascii="Trebuchet MS" w:hAnsi="Trebuchet MS" w:cs="Arial"/>
          <w:lang w:val="it-IT"/>
        </w:rPr>
        <w:t>asigură informarea şi consilierea beneficiarilor, precum şi informarea populaţiei privind drepturile sociale şi serviciile sociale disponibile; </w:t>
      </w:r>
    </w:p>
    <w:p w:rsidR="0097465B" w:rsidRPr="006B291C" w:rsidRDefault="0097465B">
      <w:pPr>
        <w:pStyle w:val="Listparagraf"/>
        <w:numPr>
          <w:ilvl w:val="0"/>
          <w:numId w:val="16"/>
        </w:numPr>
        <w:spacing w:after="120"/>
        <w:ind w:left="0" w:firstLine="360"/>
        <w:jc w:val="both"/>
        <w:rPr>
          <w:rFonts w:ascii="Trebuchet MS" w:hAnsi="Trebuchet MS" w:cs="Arial"/>
          <w:lang w:val="it-IT"/>
        </w:rPr>
      </w:pPr>
      <w:r w:rsidRPr="006B291C">
        <w:rPr>
          <w:rFonts w:ascii="Trebuchet MS" w:hAnsi="Trebuchet MS" w:cs="Arial"/>
          <w:lang w:val="it-IT"/>
        </w:rPr>
        <w:t>furnizează şi administrează serviciile sociale adresate copilului, familiei fiind responsabilă de calitatea serviciilor prestate;</w:t>
      </w:r>
    </w:p>
    <w:p w:rsidR="0097465B" w:rsidRPr="006B291C" w:rsidRDefault="0097465B">
      <w:pPr>
        <w:pStyle w:val="Listparagraf"/>
        <w:numPr>
          <w:ilvl w:val="0"/>
          <w:numId w:val="16"/>
        </w:numPr>
        <w:spacing w:after="120"/>
        <w:ind w:left="0" w:firstLine="360"/>
        <w:jc w:val="both"/>
        <w:rPr>
          <w:rFonts w:ascii="Trebuchet MS" w:hAnsi="Trebuchet MS" w:cs="Arial"/>
          <w:lang w:val="it-IT"/>
        </w:rPr>
      </w:pPr>
      <w:r w:rsidRPr="006B291C">
        <w:rPr>
          <w:rFonts w:ascii="Trebuchet MS" w:hAnsi="Trebuchet MS" w:cs="Arial"/>
          <w:lang w:val="it-IT"/>
        </w:rPr>
        <w:t>sprijină compartimentul responsabil cu contractarea serviciilor sociale, înfiinţat potrivit prevederilor </w:t>
      </w:r>
      <w:r w:rsidRPr="006B291C">
        <w:rPr>
          <w:rStyle w:val="panchor"/>
          <w:rFonts w:ascii="Trebuchet MS" w:hAnsi="Trebuchet MS" w:cs="Arial"/>
          <w:lang w:val="it-IT"/>
        </w:rPr>
        <w:t>art. 113 alin. (1) din Legea asistenţei sociale nr. 292/2011</w:t>
      </w:r>
      <w:r w:rsidRPr="006B291C">
        <w:rPr>
          <w:rFonts w:ascii="Trebuchet MS" w:hAnsi="Trebuchet MS" w:cs="Arial"/>
          <w:lang w:val="it-IT"/>
        </w:rPr>
        <w:t>, cu modificările şi completările ulterioare, în elaborarea documentaţiei de atribuire şi în aplicarea procedurii de atribuire, potrivit legii;</w:t>
      </w:r>
    </w:p>
    <w:p w:rsidR="0097465B" w:rsidRPr="006B291C" w:rsidRDefault="0097465B">
      <w:pPr>
        <w:pStyle w:val="Listparagraf"/>
        <w:numPr>
          <w:ilvl w:val="0"/>
          <w:numId w:val="16"/>
        </w:numPr>
        <w:spacing w:after="120"/>
        <w:ind w:left="0" w:firstLine="360"/>
        <w:jc w:val="both"/>
        <w:rPr>
          <w:rFonts w:ascii="Trebuchet MS" w:hAnsi="Trebuchet MS" w:cs="Arial"/>
          <w:lang w:val="it-IT"/>
        </w:rPr>
      </w:pPr>
      <w:r w:rsidRPr="006B291C">
        <w:rPr>
          <w:rFonts w:ascii="Trebuchet MS" w:hAnsi="Trebuchet MS" w:cs="Arial"/>
          <w:lang w:val="it-IT"/>
        </w:rPr>
        <w:t>planifică şi realizează activităţile de informare, formare şi îndrumare metodologică, în vederea creşterii performanţei personalului care administrează şi acordă servicii sociale aflate în administrare proprie;</w:t>
      </w:r>
    </w:p>
    <w:p w:rsidR="0097465B" w:rsidRPr="006B291C" w:rsidRDefault="0097465B">
      <w:pPr>
        <w:pStyle w:val="Listparagraf"/>
        <w:numPr>
          <w:ilvl w:val="0"/>
          <w:numId w:val="16"/>
        </w:numPr>
        <w:spacing w:after="120"/>
        <w:ind w:left="0" w:firstLine="360"/>
        <w:jc w:val="both"/>
        <w:rPr>
          <w:rFonts w:ascii="Trebuchet MS" w:hAnsi="Trebuchet MS" w:cs="Arial"/>
          <w:lang w:val="it-IT"/>
        </w:rPr>
      </w:pPr>
      <w:r w:rsidRPr="006B291C">
        <w:rPr>
          <w:rFonts w:ascii="Trebuchet MS" w:hAnsi="Trebuchet MS" w:cs="Arial"/>
          <w:lang w:val="it-IT"/>
        </w:rPr>
        <w:t>colaborează permanent cu organizaţiile societăţii civile care reprezintă interesele diferitelor categorii de beneficiari;</w:t>
      </w:r>
    </w:p>
    <w:p w:rsidR="0097465B" w:rsidRPr="006B291C" w:rsidRDefault="0097465B">
      <w:pPr>
        <w:pStyle w:val="Listparagraf"/>
        <w:numPr>
          <w:ilvl w:val="0"/>
          <w:numId w:val="16"/>
        </w:numPr>
        <w:spacing w:after="120"/>
        <w:ind w:left="0" w:firstLine="360"/>
        <w:jc w:val="both"/>
        <w:rPr>
          <w:rFonts w:ascii="Trebuchet MS" w:hAnsi="Trebuchet MS" w:cs="Arial"/>
          <w:lang w:val="it-IT"/>
        </w:rPr>
      </w:pPr>
      <w:r w:rsidRPr="006B291C">
        <w:rPr>
          <w:rFonts w:ascii="Trebuchet MS" w:hAnsi="Trebuchet MS" w:cs="Arial"/>
          <w:lang w:val="it-IT"/>
        </w:rPr>
        <w:t xml:space="preserve">solicită acreditarea ca furnizor de servicii sociale şi </w:t>
      </w:r>
      <w:r w:rsidR="005A58A4" w:rsidRPr="006B291C">
        <w:rPr>
          <w:rFonts w:ascii="Trebuchet MS" w:hAnsi="Trebuchet MS" w:cs="Arial"/>
          <w:lang w:val="it-IT"/>
        </w:rPr>
        <w:t>licenț</w:t>
      </w:r>
      <w:r w:rsidR="00595CB1" w:rsidRPr="006B291C">
        <w:rPr>
          <w:rFonts w:ascii="Trebuchet MS" w:hAnsi="Trebuchet MS" w:cs="Arial"/>
          <w:lang w:val="it-IT"/>
        </w:rPr>
        <w:t>i</w:t>
      </w:r>
      <w:r w:rsidR="005A58A4" w:rsidRPr="006B291C">
        <w:rPr>
          <w:rFonts w:ascii="Trebuchet MS" w:hAnsi="Trebuchet MS" w:cs="Arial"/>
          <w:lang w:val="it-IT"/>
        </w:rPr>
        <w:t xml:space="preserve">erea </w:t>
      </w:r>
      <w:r w:rsidRPr="006B291C">
        <w:rPr>
          <w:rFonts w:ascii="Trebuchet MS" w:hAnsi="Trebuchet MS" w:cs="Arial"/>
          <w:lang w:val="it-IT"/>
        </w:rPr>
        <w:t>pentru serviciile sociale aflate în structura/ subordinea sa;</w:t>
      </w:r>
    </w:p>
    <w:p w:rsidR="0097465B" w:rsidRPr="006B291C" w:rsidRDefault="0097465B">
      <w:pPr>
        <w:pStyle w:val="Listparagraf"/>
        <w:numPr>
          <w:ilvl w:val="0"/>
          <w:numId w:val="16"/>
        </w:numPr>
        <w:spacing w:after="120"/>
        <w:ind w:left="0" w:firstLine="360"/>
        <w:jc w:val="both"/>
        <w:rPr>
          <w:rFonts w:ascii="Trebuchet MS" w:hAnsi="Trebuchet MS" w:cs="Arial"/>
          <w:lang w:val="it-IT"/>
        </w:rPr>
      </w:pPr>
      <w:r w:rsidRPr="006B291C">
        <w:rPr>
          <w:rFonts w:ascii="Trebuchet MS" w:hAnsi="Trebuchet MS" w:cs="Arial"/>
          <w:lang w:val="it-IT"/>
        </w:rPr>
        <w:t>primeşte şi înregistrează solicitările de servicii sociale formulate de persoanele beneficiare, reprezentanţii legali ai acestora, precum şi sesizările altor persoane/instituţii/furnizori privaţi de servicii sociale privind persoane/familii/grupuri de persoane aflate în dificultate;</w:t>
      </w:r>
    </w:p>
    <w:p w:rsidR="0097465B" w:rsidRPr="006B291C" w:rsidRDefault="0097465B">
      <w:pPr>
        <w:pStyle w:val="Listparagraf"/>
        <w:numPr>
          <w:ilvl w:val="0"/>
          <w:numId w:val="16"/>
        </w:numPr>
        <w:spacing w:after="120"/>
        <w:ind w:left="0" w:firstLine="360"/>
        <w:jc w:val="both"/>
        <w:rPr>
          <w:rFonts w:ascii="Trebuchet MS" w:hAnsi="Trebuchet MS" w:cs="Arial"/>
          <w:lang w:val="it-IT"/>
        </w:rPr>
      </w:pPr>
      <w:r w:rsidRPr="006B291C">
        <w:rPr>
          <w:rFonts w:ascii="Trebuchet MS" w:hAnsi="Trebuchet MS" w:cs="Arial"/>
          <w:lang w:val="it-IT"/>
        </w:rPr>
        <w:t>participă la realizarea diagnozei sociale la nivelul grupului şi comunităţii şi face propuneri pentru planul de servicii comunitare;</w:t>
      </w:r>
    </w:p>
    <w:p w:rsidR="0097465B" w:rsidRPr="006B291C" w:rsidRDefault="0097465B">
      <w:pPr>
        <w:pStyle w:val="Listparagraf"/>
        <w:numPr>
          <w:ilvl w:val="0"/>
          <w:numId w:val="16"/>
        </w:numPr>
        <w:spacing w:after="120"/>
        <w:ind w:left="0" w:firstLine="360"/>
        <w:jc w:val="both"/>
        <w:rPr>
          <w:rFonts w:ascii="Trebuchet MS" w:hAnsi="Trebuchet MS" w:cs="Arial"/>
          <w:lang w:val="it-IT"/>
        </w:rPr>
      </w:pPr>
      <w:r w:rsidRPr="006B291C">
        <w:rPr>
          <w:rFonts w:ascii="Trebuchet MS" w:hAnsi="Trebuchet MS" w:cs="Arial"/>
          <w:lang w:val="it-IT"/>
        </w:rPr>
        <w:t>realizează evaluarea complexă şi facilitează accesul persoanelor beneficiare la servicii sociale;</w:t>
      </w:r>
    </w:p>
    <w:p w:rsidR="0097465B" w:rsidRPr="006B291C" w:rsidRDefault="0097465B">
      <w:pPr>
        <w:pStyle w:val="Listparagraf"/>
        <w:numPr>
          <w:ilvl w:val="0"/>
          <w:numId w:val="16"/>
        </w:numPr>
        <w:spacing w:after="120"/>
        <w:ind w:left="0" w:firstLine="360"/>
        <w:jc w:val="both"/>
        <w:rPr>
          <w:rFonts w:ascii="Trebuchet MS" w:hAnsi="Trebuchet MS" w:cs="Arial"/>
          <w:lang w:val="it-IT"/>
        </w:rPr>
      </w:pPr>
      <w:r w:rsidRPr="006B291C">
        <w:rPr>
          <w:rFonts w:ascii="Trebuchet MS" w:hAnsi="Trebuchet MS" w:cs="Arial"/>
          <w:lang w:val="it-IT"/>
        </w:rPr>
        <w:lastRenderedPageBreak/>
        <w:t>furnizează direct sau prin centrele proprii serviciile sociale pentru care deţine licenţa de funcţionare, cu respectarea etapelor obligatorii prevăzute la </w:t>
      </w:r>
      <w:r w:rsidRPr="006B291C">
        <w:rPr>
          <w:rStyle w:val="panchor"/>
          <w:rFonts w:ascii="Trebuchet MS" w:hAnsi="Trebuchet MS" w:cs="Arial"/>
          <w:lang w:val="it-IT"/>
        </w:rPr>
        <w:t>art. 46 din Legea asistenţei sociale nr. 292/2011</w:t>
      </w:r>
      <w:r w:rsidRPr="006B291C">
        <w:rPr>
          <w:rFonts w:ascii="Trebuchet MS" w:hAnsi="Trebuchet MS" w:cs="Arial"/>
          <w:lang w:val="it-IT"/>
        </w:rPr>
        <w:t>, cu modificările şi completările ulterioare, a standardelor minime de calitate şi a standardelor de cost.</w:t>
      </w:r>
    </w:p>
    <w:p w:rsidR="0097465B" w:rsidRPr="006B291C" w:rsidRDefault="0097465B">
      <w:pPr>
        <w:pStyle w:val="Listparagraf"/>
        <w:numPr>
          <w:ilvl w:val="0"/>
          <w:numId w:val="16"/>
        </w:numPr>
        <w:spacing w:after="120"/>
        <w:ind w:left="0" w:firstLine="360"/>
        <w:jc w:val="both"/>
        <w:rPr>
          <w:rFonts w:ascii="Trebuchet MS" w:hAnsi="Trebuchet MS" w:cs="Arial"/>
          <w:lang w:val="it-IT"/>
        </w:rPr>
      </w:pPr>
      <w:r w:rsidRPr="006B291C">
        <w:rPr>
          <w:rFonts w:ascii="Trebuchet MS" w:hAnsi="Trebuchet MS" w:cs="Arial"/>
          <w:lang w:val="it-IT"/>
        </w:rPr>
        <w:t>ia măsurile necesare pentru planificarea şi asigurarea continuităţii serviciilor acordate tânărului cu dizabilităţi la trecere din sistemul de protecţie a copilului în sistemul de protecţie a adultului cu dizabilităţi, în baza nevoilor individuale identificate ale acestuia;</w:t>
      </w:r>
    </w:p>
    <w:p w:rsidR="0097465B" w:rsidRPr="006B291C" w:rsidRDefault="0097465B">
      <w:pPr>
        <w:pStyle w:val="Listparagraf"/>
        <w:numPr>
          <w:ilvl w:val="0"/>
          <w:numId w:val="16"/>
        </w:numPr>
        <w:spacing w:after="120"/>
        <w:ind w:left="0" w:firstLine="360"/>
        <w:jc w:val="both"/>
        <w:rPr>
          <w:rFonts w:ascii="Trebuchet MS" w:hAnsi="Trebuchet MS" w:cs="Arial"/>
          <w:lang w:val="it-IT"/>
        </w:rPr>
      </w:pPr>
      <w:r w:rsidRPr="006B291C">
        <w:rPr>
          <w:rFonts w:ascii="Trebuchet MS" w:hAnsi="Trebuchet MS" w:cs="Arial"/>
          <w:lang w:val="it-IT"/>
        </w:rPr>
        <w:t>asigură pregătirea tânărului pentru viaţa adultă şi pentru viaţa independentă;</w:t>
      </w:r>
    </w:p>
    <w:p w:rsidR="0097465B" w:rsidRPr="006B291C" w:rsidRDefault="0097465B" w:rsidP="0092297B">
      <w:pPr>
        <w:spacing w:after="120" w:line="276" w:lineRule="auto"/>
        <w:ind w:firstLine="360"/>
        <w:jc w:val="both"/>
        <w:rPr>
          <w:rFonts w:ascii="Trebuchet MS" w:hAnsi="Trebuchet MS" w:cs="Arial"/>
          <w:b/>
          <w:sz w:val="22"/>
          <w:szCs w:val="22"/>
          <w:lang w:val="it-IT"/>
        </w:rPr>
      </w:pPr>
      <w:r w:rsidRPr="006B291C">
        <w:rPr>
          <w:rFonts w:ascii="Trebuchet MS" w:hAnsi="Trebuchet MS" w:cs="Arial"/>
          <w:b/>
          <w:sz w:val="22"/>
          <w:szCs w:val="22"/>
          <w:lang w:val="it-IT"/>
        </w:rPr>
        <w:t>II) Atribuţiile principale sunt următoarele:</w:t>
      </w:r>
    </w:p>
    <w:p w:rsidR="0097465B" w:rsidRPr="006B291C" w:rsidRDefault="0097465B">
      <w:pPr>
        <w:pStyle w:val="Listparagraf"/>
        <w:numPr>
          <w:ilvl w:val="0"/>
          <w:numId w:val="15"/>
        </w:numPr>
        <w:spacing w:after="120"/>
        <w:ind w:left="0" w:firstLine="360"/>
        <w:jc w:val="both"/>
        <w:rPr>
          <w:rFonts w:ascii="Trebuchet MS" w:hAnsi="Trebuchet MS" w:cs="Arial"/>
          <w:lang w:val="it-IT"/>
        </w:rPr>
      </w:pPr>
      <w:r w:rsidRPr="006B291C">
        <w:rPr>
          <w:rFonts w:ascii="Trebuchet MS" w:hAnsi="Trebuchet MS" w:cs="Arial"/>
          <w:lang w:val="it-IT"/>
        </w:rPr>
        <w:t>întocmeşte raportul de evaluare iniţială a copilului şi familiei acestuia şi propune stabilirea unei măsuri de protecţie specială;</w:t>
      </w:r>
    </w:p>
    <w:p w:rsidR="0097465B" w:rsidRPr="006B291C" w:rsidRDefault="0097465B">
      <w:pPr>
        <w:pStyle w:val="Listparagraf"/>
        <w:numPr>
          <w:ilvl w:val="0"/>
          <w:numId w:val="15"/>
        </w:numPr>
        <w:spacing w:after="120"/>
        <w:ind w:left="0" w:firstLine="360"/>
        <w:jc w:val="both"/>
        <w:rPr>
          <w:rFonts w:ascii="Trebuchet MS" w:hAnsi="Trebuchet MS" w:cs="Arial"/>
          <w:lang w:val="it-IT"/>
        </w:rPr>
      </w:pPr>
      <w:r w:rsidRPr="006B291C">
        <w:rPr>
          <w:rFonts w:ascii="Trebuchet MS" w:hAnsi="Trebuchet MS" w:cs="Arial"/>
          <w:lang w:val="it-IT"/>
        </w:rPr>
        <w:t>monitorizează trimestrial activităţile de aplicare a hotărârilor de instituire a măsurilor de protecţie specială a copilului;</w:t>
      </w:r>
    </w:p>
    <w:p w:rsidR="00F946FD" w:rsidRPr="006B291C" w:rsidRDefault="0097465B">
      <w:pPr>
        <w:pStyle w:val="Listparagraf"/>
        <w:numPr>
          <w:ilvl w:val="0"/>
          <w:numId w:val="15"/>
        </w:numPr>
        <w:spacing w:after="120"/>
        <w:ind w:left="0" w:firstLine="360"/>
        <w:jc w:val="both"/>
        <w:rPr>
          <w:rFonts w:ascii="Trebuchet MS" w:hAnsi="Trebuchet MS" w:cs="Arial"/>
          <w:lang w:val="it-IT"/>
        </w:rPr>
      </w:pPr>
      <w:r w:rsidRPr="006B291C">
        <w:rPr>
          <w:rFonts w:ascii="Trebuchet MS" w:hAnsi="Trebuchet MS" w:cs="Arial"/>
          <w:lang w:val="it-IT"/>
        </w:rPr>
        <w:t>identifică şi evaluează familiile sau persoanele care pot lua în copii în plasament;</w:t>
      </w:r>
    </w:p>
    <w:p w:rsidR="0097465B" w:rsidRPr="006B291C" w:rsidRDefault="0097465B">
      <w:pPr>
        <w:pStyle w:val="Listparagraf"/>
        <w:numPr>
          <w:ilvl w:val="0"/>
          <w:numId w:val="15"/>
        </w:numPr>
        <w:spacing w:after="120"/>
        <w:ind w:left="0" w:firstLine="360"/>
        <w:jc w:val="both"/>
        <w:rPr>
          <w:rFonts w:ascii="Trebuchet MS" w:hAnsi="Trebuchet MS" w:cs="Arial"/>
          <w:lang w:val="it-IT"/>
        </w:rPr>
      </w:pPr>
      <w:r w:rsidRPr="006B291C">
        <w:rPr>
          <w:rFonts w:ascii="Trebuchet MS" w:hAnsi="Trebuchet MS" w:cs="Arial"/>
          <w:lang w:val="it-IT"/>
        </w:rPr>
        <w:t>monitorizează familiile şi persoanele care au primit în plasament copii, pe toată durata acestei măsuri;</w:t>
      </w:r>
    </w:p>
    <w:p w:rsidR="0097465B" w:rsidRPr="006B291C" w:rsidRDefault="0097465B">
      <w:pPr>
        <w:pStyle w:val="Listparagraf"/>
        <w:numPr>
          <w:ilvl w:val="0"/>
          <w:numId w:val="15"/>
        </w:numPr>
        <w:spacing w:after="120"/>
        <w:ind w:left="0" w:firstLine="360"/>
        <w:jc w:val="both"/>
        <w:rPr>
          <w:rFonts w:ascii="Trebuchet MS" w:hAnsi="Trebuchet MS" w:cs="Arial"/>
          <w:lang w:val="it-IT"/>
        </w:rPr>
      </w:pPr>
      <w:r w:rsidRPr="006B291C">
        <w:rPr>
          <w:rFonts w:ascii="Trebuchet MS" w:hAnsi="Trebuchet MS" w:cs="Arial"/>
          <w:lang w:val="it-IT"/>
        </w:rPr>
        <w:t>identifică, evaluează şi pregăteşte persoane care pot deveni asistenţi maternali profesionişti, în condiţiile legii; încheie contracte individuale de muncă şi asigură formarea continuă de asistenţi maternali profesionişti atestaţi; evaluează şi monitorizează activitatea acestora;</w:t>
      </w:r>
    </w:p>
    <w:p w:rsidR="0097465B" w:rsidRPr="006B291C" w:rsidRDefault="0097465B">
      <w:pPr>
        <w:pStyle w:val="Listparagraf"/>
        <w:numPr>
          <w:ilvl w:val="0"/>
          <w:numId w:val="15"/>
        </w:numPr>
        <w:spacing w:after="120"/>
        <w:ind w:left="0" w:firstLine="360"/>
        <w:jc w:val="both"/>
        <w:rPr>
          <w:rFonts w:ascii="Trebuchet MS" w:hAnsi="Trebuchet MS" w:cs="Arial"/>
          <w:lang w:val="it-IT"/>
        </w:rPr>
      </w:pPr>
      <w:r w:rsidRPr="006B291C">
        <w:rPr>
          <w:rFonts w:ascii="Trebuchet MS" w:hAnsi="Trebuchet MS" w:cs="Arial"/>
          <w:lang w:val="it-IT"/>
        </w:rPr>
        <w:t>acordă asistenţă şi sprijin părinţilor copilului separat de familie, în vederea reintegrării în mediul său familial;</w:t>
      </w:r>
    </w:p>
    <w:p w:rsidR="0097465B" w:rsidRPr="006B291C" w:rsidRDefault="0097465B">
      <w:pPr>
        <w:pStyle w:val="Listparagraf"/>
        <w:numPr>
          <w:ilvl w:val="0"/>
          <w:numId w:val="15"/>
        </w:numPr>
        <w:spacing w:after="120"/>
        <w:ind w:left="0" w:firstLine="360"/>
        <w:jc w:val="both"/>
        <w:rPr>
          <w:rFonts w:ascii="Trebuchet MS" w:hAnsi="Trebuchet MS" w:cs="Arial"/>
          <w:lang w:val="it-IT"/>
        </w:rPr>
      </w:pPr>
      <w:r w:rsidRPr="006B291C">
        <w:rPr>
          <w:rFonts w:ascii="Trebuchet MS" w:hAnsi="Trebuchet MS" w:cs="Arial"/>
          <w:lang w:val="it-IT"/>
        </w:rPr>
        <w:t>reevaluează, cel puţin o dată la 3 luni şi ori de câte ori este cazul, împrejurările care au stat la baza stabilirii măsurilor de protecţie specială şi propune, după caz, menţinerea, modificarea sau încetarea acestora;</w:t>
      </w:r>
    </w:p>
    <w:p w:rsidR="0097465B" w:rsidRPr="006B291C" w:rsidRDefault="0097465B">
      <w:pPr>
        <w:pStyle w:val="Listparagraf"/>
        <w:numPr>
          <w:ilvl w:val="0"/>
          <w:numId w:val="15"/>
        </w:numPr>
        <w:spacing w:after="120"/>
        <w:ind w:left="0" w:firstLine="360"/>
        <w:jc w:val="both"/>
        <w:rPr>
          <w:rFonts w:ascii="Trebuchet MS" w:hAnsi="Trebuchet MS" w:cs="Arial"/>
          <w:lang w:val="it-IT"/>
        </w:rPr>
      </w:pPr>
      <w:r w:rsidRPr="006B291C">
        <w:rPr>
          <w:rFonts w:ascii="Trebuchet MS" w:hAnsi="Trebuchet MS" w:cs="Arial"/>
          <w:lang w:val="it-IT"/>
        </w:rPr>
        <w:t>îndeplineşte demersurile vizând deschiderea procedurii adopţiei interne pentru copiii aflaţi în evidenţa sa;</w:t>
      </w:r>
    </w:p>
    <w:p w:rsidR="0097465B" w:rsidRPr="006B291C" w:rsidRDefault="0097465B">
      <w:pPr>
        <w:pStyle w:val="Listparagraf"/>
        <w:numPr>
          <w:ilvl w:val="0"/>
          <w:numId w:val="15"/>
        </w:numPr>
        <w:spacing w:after="120"/>
        <w:ind w:left="0" w:firstLine="360"/>
        <w:jc w:val="both"/>
        <w:rPr>
          <w:rFonts w:ascii="Trebuchet MS" w:hAnsi="Trebuchet MS" w:cs="Arial"/>
          <w:lang w:val="it-IT"/>
        </w:rPr>
      </w:pPr>
      <w:r w:rsidRPr="006B291C">
        <w:rPr>
          <w:rFonts w:ascii="Trebuchet MS" w:hAnsi="Trebuchet MS" w:cs="Arial"/>
          <w:lang w:val="it-IT"/>
        </w:rPr>
        <w:t xml:space="preserve">realizează la nivel judeţean baza de date privind copiii aflaţi în sistemul de protecţie specială, copiii şi familiile aflate în situaţie de risc, </w:t>
      </w:r>
    </w:p>
    <w:p w:rsidR="0097465B" w:rsidRPr="006B291C" w:rsidRDefault="0097465B">
      <w:pPr>
        <w:pStyle w:val="Listparagraf"/>
        <w:numPr>
          <w:ilvl w:val="0"/>
          <w:numId w:val="15"/>
        </w:numPr>
        <w:spacing w:after="120"/>
        <w:ind w:left="0" w:firstLine="360"/>
        <w:jc w:val="both"/>
        <w:rPr>
          <w:rFonts w:ascii="Trebuchet MS" w:hAnsi="Trebuchet MS" w:cs="Arial"/>
          <w:lang w:val="it-IT"/>
        </w:rPr>
      </w:pPr>
      <w:r w:rsidRPr="006B291C">
        <w:rPr>
          <w:rFonts w:ascii="Trebuchet MS" w:hAnsi="Trebuchet MS" w:cs="Arial"/>
          <w:lang w:val="it-IT"/>
        </w:rPr>
        <w:t>asigură organizarea, administrarea serviciilor sociale destinate prevenirii separării copilului de familie şi a celor destinate copilului lipsit temporar sau definitiv de părinţii săi, în condiţiile legii;</w:t>
      </w:r>
    </w:p>
    <w:p w:rsidR="0097465B" w:rsidRPr="006B291C" w:rsidRDefault="0097465B" w:rsidP="0092297B">
      <w:pPr>
        <w:tabs>
          <w:tab w:val="left" w:pos="180"/>
        </w:tabs>
        <w:spacing w:after="120" w:line="276" w:lineRule="auto"/>
        <w:ind w:firstLine="360"/>
        <w:jc w:val="both"/>
        <w:rPr>
          <w:rFonts w:ascii="Trebuchet MS" w:hAnsi="Trebuchet MS" w:cs="Arial"/>
          <w:b/>
          <w:sz w:val="22"/>
          <w:szCs w:val="22"/>
          <w:lang w:val="it-IT"/>
        </w:rPr>
      </w:pPr>
      <w:r w:rsidRPr="006B291C">
        <w:rPr>
          <w:rFonts w:ascii="Trebuchet MS" w:hAnsi="Trebuchet MS" w:cs="Arial"/>
          <w:b/>
          <w:sz w:val="22"/>
          <w:szCs w:val="22"/>
          <w:lang w:val="it-IT"/>
        </w:rPr>
        <w:t>III) Alte atribuţii:</w:t>
      </w:r>
    </w:p>
    <w:p w:rsidR="0097465B" w:rsidRPr="006B291C" w:rsidRDefault="0097465B">
      <w:pPr>
        <w:pStyle w:val="Listparagraf"/>
        <w:numPr>
          <w:ilvl w:val="0"/>
          <w:numId w:val="17"/>
        </w:numPr>
        <w:tabs>
          <w:tab w:val="left" w:pos="180"/>
        </w:tabs>
        <w:spacing w:after="120"/>
        <w:ind w:left="0" w:firstLine="360"/>
        <w:jc w:val="both"/>
        <w:rPr>
          <w:rFonts w:ascii="Trebuchet MS" w:hAnsi="Trebuchet MS" w:cs="Arial"/>
          <w:lang w:val="it-IT"/>
        </w:rPr>
      </w:pPr>
      <w:r w:rsidRPr="006B291C">
        <w:rPr>
          <w:rFonts w:ascii="Trebuchet MS" w:hAnsi="Trebuchet MS" w:cs="Arial"/>
          <w:lang w:val="it-IT"/>
        </w:rPr>
        <w:t>coordonează şi sprijină activitatea autorităţilor administraţiei publice locale din judeţ în domeniul protecţiei familiei şi a drepturilor copilului</w:t>
      </w:r>
    </w:p>
    <w:p w:rsidR="0097465B" w:rsidRPr="006B291C" w:rsidRDefault="0097465B">
      <w:pPr>
        <w:pStyle w:val="Listparagraf"/>
        <w:numPr>
          <w:ilvl w:val="0"/>
          <w:numId w:val="17"/>
        </w:numPr>
        <w:tabs>
          <w:tab w:val="left" w:pos="180"/>
        </w:tabs>
        <w:spacing w:after="120"/>
        <w:ind w:left="0" w:firstLine="360"/>
        <w:jc w:val="both"/>
        <w:rPr>
          <w:rFonts w:ascii="Trebuchet MS" w:hAnsi="Trebuchet MS" w:cs="Arial"/>
          <w:lang w:val="it-IT"/>
        </w:rPr>
      </w:pPr>
      <w:r w:rsidRPr="006B291C">
        <w:rPr>
          <w:rFonts w:ascii="Trebuchet MS" w:hAnsi="Trebuchet MS" w:cs="Arial"/>
          <w:lang w:val="it-IT"/>
        </w:rPr>
        <w:t>coordonează metodologic activitatea de prevenire a separării copilului de părinţii săi, desfăşurate la nivelul serviciilor publice de asistenţă socială;</w:t>
      </w:r>
    </w:p>
    <w:p w:rsidR="0097465B" w:rsidRPr="006B291C" w:rsidRDefault="0097465B">
      <w:pPr>
        <w:pStyle w:val="Listparagraf"/>
        <w:numPr>
          <w:ilvl w:val="0"/>
          <w:numId w:val="17"/>
        </w:numPr>
        <w:tabs>
          <w:tab w:val="left" w:pos="180"/>
        </w:tabs>
        <w:spacing w:after="120"/>
        <w:ind w:left="0" w:firstLine="360"/>
        <w:jc w:val="both"/>
        <w:rPr>
          <w:rFonts w:ascii="Trebuchet MS" w:hAnsi="Trebuchet MS" w:cs="Arial"/>
          <w:lang w:val="it-IT"/>
        </w:rPr>
      </w:pPr>
      <w:r w:rsidRPr="006B291C">
        <w:rPr>
          <w:rFonts w:ascii="Trebuchet MS" w:hAnsi="Trebuchet MS" w:cs="Arial"/>
          <w:lang w:val="it-IT"/>
        </w:rPr>
        <w:t>acordă asistenţa tehnică necesară pentru crearea şi formarea structurilor comunitare consultative ca formă de sprijin în activitatea de asistenţă socială şi protecţia copilului;</w:t>
      </w:r>
    </w:p>
    <w:p w:rsidR="0097465B" w:rsidRPr="006B291C" w:rsidRDefault="0097465B">
      <w:pPr>
        <w:pStyle w:val="Listparagraf"/>
        <w:numPr>
          <w:ilvl w:val="0"/>
          <w:numId w:val="17"/>
        </w:numPr>
        <w:tabs>
          <w:tab w:val="left" w:pos="180"/>
        </w:tabs>
        <w:spacing w:after="120"/>
        <w:ind w:left="0" w:firstLine="360"/>
        <w:jc w:val="both"/>
        <w:rPr>
          <w:rFonts w:ascii="Trebuchet MS" w:hAnsi="Trebuchet MS" w:cs="Arial"/>
          <w:lang w:val="it-IT"/>
        </w:rPr>
      </w:pPr>
      <w:r w:rsidRPr="006B291C">
        <w:rPr>
          <w:rFonts w:ascii="Trebuchet MS" w:hAnsi="Trebuchet MS" w:cs="Arial"/>
          <w:lang w:val="it-IT"/>
        </w:rPr>
        <w:t>colaborează cu organizaţiile neguvernamentale care desfăşoară activităţi în domeniul asistenţei sociale, protecţiei familiei şi a drepturilor copilului sau cu operatori economici prin încheierea de convenţii de colaborare cu aceştia;</w:t>
      </w:r>
    </w:p>
    <w:p w:rsidR="0097465B" w:rsidRPr="006B291C" w:rsidRDefault="0097465B">
      <w:pPr>
        <w:pStyle w:val="Listparagraf"/>
        <w:numPr>
          <w:ilvl w:val="0"/>
          <w:numId w:val="17"/>
        </w:numPr>
        <w:tabs>
          <w:tab w:val="left" w:pos="180"/>
        </w:tabs>
        <w:spacing w:after="120"/>
        <w:ind w:left="0" w:firstLine="360"/>
        <w:jc w:val="both"/>
        <w:rPr>
          <w:rFonts w:ascii="Trebuchet MS" w:hAnsi="Trebuchet MS" w:cs="Arial"/>
          <w:lang w:val="it-IT"/>
        </w:rPr>
      </w:pPr>
      <w:r w:rsidRPr="006B291C">
        <w:rPr>
          <w:rFonts w:ascii="Trebuchet MS" w:hAnsi="Trebuchet MS" w:cs="Arial"/>
          <w:lang w:val="it-IT"/>
        </w:rPr>
        <w:lastRenderedPageBreak/>
        <w:t>dezvoltă parteneriate şi colaborează cu organizaţii neguvernamentale şi cu alţi reprezentanţi ai societăţii civile în vederea acordării şi diversificării serviciilor sociale şi a serviciilor destinate protecţiei familiei şi a copilului în funcţie de nevoile comunităţii locale;</w:t>
      </w:r>
    </w:p>
    <w:p w:rsidR="0097465B" w:rsidRPr="006B291C" w:rsidRDefault="0097465B">
      <w:pPr>
        <w:pStyle w:val="Listparagraf"/>
        <w:numPr>
          <w:ilvl w:val="0"/>
          <w:numId w:val="17"/>
        </w:numPr>
        <w:tabs>
          <w:tab w:val="left" w:pos="180"/>
        </w:tabs>
        <w:spacing w:after="120"/>
        <w:ind w:left="0" w:firstLine="360"/>
        <w:jc w:val="both"/>
        <w:rPr>
          <w:rFonts w:ascii="Trebuchet MS" w:hAnsi="Trebuchet MS" w:cs="Arial"/>
          <w:lang w:val="it-IT"/>
        </w:rPr>
      </w:pPr>
      <w:r w:rsidRPr="006B291C">
        <w:rPr>
          <w:rFonts w:ascii="Trebuchet MS" w:hAnsi="Trebuchet MS" w:cs="Arial"/>
          <w:lang w:val="it-IT"/>
        </w:rPr>
        <w:t>colaborează pe bază de protocoale sau convenţii cu celelalte direcţii generale, precum şi cu alte instituţii publice din unitatea administrativ-teritorială, în vederea îndeplinirii atribuţiilor ce îi revin, conform legii;</w:t>
      </w:r>
    </w:p>
    <w:p w:rsidR="0097465B" w:rsidRPr="006B291C" w:rsidRDefault="0097465B">
      <w:pPr>
        <w:pStyle w:val="Listparagraf"/>
        <w:numPr>
          <w:ilvl w:val="0"/>
          <w:numId w:val="17"/>
        </w:numPr>
        <w:tabs>
          <w:tab w:val="left" w:pos="180"/>
        </w:tabs>
        <w:spacing w:after="120"/>
        <w:ind w:left="0" w:firstLine="360"/>
        <w:jc w:val="both"/>
        <w:rPr>
          <w:rFonts w:ascii="Trebuchet MS" w:hAnsi="Trebuchet MS" w:cs="Arial"/>
          <w:lang w:val="it-IT"/>
        </w:rPr>
      </w:pPr>
      <w:r w:rsidRPr="006B291C">
        <w:rPr>
          <w:rFonts w:ascii="Trebuchet MS" w:hAnsi="Trebuchet MS" w:cs="Arial"/>
          <w:lang w:val="it-IT"/>
        </w:rPr>
        <w:t>asigură, la cerere, consultanţă de specialitate gratuită privind acordarea serviciilor în domeniul protecţiei familiei şi a drepturilor copilului; colaborează cu alte instituţii responsabile pentru a facilita accesul persoanelor la aceste drepturi;</w:t>
      </w:r>
    </w:p>
    <w:p w:rsidR="0097465B" w:rsidRPr="006B291C" w:rsidRDefault="0097465B">
      <w:pPr>
        <w:pStyle w:val="Listparagraf"/>
        <w:numPr>
          <w:ilvl w:val="0"/>
          <w:numId w:val="17"/>
        </w:numPr>
        <w:tabs>
          <w:tab w:val="left" w:pos="180"/>
        </w:tabs>
        <w:spacing w:after="120"/>
        <w:ind w:left="0" w:firstLine="360"/>
        <w:jc w:val="both"/>
        <w:rPr>
          <w:rFonts w:ascii="Trebuchet MS" w:hAnsi="Trebuchet MS" w:cs="Arial"/>
          <w:lang w:val="it-IT"/>
        </w:rPr>
      </w:pPr>
      <w:r w:rsidRPr="006B291C">
        <w:rPr>
          <w:rFonts w:ascii="Trebuchet MS" w:hAnsi="Trebuchet MS" w:cs="Arial"/>
          <w:lang w:val="it-IT"/>
        </w:rPr>
        <w:t>fundamentează şi propune consiliului judeţean înfiinţarea, finanţarea, respectiv cofinanţarea serviciilor sociale;</w:t>
      </w:r>
    </w:p>
    <w:p w:rsidR="0097465B" w:rsidRPr="006B291C" w:rsidRDefault="0097465B">
      <w:pPr>
        <w:pStyle w:val="Listparagraf"/>
        <w:numPr>
          <w:ilvl w:val="0"/>
          <w:numId w:val="17"/>
        </w:numPr>
        <w:tabs>
          <w:tab w:val="left" w:pos="180"/>
        </w:tabs>
        <w:spacing w:after="120"/>
        <w:ind w:left="0" w:firstLine="360"/>
        <w:jc w:val="both"/>
        <w:rPr>
          <w:rFonts w:ascii="Trebuchet MS" w:hAnsi="Trebuchet MS" w:cs="Arial"/>
          <w:lang w:val="it-IT"/>
        </w:rPr>
      </w:pPr>
      <w:r w:rsidRPr="006B291C">
        <w:rPr>
          <w:rFonts w:ascii="Trebuchet MS" w:hAnsi="Trebuchet MS" w:cs="Arial"/>
          <w:lang w:val="it-IT"/>
        </w:rPr>
        <w:t>prezintă anual sau la solicitarea consiliului judeţean rapoarte de evaluare a activităţilor desfăşurate;</w:t>
      </w:r>
    </w:p>
    <w:p w:rsidR="0097465B" w:rsidRPr="006B291C" w:rsidRDefault="0097465B">
      <w:pPr>
        <w:pStyle w:val="Listparagraf"/>
        <w:numPr>
          <w:ilvl w:val="0"/>
          <w:numId w:val="17"/>
        </w:numPr>
        <w:tabs>
          <w:tab w:val="left" w:pos="180"/>
        </w:tabs>
        <w:spacing w:after="120"/>
        <w:ind w:left="0" w:firstLine="360"/>
        <w:jc w:val="both"/>
        <w:rPr>
          <w:rFonts w:ascii="Trebuchet MS" w:hAnsi="Trebuchet MS" w:cs="Arial"/>
          <w:lang w:val="it-IT"/>
        </w:rPr>
      </w:pPr>
      <w:r w:rsidRPr="006B291C">
        <w:rPr>
          <w:rFonts w:ascii="Trebuchet MS" w:hAnsi="Trebuchet MS" w:cs="Arial"/>
          <w:lang w:val="it-IT" w:eastAsia="ro-RO"/>
        </w:rPr>
        <w:t>Propune numărul de personal necesar funcționării serviciilor din subordinea sa, stabilind atribuțiile și competențele acestora;</w:t>
      </w:r>
    </w:p>
    <w:p w:rsidR="00F946FD" w:rsidRPr="006B291C" w:rsidRDefault="0097465B">
      <w:pPr>
        <w:pStyle w:val="Listparagraf"/>
        <w:numPr>
          <w:ilvl w:val="0"/>
          <w:numId w:val="17"/>
        </w:numPr>
        <w:tabs>
          <w:tab w:val="left" w:pos="180"/>
        </w:tabs>
        <w:spacing w:after="120"/>
        <w:ind w:left="0" w:firstLine="360"/>
        <w:jc w:val="both"/>
        <w:rPr>
          <w:rFonts w:ascii="Trebuchet MS" w:hAnsi="Trebuchet MS" w:cs="Arial"/>
          <w:lang w:val="it-IT"/>
        </w:rPr>
      </w:pPr>
      <w:r w:rsidRPr="006B291C">
        <w:rPr>
          <w:rFonts w:ascii="Trebuchet MS" w:hAnsi="Trebuchet MS" w:cs="Arial"/>
          <w:lang w:val="it-IT"/>
        </w:rPr>
        <w:t>organizează activitatea de selectare şi angajare a personalului din aparatul propriu şi instituţiile/serviciile din subordine, de evaluare periodică şi de formare continuă a acestuia;</w:t>
      </w:r>
    </w:p>
    <w:p w:rsidR="0097465B" w:rsidRPr="006B291C" w:rsidRDefault="0097465B">
      <w:pPr>
        <w:pStyle w:val="Listparagraf"/>
        <w:numPr>
          <w:ilvl w:val="0"/>
          <w:numId w:val="17"/>
        </w:numPr>
        <w:tabs>
          <w:tab w:val="left" w:pos="180"/>
        </w:tabs>
        <w:spacing w:after="120"/>
        <w:ind w:left="0" w:firstLine="360"/>
        <w:jc w:val="both"/>
        <w:rPr>
          <w:rFonts w:ascii="Trebuchet MS" w:hAnsi="Trebuchet MS" w:cs="Arial"/>
          <w:lang w:val="it-IT"/>
        </w:rPr>
      </w:pPr>
      <w:r w:rsidRPr="006B291C">
        <w:rPr>
          <w:rFonts w:ascii="Trebuchet MS" w:hAnsi="Trebuchet MS" w:cs="Arial"/>
          <w:lang w:val="it-IT"/>
        </w:rPr>
        <w:t>asigură serviciile de secretariat ale comisiei pentru protecţia copilului</w:t>
      </w:r>
    </w:p>
    <w:p w:rsidR="0097465B" w:rsidRPr="006B291C" w:rsidRDefault="0097465B">
      <w:pPr>
        <w:pStyle w:val="Listparagraf"/>
        <w:numPr>
          <w:ilvl w:val="0"/>
          <w:numId w:val="17"/>
        </w:numPr>
        <w:tabs>
          <w:tab w:val="left" w:pos="180"/>
        </w:tabs>
        <w:spacing w:after="120"/>
        <w:ind w:left="0" w:firstLine="360"/>
        <w:jc w:val="both"/>
        <w:rPr>
          <w:rFonts w:ascii="Trebuchet MS" w:hAnsi="Trebuchet MS" w:cs="Arial"/>
          <w:lang w:val="it-IT"/>
        </w:rPr>
      </w:pPr>
      <w:r w:rsidRPr="006B291C">
        <w:rPr>
          <w:rFonts w:ascii="Trebuchet MS" w:hAnsi="Trebuchet MS" w:cs="Arial"/>
          <w:lang w:val="it-IT"/>
        </w:rPr>
        <w:t>sprijină dezvoltarea voluntariatului în serviciile sociale, cu respectarea prevederilor </w:t>
      </w:r>
      <w:r w:rsidRPr="006B291C">
        <w:rPr>
          <w:rStyle w:val="panchor"/>
          <w:rFonts w:ascii="Trebuchet MS" w:hAnsi="Trebuchet MS" w:cs="Arial"/>
          <w:lang w:val="it-IT"/>
        </w:rPr>
        <w:t>Legii nr. 78/2014</w:t>
      </w:r>
      <w:r w:rsidRPr="006B291C">
        <w:rPr>
          <w:rFonts w:ascii="Trebuchet MS" w:hAnsi="Trebuchet MS" w:cs="Arial"/>
          <w:lang w:val="it-IT"/>
        </w:rPr>
        <w:t> privind reglementarea activităţii de voluntariat în România, cu modificările ulterioare;</w:t>
      </w:r>
    </w:p>
    <w:p w:rsidR="0097465B" w:rsidRPr="006B291C" w:rsidRDefault="0097465B">
      <w:pPr>
        <w:pStyle w:val="Listparagraf"/>
        <w:numPr>
          <w:ilvl w:val="0"/>
          <w:numId w:val="17"/>
        </w:numPr>
        <w:tabs>
          <w:tab w:val="left" w:pos="180"/>
        </w:tabs>
        <w:spacing w:after="120"/>
        <w:ind w:left="0" w:firstLine="360"/>
        <w:jc w:val="both"/>
        <w:rPr>
          <w:rFonts w:ascii="Trebuchet MS" w:hAnsi="Trebuchet MS" w:cs="Arial"/>
          <w:lang w:val="it-IT" w:eastAsia="ro-RO"/>
        </w:rPr>
      </w:pPr>
      <w:r w:rsidRPr="006B291C">
        <w:rPr>
          <w:rFonts w:ascii="Trebuchet MS" w:hAnsi="Trebuchet MS" w:cs="Arial"/>
          <w:lang w:val="it-IT" w:eastAsia="ro-RO"/>
        </w:rPr>
        <w:t>Răspunde de soluționarea legală și în termen, a cererilor adresate Direcției pentru Protecția Drepturilor Copilului și analizează periodic modul în care acestea au fost rezolvate;</w:t>
      </w:r>
    </w:p>
    <w:p w:rsidR="0097465B" w:rsidRPr="006B291C" w:rsidRDefault="0097465B">
      <w:pPr>
        <w:pStyle w:val="Listparagraf"/>
        <w:numPr>
          <w:ilvl w:val="0"/>
          <w:numId w:val="17"/>
        </w:numPr>
        <w:tabs>
          <w:tab w:val="left" w:pos="180"/>
        </w:tabs>
        <w:spacing w:after="120"/>
        <w:ind w:left="0" w:firstLine="360"/>
        <w:jc w:val="both"/>
        <w:rPr>
          <w:rFonts w:ascii="Trebuchet MS" w:hAnsi="Trebuchet MS" w:cs="Arial"/>
          <w:lang w:val="it-IT" w:eastAsia="ro-RO"/>
        </w:rPr>
      </w:pPr>
      <w:r w:rsidRPr="006B291C">
        <w:rPr>
          <w:rFonts w:ascii="Trebuchet MS" w:hAnsi="Trebuchet MS" w:cs="Arial"/>
          <w:lang w:val="it-IT" w:eastAsia="ro-RO"/>
        </w:rPr>
        <w:t>Avizează convențiile, protocoale, parteneriate, proiecte care au ca obiect activități privind protecția drepturilor copilului;</w:t>
      </w:r>
    </w:p>
    <w:p w:rsidR="0097465B" w:rsidRPr="006B291C" w:rsidRDefault="0097465B">
      <w:pPr>
        <w:pStyle w:val="Listparagraf"/>
        <w:numPr>
          <w:ilvl w:val="0"/>
          <w:numId w:val="17"/>
        </w:numPr>
        <w:tabs>
          <w:tab w:val="left" w:pos="180"/>
        </w:tabs>
        <w:spacing w:after="120"/>
        <w:ind w:left="0" w:firstLine="360"/>
        <w:jc w:val="both"/>
        <w:rPr>
          <w:rFonts w:ascii="Trebuchet MS" w:hAnsi="Trebuchet MS" w:cs="Arial"/>
          <w:lang w:val="it-IT" w:eastAsia="ro-RO"/>
        </w:rPr>
      </w:pPr>
      <w:r w:rsidRPr="006B291C">
        <w:rPr>
          <w:rFonts w:ascii="Trebuchet MS" w:hAnsi="Trebuchet MS" w:cs="Arial"/>
          <w:lang w:val="it-IT" w:eastAsia="ro-RO"/>
        </w:rPr>
        <w:t>Are relatii de control asupra activităților organizatorice și cele ce vizează aplicarea și respectarea legislației din domeniul protecției și promovării drepturilor copilului – la nivelul serviciilor de protecție a copilului aflate în subordinea sa,</w:t>
      </w:r>
    </w:p>
    <w:p w:rsidR="0097465B" w:rsidRPr="006B291C" w:rsidRDefault="0097465B">
      <w:pPr>
        <w:pStyle w:val="Listparagraf"/>
        <w:numPr>
          <w:ilvl w:val="0"/>
          <w:numId w:val="17"/>
        </w:numPr>
        <w:tabs>
          <w:tab w:val="left" w:pos="180"/>
        </w:tabs>
        <w:spacing w:after="120"/>
        <w:ind w:left="0" w:firstLine="360"/>
        <w:jc w:val="both"/>
        <w:rPr>
          <w:rFonts w:ascii="Trebuchet MS" w:hAnsi="Trebuchet MS" w:cs="Arial"/>
          <w:lang w:val="it-IT" w:eastAsia="ro-RO"/>
        </w:rPr>
      </w:pPr>
      <w:r w:rsidRPr="006B291C">
        <w:rPr>
          <w:rFonts w:ascii="Trebuchet MS" w:hAnsi="Trebuchet MS" w:cs="Arial"/>
          <w:lang w:val="it-IT" w:eastAsia="ro-RO"/>
        </w:rPr>
        <w:t>Are relații de cooperare cu Directorul general adj economic pentru a asigura îndeplinirea standardelor de calitate la nivelul serviciului din domeniul protectiei copilului și pentru a asigura buna functionare a serviciilor/centrelor/complexelor.</w:t>
      </w:r>
    </w:p>
    <w:p w:rsidR="0097465B" w:rsidRPr="006B291C" w:rsidRDefault="0097465B">
      <w:pPr>
        <w:pStyle w:val="Listparagraf"/>
        <w:numPr>
          <w:ilvl w:val="0"/>
          <w:numId w:val="17"/>
        </w:numPr>
        <w:tabs>
          <w:tab w:val="left" w:pos="180"/>
        </w:tabs>
        <w:spacing w:after="120"/>
        <w:ind w:left="0" w:firstLine="360"/>
        <w:jc w:val="both"/>
        <w:rPr>
          <w:rFonts w:ascii="Trebuchet MS" w:hAnsi="Trebuchet MS" w:cs="Arial"/>
          <w:lang w:val="it-IT"/>
        </w:rPr>
      </w:pPr>
      <w:r w:rsidRPr="006B291C">
        <w:rPr>
          <w:rFonts w:ascii="Trebuchet MS" w:hAnsi="Trebuchet MS" w:cs="Arial"/>
          <w:lang w:val="it-IT" w:eastAsia="ro-RO"/>
        </w:rPr>
        <w:t xml:space="preserve">Are relații de cooperare cu Directorul general adj pentru asistenta sociala a persoanelor adulte pentru a  asigura </w:t>
      </w:r>
      <w:r w:rsidRPr="006B291C">
        <w:rPr>
          <w:rFonts w:ascii="Trebuchet MS" w:hAnsi="Trebuchet MS" w:cs="Arial"/>
          <w:lang w:val="it-IT"/>
        </w:rPr>
        <w:t>planificarea şi continuitatea serviciilor acordate tânărului cu dizabilităţi la trecerea din sistemul de protecţie a copilului în sistemul de protecţie a adultului cu dizabilităţi, în baza nevoilor individuale identificate ale acestuia,</w:t>
      </w:r>
    </w:p>
    <w:p w:rsidR="0097465B" w:rsidRPr="006B291C" w:rsidRDefault="0097465B">
      <w:pPr>
        <w:pStyle w:val="Listparagraf"/>
        <w:numPr>
          <w:ilvl w:val="0"/>
          <w:numId w:val="17"/>
        </w:numPr>
        <w:tabs>
          <w:tab w:val="left" w:pos="180"/>
        </w:tabs>
        <w:spacing w:after="120"/>
        <w:ind w:left="0" w:firstLine="360"/>
        <w:jc w:val="both"/>
        <w:rPr>
          <w:rFonts w:ascii="Trebuchet MS" w:hAnsi="Trebuchet MS" w:cs="Arial"/>
          <w:lang w:val="it-IT" w:eastAsia="ro-RO"/>
        </w:rPr>
      </w:pPr>
      <w:r w:rsidRPr="006B291C">
        <w:rPr>
          <w:rFonts w:ascii="Trebuchet MS" w:hAnsi="Trebuchet MS" w:cs="Arial"/>
          <w:lang w:val="it-IT" w:eastAsia="ro-RO"/>
        </w:rPr>
        <w:t>Asigură îndrumare și consiliere șefilor de servicii/birouri pentru realizarea unei abordări unitare și coerente a cazuisticii sociale în domeniul protecției copilului, în cadrul instituției.</w:t>
      </w:r>
    </w:p>
    <w:p w:rsidR="0097465B" w:rsidRPr="006B291C" w:rsidRDefault="0097465B">
      <w:pPr>
        <w:pStyle w:val="Listparagraf"/>
        <w:numPr>
          <w:ilvl w:val="0"/>
          <w:numId w:val="17"/>
        </w:numPr>
        <w:tabs>
          <w:tab w:val="left" w:pos="180"/>
        </w:tabs>
        <w:spacing w:after="120"/>
        <w:ind w:left="0" w:firstLine="360"/>
        <w:jc w:val="both"/>
        <w:rPr>
          <w:rFonts w:ascii="Trebuchet MS" w:hAnsi="Trebuchet MS" w:cs="Arial"/>
          <w:lang w:val="ro-RO"/>
        </w:rPr>
      </w:pPr>
      <w:r w:rsidRPr="006B291C">
        <w:rPr>
          <w:rFonts w:ascii="Trebuchet MS" w:hAnsi="Trebuchet MS" w:cs="Arial"/>
          <w:lang w:val="it-IT"/>
        </w:rPr>
        <w:t>Realizeaza demersurile specifice</w:t>
      </w:r>
      <w:r w:rsidRPr="006B291C">
        <w:rPr>
          <w:rFonts w:ascii="Trebuchet MS" w:hAnsi="Trebuchet MS" w:cs="Arial"/>
          <w:lang w:val="ro-RO"/>
        </w:rPr>
        <w:t>sistemului de control intern managerial</w:t>
      </w:r>
    </w:p>
    <w:p w:rsidR="0097465B" w:rsidRPr="006B291C" w:rsidRDefault="0097465B">
      <w:pPr>
        <w:pStyle w:val="Listparagraf"/>
        <w:numPr>
          <w:ilvl w:val="0"/>
          <w:numId w:val="17"/>
        </w:numPr>
        <w:tabs>
          <w:tab w:val="left" w:pos="180"/>
        </w:tabs>
        <w:spacing w:after="120"/>
        <w:ind w:left="0" w:firstLine="360"/>
        <w:jc w:val="both"/>
        <w:rPr>
          <w:rFonts w:ascii="Trebuchet MS" w:hAnsi="Trebuchet MS" w:cs="Arial"/>
          <w:lang w:val="ro-RO"/>
        </w:rPr>
      </w:pPr>
      <w:r w:rsidRPr="006B291C">
        <w:rPr>
          <w:rFonts w:ascii="Trebuchet MS" w:hAnsi="Trebuchet MS" w:cs="Arial"/>
          <w:lang w:val="ro-RO"/>
        </w:rPr>
        <w:t>Organizează si conduce întâlnirile Echipei intersectoriale in domeniul prevenirii si combaterii violenței și exploatării copilului Mureș,</w:t>
      </w:r>
    </w:p>
    <w:p w:rsidR="0097465B" w:rsidRPr="006B291C" w:rsidRDefault="0097465B">
      <w:pPr>
        <w:pStyle w:val="Listparagraf"/>
        <w:numPr>
          <w:ilvl w:val="0"/>
          <w:numId w:val="17"/>
        </w:numPr>
        <w:tabs>
          <w:tab w:val="left" w:pos="180"/>
        </w:tabs>
        <w:spacing w:after="120"/>
        <w:ind w:left="0" w:firstLine="360"/>
        <w:jc w:val="both"/>
        <w:rPr>
          <w:rFonts w:ascii="Trebuchet MS" w:hAnsi="Trebuchet MS" w:cs="Arial"/>
          <w:lang w:val="ro-RO" w:eastAsia="ro-RO"/>
        </w:rPr>
      </w:pPr>
      <w:r w:rsidRPr="006B291C">
        <w:rPr>
          <w:rFonts w:ascii="Trebuchet MS" w:hAnsi="Trebuchet MS" w:cs="Arial"/>
          <w:lang w:val="ro-RO"/>
        </w:rPr>
        <w:t xml:space="preserve">Ia măsurile legale pentru respectarea legislatiei si regulamentelor interne de către personalul din subordine </w:t>
      </w:r>
    </w:p>
    <w:p w:rsidR="0097465B" w:rsidRPr="006B291C" w:rsidRDefault="0097465B">
      <w:pPr>
        <w:pStyle w:val="Listparagraf"/>
        <w:numPr>
          <w:ilvl w:val="0"/>
          <w:numId w:val="17"/>
        </w:numPr>
        <w:tabs>
          <w:tab w:val="left" w:pos="180"/>
        </w:tabs>
        <w:spacing w:after="120"/>
        <w:ind w:left="0" w:firstLine="360"/>
        <w:jc w:val="both"/>
        <w:rPr>
          <w:rFonts w:ascii="Trebuchet MS" w:hAnsi="Trebuchet MS" w:cs="Arial"/>
          <w:lang w:val="ro-RO"/>
        </w:rPr>
      </w:pPr>
      <w:r w:rsidRPr="006B291C">
        <w:rPr>
          <w:rFonts w:ascii="Trebuchet MS" w:hAnsi="Trebuchet MS" w:cs="Arial"/>
          <w:lang w:val="ro-RO" w:eastAsia="ro-RO"/>
        </w:rPr>
        <w:t>Î</w:t>
      </w:r>
      <w:r w:rsidRPr="006B291C">
        <w:rPr>
          <w:rFonts w:ascii="Trebuchet MS" w:hAnsi="Trebuchet MS" w:cs="Arial"/>
          <w:lang w:val="ro-RO"/>
        </w:rPr>
        <w:t>ndeplineşte orice alte atribuţii prevăzute în acte normative, prin Dispoziția Directorului General sau stabilite prin hotărâri ale consiliului judeţean.</w:t>
      </w:r>
    </w:p>
    <w:p w:rsidR="0097465B" w:rsidRPr="006B291C" w:rsidRDefault="0097465B" w:rsidP="0092297B">
      <w:pPr>
        <w:widowControl w:val="0"/>
        <w:autoSpaceDE w:val="0"/>
        <w:autoSpaceDN w:val="0"/>
        <w:adjustRightInd w:val="0"/>
        <w:ind w:firstLine="360"/>
        <w:jc w:val="both"/>
        <w:rPr>
          <w:rStyle w:val="Accentuaresubtil"/>
          <w:rFonts w:ascii="Trebuchet MS" w:hAnsi="Trebuchet MS"/>
          <w:i w:val="0"/>
          <w:color w:val="auto"/>
          <w:sz w:val="22"/>
          <w:szCs w:val="22"/>
        </w:rPr>
      </w:pPr>
      <w:r w:rsidRPr="006B291C">
        <w:rPr>
          <w:rFonts w:ascii="Trebuchet MS" w:hAnsi="Trebuchet MS" w:cs="Arial"/>
          <w:b/>
          <w:bCs/>
          <w:sz w:val="22"/>
          <w:szCs w:val="22"/>
          <w:lang w:val="ro-RO"/>
        </w:rPr>
        <w:t xml:space="preserve">B. </w:t>
      </w:r>
      <w:r w:rsidRPr="006B291C">
        <w:rPr>
          <w:rStyle w:val="Accentuaresubtil"/>
          <w:rFonts w:ascii="Trebuchet MS" w:hAnsi="Trebuchet MS"/>
          <w:b/>
          <w:i w:val="0"/>
          <w:color w:val="auto"/>
        </w:rPr>
        <w:t>Directorul general adjunct al Direcţiei de asistență</w:t>
      </w:r>
      <w:r w:rsidR="003071A0">
        <w:rPr>
          <w:rStyle w:val="Accentuaresubtil"/>
          <w:rFonts w:ascii="Trebuchet MS" w:hAnsi="Trebuchet MS"/>
          <w:b/>
          <w:i w:val="0"/>
          <w:color w:val="auto"/>
        </w:rPr>
        <w:t xml:space="preserve"> social </w:t>
      </w:r>
      <w:r w:rsidRPr="006B291C">
        <w:rPr>
          <w:rStyle w:val="Accentuaresubtil"/>
          <w:rFonts w:ascii="Trebuchet MS" w:hAnsi="Trebuchet MS"/>
          <w:b/>
          <w:i w:val="0"/>
          <w:color w:val="auto"/>
        </w:rPr>
        <w:t>pentrupersoaneadulte</w:t>
      </w:r>
      <w:r w:rsidRPr="006B291C">
        <w:rPr>
          <w:rStyle w:val="Accentuaresubtil"/>
          <w:rFonts w:ascii="Trebuchet MS" w:hAnsi="Trebuchet MS"/>
          <w:i w:val="0"/>
          <w:color w:val="auto"/>
          <w:sz w:val="22"/>
          <w:szCs w:val="22"/>
        </w:rPr>
        <w:t>are următoareleatribuţii:</w:t>
      </w:r>
    </w:p>
    <w:p w:rsidR="00341844" w:rsidRPr="006B291C" w:rsidRDefault="00341844" w:rsidP="0092297B">
      <w:pPr>
        <w:widowControl w:val="0"/>
        <w:autoSpaceDE w:val="0"/>
        <w:autoSpaceDN w:val="0"/>
        <w:adjustRightInd w:val="0"/>
        <w:ind w:firstLine="360"/>
        <w:jc w:val="both"/>
        <w:rPr>
          <w:rFonts w:ascii="Trebuchet MS" w:hAnsi="Trebuchet MS" w:cs="Arial"/>
          <w:bCs/>
          <w:sz w:val="22"/>
          <w:szCs w:val="22"/>
          <w:lang w:val="ro-RO"/>
        </w:rPr>
      </w:pPr>
    </w:p>
    <w:p w:rsidR="0097465B" w:rsidRPr="006B291C" w:rsidRDefault="0097465B" w:rsidP="0092297B">
      <w:pPr>
        <w:ind w:firstLine="360"/>
        <w:jc w:val="both"/>
        <w:rPr>
          <w:rFonts w:ascii="Trebuchet MS" w:hAnsi="Trebuchet MS" w:cs="Arial"/>
          <w:b/>
          <w:sz w:val="22"/>
          <w:szCs w:val="22"/>
          <w:lang w:val="ro-RO"/>
        </w:rPr>
      </w:pPr>
      <w:r w:rsidRPr="006B291C">
        <w:rPr>
          <w:rFonts w:ascii="Trebuchet MS" w:hAnsi="Trebuchet MS" w:cs="Arial"/>
          <w:b/>
          <w:sz w:val="22"/>
          <w:szCs w:val="22"/>
          <w:lang w:val="ro-RO"/>
        </w:rPr>
        <w:lastRenderedPageBreak/>
        <w:t>I) Atribuţiile generale sunt următoarele:</w:t>
      </w:r>
    </w:p>
    <w:p w:rsidR="0097465B" w:rsidRPr="006B291C" w:rsidRDefault="0097465B">
      <w:pPr>
        <w:pStyle w:val="Listparagraf"/>
        <w:numPr>
          <w:ilvl w:val="0"/>
          <w:numId w:val="18"/>
        </w:numPr>
        <w:spacing w:after="120"/>
        <w:ind w:left="0" w:firstLine="360"/>
        <w:jc w:val="both"/>
        <w:rPr>
          <w:rFonts w:ascii="Trebuchet MS" w:hAnsi="Trebuchet MS" w:cs="Arial"/>
          <w:lang w:val="ro-RO"/>
        </w:rPr>
      </w:pPr>
      <w:r w:rsidRPr="006B291C">
        <w:rPr>
          <w:rFonts w:ascii="Trebuchet MS" w:hAnsi="Trebuchet MS" w:cs="Arial"/>
          <w:lang w:val="ro-RO"/>
        </w:rPr>
        <w:t>asigură şi organizează activitatea de primire a solicitărilor privind beneficiile de asistenţă socială;</w:t>
      </w:r>
    </w:p>
    <w:p w:rsidR="0097465B" w:rsidRPr="006B291C" w:rsidRDefault="0097465B">
      <w:pPr>
        <w:pStyle w:val="Listparagraf"/>
        <w:numPr>
          <w:ilvl w:val="0"/>
          <w:numId w:val="18"/>
        </w:numPr>
        <w:spacing w:after="120"/>
        <w:ind w:left="0" w:firstLine="360"/>
        <w:jc w:val="both"/>
        <w:rPr>
          <w:rFonts w:ascii="Trebuchet MS" w:hAnsi="Trebuchet MS" w:cs="Arial"/>
          <w:lang w:val="ro-RO"/>
        </w:rPr>
      </w:pPr>
      <w:r w:rsidRPr="006B291C">
        <w:rPr>
          <w:rFonts w:ascii="Trebuchet MS" w:hAnsi="Trebuchet MS" w:cs="Arial"/>
          <w:lang w:val="ro-RO"/>
        </w:rPr>
        <w:t>pentru beneficiile de asistenţă socială acordate din bugetul de stat realizează colectarea lunară a cererilor şi transmiterea acestora către agenţiile teritoriale pentru plăţişiinspecţie socială;</w:t>
      </w:r>
    </w:p>
    <w:p w:rsidR="0097465B" w:rsidRPr="006B291C" w:rsidRDefault="0097465B">
      <w:pPr>
        <w:pStyle w:val="Listparagraf"/>
        <w:numPr>
          <w:ilvl w:val="0"/>
          <w:numId w:val="18"/>
        </w:numPr>
        <w:spacing w:after="120"/>
        <w:ind w:left="0" w:firstLine="360"/>
        <w:jc w:val="both"/>
        <w:rPr>
          <w:rFonts w:ascii="Trebuchet MS" w:hAnsi="Trebuchet MS" w:cs="Arial"/>
          <w:lang w:val="ro-RO"/>
        </w:rPr>
      </w:pPr>
      <w:r w:rsidRPr="006B291C">
        <w:rPr>
          <w:rFonts w:ascii="Trebuchet MS" w:hAnsi="Trebuchet MS" w:cs="Arial"/>
          <w:lang w:val="ro-RO"/>
        </w:rPr>
        <w:t>verifică îndeplinirea condiţiilor legale de acordare a beneficiilor de asistenţă socială, conform procedurilor prevăzute de lege şipregăteştedocumentaţia necesară în vederea stabilirii dreptului la măsurile de asistenţă socială;</w:t>
      </w:r>
    </w:p>
    <w:p w:rsidR="0097465B" w:rsidRPr="006B291C" w:rsidRDefault="0097465B">
      <w:pPr>
        <w:pStyle w:val="Listparagraf"/>
        <w:numPr>
          <w:ilvl w:val="0"/>
          <w:numId w:val="18"/>
        </w:numPr>
        <w:spacing w:after="120"/>
        <w:ind w:left="0" w:firstLine="360"/>
        <w:jc w:val="both"/>
        <w:rPr>
          <w:rFonts w:ascii="Trebuchet MS" w:hAnsi="Trebuchet MS" w:cs="Arial"/>
          <w:lang w:val="ro-RO"/>
        </w:rPr>
      </w:pPr>
      <w:r w:rsidRPr="006B291C">
        <w:rPr>
          <w:rFonts w:ascii="Trebuchet MS" w:hAnsi="Trebuchet MS" w:cs="Arial"/>
          <w:lang w:val="ro-RO"/>
        </w:rPr>
        <w:t>întocmeştedispoziţii de acordare/respingere sau, după caz, de modificare/suspendare/încetare a beneficiilor de asistenţă socială;</w:t>
      </w:r>
    </w:p>
    <w:p w:rsidR="0097465B" w:rsidRPr="006B291C" w:rsidRDefault="0097465B">
      <w:pPr>
        <w:pStyle w:val="Listparagraf"/>
        <w:numPr>
          <w:ilvl w:val="0"/>
          <w:numId w:val="18"/>
        </w:numPr>
        <w:spacing w:after="120"/>
        <w:ind w:left="0" w:firstLine="360"/>
        <w:jc w:val="both"/>
        <w:rPr>
          <w:rFonts w:ascii="Trebuchet MS" w:hAnsi="Trebuchet MS" w:cs="Arial"/>
          <w:lang w:val="ro-RO"/>
        </w:rPr>
      </w:pPr>
      <w:r w:rsidRPr="006B291C">
        <w:rPr>
          <w:rFonts w:ascii="Trebuchet MS" w:hAnsi="Trebuchet MS" w:cs="Arial"/>
          <w:lang w:val="ro-RO"/>
        </w:rPr>
        <w:t>comunică beneficiarilor dispoziţiile cu privire la drepturile şifacilităţile la care sunt îndreptăţiţi, potrivit legii;</w:t>
      </w:r>
    </w:p>
    <w:p w:rsidR="0097465B" w:rsidRPr="006B291C" w:rsidRDefault="0097465B">
      <w:pPr>
        <w:pStyle w:val="Listparagraf"/>
        <w:numPr>
          <w:ilvl w:val="0"/>
          <w:numId w:val="18"/>
        </w:numPr>
        <w:spacing w:after="120"/>
        <w:ind w:left="0" w:firstLine="360"/>
        <w:jc w:val="both"/>
        <w:rPr>
          <w:rFonts w:ascii="Trebuchet MS" w:hAnsi="Trebuchet MS" w:cs="Arial"/>
          <w:lang w:val="ro-RO"/>
        </w:rPr>
      </w:pPr>
      <w:r w:rsidRPr="006B291C">
        <w:rPr>
          <w:rFonts w:ascii="Trebuchet MS" w:hAnsi="Trebuchet MS" w:cs="Arial"/>
          <w:lang w:val="ro-RO"/>
        </w:rPr>
        <w:t>urmăreşteşi răspunde de îndeplinirea condiţiilor legale de către titularii şi persoanele îndreptăţite la beneficiile de asistenţă socială;</w:t>
      </w:r>
    </w:p>
    <w:p w:rsidR="0097465B" w:rsidRPr="006B291C" w:rsidRDefault="0097465B">
      <w:pPr>
        <w:pStyle w:val="Listparagraf"/>
        <w:numPr>
          <w:ilvl w:val="0"/>
          <w:numId w:val="18"/>
        </w:numPr>
        <w:spacing w:after="120"/>
        <w:ind w:left="0" w:firstLine="360"/>
        <w:jc w:val="both"/>
        <w:rPr>
          <w:rFonts w:ascii="Trebuchet MS" w:hAnsi="Trebuchet MS" w:cs="Arial"/>
          <w:lang w:val="ro-RO"/>
        </w:rPr>
      </w:pPr>
      <w:r w:rsidRPr="006B291C">
        <w:rPr>
          <w:rFonts w:ascii="Trebuchet MS" w:hAnsi="Trebuchet MS" w:cs="Arial"/>
          <w:lang w:val="ro-RO"/>
        </w:rPr>
        <w:t>efectuează sondaje şi anchete sociale pentru depistarea precoce a cazurilor de risc de excluziune socială sau a altor situaţii de necesitate în care se pot afla membrii comunităţiişi propune măsuri adecvate în vederea sprijinirii acestor persoane;</w:t>
      </w:r>
    </w:p>
    <w:p w:rsidR="0097465B" w:rsidRPr="006B291C" w:rsidRDefault="0097465B">
      <w:pPr>
        <w:pStyle w:val="Listparagraf"/>
        <w:numPr>
          <w:ilvl w:val="0"/>
          <w:numId w:val="18"/>
        </w:numPr>
        <w:spacing w:after="120"/>
        <w:ind w:left="0" w:firstLine="360"/>
        <w:jc w:val="both"/>
        <w:rPr>
          <w:rFonts w:ascii="Trebuchet MS" w:hAnsi="Trebuchet MS" w:cs="Arial"/>
          <w:lang w:val="ro-RO"/>
        </w:rPr>
      </w:pPr>
      <w:r w:rsidRPr="006B291C">
        <w:rPr>
          <w:rFonts w:ascii="Trebuchet MS" w:hAnsi="Trebuchet MS" w:cs="Arial"/>
          <w:lang w:val="ro-RO"/>
        </w:rPr>
        <w:t>elaborează şi fundamentează propunerea de buget pentru finanţarea beneficiilor de asistenţă socială;</w:t>
      </w:r>
    </w:p>
    <w:p w:rsidR="0097465B" w:rsidRPr="006B291C" w:rsidRDefault="0097465B">
      <w:pPr>
        <w:pStyle w:val="Listparagraf"/>
        <w:numPr>
          <w:ilvl w:val="0"/>
          <w:numId w:val="18"/>
        </w:numPr>
        <w:spacing w:after="120"/>
        <w:ind w:left="0" w:firstLine="360"/>
        <w:jc w:val="both"/>
        <w:rPr>
          <w:rFonts w:ascii="Trebuchet MS" w:hAnsi="Trebuchet MS" w:cs="Arial"/>
          <w:lang w:val="ro-RO"/>
        </w:rPr>
      </w:pPr>
      <w:r w:rsidRPr="006B291C">
        <w:rPr>
          <w:rFonts w:ascii="Trebuchet MS" w:hAnsi="Trebuchet MS" w:cs="Arial"/>
          <w:lang w:val="ro-RO"/>
        </w:rPr>
        <w:t>participă activ la elaborarea, în concordanţă cu strategiile naţionaleşi locale şi cu nevoile identificate, strategiei judeţeane de dezvoltare a serviciilor sociale, pe termen mediu şi lung, pentru o perioadă de 5 ani, respectiv de 10 ani, pe care o transmite spre dezbatere şi avizare comisiei judeţene de incluziune socială, o propune spre aprobare consiliului judeţeanşi răspunde de aplicarea acesteia;</w:t>
      </w:r>
    </w:p>
    <w:p w:rsidR="0097465B" w:rsidRPr="006B291C" w:rsidRDefault="0097465B">
      <w:pPr>
        <w:pStyle w:val="Listparagraf"/>
        <w:numPr>
          <w:ilvl w:val="0"/>
          <w:numId w:val="18"/>
        </w:numPr>
        <w:spacing w:after="120"/>
        <w:ind w:left="0" w:firstLine="360"/>
        <w:jc w:val="both"/>
        <w:rPr>
          <w:rFonts w:ascii="Trebuchet MS" w:hAnsi="Trebuchet MS" w:cs="Arial"/>
          <w:lang w:val="ro-RO"/>
        </w:rPr>
      </w:pPr>
      <w:r w:rsidRPr="006B291C">
        <w:rPr>
          <w:rFonts w:ascii="Trebuchet MS" w:hAnsi="Trebuchet MS" w:cs="Arial"/>
          <w:lang w:val="ro-RO"/>
        </w:rPr>
        <w:t>participă activ la elaborarea planurilor anuale de acţiune privind serviciile sociale administrate şifinanţate din bugetul judeţeanşi le propune spre aprobare consiliului judeţean, care cuprind date detaliate privind numărul şi categoriile de beneficiari, serviciile sociale existente, serviciile sociale propuse pentru a fi înfiinţate, programul de contractare a serviciilor din fonduri publice, bugetul estimat şi sursele de finanţare;</w:t>
      </w:r>
    </w:p>
    <w:p w:rsidR="0097465B" w:rsidRPr="006B291C" w:rsidRDefault="0097465B">
      <w:pPr>
        <w:pStyle w:val="Listparagraf"/>
        <w:numPr>
          <w:ilvl w:val="0"/>
          <w:numId w:val="18"/>
        </w:numPr>
        <w:spacing w:after="120"/>
        <w:ind w:left="0" w:firstLine="360"/>
        <w:jc w:val="both"/>
        <w:rPr>
          <w:rFonts w:ascii="Trebuchet MS" w:hAnsi="Trebuchet MS" w:cs="Arial"/>
          <w:lang w:val="ro-RO"/>
        </w:rPr>
      </w:pPr>
      <w:r w:rsidRPr="006B291C">
        <w:rPr>
          <w:rFonts w:ascii="Trebuchet MS" w:hAnsi="Trebuchet MS" w:cs="Arial"/>
          <w:lang w:val="ro-RO"/>
        </w:rPr>
        <w:t>iniţiază, coordonează şi aplică măsurile de prevenire şi combatere a situaţiilor de marginalizare şi excludere socială în care se pot afla anumite persoane, grupuri sau comunităţi;</w:t>
      </w:r>
    </w:p>
    <w:p w:rsidR="0097465B" w:rsidRPr="006B291C" w:rsidRDefault="0097465B">
      <w:pPr>
        <w:pStyle w:val="Listparagraf"/>
        <w:numPr>
          <w:ilvl w:val="0"/>
          <w:numId w:val="18"/>
        </w:numPr>
        <w:spacing w:after="120"/>
        <w:ind w:left="0" w:firstLine="360"/>
        <w:jc w:val="both"/>
        <w:rPr>
          <w:rFonts w:ascii="Trebuchet MS" w:hAnsi="Trebuchet MS" w:cs="Arial"/>
          <w:lang w:val="ro-RO"/>
        </w:rPr>
      </w:pPr>
      <w:r w:rsidRPr="006B291C">
        <w:rPr>
          <w:rFonts w:ascii="Trebuchet MS" w:hAnsi="Trebuchet MS" w:cs="Arial"/>
          <w:lang w:val="ro-RO"/>
        </w:rPr>
        <w:t xml:space="preserve"> identifică familiile şi persoanele aflate în dificultate, precum şi cauzele care au generat situaţiile de risc de excluziune socială;</w:t>
      </w:r>
    </w:p>
    <w:p w:rsidR="0097465B" w:rsidRPr="006B291C" w:rsidRDefault="0097465B">
      <w:pPr>
        <w:pStyle w:val="Listparagraf"/>
        <w:numPr>
          <w:ilvl w:val="0"/>
          <w:numId w:val="18"/>
        </w:numPr>
        <w:spacing w:after="120"/>
        <w:ind w:left="0" w:firstLine="360"/>
        <w:jc w:val="both"/>
        <w:rPr>
          <w:rFonts w:ascii="Trebuchet MS" w:hAnsi="Trebuchet MS" w:cs="Arial"/>
          <w:lang w:val="ro-RO"/>
        </w:rPr>
      </w:pPr>
      <w:r w:rsidRPr="006B291C">
        <w:rPr>
          <w:rFonts w:ascii="Trebuchet MS" w:hAnsi="Trebuchet MS" w:cs="Arial"/>
          <w:lang w:val="ro-RO"/>
        </w:rPr>
        <w:t>ia măsuri pentru a identifica barierele şiacţionează în vederea realizării accesului deplin al persoanelor cu dizabilităţi în societate;</w:t>
      </w:r>
    </w:p>
    <w:p w:rsidR="0097465B" w:rsidRPr="006B291C" w:rsidRDefault="0097465B">
      <w:pPr>
        <w:pStyle w:val="Listparagraf"/>
        <w:numPr>
          <w:ilvl w:val="0"/>
          <w:numId w:val="18"/>
        </w:numPr>
        <w:spacing w:after="120"/>
        <w:ind w:left="0" w:firstLine="360"/>
        <w:jc w:val="both"/>
        <w:rPr>
          <w:rFonts w:ascii="Trebuchet MS" w:hAnsi="Trebuchet MS" w:cs="Arial"/>
          <w:lang w:val="ro-RO"/>
        </w:rPr>
      </w:pPr>
      <w:r w:rsidRPr="006B291C">
        <w:rPr>
          <w:rFonts w:ascii="Trebuchet MS" w:hAnsi="Trebuchet MS" w:cs="Arial"/>
          <w:lang w:val="ro-RO"/>
        </w:rPr>
        <w:t>asigură, pentru relaţiile directe cu persoanele cu handicap auditiv ori cu surdocecitate, interpreţiautorizaţi ai limbajului mimico-gestual sau ai limbajului specific al persoanei cu surdocecitate;</w:t>
      </w:r>
    </w:p>
    <w:p w:rsidR="0097465B" w:rsidRPr="006B291C" w:rsidRDefault="0097465B">
      <w:pPr>
        <w:pStyle w:val="Listparagraf"/>
        <w:numPr>
          <w:ilvl w:val="0"/>
          <w:numId w:val="18"/>
        </w:numPr>
        <w:spacing w:after="120"/>
        <w:ind w:left="0" w:firstLine="360"/>
        <w:jc w:val="both"/>
        <w:rPr>
          <w:rFonts w:ascii="Trebuchet MS" w:hAnsi="Trebuchet MS" w:cs="Arial"/>
          <w:lang w:val="ro-RO"/>
        </w:rPr>
      </w:pPr>
      <w:r w:rsidRPr="006B291C">
        <w:rPr>
          <w:rFonts w:ascii="Trebuchet MS" w:hAnsi="Trebuchet MS" w:cs="Arial"/>
          <w:lang w:val="ro-RO"/>
        </w:rPr>
        <w:t>realizează atribuţiile prevăzute de lege în procesul de acordare a serviciilor sociale;</w:t>
      </w:r>
    </w:p>
    <w:p w:rsidR="0097465B" w:rsidRPr="006B291C" w:rsidRDefault="0097465B">
      <w:pPr>
        <w:pStyle w:val="Listparagraf"/>
        <w:numPr>
          <w:ilvl w:val="0"/>
          <w:numId w:val="18"/>
        </w:numPr>
        <w:spacing w:after="120"/>
        <w:ind w:left="0" w:firstLine="360"/>
        <w:jc w:val="both"/>
        <w:rPr>
          <w:rFonts w:ascii="Trebuchet MS" w:hAnsi="Trebuchet MS" w:cs="Arial"/>
          <w:lang w:val="ro-RO"/>
        </w:rPr>
      </w:pPr>
      <w:r w:rsidRPr="006B291C">
        <w:rPr>
          <w:rFonts w:ascii="Trebuchet MS" w:hAnsi="Trebuchet MS" w:cs="Arial"/>
          <w:lang w:val="ro-RO"/>
        </w:rPr>
        <w:t xml:space="preserve"> încheie, în condiţiile legii, contracte de parteneriat public-public şi public-privat pentru sprijinirea financiară şi tehnică a autorităţiloradministraţiei publice locale de la nivelul judeţului pentru susţinerea dezvoltării serviciilor sociale;</w:t>
      </w:r>
    </w:p>
    <w:p w:rsidR="0097465B" w:rsidRPr="006B291C" w:rsidRDefault="0097465B">
      <w:pPr>
        <w:pStyle w:val="Listparagraf"/>
        <w:numPr>
          <w:ilvl w:val="0"/>
          <w:numId w:val="18"/>
        </w:numPr>
        <w:spacing w:after="120"/>
        <w:ind w:left="0" w:firstLine="360"/>
        <w:jc w:val="both"/>
        <w:rPr>
          <w:rFonts w:ascii="Trebuchet MS" w:hAnsi="Trebuchet MS" w:cs="Arial"/>
          <w:lang w:val="ro-RO"/>
        </w:rPr>
      </w:pPr>
      <w:r w:rsidRPr="006B291C">
        <w:rPr>
          <w:rFonts w:ascii="Trebuchet MS" w:hAnsi="Trebuchet MS" w:cs="Arial"/>
          <w:lang w:val="ro-RO"/>
        </w:rPr>
        <w:t xml:space="preserve"> propune înfiinţarea serviciilor sociale de interes judeţean sau local;</w:t>
      </w:r>
    </w:p>
    <w:p w:rsidR="0097465B" w:rsidRPr="006B291C" w:rsidRDefault="0097465B">
      <w:pPr>
        <w:pStyle w:val="Listparagraf"/>
        <w:numPr>
          <w:ilvl w:val="0"/>
          <w:numId w:val="18"/>
        </w:numPr>
        <w:spacing w:after="120"/>
        <w:ind w:left="0" w:firstLine="360"/>
        <w:jc w:val="both"/>
        <w:rPr>
          <w:rFonts w:ascii="Trebuchet MS" w:hAnsi="Trebuchet MS" w:cs="Arial"/>
          <w:lang w:val="ro-RO"/>
        </w:rPr>
      </w:pPr>
      <w:r w:rsidRPr="006B291C">
        <w:rPr>
          <w:rFonts w:ascii="Trebuchet MS" w:hAnsi="Trebuchet MS" w:cs="Arial"/>
          <w:lang w:val="ro-RO"/>
        </w:rPr>
        <w:t xml:space="preserve"> colectează, prelucrează şi administrează datele şiinformaţiile privind beneficiarii, furnizorii publici şiprivaţişi serviciile administrate de aceştia; </w:t>
      </w:r>
    </w:p>
    <w:p w:rsidR="0097465B" w:rsidRPr="006B291C" w:rsidRDefault="0097465B">
      <w:pPr>
        <w:pStyle w:val="Listparagraf"/>
        <w:numPr>
          <w:ilvl w:val="0"/>
          <w:numId w:val="18"/>
        </w:numPr>
        <w:spacing w:after="120"/>
        <w:ind w:left="0" w:firstLine="360"/>
        <w:jc w:val="both"/>
        <w:rPr>
          <w:rFonts w:ascii="Trebuchet MS" w:hAnsi="Trebuchet MS" w:cs="Arial"/>
          <w:lang w:val="ro-RO"/>
        </w:rPr>
      </w:pPr>
      <w:r w:rsidRPr="006B291C">
        <w:rPr>
          <w:rFonts w:ascii="Trebuchet MS" w:hAnsi="Trebuchet MS" w:cs="Arial"/>
          <w:lang w:val="ro-RO"/>
        </w:rPr>
        <w:lastRenderedPageBreak/>
        <w:t xml:space="preserve"> realizează registre electronice pentru toţi beneficiarii de servicii sociale prevăzuţi de lege, care sunt transmise către autorităţileadministraţiei publice centrale cu atribuţii în domeniul serviciilor sociale sau institutii aflate în subordinea/coordonarea metodologica a acestora;</w:t>
      </w:r>
    </w:p>
    <w:p w:rsidR="0097465B" w:rsidRPr="006B291C" w:rsidRDefault="0097465B">
      <w:pPr>
        <w:pStyle w:val="Listparagraf"/>
        <w:numPr>
          <w:ilvl w:val="0"/>
          <w:numId w:val="18"/>
        </w:numPr>
        <w:spacing w:after="120"/>
        <w:ind w:left="0" w:firstLine="360"/>
        <w:jc w:val="both"/>
        <w:rPr>
          <w:rFonts w:ascii="Trebuchet MS" w:hAnsi="Trebuchet MS" w:cs="Arial"/>
          <w:lang w:val="ro-RO"/>
        </w:rPr>
      </w:pPr>
      <w:r w:rsidRPr="006B291C">
        <w:rPr>
          <w:rFonts w:ascii="Trebuchet MS" w:hAnsi="Trebuchet MS" w:cs="Arial"/>
          <w:lang w:val="ro-RO"/>
        </w:rPr>
        <w:t xml:space="preserve"> ia măsuri pentru monitorizarea şi evaluarea serviciilor sociale aflate în administrare proprie;</w:t>
      </w:r>
    </w:p>
    <w:p w:rsidR="0097465B" w:rsidRPr="006B291C" w:rsidRDefault="0097465B">
      <w:pPr>
        <w:pStyle w:val="Listparagraf"/>
        <w:numPr>
          <w:ilvl w:val="0"/>
          <w:numId w:val="18"/>
        </w:numPr>
        <w:spacing w:after="120"/>
        <w:ind w:left="0" w:firstLine="360"/>
        <w:jc w:val="both"/>
        <w:rPr>
          <w:rFonts w:ascii="Trebuchet MS" w:hAnsi="Trebuchet MS" w:cs="Arial"/>
          <w:lang w:val="ro-RO"/>
        </w:rPr>
      </w:pPr>
      <w:r w:rsidRPr="006B291C">
        <w:rPr>
          <w:rFonts w:ascii="Trebuchet MS" w:hAnsi="Trebuchet MS" w:cs="Arial"/>
          <w:lang w:val="ro-RO"/>
        </w:rPr>
        <w:t xml:space="preserve"> face propuneri pentru elaborarea şi implementarea de proiecte cu finanţarenaţionalăşiinternaţională în domeniul serviciilor sociale; </w:t>
      </w:r>
    </w:p>
    <w:p w:rsidR="0097465B" w:rsidRPr="006B291C" w:rsidRDefault="0097465B">
      <w:pPr>
        <w:pStyle w:val="Listparagraf"/>
        <w:numPr>
          <w:ilvl w:val="0"/>
          <w:numId w:val="18"/>
        </w:numPr>
        <w:spacing w:after="120"/>
        <w:ind w:left="0" w:firstLine="360"/>
        <w:jc w:val="both"/>
        <w:rPr>
          <w:rFonts w:ascii="Trebuchet MS" w:hAnsi="Trebuchet MS" w:cs="Arial"/>
          <w:lang w:val="ro-RO"/>
        </w:rPr>
      </w:pPr>
      <w:r w:rsidRPr="006B291C">
        <w:rPr>
          <w:rFonts w:ascii="Trebuchet MS" w:hAnsi="Trebuchet MS" w:cs="Arial"/>
          <w:lang w:val="ro-RO"/>
        </w:rPr>
        <w:t xml:space="preserve"> participă la elaborarea proiectului de buget anual pentru susţinerea serviciilor sociale în conformitate cu planul anual de acţiuneşi asigură finanţarea/cofinanţarea acestora;</w:t>
      </w:r>
    </w:p>
    <w:p w:rsidR="0097465B" w:rsidRPr="006B291C" w:rsidRDefault="0097465B">
      <w:pPr>
        <w:pStyle w:val="Listparagraf"/>
        <w:numPr>
          <w:ilvl w:val="0"/>
          <w:numId w:val="18"/>
        </w:numPr>
        <w:spacing w:after="120"/>
        <w:ind w:left="0" w:firstLine="360"/>
        <w:jc w:val="both"/>
        <w:rPr>
          <w:rFonts w:ascii="Trebuchet MS" w:hAnsi="Trebuchet MS" w:cs="Arial"/>
          <w:lang w:val="ro-RO"/>
        </w:rPr>
      </w:pPr>
      <w:r w:rsidRPr="006B291C">
        <w:rPr>
          <w:rFonts w:ascii="Trebuchet MS" w:hAnsi="Trebuchet MS" w:cs="Arial"/>
          <w:lang w:val="ro-RO"/>
        </w:rPr>
        <w:t>asigură informarea şi consilierea beneficiarilor, precum şi informarea populaţiei privind drepturile sociale şi serviciile sociale disponibile; </w:t>
      </w:r>
    </w:p>
    <w:p w:rsidR="0097465B" w:rsidRPr="006B291C" w:rsidRDefault="0097465B">
      <w:pPr>
        <w:pStyle w:val="Listparagraf"/>
        <w:numPr>
          <w:ilvl w:val="0"/>
          <w:numId w:val="18"/>
        </w:numPr>
        <w:spacing w:after="120"/>
        <w:ind w:left="0" w:firstLine="360"/>
        <w:jc w:val="both"/>
        <w:rPr>
          <w:rFonts w:ascii="Trebuchet MS" w:hAnsi="Trebuchet MS" w:cs="Arial"/>
          <w:lang w:val="ro-RO"/>
        </w:rPr>
      </w:pPr>
      <w:r w:rsidRPr="006B291C">
        <w:rPr>
          <w:rFonts w:ascii="Trebuchet MS" w:hAnsi="Trebuchet MS" w:cs="Arial"/>
          <w:lang w:val="ro-RO"/>
        </w:rPr>
        <w:t>furnizează şi administrează serviciile sociale adresate persoanelor cu dizabilităţi, persoanelor vârstnice, precum şi tuturor categoriilor de beneficiari persoane adulte aflate in nevoie prevăzute de lege, fiind responsabilă de calitatea serviciilor prestate;</w:t>
      </w:r>
    </w:p>
    <w:p w:rsidR="0097465B" w:rsidRPr="006B291C" w:rsidRDefault="0097465B">
      <w:pPr>
        <w:pStyle w:val="Listparagraf"/>
        <w:numPr>
          <w:ilvl w:val="0"/>
          <w:numId w:val="18"/>
        </w:numPr>
        <w:spacing w:after="120"/>
        <w:ind w:left="0" w:firstLine="360"/>
        <w:jc w:val="both"/>
        <w:rPr>
          <w:rFonts w:ascii="Trebuchet MS" w:hAnsi="Trebuchet MS" w:cs="Arial"/>
          <w:lang w:val="ro-RO"/>
        </w:rPr>
      </w:pPr>
      <w:r w:rsidRPr="006B291C">
        <w:rPr>
          <w:rFonts w:ascii="Trebuchet MS" w:hAnsi="Trebuchet MS" w:cs="Arial"/>
          <w:lang w:val="ro-RO"/>
        </w:rPr>
        <w:t>sprijină compartimentul responsabil cu contractarea serviciilor sociale, înfiinţat potrivit prevederilor </w:t>
      </w:r>
      <w:r w:rsidRPr="006B291C">
        <w:rPr>
          <w:rStyle w:val="panchor"/>
          <w:rFonts w:ascii="Trebuchet MS" w:hAnsi="Trebuchet MS" w:cs="Arial"/>
          <w:lang w:val="ro-RO"/>
        </w:rPr>
        <w:t>art. 113 alin. (1) din Legea asistenţei sociale nr. 292/2011</w:t>
      </w:r>
      <w:r w:rsidRPr="006B291C">
        <w:rPr>
          <w:rFonts w:ascii="Trebuchet MS" w:hAnsi="Trebuchet MS" w:cs="Arial"/>
          <w:lang w:val="ro-RO"/>
        </w:rPr>
        <w:t>, cu modificările şi completările ulterioare, în elaborarea documentaţiei de atribuire şi în aplicarea procedurii de atribuire, potrivit legii;</w:t>
      </w:r>
    </w:p>
    <w:p w:rsidR="0097465B" w:rsidRPr="006B291C" w:rsidRDefault="0097465B">
      <w:pPr>
        <w:pStyle w:val="Listparagraf"/>
        <w:numPr>
          <w:ilvl w:val="0"/>
          <w:numId w:val="18"/>
        </w:numPr>
        <w:spacing w:after="120"/>
        <w:ind w:left="0" w:firstLine="360"/>
        <w:jc w:val="both"/>
        <w:rPr>
          <w:rFonts w:ascii="Trebuchet MS" w:hAnsi="Trebuchet MS" w:cs="Arial"/>
          <w:lang w:val="ro-RO"/>
        </w:rPr>
      </w:pPr>
      <w:r w:rsidRPr="006B291C">
        <w:rPr>
          <w:rFonts w:ascii="Trebuchet MS" w:hAnsi="Trebuchet MS" w:cs="Arial"/>
          <w:lang w:val="ro-RO"/>
        </w:rPr>
        <w:t>planifică şi realizează activităţile de informare, formare şi îndrumare metodologică, în vederea creşteriiperformanţei personalului care administrează şi acordă servicii sociale aflate în administrare proprie;</w:t>
      </w:r>
    </w:p>
    <w:p w:rsidR="0097465B" w:rsidRPr="006B291C" w:rsidRDefault="0097465B">
      <w:pPr>
        <w:pStyle w:val="Listparagraf"/>
        <w:numPr>
          <w:ilvl w:val="0"/>
          <w:numId w:val="18"/>
        </w:numPr>
        <w:spacing w:after="120"/>
        <w:ind w:left="0" w:firstLine="360"/>
        <w:jc w:val="both"/>
        <w:rPr>
          <w:rFonts w:ascii="Trebuchet MS" w:hAnsi="Trebuchet MS" w:cs="Arial"/>
          <w:lang w:val="ro-RO"/>
        </w:rPr>
      </w:pPr>
      <w:r w:rsidRPr="006B291C">
        <w:rPr>
          <w:rFonts w:ascii="Trebuchet MS" w:hAnsi="Trebuchet MS" w:cs="Arial"/>
          <w:lang w:val="ro-RO"/>
        </w:rPr>
        <w:t>colaborează permanent cu organizaţiilesocietăţii civile care reprezintă interesele diferitelor categorii de beneficiari;</w:t>
      </w:r>
    </w:p>
    <w:p w:rsidR="0097465B" w:rsidRPr="006B291C" w:rsidRDefault="0097465B">
      <w:pPr>
        <w:pStyle w:val="Listparagraf"/>
        <w:numPr>
          <w:ilvl w:val="0"/>
          <w:numId w:val="18"/>
        </w:numPr>
        <w:autoSpaceDE w:val="0"/>
        <w:autoSpaceDN w:val="0"/>
        <w:adjustRightInd w:val="0"/>
        <w:spacing w:after="120"/>
        <w:ind w:left="0" w:firstLine="360"/>
        <w:jc w:val="both"/>
        <w:rPr>
          <w:rFonts w:ascii="Trebuchet MS" w:hAnsi="Trebuchet MS" w:cs="Arial"/>
          <w:lang w:val="ro-RO" w:eastAsia="ro-RO"/>
        </w:rPr>
      </w:pPr>
      <w:r w:rsidRPr="006B291C">
        <w:rPr>
          <w:rFonts w:ascii="Trebuchet MS" w:hAnsi="Trebuchet MS" w:cs="Arial"/>
          <w:lang w:val="ro-RO" w:eastAsia="ro-RO"/>
        </w:rPr>
        <w:t>asigură coordonarea metodologică a centrelor rezidentiale pentru persoanele adulte din structura/subordinea DGASPC Mures.</w:t>
      </w:r>
    </w:p>
    <w:p w:rsidR="0097465B" w:rsidRPr="006B291C" w:rsidRDefault="0097465B" w:rsidP="0092297B">
      <w:pPr>
        <w:ind w:firstLine="360"/>
        <w:jc w:val="both"/>
        <w:rPr>
          <w:rFonts w:ascii="Trebuchet MS" w:hAnsi="Trebuchet MS" w:cs="Arial"/>
          <w:b/>
          <w:sz w:val="22"/>
          <w:szCs w:val="22"/>
          <w:lang w:val="it-IT"/>
        </w:rPr>
      </w:pPr>
      <w:r w:rsidRPr="006B291C">
        <w:rPr>
          <w:rFonts w:ascii="Trebuchet MS" w:hAnsi="Trebuchet MS" w:cs="Arial"/>
          <w:b/>
          <w:sz w:val="22"/>
          <w:szCs w:val="22"/>
          <w:lang w:val="it-IT"/>
        </w:rPr>
        <w:t>II) Atribuţiile principale sunt următoarele:</w:t>
      </w:r>
    </w:p>
    <w:p w:rsidR="0097465B" w:rsidRPr="006B291C" w:rsidRDefault="0097465B">
      <w:pPr>
        <w:pStyle w:val="Listparagraf"/>
        <w:numPr>
          <w:ilvl w:val="0"/>
          <w:numId w:val="19"/>
        </w:numPr>
        <w:spacing w:after="120"/>
        <w:ind w:left="0" w:firstLine="360"/>
        <w:jc w:val="both"/>
        <w:rPr>
          <w:rFonts w:ascii="Trebuchet MS" w:hAnsi="Trebuchet MS" w:cs="Arial"/>
          <w:lang w:val="it-IT"/>
        </w:rPr>
      </w:pPr>
      <w:r w:rsidRPr="006B291C">
        <w:rPr>
          <w:rFonts w:ascii="Trebuchet MS" w:hAnsi="Trebuchet MS" w:cs="Arial"/>
          <w:lang w:val="it-IT"/>
        </w:rPr>
        <w:t>solicită acreditarea ca furnizor de servicii sociale şi acreditarea pentru serviciile sociale aflate în structura/ subordinea sa;</w:t>
      </w:r>
    </w:p>
    <w:p w:rsidR="0097465B" w:rsidRPr="006B291C" w:rsidRDefault="0097465B">
      <w:pPr>
        <w:pStyle w:val="Listparagraf"/>
        <w:numPr>
          <w:ilvl w:val="0"/>
          <w:numId w:val="19"/>
        </w:numPr>
        <w:spacing w:after="120"/>
        <w:ind w:left="0" w:firstLine="360"/>
        <w:jc w:val="both"/>
        <w:rPr>
          <w:rFonts w:ascii="Trebuchet MS" w:hAnsi="Trebuchet MS" w:cs="Arial"/>
          <w:lang w:val="it-IT"/>
        </w:rPr>
      </w:pPr>
      <w:r w:rsidRPr="006B291C">
        <w:rPr>
          <w:rFonts w:ascii="Trebuchet MS" w:hAnsi="Trebuchet MS" w:cs="Arial"/>
          <w:lang w:val="it-IT"/>
        </w:rPr>
        <w:t>primeşte şi înregistrează solicitările de servicii sociale formulate de persoanele beneficiare,reprezentanţii legali ai acestora, precum şi sesizările altor persoane/instituţii/furnizori privaţi de servicii sociale privind persoane/familii/grupuri de persoane aflate în dificultate;</w:t>
      </w:r>
    </w:p>
    <w:p w:rsidR="0097465B" w:rsidRPr="006B291C" w:rsidRDefault="0097465B">
      <w:pPr>
        <w:pStyle w:val="Listparagraf"/>
        <w:numPr>
          <w:ilvl w:val="0"/>
          <w:numId w:val="19"/>
        </w:numPr>
        <w:spacing w:after="120"/>
        <w:ind w:left="0" w:firstLine="360"/>
        <w:jc w:val="both"/>
        <w:rPr>
          <w:rFonts w:ascii="Trebuchet MS" w:hAnsi="Trebuchet MS" w:cs="Arial"/>
          <w:lang w:val="it-IT"/>
        </w:rPr>
      </w:pPr>
      <w:r w:rsidRPr="006B291C">
        <w:rPr>
          <w:rFonts w:ascii="Trebuchet MS" w:hAnsi="Trebuchet MS" w:cs="Arial"/>
          <w:lang w:val="it-IT"/>
        </w:rPr>
        <w:t>elaborează, în baza evaluărilor iniţiale, planurile de intervenţie care cuprind măsuri de asistenţă socială, respectiv serviciile recomandate şi beneficiile de asistenţă socială la care persoana are dreptul; </w:t>
      </w:r>
    </w:p>
    <w:p w:rsidR="0097465B" w:rsidRPr="006B291C" w:rsidRDefault="0097465B">
      <w:pPr>
        <w:pStyle w:val="Listparagraf"/>
        <w:numPr>
          <w:ilvl w:val="0"/>
          <w:numId w:val="19"/>
        </w:numPr>
        <w:spacing w:after="120"/>
        <w:ind w:left="0" w:firstLine="360"/>
        <w:jc w:val="both"/>
        <w:rPr>
          <w:rFonts w:ascii="Trebuchet MS" w:hAnsi="Trebuchet MS" w:cs="Arial"/>
          <w:lang w:val="it-IT"/>
        </w:rPr>
      </w:pPr>
      <w:r w:rsidRPr="006B291C">
        <w:rPr>
          <w:rFonts w:ascii="Trebuchet MS" w:hAnsi="Trebuchet MS" w:cs="Arial"/>
          <w:lang w:val="it-IT"/>
        </w:rPr>
        <w:t>realizează diagnoza socială la nivelul grupului şi comunităţii şi elaborează planul de servicii comunitare;</w:t>
      </w:r>
    </w:p>
    <w:p w:rsidR="0097465B" w:rsidRPr="006B291C" w:rsidRDefault="0097465B">
      <w:pPr>
        <w:pStyle w:val="Listparagraf"/>
        <w:numPr>
          <w:ilvl w:val="0"/>
          <w:numId w:val="19"/>
        </w:numPr>
        <w:spacing w:after="120"/>
        <w:ind w:left="0" w:firstLine="360"/>
        <w:jc w:val="both"/>
        <w:rPr>
          <w:rFonts w:ascii="Trebuchet MS" w:hAnsi="Trebuchet MS" w:cs="Arial"/>
          <w:lang w:val="it-IT"/>
        </w:rPr>
      </w:pPr>
      <w:r w:rsidRPr="006B291C">
        <w:rPr>
          <w:rFonts w:ascii="Trebuchet MS" w:hAnsi="Trebuchet MS" w:cs="Arial"/>
          <w:lang w:val="it-IT"/>
        </w:rPr>
        <w:t>realizează evaluarea complexă şi facilitează accesul persoanelor beneficiare la servicii sociale;</w:t>
      </w:r>
    </w:p>
    <w:p w:rsidR="0097465B" w:rsidRPr="006B291C" w:rsidRDefault="0097465B">
      <w:pPr>
        <w:pStyle w:val="Listparagraf"/>
        <w:numPr>
          <w:ilvl w:val="0"/>
          <w:numId w:val="19"/>
        </w:numPr>
        <w:spacing w:after="120"/>
        <w:ind w:left="0" w:firstLine="360"/>
        <w:jc w:val="both"/>
        <w:rPr>
          <w:rFonts w:ascii="Trebuchet MS" w:hAnsi="Trebuchet MS" w:cs="Arial"/>
          <w:lang w:val="it-IT"/>
        </w:rPr>
      </w:pPr>
      <w:r w:rsidRPr="006B291C">
        <w:rPr>
          <w:rFonts w:ascii="Trebuchet MS" w:hAnsi="Trebuchet MS" w:cs="Arial"/>
          <w:lang w:val="it-IT"/>
        </w:rPr>
        <w:t>furnizează direct sau prin centrele proprii serviciile sociale pentru care deţine licenţa de funcţionare, cu respectarea etapelor obligatorii prevăzute</w:t>
      </w:r>
      <w:r w:rsidR="007F6EB9" w:rsidRPr="006B291C">
        <w:rPr>
          <w:rFonts w:ascii="Trebuchet MS" w:hAnsi="Trebuchet MS" w:cs="Arial"/>
          <w:lang w:val="it-IT"/>
        </w:rPr>
        <w:t>de lege</w:t>
      </w:r>
      <w:r w:rsidRPr="006B291C">
        <w:rPr>
          <w:rFonts w:ascii="Trebuchet MS" w:hAnsi="Trebuchet MS" w:cs="Arial"/>
          <w:lang w:val="it-IT"/>
        </w:rPr>
        <w:t>, a standardelor minime de calitate şi a standardelor de cost.</w:t>
      </w:r>
    </w:p>
    <w:p w:rsidR="0097465B" w:rsidRPr="006B291C" w:rsidRDefault="0097465B" w:rsidP="0092297B">
      <w:pPr>
        <w:ind w:firstLine="360"/>
        <w:jc w:val="both"/>
        <w:rPr>
          <w:rFonts w:ascii="Trebuchet MS" w:hAnsi="Trebuchet MS" w:cs="Arial"/>
          <w:b/>
          <w:sz w:val="22"/>
          <w:szCs w:val="22"/>
          <w:lang w:val="it-IT"/>
        </w:rPr>
      </w:pPr>
      <w:r w:rsidRPr="006B291C">
        <w:rPr>
          <w:rFonts w:ascii="Trebuchet MS" w:hAnsi="Trebuchet MS" w:cs="Arial"/>
          <w:b/>
          <w:sz w:val="22"/>
          <w:szCs w:val="22"/>
          <w:lang w:val="it-IT"/>
        </w:rPr>
        <w:t>II.1.) în domeniul prevenirii şi combaterii violenţei domestice:</w:t>
      </w:r>
    </w:p>
    <w:p w:rsidR="0097465B" w:rsidRPr="006B291C" w:rsidRDefault="0097465B">
      <w:pPr>
        <w:numPr>
          <w:ilvl w:val="0"/>
          <w:numId w:val="20"/>
        </w:numPr>
        <w:spacing w:after="120" w:line="276" w:lineRule="auto"/>
        <w:ind w:left="0" w:firstLine="360"/>
        <w:jc w:val="both"/>
        <w:rPr>
          <w:rFonts w:ascii="Trebuchet MS" w:hAnsi="Trebuchet MS" w:cs="Arial"/>
          <w:sz w:val="22"/>
          <w:szCs w:val="22"/>
          <w:lang w:val="it-IT"/>
        </w:rPr>
      </w:pPr>
      <w:r w:rsidRPr="006B291C">
        <w:rPr>
          <w:rFonts w:ascii="Trebuchet MS" w:hAnsi="Trebuchet MS" w:cs="Arial"/>
          <w:sz w:val="22"/>
          <w:szCs w:val="22"/>
          <w:lang w:val="it-IT"/>
        </w:rPr>
        <w:t>asigură măsurile necesare pentru realizarea activităţilor de prevenire şi combatere a violenţei domestice, precum şi pentru acordarea serviciilor destinate victimelor violenţei domestice şi agresorilor familiali;</w:t>
      </w:r>
    </w:p>
    <w:p w:rsidR="0097465B" w:rsidRPr="006B291C" w:rsidRDefault="0097465B">
      <w:pPr>
        <w:numPr>
          <w:ilvl w:val="0"/>
          <w:numId w:val="20"/>
        </w:numPr>
        <w:spacing w:after="120" w:line="276" w:lineRule="auto"/>
        <w:ind w:left="0" w:firstLine="360"/>
        <w:jc w:val="both"/>
        <w:rPr>
          <w:rFonts w:ascii="Trebuchet MS" w:hAnsi="Trebuchet MS" w:cs="Arial"/>
          <w:sz w:val="22"/>
          <w:szCs w:val="22"/>
          <w:lang w:val="it-IT"/>
        </w:rPr>
      </w:pPr>
      <w:r w:rsidRPr="006B291C">
        <w:rPr>
          <w:rFonts w:ascii="Trebuchet MS" w:hAnsi="Trebuchet MS" w:cs="Arial"/>
          <w:sz w:val="22"/>
          <w:szCs w:val="22"/>
          <w:lang w:val="it-IT"/>
        </w:rPr>
        <w:lastRenderedPageBreak/>
        <w:t>monitorizează măsurile necesare pentru realizarea activităţilor de prevenire şi combatere a violenţei domestice, precum şi pentru acordarea serviciilor destinate victimelor violenţei domestice şi agresorilor familiali;</w:t>
      </w:r>
    </w:p>
    <w:p w:rsidR="0097465B" w:rsidRPr="006B291C" w:rsidRDefault="0097465B">
      <w:pPr>
        <w:pStyle w:val="Listparagraf"/>
        <w:numPr>
          <w:ilvl w:val="0"/>
          <w:numId w:val="20"/>
        </w:numPr>
        <w:spacing w:after="120"/>
        <w:ind w:left="0" w:firstLine="360"/>
        <w:jc w:val="both"/>
        <w:rPr>
          <w:rFonts w:ascii="Trebuchet MS" w:hAnsi="Trebuchet MS" w:cs="Arial"/>
          <w:lang w:val="it-IT"/>
        </w:rPr>
      </w:pPr>
      <w:r w:rsidRPr="006B291C">
        <w:rPr>
          <w:rFonts w:ascii="Trebuchet MS" w:hAnsi="Trebuchet MS" w:cs="Arial"/>
          <w:lang w:val="it-IT"/>
        </w:rPr>
        <w:t>dezvoltă parteneriate şi colaborează cu organizaţii neguvernamentale şi cu alţi reprezentanţi ai societăţii civile în vederea acordării şi diversificării serviciilor destinate prevenirii şi combaterii violenţei domestice;</w:t>
      </w:r>
    </w:p>
    <w:p w:rsidR="0097465B" w:rsidRPr="006B291C" w:rsidRDefault="0097465B">
      <w:pPr>
        <w:pStyle w:val="Listparagraf"/>
        <w:numPr>
          <w:ilvl w:val="0"/>
          <w:numId w:val="20"/>
        </w:numPr>
        <w:spacing w:after="120"/>
        <w:ind w:left="0" w:firstLine="360"/>
        <w:jc w:val="both"/>
        <w:rPr>
          <w:rFonts w:ascii="Trebuchet MS" w:hAnsi="Trebuchet MS" w:cs="Arial"/>
          <w:lang w:val="it-IT"/>
        </w:rPr>
      </w:pPr>
      <w:r w:rsidRPr="006B291C">
        <w:rPr>
          <w:rFonts w:ascii="Trebuchet MS" w:hAnsi="Trebuchet MS" w:cs="Arial"/>
          <w:lang w:val="it-IT"/>
        </w:rPr>
        <w:t>fundamentează şi propune consiliului judeţean înfiinţarea, finanţarea, respectiv cofinanţarea instituţiilor publice care oferă servicii destinate prevenirii şi combaterii violenţei domestice;</w:t>
      </w:r>
    </w:p>
    <w:p w:rsidR="0097465B" w:rsidRPr="006B291C" w:rsidRDefault="0097465B">
      <w:pPr>
        <w:pStyle w:val="Listparagraf"/>
        <w:numPr>
          <w:ilvl w:val="0"/>
          <w:numId w:val="20"/>
        </w:numPr>
        <w:spacing w:after="120"/>
        <w:ind w:left="0" w:firstLine="360"/>
        <w:jc w:val="both"/>
        <w:rPr>
          <w:rFonts w:ascii="Trebuchet MS" w:hAnsi="Trebuchet MS" w:cs="Arial"/>
          <w:lang w:val="it-IT"/>
        </w:rPr>
      </w:pPr>
      <w:r w:rsidRPr="006B291C">
        <w:rPr>
          <w:rFonts w:ascii="Trebuchet MS" w:hAnsi="Trebuchet MS" w:cs="Arial"/>
          <w:lang w:val="it-IT"/>
        </w:rPr>
        <w:t>sprijină şi dezvoltă un sistem de informare şi de consultanţă accesibil persoanelor victime ale violenţei domestice, în vederea exercitării tuturor drepturilor prevăzute de actele normative în vigoare;</w:t>
      </w:r>
    </w:p>
    <w:p w:rsidR="0097465B" w:rsidRPr="006B291C" w:rsidRDefault="0097465B">
      <w:pPr>
        <w:pStyle w:val="Listparagraf"/>
        <w:numPr>
          <w:ilvl w:val="0"/>
          <w:numId w:val="20"/>
        </w:numPr>
        <w:spacing w:after="120"/>
        <w:ind w:left="0" w:firstLine="360"/>
        <w:jc w:val="both"/>
        <w:rPr>
          <w:rFonts w:ascii="Trebuchet MS" w:hAnsi="Trebuchet MS" w:cs="Arial"/>
          <w:lang w:val="it-IT"/>
        </w:rPr>
      </w:pPr>
      <w:r w:rsidRPr="006B291C">
        <w:rPr>
          <w:rFonts w:ascii="Trebuchet MS" w:hAnsi="Trebuchet MS" w:cs="Arial"/>
          <w:lang w:val="it-IT"/>
        </w:rPr>
        <w:t>monitorizează cazurile de violenţă domestică din unitatea administrativ-teritorială în care funcţionează;</w:t>
      </w:r>
    </w:p>
    <w:p w:rsidR="0097465B" w:rsidRPr="006B291C" w:rsidRDefault="0097465B">
      <w:pPr>
        <w:pStyle w:val="Listparagraf"/>
        <w:numPr>
          <w:ilvl w:val="0"/>
          <w:numId w:val="20"/>
        </w:numPr>
        <w:spacing w:after="120"/>
        <w:ind w:left="0" w:firstLine="360"/>
        <w:jc w:val="both"/>
        <w:rPr>
          <w:rFonts w:ascii="Trebuchet MS" w:hAnsi="Trebuchet MS" w:cs="Arial"/>
          <w:lang w:val="it-IT"/>
        </w:rPr>
      </w:pPr>
      <w:r w:rsidRPr="006B291C">
        <w:rPr>
          <w:rFonts w:ascii="Trebuchet MS" w:hAnsi="Trebuchet MS" w:cs="Arial"/>
          <w:lang w:val="it-IT"/>
        </w:rPr>
        <w:t>identifică situaţii de risc pentru părţile implicate în situaţii de violenţă domestică şi îndrumă părţile către servicii de specialitate/mediere;</w:t>
      </w:r>
    </w:p>
    <w:p w:rsidR="0097465B" w:rsidRPr="006B291C" w:rsidRDefault="0097465B">
      <w:pPr>
        <w:pStyle w:val="Listparagraf"/>
        <w:numPr>
          <w:ilvl w:val="0"/>
          <w:numId w:val="20"/>
        </w:numPr>
        <w:spacing w:after="120"/>
        <w:ind w:left="0" w:firstLine="360"/>
        <w:jc w:val="both"/>
        <w:rPr>
          <w:rFonts w:ascii="Trebuchet MS" w:hAnsi="Trebuchet MS" w:cs="Arial"/>
          <w:lang w:val="it-IT"/>
        </w:rPr>
      </w:pPr>
      <w:r w:rsidRPr="006B291C">
        <w:rPr>
          <w:rFonts w:ascii="Trebuchet MS" w:hAnsi="Trebuchet MS" w:cs="Arial"/>
          <w:lang w:val="it-IT"/>
        </w:rPr>
        <w:t>realizează la nivel judeţean,  baza de date privind cazurile de violenţă domestică şi raportează trimestrial aceste date către Agenţia Naţională pentru Egalitatea de Şanse între Femei şi Bărbaţi;</w:t>
      </w:r>
    </w:p>
    <w:p w:rsidR="0097465B" w:rsidRPr="006B291C" w:rsidRDefault="0097465B" w:rsidP="0092297B">
      <w:pPr>
        <w:ind w:firstLine="360"/>
        <w:jc w:val="both"/>
        <w:rPr>
          <w:rFonts w:ascii="Trebuchet MS" w:hAnsi="Trebuchet MS" w:cs="Arial"/>
          <w:b/>
          <w:sz w:val="22"/>
          <w:szCs w:val="22"/>
          <w:lang w:val="pt-BR"/>
        </w:rPr>
      </w:pPr>
      <w:r w:rsidRPr="006B291C">
        <w:rPr>
          <w:rFonts w:ascii="Trebuchet MS" w:hAnsi="Trebuchet MS" w:cs="Arial"/>
          <w:b/>
          <w:sz w:val="22"/>
          <w:szCs w:val="22"/>
          <w:lang w:val="pt-BR"/>
        </w:rPr>
        <w:t>II.2) în domeniul persoanelor adulte cu dizabilităţi:</w:t>
      </w:r>
    </w:p>
    <w:p w:rsidR="0097465B" w:rsidRPr="006B291C" w:rsidRDefault="0097465B">
      <w:pPr>
        <w:pStyle w:val="Listparagraf"/>
        <w:numPr>
          <w:ilvl w:val="0"/>
          <w:numId w:val="21"/>
        </w:numPr>
        <w:spacing w:after="120"/>
        <w:ind w:left="0" w:firstLine="360"/>
        <w:jc w:val="both"/>
        <w:rPr>
          <w:rFonts w:ascii="Trebuchet MS" w:hAnsi="Trebuchet MS" w:cs="Arial"/>
          <w:lang w:val="pt-BR"/>
        </w:rPr>
      </w:pPr>
      <w:r w:rsidRPr="006B291C">
        <w:rPr>
          <w:rFonts w:ascii="Trebuchet MS" w:hAnsi="Trebuchet MS" w:cs="Arial"/>
          <w:lang w:val="pt-BR"/>
        </w:rPr>
        <w:t>promovează şi asigură respectarea drepturilor persoanelor adulte cu dizabilităţi, în conformitate cu </w:t>
      </w:r>
      <w:r w:rsidRPr="006B291C">
        <w:rPr>
          <w:rStyle w:val="panchor"/>
          <w:rFonts w:ascii="Trebuchet MS" w:hAnsi="Trebuchet MS" w:cs="Arial"/>
          <w:lang w:val="pt-BR"/>
        </w:rPr>
        <w:t>Legea nr. 448/2006</w:t>
      </w:r>
      <w:r w:rsidRPr="006B291C">
        <w:rPr>
          <w:rFonts w:ascii="Trebuchet MS" w:hAnsi="Trebuchet MS" w:cs="Arial"/>
          <w:lang w:val="pt-BR"/>
        </w:rPr>
        <w:t> privind protecţia şi promovarea drepturilor persoanelor cu handicap, republicată, cu modificările şi completările ulterioare, şi cu </w:t>
      </w:r>
      <w:r w:rsidRPr="006B291C">
        <w:rPr>
          <w:rStyle w:val="panchor"/>
          <w:rFonts w:ascii="Trebuchet MS" w:hAnsi="Trebuchet MS" w:cs="Arial"/>
          <w:lang w:val="pt-BR"/>
        </w:rPr>
        <w:t>Legea nr. 221/2010</w:t>
      </w:r>
      <w:r w:rsidRPr="006B291C">
        <w:rPr>
          <w:rFonts w:ascii="Trebuchet MS" w:hAnsi="Trebuchet MS" w:cs="Arial"/>
          <w:lang w:val="pt-BR"/>
        </w:rPr>
        <w:t> pentru ratificarea </w:t>
      </w:r>
      <w:r w:rsidRPr="006B291C">
        <w:rPr>
          <w:rStyle w:val="panchor"/>
          <w:rFonts w:ascii="Trebuchet MS" w:hAnsi="Trebuchet MS" w:cs="Arial"/>
          <w:lang w:val="pt-BR"/>
        </w:rPr>
        <w:t>Convenţiei</w:t>
      </w:r>
      <w:r w:rsidRPr="006B291C">
        <w:rPr>
          <w:rFonts w:ascii="Trebuchet MS" w:hAnsi="Trebuchet MS" w:cs="Arial"/>
          <w:lang w:val="pt-BR"/>
        </w:rPr>
        <w:t> privind drepturile persoanelor cu dizabilităţi, adoptată la New York de Adunarea Generală a Organizaţiei Naţiunilor Unite la 13 decembrie 2006, deschisă spre semnare la 30 martie 2007 şi semnată de România la 26 septembrie 2007, cu modificările ulterioare;</w:t>
      </w:r>
    </w:p>
    <w:p w:rsidR="0097465B" w:rsidRPr="006B291C" w:rsidRDefault="0097465B">
      <w:pPr>
        <w:pStyle w:val="Listparagraf"/>
        <w:numPr>
          <w:ilvl w:val="0"/>
          <w:numId w:val="21"/>
        </w:numPr>
        <w:spacing w:after="120"/>
        <w:ind w:left="0" w:firstLine="360"/>
        <w:jc w:val="both"/>
        <w:rPr>
          <w:rFonts w:ascii="Trebuchet MS" w:hAnsi="Trebuchet MS" w:cs="Arial"/>
          <w:lang w:val="pt-BR"/>
        </w:rPr>
      </w:pPr>
      <w:r w:rsidRPr="006B291C">
        <w:rPr>
          <w:rFonts w:ascii="Trebuchet MS" w:hAnsi="Trebuchet MS" w:cs="Arial"/>
          <w:lang w:val="pt-BR"/>
        </w:rPr>
        <w:t>asigură organizarea, administrarea şi finanţarea serviciilor sociale destinate persoanelor cu dizabilităţi, în condiţiile legii, în baza strategiilor judeţene anuale, pe termen mediu şi lung, de restructurare, organizare şi dezvoltare a sistemului de asistenţă socială pentru persoanele cu dizabilităţi;</w:t>
      </w:r>
    </w:p>
    <w:p w:rsidR="0097465B" w:rsidRPr="006B291C" w:rsidRDefault="0097465B">
      <w:pPr>
        <w:pStyle w:val="Listparagraf"/>
        <w:numPr>
          <w:ilvl w:val="0"/>
          <w:numId w:val="21"/>
        </w:numPr>
        <w:spacing w:after="120"/>
        <w:ind w:left="0" w:firstLine="360"/>
        <w:jc w:val="both"/>
        <w:rPr>
          <w:rFonts w:ascii="Trebuchet MS" w:hAnsi="Trebuchet MS" w:cs="Arial"/>
          <w:lang w:val="pt-BR"/>
        </w:rPr>
      </w:pPr>
      <w:r w:rsidRPr="006B291C">
        <w:rPr>
          <w:rFonts w:ascii="Trebuchet MS" w:hAnsi="Trebuchet MS" w:cs="Arial"/>
          <w:lang w:val="pt-BR"/>
        </w:rPr>
        <w:t>acţionează pentru promovarea alternativelor la protecţia instituţionalizată a persoanelor cu dizabilităţi;</w:t>
      </w:r>
    </w:p>
    <w:p w:rsidR="0097465B" w:rsidRPr="006B291C" w:rsidRDefault="0097465B">
      <w:pPr>
        <w:pStyle w:val="Listparagraf"/>
        <w:numPr>
          <w:ilvl w:val="0"/>
          <w:numId w:val="21"/>
        </w:numPr>
        <w:spacing w:after="120"/>
        <w:ind w:left="0" w:firstLine="360"/>
        <w:jc w:val="both"/>
        <w:rPr>
          <w:rFonts w:ascii="Trebuchet MS" w:hAnsi="Trebuchet MS" w:cs="Arial"/>
          <w:lang w:val="pt-BR"/>
        </w:rPr>
      </w:pPr>
      <w:r w:rsidRPr="006B291C">
        <w:rPr>
          <w:rFonts w:ascii="Trebuchet MS" w:hAnsi="Trebuchet MS" w:cs="Arial"/>
          <w:lang w:val="pt-BR"/>
        </w:rPr>
        <w:t>asigură, la cerere, evaluarea nevoilor individuale ale persoanei cu dizabilităţi, propune încadrarea în grad de handicap, respectiv menţinerea în grad de handicap a unei persoane, precum şi programul individual de reabilitare şi integrare socială a acesteia, avizează planul individual de servicii al persoanei cu handicap întocmit la nevoie de managerul de caz, recomandă măsurile de protecţie a adultului cu handicap, evaluează îndeplinirea condiţiilor necesare pentru atestare ca asistent personal profesionist, prin serviciul de evaluare complexă, şi monitorizează activitatea acestuia;</w:t>
      </w:r>
    </w:p>
    <w:p w:rsidR="0097465B" w:rsidRPr="006B291C" w:rsidRDefault="0097465B">
      <w:pPr>
        <w:pStyle w:val="Listparagraf"/>
        <w:numPr>
          <w:ilvl w:val="0"/>
          <w:numId w:val="21"/>
        </w:numPr>
        <w:spacing w:after="120"/>
        <w:ind w:left="0" w:firstLine="360"/>
        <w:jc w:val="both"/>
        <w:rPr>
          <w:rFonts w:ascii="Trebuchet MS" w:hAnsi="Trebuchet MS" w:cs="Arial"/>
          <w:lang w:val="pt-BR"/>
        </w:rPr>
      </w:pPr>
      <w:r w:rsidRPr="006B291C">
        <w:rPr>
          <w:rFonts w:ascii="Trebuchet MS" w:hAnsi="Trebuchet MS" w:cs="Arial"/>
          <w:lang w:val="pt-BR"/>
        </w:rPr>
        <w:t xml:space="preserve"> asigură secretariatul şi condiţiile de funcţionare ale comisiei de evaluare şi încadrare în grad de handicap, prevăzute de lege;</w:t>
      </w:r>
    </w:p>
    <w:p w:rsidR="0097465B" w:rsidRPr="006B291C" w:rsidRDefault="0097465B">
      <w:pPr>
        <w:pStyle w:val="Listparagraf"/>
        <w:numPr>
          <w:ilvl w:val="0"/>
          <w:numId w:val="21"/>
        </w:numPr>
        <w:spacing w:after="120"/>
        <w:ind w:left="0" w:firstLine="360"/>
        <w:jc w:val="both"/>
        <w:rPr>
          <w:rFonts w:ascii="Trebuchet MS" w:hAnsi="Trebuchet MS" w:cs="Arial"/>
          <w:lang w:val="pt-BR"/>
        </w:rPr>
      </w:pPr>
      <w:r w:rsidRPr="006B291C">
        <w:rPr>
          <w:rFonts w:ascii="Trebuchet MS" w:hAnsi="Trebuchet MS" w:cs="Arial"/>
          <w:lang w:val="pt-BR"/>
        </w:rPr>
        <w:t xml:space="preserve"> asigură monitorizarea realizării instruirii asistenţilor personali ai persoanelor cu handicap grav;</w:t>
      </w:r>
    </w:p>
    <w:p w:rsidR="0097465B" w:rsidRPr="006B291C" w:rsidRDefault="0097465B">
      <w:pPr>
        <w:pStyle w:val="Listparagraf"/>
        <w:numPr>
          <w:ilvl w:val="0"/>
          <w:numId w:val="21"/>
        </w:numPr>
        <w:spacing w:after="120"/>
        <w:ind w:left="0" w:firstLine="360"/>
        <w:jc w:val="both"/>
        <w:rPr>
          <w:rFonts w:ascii="Trebuchet MS" w:hAnsi="Trebuchet MS" w:cs="Arial"/>
          <w:lang w:val="pt-BR"/>
        </w:rPr>
      </w:pPr>
      <w:r w:rsidRPr="006B291C">
        <w:rPr>
          <w:rFonts w:ascii="Trebuchet MS" w:hAnsi="Trebuchet MS" w:cs="Arial"/>
          <w:lang w:val="pt-BR"/>
        </w:rPr>
        <w:t xml:space="preserve"> respectă opţiunea referitoare la asistent personal sau indemnizaţie, exprimată în scris, emite acordul în acest sens şi îl comunică angajatorului, în termenul prevăzut de lege;</w:t>
      </w:r>
    </w:p>
    <w:p w:rsidR="0097465B" w:rsidRPr="006B291C" w:rsidRDefault="0097465B">
      <w:pPr>
        <w:pStyle w:val="Listparagraf"/>
        <w:numPr>
          <w:ilvl w:val="0"/>
          <w:numId w:val="21"/>
        </w:numPr>
        <w:spacing w:after="120"/>
        <w:ind w:left="0" w:firstLine="360"/>
        <w:jc w:val="both"/>
        <w:rPr>
          <w:rFonts w:ascii="Trebuchet MS" w:hAnsi="Trebuchet MS" w:cs="Arial"/>
          <w:lang w:val="pt-BR"/>
        </w:rPr>
      </w:pPr>
      <w:r w:rsidRPr="006B291C">
        <w:rPr>
          <w:rFonts w:ascii="Trebuchet MS" w:hAnsi="Trebuchet MS" w:cs="Arial"/>
          <w:lang w:val="pt-BR"/>
        </w:rPr>
        <w:lastRenderedPageBreak/>
        <w:t xml:space="preserve"> ia măsurile necesare pentru planificarea şi asigurarea continuităţii serviciilor acordate tânărului cu dizabilităţi la trecere din sistemul de protecţie a copilului în sistemul de protecţie a adultului cu dizabilităţi, în baza nevoilor individuale identificate ale acestuia;</w:t>
      </w:r>
    </w:p>
    <w:p w:rsidR="0097465B" w:rsidRPr="006B291C" w:rsidRDefault="0097465B">
      <w:pPr>
        <w:pStyle w:val="Listparagraf"/>
        <w:numPr>
          <w:ilvl w:val="0"/>
          <w:numId w:val="21"/>
        </w:numPr>
        <w:spacing w:after="120"/>
        <w:ind w:left="0" w:firstLine="360"/>
        <w:jc w:val="both"/>
        <w:rPr>
          <w:rFonts w:ascii="Trebuchet MS" w:hAnsi="Trebuchet MS" w:cs="Arial"/>
          <w:lang w:val="pt-BR"/>
        </w:rPr>
      </w:pPr>
      <w:r w:rsidRPr="006B291C">
        <w:rPr>
          <w:rFonts w:ascii="Trebuchet MS" w:hAnsi="Trebuchet MS" w:cs="Arial"/>
          <w:lang w:val="pt-BR"/>
        </w:rPr>
        <w:t>asigură pregătirea tânărului pentru viaţa adultă şi pentru viaţa independentă;</w:t>
      </w:r>
    </w:p>
    <w:p w:rsidR="0097465B" w:rsidRPr="006B291C" w:rsidRDefault="0097465B">
      <w:pPr>
        <w:pStyle w:val="Listparagraf"/>
        <w:numPr>
          <w:ilvl w:val="0"/>
          <w:numId w:val="21"/>
        </w:numPr>
        <w:spacing w:after="120"/>
        <w:ind w:left="0" w:firstLine="360"/>
        <w:jc w:val="both"/>
        <w:rPr>
          <w:rFonts w:ascii="Trebuchet MS" w:hAnsi="Trebuchet MS" w:cs="Arial"/>
          <w:lang w:val="pt-BR"/>
        </w:rPr>
      </w:pPr>
      <w:r w:rsidRPr="006B291C">
        <w:rPr>
          <w:rFonts w:ascii="Trebuchet MS" w:hAnsi="Trebuchet MS" w:cs="Arial"/>
          <w:lang w:val="pt-BR"/>
        </w:rPr>
        <w:t>asigură designul universal şi adaptarea rezonabilă pentru toate serviciile şi programele pe care le desfăşoară;</w:t>
      </w:r>
    </w:p>
    <w:p w:rsidR="0097465B" w:rsidRPr="006B291C" w:rsidRDefault="0097465B">
      <w:pPr>
        <w:pStyle w:val="Listparagraf"/>
        <w:numPr>
          <w:ilvl w:val="0"/>
          <w:numId w:val="21"/>
        </w:numPr>
        <w:spacing w:after="120"/>
        <w:ind w:left="0" w:firstLine="360"/>
        <w:jc w:val="both"/>
        <w:rPr>
          <w:rFonts w:ascii="Trebuchet MS" w:hAnsi="Trebuchet MS" w:cs="Arial"/>
          <w:lang w:val="pt-BR"/>
        </w:rPr>
      </w:pPr>
      <w:r w:rsidRPr="006B291C">
        <w:rPr>
          <w:rFonts w:ascii="Trebuchet MS" w:hAnsi="Trebuchet MS" w:cs="Arial"/>
          <w:lang w:val="pt-BR"/>
        </w:rPr>
        <w:t xml:space="preserve"> asigură colectarea şi transmiterea datelor statistice conform indicatorilor solicitaţi de autoritati publice centrale sau alte instituţii cu activităţi în domeniu;</w:t>
      </w:r>
    </w:p>
    <w:p w:rsidR="0097465B" w:rsidRPr="006B291C" w:rsidRDefault="0097465B">
      <w:pPr>
        <w:pStyle w:val="Listparagraf"/>
        <w:numPr>
          <w:ilvl w:val="0"/>
          <w:numId w:val="21"/>
        </w:numPr>
        <w:spacing w:after="120"/>
        <w:ind w:left="0" w:firstLine="360"/>
        <w:jc w:val="both"/>
        <w:rPr>
          <w:rFonts w:ascii="Trebuchet MS" w:hAnsi="Trebuchet MS" w:cs="Arial"/>
          <w:lang w:val="pt-BR"/>
        </w:rPr>
      </w:pPr>
      <w:r w:rsidRPr="006B291C">
        <w:rPr>
          <w:rFonts w:ascii="Trebuchet MS" w:hAnsi="Trebuchet MS" w:cs="Arial"/>
          <w:lang w:val="pt-BR"/>
        </w:rPr>
        <w:t xml:space="preserve"> identifică, evaluează şi pregăteşte persoane care pot deveni asistenţi personali profesionişti, în condiţiile legii; încheie contracte individuale de muncă şi asigură formarea continuă de asistenţi personali profesionişti atestaţi; evaluează şi monitorizează activitatea acestora;</w:t>
      </w:r>
    </w:p>
    <w:p w:rsidR="0097465B" w:rsidRPr="006B291C" w:rsidRDefault="0097465B" w:rsidP="0092297B">
      <w:pPr>
        <w:ind w:firstLine="360"/>
        <w:jc w:val="both"/>
        <w:rPr>
          <w:rFonts w:ascii="Trebuchet MS" w:hAnsi="Trebuchet MS" w:cs="Arial"/>
          <w:b/>
          <w:sz w:val="22"/>
          <w:szCs w:val="22"/>
          <w:lang w:val="pt-BR"/>
        </w:rPr>
      </w:pPr>
      <w:r w:rsidRPr="006B291C">
        <w:rPr>
          <w:rFonts w:ascii="Trebuchet MS" w:hAnsi="Trebuchet MS" w:cs="Arial"/>
          <w:b/>
          <w:sz w:val="22"/>
          <w:szCs w:val="22"/>
          <w:lang w:val="pt-BR"/>
        </w:rPr>
        <w:t>II.3) în domeniul protecţiei persoanelor vârstnice şi a altor persoane adulte aflate în situaţii de dificultate:</w:t>
      </w:r>
    </w:p>
    <w:p w:rsidR="0097465B" w:rsidRPr="006B291C" w:rsidRDefault="0097465B">
      <w:pPr>
        <w:pStyle w:val="Listparagraf"/>
        <w:numPr>
          <w:ilvl w:val="0"/>
          <w:numId w:val="22"/>
        </w:numPr>
        <w:spacing w:after="120"/>
        <w:ind w:left="0" w:firstLine="360"/>
        <w:jc w:val="both"/>
        <w:rPr>
          <w:rFonts w:ascii="Trebuchet MS" w:hAnsi="Trebuchet MS" w:cs="Arial"/>
          <w:lang w:val="pt-BR"/>
        </w:rPr>
      </w:pPr>
      <w:r w:rsidRPr="006B291C">
        <w:rPr>
          <w:rFonts w:ascii="Trebuchet MS" w:hAnsi="Trebuchet MS" w:cs="Arial"/>
          <w:lang w:val="pt-BR"/>
        </w:rPr>
        <w:t>completează evaluarea situaţiei socioeconomice a persoanei adulte aflate în nevoie, a nevoilor şi resurselor acesteia. Asigură furnizarea de informaţii şi servicii adecvate în vederea refacerii şi dezvoltării capacităţilor individuale şi ale celor familiale necesare pentru a depăşi cu forţe proprii situaţiile de dificultate, după epuizarea măsurilor prevăzute în planul individualizat privind măsurile de asistenţă socială;</w:t>
      </w:r>
    </w:p>
    <w:p w:rsidR="0097465B" w:rsidRPr="006B291C" w:rsidRDefault="0097465B">
      <w:pPr>
        <w:pStyle w:val="Listparagraf"/>
        <w:numPr>
          <w:ilvl w:val="0"/>
          <w:numId w:val="22"/>
        </w:numPr>
        <w:spacing w:after="120"/>
        <w:ind w:left="0" w:firstLine="360"/>
        <w:jc w:val="both"/>
        <w:rPr>
          <w:rFonts w:ascii="Trebuchet MS" w:hAnsi="Trebuchet MS" w:cs="Arial"/>
          <w:lang w:val="pt-BR"/>
        </w:rPr>
      </w:pPr>
      <w:r w:rsidRPr="006B291C">
        <w:rPr>
          <w:rFonts w:ascii="Trebuchet MS" w:hAnsi="Trebuchet MS" w:cs="Arial"/>
          <w:lang w:val="pt-BR"/>
        </w:rPr>
        <w:t>acordă persoanei adulte asistenţă şi sprijin pentru exercitarea dreptului său la exprimarea liberă a opiniei;</w:t>
      </w:r>
    </w:p>
    <w:p w:rsidR="0097465B" w:rsidRPr="006B291C" w:rsidRDefault="0097465B">
      <w:pPr>
        <w:pStyle w:val="Listparagraf"/>
        <w:numPr>
          <w:ilvl w:val="0"/>
          <w:numId w:val="22"/>
        </w:numPr>
        <w:spacing w:after="120"/>
        <w:ind w:left="0" w:firstLine="360"/>
        <w:jc w:val="both"/>
        <w:rPr>
          <w:rFonts w:ascii="Trebuchet MS" w:hAnsi="Trebuchet MS" w:cs="Arial"/>
          <w:lang w:val="pt-BR"/>
        </w:rPr>
      </w:pPr>
      <w:r w:rsidRPr="006B291C">
        <w:rPr>
          <w:rFonts w:ascii="Trebuchet MS" w:hAnsi="Trebuchet MS" w:cs="Arial"/>
          <w:lang w:val="pt-BR"/>
        </w:rPr>
        <w:t>depune diligenţe pentru clarificarea situaţiei juridice a persoanei adulte aflate în nevoie, inclusiv pentru înregistrarea tardivă a naşterii acesteia;</w:t>
      </w:r>
    </w:p>
    <w:p w:rsidR="0097465B" w:rsidRPr="006B291C" w:rsidRDefault="0097465B">
      <w:pPr>
        <w:pStyle w:val="Listparagraf"/>
        <w:numPr>
          <w:ilvl w:val="0"/>
          <w:numId w:val="22"/>
        </w:numPr>
        <w:spacing w:after="120"/>
        <w:ind w:left="0" w:firstLine="360"/>
        <w:jc w:val="both"/>
        <w:rPr>
          <w:rFonts w:ascii="Trebuchet MS" w:hAnsi="Trebuchet MS" w:cs="Arial"/>
          <w:lang w:val="pt-BR"/>
        </w:rPr>
      </w:pPr>
      <w:r w:rsidRPr="006B291C">
        <w:rPr>
          <w:rFonts w:ascii="Trebuchet MS" w:hAnsi="Trebuchet MS" w:cs="Arial"/>
          <w:lang w:val="pt-BR"/>
        </w:rPr>
        <w:t>verifică şi reevaluează trimestrial şi ori de câte ori este cazul modul de îngrijire a persoanei adulte în nevoie pentru care s-a instituit o măsură de asistenţă socială într-o instituţie, în vederea menţinerii, modificării sau revocării măsurii stabilite;</w:t>
      </w:r>
    </w:p>
    <w:p w:rsidR="0097465B" w:rsidRPr="006B291C" w:rsidRDefault="0097465B">
      <w:pPr>
        <w:pStyle w:val="Listparagraf"/>
        <w:numPr>
          <w:ilvl w:val="0"/>
          <w:numId w:val="22"/>
        </w:numPr>
        <w:spacing w:after="120"/>
        <w:ind w:left="0" w:firstLine="360"/>
        <w:jc w:val="both"/>
        <w:rPr>
          <w:rFonts w:ascii="Trebuchet MS" w:hAnsi="Trebuchet MS" w:cs="Arial"/>
          <w:lang w:val="pt-BR"/>
        </w:rPr>
      </w:pPr>
      <w:r w:rsidRPr="006B291C">
        <w:rPr>
          <w:rFonts w:ascii="Trebuchet MS" w:hAnsi="Trebuchet MS" w:cs="Arial"/>
          <w:lang w:val="pt-BR"/>
        </w:rPr>
        <w:t>asigură măsurile necesare pentru protecţia în regim de urgenţă a persoanei adulte aflate în nevoie, inclusiv prin organizarea şi asigurarea funcţionării în structura proprie a unor centre specializate;</w:t>
      </w:r>
    </w:p>
    <w:p w:rsidR="0097465B" w:rsidRPr="006B291C" w:rsidRDefault="0097465B">
      <w:pPr>
        <w:pStyle w:val="Listparagraf"/>
        <w:numPr>
          <w:ilvl w:val="0"/>
          <w:numId w:val="22"/>
        </w:numPr>
        <w:spacing w:after="120"/>
        <w:ind w:left="0" w:firstLine="360"/>
        <w:jc w:val="both"/>
        <w:rPr>
          <w:rFonts w:ascii="Trebuchet MS" w:hAnsi="Trebuchet MS" w:cs="Arial"/>
          <w:lang w:val="pt-BR"/>
        </w:rPr>
      </w:pPr>
      <w:r w:rsidRPr="006B291C">
        <w:rPr>
          <w:rFonts w:ascii="Trebuchet MS" w:hAnsi="Trebuchet MS" w:cs="Arial"/>
          <w:lang w:val="pt-BR"/>
        </w:rPr>
        <w:t>depune diligenţele necesare pentru reabilitarea persoanei adulte conform planului individualizat privind măsurile de asistenţă socială;</w:t>
      </w:r>
    </w:p>
    <w:p w:rsidR="0097465B" w:rsidRPr="006B291C" w:rsidRDefault="0097465B">
      <w:pPr>
        <w:pStyle w:val="Listparagraf"/>
        <w:numPr>
          <w:ilvl w:val="0"/>
          <w:numId w:val="22"/>
        </w:numPr>
        <w:spacing w:after="120"/>
        <w:ind w:left="0" w:firstLine="360"/>
        <w:jc w:val="both"/>
        <w:rPr>
          <w:rFonts w:ascii="Trebuchet MS" w:hAnsi="Trebuchet MS" w:cs="Arial"/>
          <w:lang w:val="pt-BR"/>
        </w:rPr>
      </w:pPr>
      <w:r w:rsidRPr="006B291C">
        <w:rPr>
          <w:rFonts w:ascii="Trebuchet MS" w:hAnsi="Trebuchet MS" w:cs="Arial"/>
          <w:lang w:val="pt-BR"/>
        </w:rPr>
        <w:t>asigură organizarea, administrarea şi finanţarea serviciilor sociale destinate persoanelor vârstnice, precum şi altor categorii de persoane adulte aflate în dificultate, în condiţiile legii;</w:t>
      </w:r>
    </w:p>
    <w:p w:rsidR="0097465B" w:rsidRPr="006B291C" w:rsidRDefault="0097465B" w:rsidP="0092297B">
      <w:pPr>
        <w:ind w:firstLine="360"/>
        <w:jc w:val="both"/>
        <w:rPr>
          <w:rFonts w:ascii="Trebuchet MS" w:hAnsi="Trebuchet MS" w:cs="Arial"/>
          <w:b/>
          <w:sz w:val="22"/>
          <w:szCs w:val="22"/>
          <w:lang w:val="pt-BR"/>
        </w:rPr>
      </w:pPr>
      <w:r w:rsidRPr="006B291C">
        <w:rPr>
          <w:rFonts w:ascii="Trebuchet MS" w:hAnsi="Trebuchet MS" w:cs="Arial"/>
          <w:b/>
          <w:sz w:val="22"/>
          <w:szCs w:val="22"/>
          <w:lang w:val="pt-BR"/>
        </w:rPr>
        <w:t>III) Alte atribuţii :</w:t>
      </w:r>
    </w:p>
    <w:p w:rsidR="0097465B" w:rsidRPr="006B291C" w:rsidRDefault="0097465B">
      <w:pPr>
        <w:pStyle w:val="Listparagraf"/>
        <w:numPr>
          <w:ilvl w:val="0"/>
          <w:numId w:val="23"/>
        </w:numPr>
        <w:spacing w:after="120"/>
        <w:ind w:left="0" w:firstLine="360"/>
        <w:jc w:val="both"/>
        <w:rPr>
          <w:rFonts w:ascii="Trebuchet MS" w:hAnsi="Trebuchet MS" w:cs="Arial"/>
          <w:lang w:val="pt-BR"/>
        </w:rPr>
      </w:pPr>
      <w:r w:rsidRPr="006B291C">
        <w:rPr>
          <w:rFonts w:ascii="Trebuchet MS" w:hAnsi="Trebuchet MS" w:cs="Arial"/>
          <w:lang w:val="pt-BR"/>
        </w:rPr>
        <w:t>coordonează şi sprijină activitatea autorităţilor administraţiei publice locale din judeţ în domeniul asistenţei sociale, a drepturilor persoanelor cu dizabilităţi, persoanelor vârstnice, prevenirii şi combaterii violenţei domestice etc.;</w:t>
      </w:r>
    </w:p>
    <w:p w:rsidR="0097465B" w:rsidRPr="006B291C" w:rsidRDefault="0097465B">
      <w:pPr>
        <w:pStyle w:val="Listparagraf"/>
        <w:numPr>
          <w:ilvl w:val="0"/>
          <w:numId w:val="23"/>
        </w:numPr>
        <w:spacing w:after="120"/>
        <w:ind w:left="0" w:firstLine="360"/>
        <w:jc w:val="both"/>
        <w:rPr>
          <w:rFonts w:ascii="Trebuchet MS" w:hAnsi="Trebuchet MS" w:cs="Arial"/>
          <w:lang w:val="pt-BR"/>
        </w:rPr>
      </w:pPr>
      <w:r w:rsidRPr="006B291C">
        <w:rPr>
          <w:rFonts w:ascii="Trebuchet MS" w:hAnsi="Trebuchet MS" w:cs="Arial"/>
          <w:lang w:val="pt-BR"/>
        </w:rPr>
        <w:t xml:space="preserve"> coordonează metodologic activitatea de admitere a adultului  în instituţii sau servicii, desfăşurate la nivelul serviciilor publice de asistenţă socială;</w:t>
      </w:r>
    </w:p>
    <w:p w:rsidR="0097465B" w:rsidRPr="006B291C" w:rsidRDefault="0097465B">
      <w:pPr>
        <w:pStyle w:val="Listparagraf"/>
        <w:numPr>
          <w:ilvl w:val="0"/>
          <w:numId w:val="23"/>
        </w:numPr>
        <w:spacing w:after="120"/>
        <w:ind w:left="0" w:firstLine="360"/>
        <w:jc w:val="both"/>
        <w:rPr>
          <w:rFonts w:ascii="Trebuchet MS" w:hAnsi="Trebuchet MS" w:cs="Arial"/>
          <w:lang w:val="pt-BR"/>
        </w:rPr>
      </w:pPr>
      <w:r w:rsidRPr="006B291C">
        <w:rPr>
          <w:rFonts w:ascii="Trebuchet MS" w:hAnsi="Trebuchet MS" w:cs="Arial"/>
          <w:lang w:val="pt-BR"/>
        </w:rPr>
        <w:t xml:space="preserve"> acordă asistenţa tehnică necesară pentru crearea şi formarea structurilor comunitare consultative ca formă de sprijin în activitatea de asistenţă socială</w:t>
      </w:r>
    </w:p>
    <w:p w:rsidR="0097465B" w:rsidRPr="006B291C" w:rsidRDefault="0097465B">
      <w:pPr>
        <w:pStyle w:val="Listparagraf"/>
        <w:numPr>
          <w:ilvl w:val="0"/>
          <w:numId w:val="23"/>
        </w:numPr>
        <w:spacing w:after="120"/>
        <w:ind w:left="0" w:firstLine="360"/>
        <w:jc w:val="both"/>
        <w:rPr>
          <w:rFonts w:ascii="Trebuchet MS" w:hAnsi="Trebuchet MS" w:cs="Arial"/>
          <w:lang w:val="pt-BR"/>
        </w:rPr>
      </w:pPr>
      <w:r w:rsidRPr="006B291C">
        <w:rPr>
          <w:rFonts w:ascii="Trebuchet MS" w:hAnsi="Trebuchet MS" w:cs="Arial"/>
          <w:lang w:val="pt-BR"/>
        </w:rPr>
        <w:t xml:space="preserve"> colaborează cu organizaţiile neguvernamentale care desfăşoară activităţi în domeniul asistenţei sociale, prevenirii şi combaterii violenţei domestice sau cu operatori economici prin încheierea de convenţii de colaborare cu aceştia;</w:t>
      </w:r>
    </w:p>
    <w:p w:rsidR="0097465B" w:rsidRPr="006B291C" w:rsidRDefault="0097465B">
      <w:pPr>
        <w:pStyle w:val="Listparagraf"/>
        <w:numPr>
          <w:ilvl w:val="0"/>
          <w:numId w:val="23"/>
        </w:numPr>
        <w:spacing w:after="120"/>
        <w:ind w:left="0" w:firstLine="360"/>
        <w:jc w:val="both"/>
        <w:rPr>
          <w:rFonts w:ascii="Trebuchet MS" w:hAnsi="Trebuchet MS" w:cs="Arial"/>
          <w:lang w:val="pt-BR"/>
        </w:rPr>
      </w:pPr>
      <w:r w:rsidRPr="006B291C">
        <w:rPr>
          <w:rFonts w:ascii="Trebuchet MS" w:hAnsi="Trebuchet MS" w:cs="Arial"/>
          <w:lang w:val="pt-BR"/>
        </w:rPr>
        <w:lastRenderedPageBreak/>
        <w:t xml:space="preserve"> dezvoltă parteneriate şi colaborează cu organizaţii neguvernamentale şi cu alţi reprezentanţi ai societăţii civile în vederea acordării şi diversificării serviciilor sociale şi a serviciilor destinate prevenirii şi combaterii violenţei domestice, în funcţie de nevoile comunităţii locale;</w:t>
      </w:r>
    </w:p>
    <w:p w:rsidR="0097465B" w:rsidRPr="006B291C" w:rsidRDefault="0097465B">
      <w:pPr>
        <w:pStyle w:val="Listparagraf"/>
        <w:numPr>
          <w:ilvl w:val="0"/>
          <w:numId w:val="23"/>
        </w:numPr>
        <w:spacing w:after="120"/>
        <w:ind w:left="0" w:firstLine="360"/>
        <w:jc w:val="both"/>
        <w:rPr>
          <w:rFonts w:ascii="Trebuchet MS" w:hAnsi="Trebuchet MS" w:cs="Arial"/>
          <w:lang w:val="pt-BR"/>
        </w:rPr>
      </w:pPr>
      <w:r w:rsidRPr="006B291C">
        <w:rPr>
          <w:rFonts w:ascii="Trebuchet MS" w:hAnsi="Trebuchet MS" w:cs="Arial"/>
          <w:lang w:val="pt-BR"/>
        </w:rPr>
        <w:t xml:space="preserve"> colaborează pe bază de protocoale sau convenţii cu celelalte direcţii generale, precum şi cu alte instituţii publice din unitatea administrativ-teritorială, în vederea îndeplinirii atribuţiilor ce îi revin, conform legii;</w:t>
      </w:r>
    </w:p>
    <w:p w:rsidR="0097465B" w:rsidRPr="006B291C" w:rsidRDefault="0097465B">
      <w:pPr>
        <w:pStyle w:val="Listparagraf"/>
        <w:numPr>
          <w:ilvl w:val="0"/>
          <w:numId w:val="23"/>
        </w:numPr>
        <w:spacing w:after="120"/>
        <w:ind w:left="0" w:firstLine="360"/>
        <w:jc w:val="both"/>
        <w:rPr>
          <w:rFonts w:ascii="Trebuchet MS" w:hAnsi="Trebuchet MS" w:cs="Arial"/>
          <w:lang w:val="it-IT"/>
        </w:rPr>
      </w:pPr>
      <w:r w:rsidRPr="006B291C">
        <w:rPr>
          <w:rFonts w:ascii="Trebuchet MS" w:hAnsi="Trebuchet MS" w:cs="Arial"/>
          <w:lang w:val="it-IT"/>
        </w:rPr>
        <w:t>asigură, la cerere, consultanţă de specialitate gratuită privind acordarea serviciilor sociale şi a beneficiilor sociale, colaborează cu alte instituţii responsabile pentru a facilita accesul persoanelor la aceste drepturi;</w:t>
      </w:r>
    </w:p>
    <w:p w:rsidR="0097465B" w:rsidRPr="006B291C" w:rsidRDefault="0097465B">
      <w:pPr>
        <w:pStyle w:val="Listparagraf"/>
        <w:numPr>
          <w:ilvl w:val="0"/>
          <w:numId w:val="23"/>
        </w:numPr>
        <w:spacing w:after="120"/>
        <w:ind w:left="0" w:firstLine="360"/>
        <w:jc w:val="both"/>
        <w:rPr>
          <w:rFonts w:ascii="Trebuchet MS" w:hAnsi="Trebuchet MS" w:cs="Arial"/>
          <w:lang w:val="it-IT"/>
        </w:rPr>
      </w:pPr>
      <w:r w:rsidRPr="006B291C">
        <w:rPr>
          <w:rFonts w:ascii="Trebuchet MS" w:hAnsi="Trebuchet MS" w:cs="Arial"/>
          <w:lang w:val="it-IT"/>
        </w:rPr>
        <w:t>fundamentează şi propune consiliului judeţean înfiinţarea, finanţarea, respectiv cofinanţarea serviciilor sociale;</w:t>
      </w:r>
    </w:p>
    <w:p w:rsidR="0097465B" w:rsidRPr="006B291C" w:rsidRDefault="0097465B">
      <w:pPr>
        <w:pStyle w:val="Listparagraf"/>
        <w:numPr>
          <w:ilvl w:val="0"/>
          <w:numId w:val="23"/>
        </w:numPr>
        <w:spacing w:after="120"/>
        <w:ind w:left="0" w:firstLine="360"/>
        <w:jc w:val="both"/>
        <w:rPr>
          <w:rFonts w:ascii="Trebuchet MS" w:hAnsi="Trebuchet MS" w:cs="Arial"/>
          <w:lang w:val="it-IT"/>
        </w:rPr>
      </w:pPr>
      <w:r w:rsidRPr="006B291C">
        <w:rPr>
          <w:rFonts w:ascii="Trebuchet MS" w:hAnsi="Trebuchet MS" w:cs="Arial"/>
          <w:lang w:val="it-IT"/>
        </w:rPr>
        <w:t>prezintă anual sau la solicitarea consiliului judeţean, rapoarte de evaluare a activităţilor desfăşurate;</w:t>
      </w:r>
    </w:p>
    <w:p w:rsidR="0097465B" w:rsidRPr="006B291C" w:rsidRDefault="0097465B">
      <w:pPr>
        <w:pStyle w:val="Listparagraf"/>
        <w:numPr>
          <w:ilvl w:val="0"/>
          <w:numId w:val="23"/>
        </w:numPr>
        <w:spacing w:after="120"/>
        <w:ind w:left="0" w:firstLine="360"/>
        <w:jc w:val="both"/>
        <w:rPr>
          <w:rFonts w:ascii="Trebuchet MS" w:hAnsi="Trebuchet MS" w:cs="Arial"/>
          <w:lang w:val="it-IT"/>
        </w:rPr>
      </w:pPr>
      <w:r w:rsidRPr="006B291C">
        <w:rPr>
          <w:rFonts w:ascii="Trebuchet MS" w:hAnsi="Trebuchet MS" w:cs="Arial"/>
          <w:lang w:val="it-IT"/>
        </w:rPr>
        <w:t xml:space="preserve"> asigură acordarea şi plata drepturilor cuvenite, potrivit legii, persoanelor cu handicap;</w:t>
      </w:r>
    </w:p>
    <w:p w:rsidR="0097465B" w:rsidRPr="006B291C" w:rsidRDefault="0097465B">
      <w:pPr>
        <w:pStyle w:val="Listparagraf"/>
        <w:numPr>
          <w:ilvl w:val="0"/>
          <w:numId w:val="23"/>
        </w:numPr>
        <w:spacing w:after="120"/>
        <w:ind w:left="0" w:firstLine="360"/>
        <w:jc w:val="both"/>
        <w:rPr>
          <w:rFonts w:ascii="Trebuchet MS" w:hAnsi="Trebuchet MS" w:cs="Arial"/>
          <w:lang w:val="it-IT"/>
        </w:rPr>
      </w:pPr>
      <w:r w:rsidRPr="006B291C">
        <w:rPr>
          <w:rFonts w:ascii="Trebuchet MS" w:hAnsi="Trebuchet MS" w:cs="Arial"/>
          <w:lang w:val="it-IT"/>
        </w:rPr>
        <w:t xml:space="preserve"> sprijină şi dezvoltă un sistem de informare şi de consultanţă accesibil persoanelor singure, persoanelor vârstnice, persoanelor cu handicap, victimelor violenţei domestice şi oricăror persoane aflate în nevoie, precum şi familiilor acestora, în vederea exercitării tuturor drepturilor prevăzute de actele normative în vigoare;</w:t>
      </w:r>
    </w:p>
    <w:p w:rsidR="0097465B" w:rsidRPr="006B291C" w:rsidRDefault="0097465B">
      <w:pPr>
        <w:pStyle w:val="Listparagraf"/>
        <w:numPr>
          <w:ilvl w:val="0"/>
          <w:numId w:val="23"/>
        </w:numPr>
        <w:spacing w:after="120"/>
        <w:ind w:left="0" w:firstLine="360"/>
        <w:jc w:val="both"/>
        <w:rPr>
          <w:rFonts w:ascii="Trebuchet MS" w:hAnsi="Trebuchet MS" w:cs="Arial"/>
          <w:lang w:val="it-IT"/>
        </w:rPr>
      </w:pPr>
      <w:r w:rsidRPr="006B291C">
        <w:rPr>
          <w:rFonts w:ascii="Trebuchet MS" w:hAnsi="Trebuchet MS" w:cs="Arial"/>
          <w:lang w:val="it-IT"/>
        </w:rPr>
        <w:t>acţionează pentru promovarea alternativelor de tip familial la protecţia instituţionalizată a persoanelor în nevoie, inclusiv îngrijirea la domiciliu;</w:t>
      </w:r>
    </w:p>
    <w:p w:rsidR="0097465B" w:rsidRPr="006B291C" w:rsidRDefault="0097465B">
      <w:pPr>
        <w:pStyle w:val="Listparagraf"/>
        <w:numPr>
          <w:ilvl w:val="0"/>
          <w:numId w:val="23"/>
        </w:numPr>
        <w:spacing w:after="120"/>
        <w:ind w:left="0" w:firstLine="360"/>
        <w:jc w:val="both"/>
        <w:rPr>
          <w:rFonts w:ascii="Trebuchet MS" w:hAnsi="Trebuchet MS" w:cs="Arial"/>
          <w:lang w:val="it-IT"/>
        </w:rPr>
      </w:pPr>
      <w:r w:rsidRPr="006B291C">
        <w:rPr>
          <w:rFonts w:ascii="Trebuchet MS" w:hAnsi="Trebuchet MS" w:cs="Arial"/>
          <w:lang w:val="it-IT"/>
        </w:rPr>
        <w:t>organizează activitatea de selectare şi angajare a personalului din aparatul propriu şi instituţiile/serviciile din subordine, de evaluare periodică şi de formare continuă a acestuia;</w:t>
      </w:r>
    </w:p>
    <w:p w:rsidR="0097465B" w:rsidRPr="006B291C" w:rsidRDefault="0097465B">
      <w:pPr>
        <w:pStyle w:val="Listparagraf"/>
        <w:numPr>
          <w:ilvl w:val="0"/>
          <w:numId w:val="23"/>
        </w:numPr>
        <w:spacing w:after="120"/>
        <w:ind w:left="0" w:firstLine="360"/>
        <w:jc w:val="both"/>
        <w:rPr>
          <w:rFonts w:ascii="Trebuchet MS" w:hAnsi="Trebuchet MS" w:cs="Arial"/>
          <w:lang w:val="it-IT"/>
        </w:rPr>
      </w:pPr>
      <w:r w:rsidRPr="006B291C">
        <w:rPr>
          <w:rFonts w:ascii="Trebuchet MS" w:hAnsi="Trebuchet MS" w:cs="Arial"/>
          <w:lang w:val="it-IT"/>
        </w:rPr>
        <w:t>asigură serviciile administrative şi de secretariat ale  comisiei de evaluare a persoanelor adulte cu handicap;</w:t>
      </w:r>
    </w:p>
    <w:p w:rsidR="0097465B" w:rsidRPr="006B291C" w:rsidRDefault="009F24E5">
      <w:pPr>
        <w:pStyle w:val="Listparagraf"/>
        <w:numPr>
          <w:ilvl w:val="0"/>
          <w:numId w:val="23"/>
        </w:numPr>
        <w:spacing w:after="120"/>
        <w:ind w:left="0" w:firstLine="360"/>
        <w:jc w:val="both"/>
        <w:rPr>
          <w:rFonts w:ascii="Trebuchet MS" w:hAnsi="Trebuchet MS" w:cs="Arial"/>
          <w:lang w:val="it-IT"/>
        </w:rPr>
      </w:pPr>
      <w:r w:rsidRPr="006B291C">
        <w:rPr>
          <w:rFonts w:ascii="Trebuchet MS" w:hAnsi="Trebuchet MS" w:cs="Arial"/>
          <w:lang w:val="it-IT"/>
        </w:rPr>
        <w:t xml:space="preserve"> realizează la nivel judeţean </w:t>
      </w:r>
      <w:r w:rsidR="0097465B" w:rsidRPr="006B291C">
        <w:rPr>
          <w:rFonts w:ascii="Trebuchet MS" w:hAnsi="Trebuchet MS" w:cs="Arial"/>
          <w:lang w:val="it-IT"/>
        </w:rPr>
        <w:t xml:space="preserve"> baza de date privind beneficiarii de servicii sociale astfel cum sunt prevăzuţi în </w:t>
      </w:r>
      <w:r w:rsidR="0097465B" w:rsidRPr="006B291C">
        <w:rPr>
          <w:rStyle w:val="panchor"/>
          <w:rFonts w:ascii="Trebuchet MS" w:hAnsi="Trebuchet MS" w:cs="Arial"/>
          <w:lang w:val="it-IT"/>
        </w:rPr>
        <w:t>Legea nr. 292/2011</w:t>
      </w:r>
      <w:r w:rsidR="0097465B" w:rsidRPr="006B291C">
        <w:rPr>
          <w:rFonts w:ascii="Trebuchet MS" w:hAnsi="Trebuchet MS" w:cs="Arial"/>
          <w:lang w:val="it-IT"/>
        </w:rPr>
        <w:t>, cu modificările şi completările ulterioare, şi raportează trimestrial aceste date Ministerului Muncii şi Justiţiei Sociale sau, după caz, autorităţilor administraţiei publice centrale cu atribuţii în domeniul serviciilor sociale din subordinea acestuia;</w:t>
      </w:r>
    </w:p>
    <w:p w:rsidR="0097465B" w:rsidRPr="006B291C" w:rsidRDefault="0097465B">
      <w:pPr>
        <w:pStyle w:val="Listparagraf"/>
        <w:numPr>
          <w:ilvl w:val="0"/>
          <w:numId w:val="23"/>
        </w:numPr>
        <w:spacing w:after="120"/>
        <w:ind w:left="0" w:firstLine="360"/>
        <w:jc w:val="both"/>
        <w:rPr>
          <w:rFonts w:ascii="Trebuchet MS" w:hAnsi="Trebuchet MS" w:cs="Arial"/>
          <w:lang w:val="it-IT"/>
        </w:rPr>
      </w:pPr>
      <w:r w:rsidRPr="006B291C">
        <w:rPr>
          <w:rFonts w:ascii="Trebuchet MS" w:hAnsi="Trebuchet MS" w:cs="Arial"/>
          <w:lang w:val="it-IT"/>
        </w:rPr>
        <w:t xml:space="preserve"> sprijină dezvoltarea voluntariatului în serviciile sociale, cu respectarea prevederilor </w:t>
      </w:r>
      <w:r w:rsidRPr="006B291C">
        <w:rPr>
          <w:rStyle w:val="panchor"/>
          <w:rFonts w:ascii="Trebuchet MS" w:hAnsi="Trebuchet MS" w:cs="Arial"/>
          <w:lang w:val="it-IT"/>
        </w:rPr>
        <w:t>Legii nr. 78/2014</w:t>
      </w:r>
      <w:r w:rsidRPr="006B291C">
        <w:rPr>
          <w:rFonts w:ascii="Trebuchet MS" w:hAnsi="Trebuchet MS" w:cs="Arial"/>
          <w:lang w:val="it-IT"/>
        </w:rPr>
        <w:t> privind reglementarea activităţii de voluntariat în România, cu modificările ulterioare;</w:t>
      </w:r>
    </w:p>
    <w:p w:rsidR="0097465B" w:rsidRPr="006B291C" w:rsidRDefault="0097465B">
      <w:pPr>
        <w:pStyle w:val="Listparagraf"/>
        <w:numPr>
          <w:ilvl w:val="0"/>
          <w:numId w:val="23"/>
        </w:numPr>
        <w:spacing w:after="120"/>
        <w:ind w:left="0" w:firstLine="360"/>
        <w:jc w:val="both"/>
        <w:rPr>
          <w:rFonts w:ascii="Trebuchet MS" w:hAnsi="Trebuchet MS" w:cs="Arial"/>
          <w:lang w:val="it-IT" w:eastAsia="ro-RO"/>
        </w:rPr>
      </w:pPr>
      <w:r w:rsidRPr="006B291C">
        <w:rPr>
          <w:rFonts w:ascii="Trebuchet MS" w:hAnsi="Trebuchet MS" w:cs="Arial"/>
          <w:lang w:val="it-IT" w:eastAsia="ro-RO"/>
        </w:rPr>
        <w:t>Răspunde de soluționarea legală și în termen, a cererilor adresate Direcției de asistență socială pentru persoane adulte și analizează periodic modul în care acestea au fost rezolvate;</w:t>
      </w:r>
    </w:p>
    <w:p w:rsidR="0097465B" w:rsidRPr="006B291C" w:rsidRDefault="0097465B">
      <w:pPr>
        <w:pStyle w:val="Listparagraf"/>
        <w:numPr>
          <w:ilvl w:val="0"/>
          <w:numId w:val="23"/>
        </w:numPr>
        <w:tabs>
          <w:tab w:val="left" w:pos="180"/>
        </w:tabs>
        <w:spacing w:after="120"/>
        <w:ind w:left="0" w:firstLine="360"/>
        <w:jc w:val="both"/>
        <w:rPr>
          <w:rFonts w:ascii="Trebuchet MS" w:hAnsi="Trebuchet MS" w:cs="Arial"/>
          <w:lang w:val="it-IT" w:eastAsia="ro-RO"/>
        </w:rPr>
      </w:pPr>
      <w:r w:rsidRPr="006B291C">
        <w:rPr>
          <w:rFonts w:ascii="Trebuchet MS" w:hAnsi="Trebuchet MS" w:cs="Arial"/>
          <w:lang w:val="it-IT" w:eastAsia="ro-RO"/>
        </w:rPr>
        <w:t>avizează convențiile, protocoale, parteneriate, proiecte care au ca obiect activități privind asistență socială pentru persoane adulte,</w:t>
      </w:r>
    </w:p>
    <w:p w:rsidR="0097465B" w:rsidRPr="006B291C" w:rsidRDefault="0097465B">
      <w:pPr>
        <w:pStyle w:val="Listparagraf"/>
        <w:numPr>
          <w:ilvl w:val="0"/>
          <w:numId w:val="23"/>
        </w:numPr>
        <w:tabs>
          <w:tab w:val="left" w:pos="180"/>
        </w:tabs>
        <w:spacing w:after="120"/>
        <w:ind w:left="0" w:firstLine="360"/>
        <w:jc w:val="both"/>
        <w:rPr>
          <w:rFonts w:ascii="Trebuchet MS" w:hAnsi="Trebuchet MS" w:cs="Arial"/>
          <w:lang w:val="it-IT" w:eastAsia="ro-RO"/>
        </w:rPr>
      </w:pPr>
      <w:r w:rsidRPr="006B291C">
        <w:rPr>
          <w:rFonts w:ascii="Trebuchet MS" w:hAnsi="Trebuchet MS" w:cs="Arial"/>
          <w:lang w:val="it-IT" w:eastAsia="ro-RO"/>
        </w:rPr>
        <w:t>are relatii de control asupra activităților organizatorice și cele ce vizează aplicarea și respectarea legislației din domeniul asistenței sociale pentru persoane adulte – la nivelul serviciilor aflate în subordinea sa,</w:t>
      </w:r>
    </w:p>
    <w:p w:rsidR="0097465B" w:rsidRPr="006B291C" w:rsidRDefault="0097465B">
      <w:pPr>
        <w:pStyle w:val="Listparagraf"/>
        <w:numPr>
          <w:ilvl w:val="0"/>
          <w:numId w:val="23"/>
        </w:numPr>
        <w:tabs>
          <w:tab w:val="left" w:pos="180"/>
        </w:tabs>
        <w:spacing w:after="120"/>
        <w:ind w:left="0" w:firstLine="360"/>
        <w:jc w:val="both"/>
        <w:rPr>
          <w:rFonts w:ascii="Trebuchet MS" w:hAnsi="Trebuchet MS" w:cs="Arial"/>
          <w:lang w:val="it-IT" w:eastAsia="ro-RO"/>
        </w:rPr>
      </w:pPr>
      <w:r w:rsidRPr="006B291C">
        <w:rPr>
          <w:rFonts w:ascii="Trebuchet MS" w:hAnsi="Trebuchet MS" w:cs="Arial"/>
          <w:lang w:val="it-IT" w:eastAsia="ro-RO"/>
        </w:rPr>
        <w:t>are relații de cooperare cu Directorul general adj economic pentru a  asigura îndeplinirea standardelor de calitate la nivelul serviciilor  din domeniul asistenței sociale pentru persoane adulte și pentru a asigura buna functionare a serviciilor/centrelor.</w:t>
      </w:r>
    </w:p>
    <w:p w:rsidR="0097465B" w:rsidRPr="006B291C" w:rsidRDefault="0097465B">
      <w:pPr>
        <w:pStyle w:val="Listparagraf"/>
        <w:numPr>
          <w:ilvl w:val="0"/>
          <w:numId w:val="23"/>
        </w:numPr>
        <w:tabs>
          <w:tab w:val="left" w:pos="180"/>
        </w:tabs>
        <w:spacing w:after="120"/>
        <w:ind w:left="0" w:firstLine="360"/>
        <w:jc w:val="both"/>
        <w:rPr>
          <w:rFonts w:ascii="Trebuchet MS" w:hAnsi="Trebuchet MS" w:cs="Arial"/>
          <w:lang w:val="it-IT"/>
        </w:rPr>
      </w:pPr>
      <w:r w:rsidRPr="006B291C">
        <w:rPr>
          <w:rFonts w:ascii="Trebuchet MS" w:hAnsi="Trebuchet MS" w:cs="Arial"/>
          <w:lang w:val="it-IT" w:eastAsia="ro-RO"/>
        </w:rPr>
        <w:t xml:space="preserve">Are relații de cooperare cu Directorul general adj pentru protecția drepturilor copilului pentru a  asigura </w:t>
      </w:r>
      <w:r w:rsidRPr="006B291C">
        <w:rPr>
          <w:rFonts w:ascii="Trebuchet MS" w:hAnsi="Trebuchet MS" w:cs="Arial"/>
          <w:lang w:val="it-IT"/>
        </w:rPr>
        <w:t>planificarea şi continuitatea serviciilor acordate tânărului cu dizabilităţi la trecerea din sistemul de protecţie a copilului în sistemul de protecţie a adultului cu dizabilităţi, în baza nevoilor individuale identificate ale acestuia,</w:t>
      </w:r>
    </w:p>
    <w:p w:rsidR="0097465B" w:rsidRPr="006B291C" w:rsidRDefault="0097465B">
      <w:pPr>
        <w:pStyle w:val="Listparagraf"/>
        <w:numPr>
          <w:ilvl w:val="0"/>
          <w:numId w:val="23"/>
        </w:numPr>
        <w:tabs>
          <w:tab w:val="left" w:pos="180"/>
        </w:tabs>
        <w:spacing w:after="120"/>
        <w:ind w:left="0" w:firstLine="360"/>
        <w:jc w:val="both"/>
        <w:rPr>
          <w:rFonts w:ascii="Trebuchet MS" w:hAnsi="Trebuchet MS" w:cs="Arial"/>
          <w:lang w:val="it-IT" w:eastAsia="ro-RO"/>
        </w:rPr>
      </w:pPr>
      <w:r w:rsidRPr="006B291C">
        <w:rPr>
          <w:rFonts w:ascii="Trebuchet MS" w:hAnsi="Trebuchet MS" w:cs="Arial"/>
          <w:lang w:val="it-IT" w:eastAsia="ro-RO"/>
        </w:rPr>
        <w:lastRenderedPageBreak/>
        <w:t>asigură îndrumare și consiliere șefilor de servicii/birouri pentru realizarea unei abordări unitare și coerente a cazuisticii sociale în domeniul asistenței sociale pentru persoane adulte în cadrul instituției.</w:t>
      </w:r>
    </w:p>
    <w:p w:rsidR="0097465B" w:rsidRPr="006B291C" w:rsidRDefault="0097465B">
      <w:pPr>
        <w:pStyle w:val="Listparagraf"/>
        <w:numPr>
          <w:ilvl w:val="0"/>
          <w:numId w:val="23"/>
        </w:numPr>
        <w:tabs>
          <w:tab w:val="left" w:pos="180"/>
        </w:tabs>
        <w:spacing w:after="120"/>
        <w:ind w:left="0" w:firstLine="360"/>
        <w:jc w:val="both"/>
        <w:rPr>
          <w:rFonts w:ascii="Trebuchet MS" w:hAnsi="Trebuchet MS" w:cs="Arial"/>
          <w:lang w:val="ro-RO"/>
        </w:rPr>
      </w:pPr>
      <w:r w:rsidRPr="006B291C">
        <w:rPr>
          <w:rFonts w:ascii="Trebuchet MS" w:hAnsi="Trebuchet MS" w:cs="Arial"/>
          <w:lang w:val="it-IT"/>
        </w:rPr>
        <w:t>realizeaza demersurile specifice</w:t>
      </w:r>
      <w:r w:rsidRPr="006B291C">
        <w:rPr>
          <w:rFonts w:ascii="Trebuchet MS" w:hAnsi="Trebuchet MS" w:cs="Arial"/>
          <w:lang w:val="ro-RO"/>
        </w:rPr>
        <w:t>sistemului de control intern managerial</w:t>
      </w:r>
    </w:p>
    <w:p w:rsidR="0097465B" w:rsidRPr="006B291C" w:rsidRDefault="0097465B">
      <w:pPr>
        <w:pStyle w:val="Listparagraf"/>
        <w:numPr>
          <w:ilvl w:val="0"/>
          <w:numId w:val="23"/>
        </w:numPr>
        <w:tabs>
          <w:tab w:val="left" w:pos="180"/>
        </w:tabs>
        <w:spacing w:after="120"/>
        <w:ind w:left="0" w:firstLine="360"/>
        <w:jc w:val="both"/>
        <w:rPr>
          <w:rFonts w:ascii="Trebuchet MS" w:hAnsi="Trebuchet MS" w:cs="Arial"/>
          <w:lang w:val="ro-RO"/>
        </w:rPr>
      </w:pPr>
      <w:r w:rsidRPr="006B291C">
        <w:rPr>
          <w:rFonts w:ascii="Trebuchet MS" w:hAnsi="Trebuchet MS" w:cs="Arial"/>
          <w:lang w:val="ro-RO"/>
        </w:rPr>
        <w:t>participă activ la întâlnirile Echipei intersectoriale in domeniul prevenirii si combaterii violenței domestice Mureș, Comitetului Consultativ de dialog civic pentru problemele persoanelor vârstnice Mureş din cadrul Instituţiei Prefectului Mureş</w:t>
      </w:r>
    </w:p>
    <w:p w:rsidR="0097465B" w:rsidRPr="006B291C" w:rsidRDefault="0097465B">
      <w:pPr>
        <w:pStyle w:val="Listparagraf"/>
        <w:numPr>
          <w:ilvl w:val="0"/>
          <w:numId w:val="23"/>
        </w:numPr>
        <w:tabs>
          <w:tab w:val="left" w:pos="180"/>
        </w:tabs>
        <w:spacing w:after="120"/>
        <w:ind w:left="0" w:firstLine="360"/>
        <w:jc w:val="both"/>
        <w:rPr>
          <w:rFonts w:ascii="Trebuchet MS" w:hAnsi="Trebuchet MS" w:cs="Arial"/>
          <w:lang w:val="ro-RO" w:eastAsia="ro-RO"/>
        </w:rPr>
      </w:pPr>
      <w:r w:rsidRPr="006B291C">
        <w:rPr>
          <w:rFonts w:ascii="Trebuchet MS" w:hAnsi="Trebuchet MS" w:cs="Arial"/>
          <w:lang w:val="ro-RO"/>
        </w:rPr>
        <w:t xml:space="preserve">Ia măsurile legale pentru respectarea legislatiei si regulamentelor interne de către personalul din subordine </w:t>
      </w:r>
    </w:p>
    <w:p w:rsidR="0097465B" w:rsidRPr="006B291C" w:rsidRDefault="0097465B">
      <w:pPr>
        <w:pStyle w:val="Listparagraf"/>
        <w:numPr>
          <w:ilvl w:val="0"/>
          <w:numId w:val="23"/>
        </w:numPr>
        <w:tabs>
          <w:tab w:val="left" w:pos="180"/>
        </w:tabs>
        <w:spacing w:after="120"/>
        <w:ind w:left="0" w:firstLine="360"/>
        <w:jc w:val="both"/>
        <w:rPr>
          <w:rFonts w:ascii="Trebuchet MS" w:hAnsi="Trebuchet MS" w:cs="Arial"/>
          <w:lang w:val="ro-RO"/>
        </w:rPr>
      </w:pPr>
      <w:r w:rsidRPr="006B291C">
        <w:rPr>
          <w:rFonts w:ascii="Trebuchet MS" w:hAnsi="Trebuchet MS" w:cs="Arial"/>
          <w:lang w:val="ro-RO"/>
        </w:rPr>
        <w:t>îndeplineşte orice alte atribuţii prevăzute în acte normative, prin Dispoziția Directorului General sau stabilite prin hotărâri ale consiliului judeţean.</w:t>
      </w:r>
    </w:p>
    <w:p w:rsidR="00F5447C" w:rsidRPr="006B291C" w:rsidRDefault="0097465B" w:rsidP="00F5447C">
      <w:pPr>
        <w:widowControl w:val="0"/>
        <w:autoSpaceDE w:val="0"/>
        <w:autoSpaceDN w:val="0"/>
        <w:adjustRightInd w:val="0"/>
        <w:jc w:val="both"/>
        <w:outlineLvl w:val="0"/>
        <w:rPr>
          <w:rStyle w:val="Accentuaresubtil"/>
          <w:rFonts w:ascii="Trebuchet MS" w:hAnsi="Trebuchet MS"/>
          <w:b/>
          <w:i w:val="0"/>
          <w:color w:val="auto"/>
        </w:rPr>
      </w:pPr>
      <w:r w:rsidRPr="006B291C">
        <w:rPr>
          <w:rStyle w:val="Accentuaresubtil"/>
          <w:b/>
          <w:i w:val="0"/>
          <w:color w:val="auto"/>
        </w:rPr>
        <w:t>B.</w:t>
      </w:r>
      <w:r w:rsidRPr="006B291C">
        <w:rPr>
          <w:rStyle w:val="Accentuaresubtil"/>
          <w:rFonts w:ascii="Trebuchet MS" w:hAnsi="Trebuchet MS"/>
          <w:b/>
          <w:i w:val="0"/>
          <w:color w:val="auto"/>
        </w:rPr>
        <w:t>Directorul general adjunct al Direcţieieconomice</w:t>
      </w:r>
      <w:r w:rsidR="00595CB1" w:rsidRPr="006B291C">
        <w:rPr>
          <w:rStyle w:val="Accentuaresubtil"/>
          <w:rFonts w:ascii="Trebuchet MS" w:hAnsi="Trebuchet MS"/>
          <w:b/>
          <w:i w:val="0"/>
          <w:color w:val="auto"/>
        </w:rPr>
        <w:t>,</w:t>
      </w:r>
      <w:r w:rsidRPr="006B291C">
        <w:rPr>
          <w:rStyle w:val="Accentuaresubtil"/>
          <w:rFonts w:ascii="Trebuchet MS" w:hAnsi="Trebuchet MS"/>
          <w:b/>
          <w:i w:val="0"/>
          <w:color w:val="auto"/>
          <w:sz w:val="22"/>
          <w:szCs w:val="22"/>
        </w:rPr>
        <w:t>areurmătoareleatribuţii:</w:t>
      </w:r>
    </w:p>
    <w:p w:rsidR="0097465B" w:rsidRPr="006B291C"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p>
    <w:p w:rsidR="0097465B" w:rsidRPr="006B291C" w:rsidRDefault="0097465B">
      <w:pPr>
        <w:widowControl w:val="0"/>
        <w:numPr>
          <w:ilvl w:val="0"/>
          <w:numId w:val="24"/>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realizează activitatea financiar-contabilă privind beneficiile de asistenţă socială administrate;</w:t>
      </w:r>
    </w:p>
    <w:p w:rsidR="0097465B" w:rsidRPr="006B291C" w:rsidRDefault="0097465B">
      <w:pPr>
        <w:widowControl w:val="0"/>
        <w:numPr>
          <w:ilvl w:val="0"/>
          <w:numId w:val="24"/>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 elaborează şi fundamentează propunerea de buget pentru finanţarea beneficiilor de asistenţă socială;</w:t>
      </w:r>
    </w:p>
    <w:p w:rsidR="0097465B" w:rsidRPr="006B291C" w:rsidRDefault="0097465B">
      <w:pPr>
        <w:widowControl w:val="0"/>
        <w:numPr>
          <w:ilvl w:val="0"/>
          <w:numId w:val="24"/>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Angajează, lichidează şiordonanţează, cu acordul Directorului general, cheltuielile bugetare în limita creditelor bugetare repartizate;</w:t>
      </w:r>
    </w:p>
    <w:p w:rsidR="0097465B" w:rsidRPr="006B291C" w:rsidRDefault="0097465B">
      <w:pPr>
        <w:widowControl w:val="0"/>
        <w:numPr>
          <w:ilvl w:val="0"/>
          <w:numId w:val="24"/>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Verifică, analizează şi avizează pentru aprobare la plată, toate solicitările de plată, decontare, restituire de garanţii etc. înaintate către DGASPC Mureş.</w:t>
      </w:r>
    </w:p>
    <w:p w:rsidR="0097465B" w:rsidRPr="006B291C" w:rsidRDefault="0097465B">
      <w:pPr>
        <w:widowControl w:val="0"/>
        <w:numPr>
          <w:ilvl w:val="0"/>
          <w:numId w:val="24"/>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Coordonează activitatea serviciilor care formează Direcţia economică precum şi a birourilor de contabilitate din toate centrele/serviciile/complex de servicii din subordinea D.G.A.S.P.C. Mureş, precum şi a centrelor din structura DGASPC MURES;</w:t>
      </w:r>
    </w:p>
    <w:p w:rsidR="0097465B" w:rsidRPr="006B291C" w:rsidRDefault="0097465B">
      <w:pPr>
        <w:widowControl w:val="0"/>
        <w:numPr>
          <w:ilvl w:val="0"/>
          <w:numId w:val="24"/>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Organizează, coordonează şi răspunde de asigurarea bunei funcţionări din punct de vedere economic,  al aprovizionării cu bunuri, asigurarea de servicii, reparaţiişiinvestiţii necesare la nivelul tuturor centrelor/serviciilor/complexelor sociale din subordinea DGASPC Mureş.</w:t>
      </w:r>
    </w:p>
    <w:p w:rsidR="0097465B" w:rsidRPr="006B291C" w:rsidRDefault="0097465B">
      <w:pPr>
        <w:widowControl w:val="0"/>
        <w:numPr>
          <w:ilvl w:val="0"/>
          <w:numId w:val="24"/>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Urmăreşteşi răspunde de realizarea în termen şi în condiţii de calitate a planului anual de investiţiişi  de reparaţii al instituţiei. </w:t>
      </w:r>
    </w:p>
    <w:p w:rsidR="0097465B" w:rsidRPr="006B291C" w:rsidRDefault="0097465B">
      <w:pPr>
        <w:widowControl w:val="0"/>
        <w:numPr>
          <w:ilvl w:val="0"/>
          <w:numId w:val="24"/>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Elaborează propuneri privind organizarea Direcţiei economice şi structura de personal a acesteia;</w:t>
      </w:r>
    </w:p>
    <w:p w:rsidR="0097465B" w:rsidRPr="006B291C" w:rsidRDefault="0097465B">
      <w:pPr>
        <w:widowControl w:val="0"/>
        <w:numPr>
          <w:ilvl w:val="0"/>
          <w:numId w:val="24"/>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Coordonează şiurmăreşte întocmirea proiectului de buget de venituri şi cheltuieli a direcţiei potrivit legii;</w:t>
      </w:r>
    </w:p>
    <w:p w:rsidR="0097465B" w:rsidRPr="006B291C" w:rsidRDefault="0097465B">
      <w:pPr>
        <w:widowControl w:val="0"/>
        <w:numPr>
          <w:ilvl w:val="0"/>
          <w:numId w:val="24"/>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Răspunde împreună cu personalul din subordine de organizarea şi conducerea evidenţei contabile conform Legii contabilităţiişi a normelor elaborate de Ministerul Finanţelor;</w:t>
      </w:r>
    </w:p>
    <w:p w:rsidR="0097465B" w:rsidRPr="006B291C" w:rsidRDefault="0097465B">
      <w:pPr>
        <w:widowControl w:val="0"/>
        <w:numPr>
          <w:ilvl w:val="0"/>
          <w:numId w:val="24"/>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Răspunde de întocmirea la timp şi în conformitate cu prevederile legale a situaţiilorfinanciare privitoare la situaţia patrimoniului aflat în administrare şiexecuţie bugetară;</w:t>
      </w:r>
    </w:p>
    <w:p w:rsidR="0097465B" w:rsidRPr="006B291C" w:rsidRDefault="0097465B">
      <w:pPr>
        <w:widowControl w:val="0"/>
        <w:numPr>
          <w:ilvl w:val="0"/>
          <w:numId w:val="24"/>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Acordă viză de control financiar preventiv propriu pentru operaţiunile prevăzute de lege;</w:t>
      </w:r>
    </w:p>
    <w:p w:rsidR="0097465B" w:rsidRPr="006B291C" w:rsidRDefault="0097465B">
      <w:pPr>
        <w:widowControl w:val="0"/>
        <w:numPr>
          <w:ilvl w:val="0"/>
          <w:numId w:val="24"/>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Avizează nota justificativă întocmită de Serviciul investiţii, achiziţii publice, în vederea certificării existenţei resurselor financiare alocate pentru realizarea achiziţiei respective;</w:t>
      </w:r>
    </w:p>
    <w:p w:rsidR="0097465B" w:rsidRPr="006B291C" w:rsidRDefault="0097465B">
      <w:pPr>
        <w:widowControl w:val="0"/>
        <w:numPr>
          <w:ilvl w:val="0"/>
          <w:numId w:val="24"/>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Vizează contractele, în care DGASPC este parte, care implica obligaţii financiare din partea </w:t>
      </w:r>
      <w:r w:rsidRPr="006B291C">
        <w:rPr>
          <w:rFonts w:ascii="Trebuchet MS" w:hAnsi="Trebuchet MS" w:cs="Arial"/>
          <w:sz w:val="22"/>
          <w:szCs w:val="22"/>
          <w:lang w:val="ro-RO"/>
        </w:rPr>
        <w:lastRenderedPageBreak/>
        <w:t>instituţiei;</w:t>
      </w:r>
    </w:p>
    <w:p w:rsidR="0097465B" w:rsidRPr="006B291C" w:rsidRDefault="0097465B">
      <w:pPr>
        <w:widowControl w:val="0"/>
        <w:numPr>
          <w:ilvl w:val="0"/>
          <w:numId w:val="24"/>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Propune măsuri pentru asigurarea integrităţii bunurilor aflate în proprietatea sau în administrarea instituţiei;</w:t>
      </w:r>
    </w:p>
    <w:p w:rsidR="0097465B" w:rsidRPr="006B291C" w:rsidRDefault="0097465B">
      <w:pPr>
        <w:widowControl w:val="0"/>
        <w:numPr>
          <w:ilvl w:val="0"/>
          <w:numId w:val="24"/>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Propune ordonatorului de credite măsuri pentru asigurarea unei gestiuni economico-financiare de calitate având permanent în vedere respectarea principiilor eficacităţii, economicităţiişieficienţei;</w:t>
      </w:r>
    </w:p>
    <w:p w:rsidR="0097465B" w:rsidRPr="006B291C" w:rsidRDefault="0097465B">
      <w:pPr>
        <w:widowControl w:val="0"/>
        <w:numPr>
          <w:ilvl w:val="0"/>
          <w:numId w:val="24"/>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Urmăreşteşi ia măsuri pentru cunoaştereaşi aplicarea corectă a legislaţiei economice în vigoare de către personalul din subordine;</w:t>
      </w:r>
    </w:p>
    <w:p w:rsidR="0097465B" w:rsidRPr="006B291C" w:rsidRDefault="0097465B">
      <w:pPr>
        <w:widowControl w:val="0"/>
        <w:numPr>
          <w:ilvl w:val="0"/>
          <w:numId w:val="24"/>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Valorifică actele de control, propunând ordonatorului de credite măsuri de remediere a neajunsurilor constatate;</w:t>
      </w:r>
    </w:p>
    <w:p w:rsidR="0097465B" w:rsidRPr="006B291C" w:rsidRDefault="0097465B">
      <w:pPr>
        <w:pStyle w:val="Listparagraf"/>
        <w:numPr>
          <w:ilvl w:val="0"/>
          <w:numId w:val="24"/>
        </w:numPr>
        <w:spacing w:after="120"/>
        <w:ind w:left="0" w:firstLine="360"/>
        <w:jc w:val="both"/>
        <w:rPr>
          <w:rFonts w:ascii="Trebuchet MS" w:hAnsi="Trebuchet MS" w:cs="Arial"/>
          <w:lang w:val="ro-RO"/>
        </w:rPr>
      </w:pPr>
      <w:r w:rsidRPr="006B291C">
        <w:rPr>
          <w:rFonts w:ascii="Trebuchet MS" w:hAnsi="Trebuchet MS" w:cs="Arial"/>
          <w:lang w:val="ro-RO"/>
        </w:rPr>
        <w:t>Participă activ la elaborarea, în concordanţă cu strategiile naţionaleşi locale şi cu nevoile identificate, strategiei judeţeane de dezvoltare a serviciilor sociale, pe termen mediu şi lung, pentru o perioadă de 5 ani, respectiv de 10 ani, pe care o transmite spre dezbatere şi avizare comisiei judeţene de incluziune socială, o propune spre aprobare consiliului judeţeanşi răspunde de aplicarea acesteia;</w:t>
      </w:r>
    </w:p>
    <w:p w:rsidR="0097465B" w:rsidRPr="006B291C" w:rsidRDefault="0097465B">
      <w:pPr>
        <w:pStyle w:val="Listparagraf"/>
        <w:widowControl w:val="0"/>
        <w:numPr>
          <w:ilvl w:val="0"/>
          <w:numId w:val="24"/>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Executa orice alte atribuţii prevăzute de lege sau stabilite prin dispoziţia directorului general sau prin hotărâre a Consiliului Judeţean;</w:t>
      </w:r>
    </w:p>
    <w:p w:rsidR="0097465B" w:rsidRPr="006B291C" w:rsidRDefault="0097465B" w:rsidP="0001265E">
      <w:pPr>
        <w:widowControl w:val="0"/>
        <w:tabs>
          <w:tab w:val="left" w:pos="0"/>
        </w:tabs>
        <w:autoSpaceDE w:val="0"/>
        <w:autoSpaceDN w:val="0"/>
        <w:adjustRightInd w:val="0"/>
        <w:jc w:val="both"/>
        <w:rPr>
          <w:rFonts w:ascii="Trebuchet MS" w:hAnsi="Trebuchet MS" w:cs="Arial"/>
          <w:sz w:val="22"/>
          <w:szCs w:val="22"/>
          <w:lang w:val="ro-RO"/>
        </w:rPr>
      </w:pPr>
      <w:r w:rsidRPr="006B291C">
        <w:rPr>
          <w:rFonts w:ascii="Trebuchet MS" w:hAnsi="Trebuchet MS" w:cs="Arial"/>
          <w:sz w:val="22"/>
          <w:szCs w:val="22"/>
          <w:lang w:val="ro-RO"/>
        </w:rPr>
        <w:t>Relaţiile de serviciu ale Directorilor generali adjuncţi ai DGASPC Mureş:</w:t>
      </w:r>
    </w:p>
    <w:p w:rsidR="0097465B" w:rsidRPr="006B291C" w:rsidRDefault="0097465B">
      <w:pPr>
        <w:pStyle w:val="Listparagraf"/>
        <w:widowControl w:val="0"/>
        <w:numPr>
          <w:ilvl w:val="0"/>
          <w:numId w:val="25"/>
        </w:numPr>
        <w:tabs>
          <w:tab w:val="left" w:pos="0"/>
        </w:tabs>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Relaţii organizatorice :</w:t>
      </w:r>
    </w:p>
    <w:p w:rsidR="0097465B" w:rsidRPr="006B291C" w:rsidRDefault="0097465B" w:rsidP="0092297B">
      <w:pPr>
        <w:pStyle w:val="Listparagraf"/>
        <w:widowControl w:val="0"/>
        <w:tabs>
          <w:tab w:val="left" w:pos="0"/>
        </w:tabs>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-subordonaţifaţă de Directorul General</w:t>
      </w:r>
    </w:p>
    <w:p w:rsidR="0097465B" w:rsidRPr="006B291C" w:rsidRDefault="0097465B" w:rsidP="0092297B">
      <w:pPr>
        <w:pStyle w:val="Listparagraf"/>
        <w:widowControl w:val="0"/>
        <w:tabs>
          <w:tab w:val="left" w:pos="0"/>
        </w:tabs>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 xml:space="preserve">-superior pentru angajaţii din cadrul Direcţiilor de resort </w:t>
      </w:r>
    </w:p>
    <w:p w:rsidR="0097465B" w:rsidRPr="006B291C" w:rsidRDefault="0097465B">
      <w:pPr>
        <w:pStyle w:val="Listparagraf"/>
        <w:widowControl w:val="0"/>
        <w:numPr>
          <w:ilvl w:val="0"/>
          <w:numId w:val="25"/>
        </w:numPr>
        <w:tabs>
          <w:tab w:val="left" w:pos="0"/>
        </w:tabs>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Relaţiifuncţionale: cu toate centrele şi serviciile din cadrul DGASPC Mureş</w:t>
      </w:r>
    </w:p>
    <w:p w:rsidR="0097465B" w:rsidRPr="006B291C" w:rsidRDefault="0097465B">
      <w:pPr>
        <w:pStyle w:val="Listparagraf"/>
        <w:widowControl w:val="0"/>
        <w:numPr>
          <w:ilvl w:val="0"/>
          <w:numId w:val="25"/>
        </w:numPr>
        <w:tabs>
          <w:tab w:val="left" w:pos="0"/>
        </w:tabs>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Relaţii de control ale Directorului General Adj.- asupra activităţilor organizatorice şi cele ce vizează aplicarea şi respectarea legislaţiei din domeniul social –protecţiei copilului - la nivelul serviciilor de protecţie a copilului aflate în subordinea DGASPC Mureş.</w:t>
      </w:r>
    </w:p>
    <w:p w:rsidR="0097465B" w:rsidRPr="006B291C" w:rsidRDefault="0097465B">
      <w:pPr>
        <w:pStyle w:val="Listparagraf"/>
        <w:widowControl w:val="0"/>
        <w:numPr>
          <w:ilvl w:val="0"/>
          <w:numId w:val="25"/>
        </w:numPr>
        <w:tabs>
          <w:tab w:val="left" w:pos="0"/>
        </w:tabs>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Relaţii de control ale Directorului General Adj.- asupra activităţilor organizatorice şi cele ce vizează aplicarea şi respectarea legislaţiei din domeniul social – asistenţei sociale - la nivelul serviciilor pentru persoane adulte, aflate în subordinea DGASPC Mureş.</w:t>
      </w:r>
    </w:p>
    <w:p w:rsidR="0097465B" w:rsidRPr="006B291C" w:rsidRDefault="0097465B">
      <w:pPr>
        <w:pStyle w:val="Listparagraf"/>
        <w:widowControl w:val="0"/>
        <w:numPr>
          <w:ilvl w:val="0"/>
          <w:numId w:val="25"/>
        </w:numPr>
        <w:tabs>
          <w:tab w:val="left" w:pos="0"/>
        </w:tabs>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Relaţii de control ale Directorului General Adj. Economic - asupra activităţilor ce vizează aplicarea şi respectarea legislaţiei economice aplicabilă activităţiidesfăşurate de instituţie privind achiziţiile, lucrările de reparații şiinvestiţiile precum şi aspectelor de administrare a  patrimoniului la nivelul serviciilor de protecţie a copilului şi persoanelor adulte, aflate în subordinea DGASPC Mureş.</w:t>
      </w:r>
    </w:p>
    <w:p w:rsidR="0097465B" w:rsidRPr="006B291C" w:rsidRDefault="0097465B">
      <w:pPr>
        <w:pStyle w:val="Listparagraf"/>
        <w:widowControl w:val="0"/>
        <w:numPr>
          <w:ilvl w:val="0"/>
          <w:numId w:val="25"/>
        </w:numPr>
        <w:tabs>
          <w:tab w:val="left" w:pos="0"/>
        </w:tabs>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Relaţii de colaborare: cu autorităţişiinstituţii publice: Consiliul Judeţean, alte direcţii generale de profil din tară, Ministerul Muncii, Familiei si Protectiei Sociale, cu organizaţiiinternaţionale: fundaţiişiasociaţii.</w:t>
      </w:r>
    </w:p>
    <w:p w:rsidR="0097465B" w:rsidRPr="006B291C" w:rsidRDefault="0097465B">
      <w:pPr>
        <w:pStyle w:val="Listparagraf"/>
        <w:widowControl w:val="0"/>
        <w:numPr>
          <w:ilvl w:val="0"/>
          <w:numId w:val="25"/>
        </w:numPr>
        <w:tabs>
          <w:tab w:val="left" w:pos="0"/>
        </w:tabs>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Relaţii de cooperare între directorii generali adjuncți şi directorul general adjunct economic, pentru a asigura îndeplinire standardelor de calitate la nivelul serviciului din domeniul asistenți perdoanelor adulte și protecţiei copilului pentru a asigura buna funcţionare a serviciilor/centrelor/complexelor,</w:t>
      </w:r>
    </w:p>
    <w:p w:rsidR="0097465B" w:rsidRPr="006B291C" w:rsidRDefault="0097465B">
      <w:pPr>
        <w:pStyle w:val="Listparagraf"/>
        <w:widowControl w:val="0"/>
        <w:numPr>
          <w:ilvl w:val="0"/>
          <w:numId w:val="25"/>
        </w:numPr>
        <w:tabs>
          <w:tab w:val="left" w:pos="0"/>
        </w:tabs>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Directorii adjuncți asigură îndrumare şi consiliere, conform competențelor profesionale,  conducerii centrelor/serviciilor/birourilor din subordinea și din structura DGASPC Mureș pentru aplicarea și respectarea legislației în vigoare.</w:t>
      </w:r>
    </w:p>
    <w:p w:rsidR="0097465B" w:rsidRPr="006B291C" w:rsidRDefault="0097465B" w:rsidP="0092297B">
      <w:pPr>
        <w:widowControl w:val="0"/>
        <w:autoSpaceDE w:val="0"/>
        <w:autoSpaceDN w:val="0"/>
        <w:adjustRightInd w:val="0"/>
        <w:ind w:firstLine="360"/>
        <w:jc w:val="both"/>
        <w:rPr>
          <w:rFonts w:ascii="Trebuchet MS" w:hAnsi="Trebuchet MS" w:cs="Arial"/>
          <w:sz w:val="22"/>
          <w:szCs w:val="22"/>
          <w:lang w:val="ro-RO"/>
        </w:rPr>
      </w:pPr>
    </w:p>
    <w:p w:rsidR="0097465B" w:rsidRPr="006B291C" w:rsidRDefault="0097465B" w:rsidP="0092297B">
      <w:pPr>
        <w:ind w:firstLine="360"/>
        <w:jc w:val="both"/>
        <w:rPr>
          <w:rFonts w:ascii="Trebuchet MS" w:hAnsi="Trebuchet MS" w:cs="Arial"/>
          <w:b/>
          <w:sz w:val="22"/>
          <w:szCs w:val="22"/>
          <w:lang w:val="ro-RO"/>
        </w:rPr>
      </w:pPr>
      <w:r w:rsidRPr="006B291C">
        <w:rPr>
          <w:rFonts w:ascii="Trebuchet MS" w:hAnsi="Trebuchet MS" w:cs="Arial"/>
          <w:b/>
          <w:sz w:val="22"/>
          <w:szCs w:val="22"/>
          <w:lang w:val="ro-RO"/>
        </w:rPr>
        <w:t xml:space="preserve">Cap. II. </w:t>
      </w:r>
    </w:p>
    <w:p w:rsidR="0097465B" w:rsidRPr="006B291C" w:rsidRDefault="0097465B" w:rsidP="0092297B">
      <w:pPr>
        <w:ind w:firstLine="360"/>
        <w:jc w:val="both"/>
        <w:rPr>
          <w:rFonts w:ascii="Trebuchet MS" w:hAnsi="Trebuchet MS" w:cs="Arial"/>
          <w:b/>
          <w:sz w:val="22"/>
          <w:szCs w:val="22"/>
          <w:lang w:val="ro-RO"/>
        </w:rPr>
      </w:pPr>
    </w:p>
    <w:p w:rsidR="0097465B" w:rsidRPr="006B291C" w:rsidRDefault="0097465B" w:rsidP="00A85E91">
      <w:pPr>
        <w:jc w:val="both"/>
        <w:rPr>
          <w:rFonts w:ascii="Trebuchet MS" w:hAnsi="Trebuchet MS" w:cs="Arial"/>
          <w:b/>
          <w:bCs/>
          <w:sz w:val="22"/>
          <w:szCs w:val="22"/>
          <w:lang w:val="ro-RO"/>
        </w:rPr>
      </w:pPr>
      <w:r w:rsidRPr="006B291C">
        <w:rPr>
          <w:rFonts w:ascii="Trebuchet MS" w:hAnsi="Trebuchet MS" w:cs="Arial"/>
          <w:b/>
          <w:sz w:val="22"/>
          <w:szCs w:val="22"/>
          <w:lang w:val="ro-RO"/>
        </w:rPr>
        <w:t>SERVICIILE COMUNE ALE  DIRECŢIEI GENERALE DE ASISTENŢĂ SOCIALĂ ŞI PROTECŢIA COPILULUI MUREŞ</w:t>
      </w:r>
    </w:p>
    <w:p w:rsidR="0097465B" w:rsidRPr="006B291C" w:rsidRDefault="0097465B" w:rsidP="0092297B">
      <w:pPr>
        <w:widowControl w:val="0"/>
        <w:autoSpaceDE w:val="0"/>
        <w:autoSpaceDN w:val="0"/>
        <w:adjustRightInd w:val="0"/>
        <w:ind w:firstLine="360"/>
        <w:jc w:val="both"/>
        <w:rPr>
          <w:rFonts w:ascii="Trebuchet MS" w:hAnsi="Trebuchet MS" w:cs="Arial"/>
          <w:bCs/>
          <w:sz w:val="22"/>
          <w:szCs w:val="22"/>
          <w:lang w:val="ro-RO"/>
        </w:rPr>
      </w:pPr>
    </w:p>
    <w:p w:rsidR="0097465B" w:rsidRPr="006B291C"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Art.3</w:t>
      </w:r>
      <w:r w:rsidR="0001265E" w:rsidRPr="006B291C">
        <w:rPr>
          <w:rFonts w:ascii="Trebuchet MS" w:hAnsi="Trebuchet MS" w:cs="Arial"/>
          <w:bCs/>
          <w:sz w:val="22"/>
          <w:szCs w:val="22"/>
          <w:lang w:val="ro-RO"/>
        </w:rPr>
        <w:t>2</w:t>
      </w:r>
      <w:r w:rsidRPr="006B291C">
        <w:rPr>
          <w:rFonts w:ascii="Trebuchet MS" w:hAnsi="Trebuchet MS" w:cs="Arial"/>
          <w:sz w:val="22"/>
          <w:szCs w:val="22"/>
          <w:lang w:val="ro-RO"/>
        </w:rPr>
        <w:t>Serviciile funcţionale îndeplinesc atribuţiile stabilite prin prezentul regulament cât şi prin alte documente emise de Consiliul JudeţeanMureş sau de Colegiul Director al Direcţiei Generale sau de legislaţia în vigoare.</w:t>
      </w:r>
    </w:p>
    <w:p w:rsidR="0097465B" w:rsidRPr="006B291C" w:rsidRDefault="0097465B" w:rsidP="0001265E">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Art.3</w:t>
      </w:r>
      <w:r w:rsidR="0001265E" w:rsidRPr="006B291C">
        <w:rPr>
          <w:rFonts w:ascii="Trebuchet MS" w:hAnsi="Trebuchet MS" w:cs="Arial"/>
          <w:bCs/>
          <w:sz w:val="22"/>
          <w:szCs w:val="22"/>
          <w:lang w:val="ro-RO"/>
        </w:rPr>
        <w:t>3</w:t>
      </w:r>
      <w:r w:rsidRPr="006B291C">
        <w:rPr>
          <w:rFonts w:ascii="Trebuchet MS" w:hAnsi="Trebuchet MS" w:cs="Arial"/>
          <w:sz w:val="22"/>
          <w:szCs w:val="22"/>
          <w:lang w:val="ro-RO"/>
        </w:rPr>
        <w:t>Sarcinile de serviciu statuate în sarcina angajaţilor serviciilor funcţionale sunt prevăzute în fişele posturilor aprobate de directorul general.</w:t>
      </w:r>
    </w:p>
    <w:p w:rsidR="0097465B" w:rsidRPr="006B291C" w:rsidRDefault="0097465B" w:rsidP="0092297B">
      <w:pPr>
        <w:widowControl w:val="0"/>
        <w:autoSpaceDE w:val="0"/>
        <w:autoSpaceDN w:val="0"/>
        <w:adjustRightInd w:val="0"/>
        <w:ind w:firstLine="360"/>
        <w:jc w:val="both"/>
        <w:rPr>
          <w:rFonts w:ascii="Trebuchet MS" w:hAnsi="Trebuchet MS" w:cs="Arial"/>
          <w:sz w:val="22"/>
          <w:szCs w:val="22"/>
          <w:lang w:val="ro-RO"/>
        </w:rPr>
      </w:pPr>
    </w:p>
    <w:p w:rsidR="0097465B" w:rsidRPr="006B291C"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r w:rsidRPr="006B291C">
        <w:rPr>
          <w:rFonts w:ascii="Trebuchet MS" w:hAnsi="Trebuchet MS" w:cs="Arial"/>
          <w:b/>
          <w:bCs/>
          <w:sz w:val="22"/>
          <w:szCs w:val="22"/>
          <w:lang w:val="ro-RO"/>
        </w:rPr>
        <w:t>2.1. SERVICIUL JURIDIC – CONTENCIOS</w:t>
      </w:r>
    </w:p>
    <w:p w:rsidR="0097465B" w:rsidRPr="006B291C" w:rsidRDefault="0097465B" w:rsidP="0092297B">
      <w:pPr>
        <w:widowControl w:val="0"/>
        <w:autoSpaceDE w:val="0"/>
        <w:autoSpaceDN w:val="0"/>
        <w:adjustRightInd w:val="0"/>
        <w:ind w:firstLine="360"/>
        <w:jc w:val="both"/>
        <w:outlineLvl w:val="0"/>
        <w:rPr>
          <w:rFonts w:ascii="Trebuchet MS" w:hAnsi="Trebuchet MS" w:cs="Arial"/>
          <w:bCs/>
          <w:sz w:val="22"/>
          <w:szCs w:val="22"/>
          <w:lang w:val="ro-RO"/>
        </w:rPr>
      </w:pPr>
    </w:p>
    <w:p w:rsidR="0097465B" w:rsidRPr="006B291C" w:rsidRDefault="00614DC3" w:rsidP="00614DC3">
      <w:pPr>
        <w:widowControl w:val="0"/>
        <w:autoSpaceDE w:val="0"/>
        <w:autoSpaceDN w:val="0"/>
        <w:adjustRightInd w:val="0"/>
        <w:spacing w:after="120"/>
        <w:jc w:val="both"/>
        <w:rPr>
          <w:rFonts w:ascii="Trebuchet MS" w:hAnsi="Trebuchet MS" w:cs="Arial"/>
          <w:sz w:val="22"/>
          <w:szCs w:val="22"/>
          <w:lang w:val="ro-RO"/>
        </w:rPr>
      </w:pPr>
      <w:r w:rsidRPr="006B291C">
        <w:rPr>
          <w:rFonts w:ascii="Trebuchet MS" w:hAnsi="Trebuchet MS" w:cs="Arial"/>
          <w:sz w:val="22"/>
          <w:szCs w:val="22"/>
          <w:lang w:val="ro-RO"/>
        </w:rPr>
        <w:t>Art.34</w:t>
      </w:r>
      <w:r w:rsidR="0097465B" w:rsidRPr="006B291C">
        <w:rPr>
          <w:rFonts w:ascii="Trebuchet MS" w:hAnsi="Trebuchet MS" w:cs="Arial"/>
          <w:sz w:val="22"/>
          <w:szCs w:val="22"/>
          <w:lang w:val="ro-RO"/>
        </w:rPr>
        <w:t xml:space="preserve"> În exercitarea atribuţiilor Serviciul juridic contencios are urmatoareleatribuţii: </w:t>
      </w:r>
    </w:p>
    <w:p w:rsidR="004165CB" w:rsidRPr="006B291C" w:rsidRDefault="004165CB">
      <w:pPr>
        <w:widowControl w:val="0"/>
        <w:numPr>
          <w:ilvl w:val="0"/>
          <w:numId w:val="26"/>
        </w:numPr>
        <w:autoSpaceDE w:val="0"/>
        <w:autoSpaceDN w:val="0"/>
        <w:adjustRightInd w:val="0"/>
        <w:spacing w:after="120" w:line="276" w:lineRule="auto"/>
        <w:ind w:left="0" w:firstLine="360"/>
        <w:jc w:val="both"/>
        <w:rPr>
          <w:rFonts w:ascii="Trebuchet MS" w:hAnsi="Trebuchet MS" w:cs="Arial"/>
          <w:sz w:val="22"/>
          <w:szCs w:val="22"/>
          <w:lang w:val="es-ES"/>
        </w:rPr>
      </w:pPr>
      <w:r w:rsidRPr="006B291C">
        <w:rPr>
          <w:rFonts w:ascii="Trebuchet MS" w:hAnsi="Trebuchet MS" w:cs="Arial"/>
          <w:sz w:val="22"/>
          <w:szCs w:val="22"/>
          <w:lang w:val="es-ES"/>
        </w:rPr>
        <w:t>reprezintă interesele Direcţiei generale în toate litigiile aflate pe rolul instanţelor judecătoreşti, indiferent de gradele sau secţiile acestora;</w:t>
      </w:r>
    </w:p>
    <w:p w:rsidR="004165CB" w:rsidRPr="006B291C" w:rsidRDefault="004165CB">
      <w:pPr>
        <w:widowControl w:val="0"/>
        <w:numPr>
          <w:ilvl w:val="0"/>
          <w:numId w:val="26"/>
        </w:numPr>
        <w:autoSpaceDE w:val="0"/>
        <w:autoSpaceDN w:val="0"/>
        <w:adjustRightInd w:val="0"/>
        <w:spacing w:after="120" w:line="276" w:lineRule="auto"/>
        <w:ind w:left="0" w:firstLine="360"/>
        <w:jc w:val="both"/>
        <w:rPr>
          <w:rFonts w:ascii="Trebuchet MS" w:hAnsi="Trebuchet MS" w:cs="Arial"/>
          <w:sz w:val="22"/>
          <w:szCs w:val="22"/>
          <w:lang w:val="es-ES"/>
        </w:rPr>
      </w:pPr>
      <w:r w:rsidRPr="006B291C">
        <w:rPr>
          <w:rFonts w:ascii="Trebuchet MS" w:hAnsi="Trebuchet MS" w:cs="Arial"/>
          <w:sz w:val="22"/>
          <w:szCs w:val="22"/>
          <w:lang w:val="es-ES"/>
        </w:rPr>
        <w:t>acordă asistenţă de specialitate personalului din cadrul Direcţiei generale, în îndeplinirea sarcinilor de serviciu;</w:t>
      </w:r>
    </w:p>
    <w:p w:rsidR="004165CB" w:rsidRPr="006B291C" w:rsidRDefault="004165CB">
      <w:pPr>
        <w:widowControl w:val="0"/>
        <w:numPr>
          <w:ilvl w:val="0"/>
          <w:numId w:val="26"/>
        </w:numPr>
        <w:autoSpaceDE w:val="0"/>
        <w:autoSpaceDN w:val="0"/>
        <w:adjustRightInd w:val="0"/>
        <w:spacing w:after="120" w:line="276" w:lineRule="auto"/>
        <w:ind w:left="0" w:firstLine="360"/>
        <w:jc w:val="both"/>
        <w:rPr>
          <w:rFonts w:ascii="Trebuchet MS" w:hAnsi="Trebuchet MS" w:cs="Arial"/>
          <w:sz w:val="22"/>
          <w:szCs w:val="22"/>
          <w:lang w:val="es-ES"/>
        </w:rPr>
      </w:pPr>
      <w:r w:rsidRPr="006B291C">
        <w:rPr>
          <w:rFonts w:ascii="Trebuchet MS" w:hAnsi="Trebuchet MS" w:cs="Arial"/>
          <w:sz w:val="22"/>
          <w:szCs w:val="22"/>
          <w:lang w:val="es-ES"/>
        </w:rPr>
        <w:t>întocmeşte şi înaintează pentru promovare/aprobare, note, referate, constatări, proiecte de dispoziţie, proiecte de hotărâri;</w:t>
      </w:r>
    </w:p>
    <w:p w:rsidR="004165CB" w:rsidRPr="006B291C" w:rsidRDefault="004165CB">
      <w:pPr>
        <w:widowControl w:val="0"/>
        <w:numPr>
          <w:ilvl w:val="0"/>
          <w:numId w:val="26"/>
        </w:numPr>
        <w:autoSpaceDE w:val="0"/>
        <w:autoSpaceDN w:val="0"/>
        <w:adjustRightInd w:val="0"/>
        <w:spacing w:after="120" w:line="276" w:lineRule="auto"/>
        <w:ind w:left="0" w:firstLine="360"/>
        <w:jc w:val="both"/>
        <w:rPr>
          <w:rFonts w:ascii="Trebuchet MS" w:hAnsi="Trebuchet MS" w:cs="Arial"/>
          <w:sz w:val="22"/>
          <w:szCs w:val="22"/>
          <w:lang w:val="es-ES"/>
        </w:rPr>
      </w:pPr>
      <w:r w:rsidRPr="006B291C">
        <w:rPr>
          <w:rFonts w:ascii="Trebuchet MS" w:hAnsi="Trebuchet MS" w:cs="Arial"/>
          <w:sz w:val="22"/>
          <w:szCs w:val="22"/>
          <w:lang w:val="es-ES"/>
        </w:rPr>
        <w:t>analizează şi întocmeşte răspunsuri la cererile şi sesizările cetăţenilor şi persoanelor juridice repartizate;</w:t>
      </w:r>
    </w:p>
    <w:p w:rsidR="004165CB" w:rsidRPr="006B291C" w:rsidRDefault="004165CB">
      <w:pPr>
        <w:widowControl w:val="0"/>
        <w:numPr>
          <w:ilvl w:val="0"/>
          <w:numId w:val="26"/>
        </w:numPr>
        <w:autoSpaceDE w:val="0"/>
        <w:autoSpaceDN w:val="0"/>
        <w:adjustRightInd w:val="0"/>
        <w:spacing w:after="120" w:line="276" w:lineRule="auto"/>
        <w:ind w:left="0" w:firstLine="360"/>
        <w:jc w:val="both"/>
        <w:rPr>
          <w:rFonts w:ascii="Trebuchet MS" w:hAnsi="Trebuchet MS" w:cs="Arial"/>
          <w:sz w:val="22"/>
          <w:szCs w:val="22"/>
          <w:lang w:val="es-ES"/>
        </w:rPr>
      </w:pPr>
      <w:r w:rsidRPr="006B291C">
        <w:rPr>
          <w:rFonts w:ascii="Trebuchet MS" w:hAnsi="Trebuchet MS" w:cs="Arial"/>
          <w:sz w:val="22"/>
          <w:szCs w:val="22"/>
          <w:lang w:val="es-ES"/>
        </w:rPr>
        <w:t>răspunde în conformitate cu prevederile legale, la sesizările care au ca obiect acordarea sau neacordarea drepturilor prevăzute prin lege;</w:t>
      </w:r>
    </w:p>
    <w:p w:rsidR="004165CB" w:rsidRPr="006B291C" w:rsidRDefault="004165CB">
      <w:pPr>
        <w:widowControl w:val="0"/>
        <w:numPr>
          <w:ilvl w:val="0"/>
          <w:numId w:val="26"/>
        </w:numPr>
        <w:autoSpaceDE w:val="0"/>
        <w:autoSpaceDN w:val="0"/>
        <w:adjustRightInd w:val="0"/>
        <w:spacing w:after="120" w:line="276" w:lineRule="auto"/>
        <w:ind w:left="0" w:firstLine="360"/>
        <w:jc w:val="both"/>
        <w:rPr>
          <w:rFonts w:ascii="Trebuchet MS" w:hAnsi="Trebuchet MS" w:cs="Arial"/>
          <w:sz w:val="22"/>
          <w:szCs w:val="22"/>
          <w:lang w:val="es-ES"/>
        </w:rPr>
      </w:pPr>
      <w:r w:rsidRPr="006B291C">
        <w:rPr>
          <w:rFonts w:ascii="Trebuchet MS" w:hAnsi="Trebuchet MS" w:cs="Arial"/>
          <w:sz w:val="22"/>
          <w:szCs w:val="22"/>
          <w:lang w:val="es-ES"/>
        </w:rPr>
        <w:t xml:space="preserve">consiliază şi sprijină familia copilului neînregistrat în vederea realizării demersurilor legate de înregistrarea tardivă sau ulterioară a naşterii acestuia; </w:t>
      </w:r>
    </w:p>
    <w:p w:rsidR="004165CB" w:rsidRPr="006B291C" w:rsidRDefault="004165CB">
      <w:pPr>
        <w:widowControl w:val="0"/>
        <w:numPr>
          <w:ilvl w:val="0"/>
          <w:numId w:val="26"/>
        </w:numPr>
        <w:autoSpaceDE w:val="0"/>
        <w:autoSpaceDN w:val="0"/>
        <w:adjustRightInd w:val="0"/>
        <w:spacing w:after="120" w:line="276" w:lineRule="auto"/>
        <w:ind w:left="0" w:firstLine="360"/>
        <w:jc w:val="both"/>
        <w:rPr>
          <w:rFonts w:ascii="Trebuchet MS" w:hAnsi="Trebuchet MS" w:cs="Arial"/>
          <w:sz w:val="22"/>
          <w:szCs w:val="22"/>
          <w:lang w:val="es-ES"/>
        </w:rPr>
      </w:pPr>
      <w:r w:rsidRPr="006B291C">
        <w:rPr>
          <w:rFonts w:ascii="Trebuchet MS" w:hAnsi="Trebuchet MS" w:cs="Arial"/>
          <w:sz w:val="22"/>
          <w:szCs w:val="22"/>
          <w:lang w:val="es-ES"/>
        </w:rPr>
        <w:t xml:space="preserve">întocmeşte şi transmite, în limita competenţei legale, dosarul complet, al copilului cu părinţi neidentificaţi respectiv al copilului găsit sau abandonat şi neînregistrat, serviciului public de asistenţă socială în a cărei rază administrativ teritorială s-a produs naşterea respectiv unde a fost găsit/părăsit copilul, în vederea înregistrării tardive a naşterii acestuia;  </w:t>
      </w:r>
    </w:p>
    <w:p w:rsidR="004165CB" w:rsidRPr="006B291C" w:rsidRDefault="004165CB">
      <w:pPr>
        <w:widowControl w:val="0"/>
        <w:numPr>
          <w:ilvl w:val="0"/>
          <w:numId w:val="26"/>
        </w:numPr>
        <w:autoSpaceDE w:val="0"/>
        <w:autoSpaceDN w:val="0"/>
        <w:adjustRightInd w:val="0"/>
        <w:spacing w:after="120" w:line="276" w:lineRule="auto"/>
        <w:ind w:left="0" w:firstLine="360"/>
        <w:jc w:val="both"/>
        <w:rPr>
          <w:rFonts w:ascii="Trebuchet MS" w:hAnsi="Trebuchet MS" w:cs="Arial"/>
          <w:sz w:val="22"/>
          <w:szCs w:val="22"/>
          <w:lang w:val="es-ES"/>
        </w:rPr>
      </w:pPr>
      <w:r w:rsidRPr="006B291C">
        <w:rPr>
          <w:rFonts w:ascii="Trebuchet MS" w:hAnsi="Trebuchet MS" w:cs="Arial"/>
          <w:sz w:val="22"/>
          <w:szCs w:val="22"/>
          <w:lang w:val="es-ES"/>
        </w:rPr>
        <w:t>întocmeşte documentaţia şi înaintează actele pentru sesizarea instanţei judecătoreşti, în situaţia în care sunt întrunite condiţiile prevăzute de lege pentru decăderea, totală sau parţială, a părinţilor ori a unuia dintre ei, din exerciţiul drepturilor părinteşti şi acordă consiliere şi sprijin în vederea redării acestor drepturi, dacă dau dovadă de creşterea capacităţii de a se ocupa de copii;</w:t>
      </w:r>
    </w:p>
    <w:p w:rsidR="004165CB" w:rsidRPr="006B291C" w:rsidRDefault="004165CB">
      <w:pPr>
        <w:widowControl w:val="0"/>
        <w:numPr>
          <w:ilvl w:val="0"/>
          <w:numId w:val="26"/>
        </w:numPr>
        <w:autoSpaceDE w:val="0"/>
        <w:autoSpaceDN w:val="0"/>
        <w:adjustRightInd w:val="0"/>
        <w:spacing w:after="120" w:line="276" w:lineRule="auto"/>
        <w:ind w:left="0" w:firstLine="360"/>
        <w:jc w:val="both"/>
        <w:rPr>
          <w:rFonts w:ascii="Trebuchet MS" w:hAnsi="Trebuchet MS" w:cs="Arial"/>
          <w:sz w:val="22"/>
          <w:szCs w:val="22"/>
          <w:lang w:val="es-ES"/>
        </w:rPr>
      </w:pPr>
      <w:r w:rsidRPr="006B291C">
        <w:rPr>
          <w:rFonts w:ascii="Trebuchet MS" w:hAnsi="Trebuchet MS" w:cs="Arial"/>
          <w:sz w:val="22"/>
          <w:szCs w:val="22"/>
          <w:lang w:val="es-ES"/>
        </w:rPr>
        <w:t>avizează legalitatea stabilirii măsurii plasamentului în regim de urgenţă a copilului atunci când luarea acestei măsuri revine directorului general al Direcţiei generale</w:t>
      </w:r>
    </w:p>
    <w:p w:rsidR="004165CB" w:rsidRPr="006B291C" w:rsidRDefault="004165CB">
      <w:pPr>
        <w:widowControl w:val="0"/>
        <w:numPr>
          <w:ilvl w:val="0"/>
          <w:numId w:val="26"/>
        </w:numPr>
        <w:autoSpaceDE w:val="0"/>
        <w:autoSpaceDN w:val="0"/>
        <w:adjustRightInd w:val="0"/>
        <w:spacing w:after="120" w:line="276" w:lineRule="auto"/>
        <w:ind w:left="0" w:firstLine="360"/>
        <w:jc w:val="both"/>
        <w:rPr>
          <w:rFonts w:ascii="Trebuchet MS" w:hAnsi="Trebuchet MS" w:cs="Arial"/>
          <w:sz w:val="22"/>
          <w:szCs w:val="22"/>
          <w:lang w:val="es-ES"/>
        </w:rPr>
      </w:pPr>
      <w:r w:rsidRPr="006B291C">
        <w:rPr>
          <w:rFonts w:ascii="Trebuchet MS" w:hAnsi="Trebuchet MS" w:cs="Arial"/>
          <w:sz w:val="22"/>
          <w:szCs w:val="22"/>
          <w:lang w:val="es-ES"/>
        </w:rPr>
        <w:t>sesizează instanţa judecătorească, în termenul legal, cu privire la înlocuirea măsurii plasamentului în regim de urgenţă, a decăderii totale sau parţiale din drepturile părinteşti, precum şi cu privire la exercitarea drepturilor părinteşti;</w:t>
      </w:r>
    </w:p>
    <w:p w:rsidR="004165CB" w:rsidRPr="006B291C" w:rsidRDefault="004165CB">
      <w:pPr>
        <w:widowControl w:val="0"/>
        <w:numPr>
          <w:ilvl w:val="0"/>
          <w:numId w:val="26"/>
        </w:numPr>
        <w:autoSpaceDE w:val="0"/>
        <w:autoSpaceDN w:val="0"/>
        <w:adjustRightInd w:val="0"/>
        <w:spacing w:after="120" w:line="276" w:lineRule="auto"/>
        <w:ind w:left="0" w:firstLine="360"/>
        <w:jc w:val="both"/>
        <w:rPr>
          <w:rFonts w:ascii="Trebuchet MS" w:hAnsi="Trebuchet MS" w:cs="Arial"/>
          <w:sz w:val="22"/>
          <w:szCs w:val="22"/>
          <w:lang w:val="es-ES"/>
        </w:rPr>
      </w:pPr>
      <w:r w:rsidRPr="006B291C">
        <w:rPr>
          <w:rFonts w:ascii="Trebuchet MS" w:hAnsi="Trebuchet MS" w:cs="Arial"/>
          <w:sz w:val="22"/>
          <w:szCs w:val="22"/>
          <w:lang w:val="es-ES"/>
        </w:rPr>
        <w:t xml:space="preserve">susţine drepturile copilului care solicită obţinerea statutului de refugiat şi participă alături de acesta, la întreaga procedură de acordare a acestui statut. Întocmeşte actele de sesizare şi </w:t>
      </w:r>
      <w:r w:rsidRPr="006B291C">
        <w:rPr>
          <w:rFonts w:ascii="Trebuchet MS" w:hAnsi="Trebuchet MS" w:cs="Arial"/>
          <w:sz w:val="22"/>
          <w:szCs w:val="22"/>
          <w:lang w:val="es-ES"/>
        </w:rPr>
        <w:lastRenderedPageBreak/>
        <w:t>sesizează Autoritatea pentru Străini în acest sens. Sesizează instanţa judecătorească pentru stabilirea plasamentului copilului într-un serviciu de protecţie specială, în cazul respingerii cererii de acordare a statutului de refugiat pentru copil</w:t>
      </w:r>
    </w:p>
    <w:p w:rsidR="004165CB" w:rsidRPr="006B291C" w:rsidRDefault="004165CB">
      <w:pPr>
        <w:widowControl w:val="0"/>
        <w:numPr>
          <w:ilvl w:val="0"/>
          <w:numId w:val="26"/>
        </w:numPr>
        <w:autoSpaceDE w:val="0"/>
        <w:autoSpaceDN w:val="0"/>
        <w:adjustRightInd w:val="0"/>
        <w:spacing w:after="120" w:line="276" w:lineRule="auto"/>
        <w:ind w:left="0" w:firstLine="360"/>
        <w:jc w:val="both"/>
        <w:rPr>
          <w:rFonts w:ascii="Trebuchet MS" w:hAnsi="Trebuchet MS" w:cs="Arial"/>
          <w:sz w:val="22"/>
          <w:szCs w:val="22"/>
          <w:lang w:val="es-ES"/>
        </w:rPr>
      </w:pPr>
      <w:r w:rsidRPr="006B291C">
        <w:rPr>
          <w:rFonts w:ascii="Trebuchet MS" w:hAnsi="Trebuchet MS" w:cs="Arial"/>
          <w:sz w:val="22"/>
          <w:szCs w:val="22"/>
          <w:lang w:val="es-ES"/>
        </w:rPr>
        <w:t xml:space="preserve">verifică îndeplinirea condiţiilor legale pentru încuviinţarea deschiderii procedurii adopţiei şi sesizează instanţa judecătorească în acest sens. Sesizează instanţa judecătorească pentru încuviinţarea, revocarea sau prelungirea încredinţării copilului în vederea adopţiei. Verifică documentaţia necesară şi sesizează instanţa judecătorească în vederea încuviinţării, desfacerii sau constatării nulităţii adopţiei; </w:t>
      </w:r>
    </w:p>
    <w:p w:rsidR="004165CB" w:rsidRPr="006B291C" w:rsidRDefault="004165CB">
      <w:pPr>
        <w:widowControl w:val="0"/>
        <w:numPr>
          <w:ilvl w:val="0"/>
          <w:numId w:val="26"/>
        </w:numPr>
        <w:autoSpaceDE w:val="0"/>
        <w:autoSpaceDN w:val="0"/>
        <w:adjustRightInd w:val="0"/>
        <w:spacing w:after="120" w:line="276" w:lineRule="auto"/>
        <w:ind w:left="0" w:firstLine="360"/>
        <w:jc w:val="both"/>
        <w:rPr>
          <w:rFonts w:ascii="Trebuchet MS" w:hAnsi="Trebuchet MS" w:cs="Arial"/>
          <w:sz w:val="22"/>
          <w:szCs w:val="22"/>
          <w:lang w:val="es-ES"/>
        </w:rPr>
      </w:pPr>
      <w:r w:rsidRPr="006B291C">
        <w:rPr>
          <w:rFonts w:ascii="Trebuchet MS" w:hAnsi="Trebuchet MS" w:cs="Arial"/>
          <w:sz w:val="22"/>
          <w:szCs w:val="22"/>
          <w:lang w:val="es-ES"/>
        </w:rPr>
        <w:t>sesizează instanţa judecătorească în legătură cu redarea drepturilor părinteşti/delegarea acestora membrilor familiei extinse, dacă planul individualizat de protecţiei a copilului declarat judecătoreşte abandonat, are ca finalitate reintegrarea copilului în familie naturală/ extinsă;</w:t>
      </w:r>
    </w:p>
    <w:p w:rsidR="004165CB" w:rsidRPr="006B291C" w:rsidRDefault="004165CB">
      <w:pPr>
        <w:widowControl w:val="0"/>
        <w:numPr>
          <w:ilvl w:val="0"/>
          <w:numId w:val="26"/>
        </w:numPr>
        <w:autoSpaceDE w:val="0"/>
        <w:autoSpaceDN w:val="0"/>
        <w:adjustRightInd w:val="0"/>
        <w:spacing w:after="120" w:line="276" w:lineRule="auto"/>
        <w:ind w:left="0" w:firstLine="360"/>
        <w:jc w:val="both"/>
        <w:rPr>
          <w:rFonts w:ascii="Trebuchet MS" w:hAnsi="Trebuchet MS" w:cs="Arial"/>
          <w:sz w:val="22"/>
          <w:szCs w:val="22"/>
          <w:lang w:val="es-ES"/>
        </w:rPr>
      </w:pPr>
      <w:r w:rsidRPr="006B291C">
        <w:rPr>
          <w:rFonts w:ascii="Trebuchet MS" w:hAnsi="Trebuchet MS" w:cs="Arial"/>
          <w:sz w:val="22"/>
          <w:szCs w:val="22"/>
          <w:lang w:val="es-ES"/>
        </w:rPr>
        <w:t>avizează legalitatea dispoziţiilor directorului general privitoare la numirea/încheierea, modificarea, încetarea, raporturilor/contractelor de muncă, plasamente în regim de urgenţă, admiteri la centrul maternal Materna, admiterile în centrele din structura direcției;</w:t>
      </w:r>
    </w:p>
    <w:p w:rsidR="004165CB" w:rsidRPr="006B291C" w:rsidRDefault="004165CB">
      <w:pPr>
        <w:widowControl w:val="0"/>
        <w:numPr>
          <w:ilvl w:val="0"/>
          <w:numId w:val="26"/>
        </w:numPr>
        <w:autoSpaceDE w:val="0"/>
        <w:autoSpaceDN w:val="0"/>
        <w:adjustRightInd w:val="0"/>
        <w:spacing w:after="120" w:line="276" w:lineRule="auto"/>
        <w:ind w:left="0" w:firstLine="360"/>
        <w:jc w:val="both"/>
        <w:rPr>
          <w:rFonts w:ascii="Trebuchet MS" w:hAnsi="Trebuchet MS" w:cs="Arial"/>
          <w:sz w:val="22"/>
          <w:szCs w:val="22"/>
          <w:lang w:val="es-ES"/>
        </w:rPr>
      </w:pPr>
      <w:r w:rsidRPr="006B291C">
        <w:rPr>
          <w:rFonts w:ascii="Trebuchet MS" w:hAnsi="Trebuchet MS" w:cs="Arial"/>
          <w:sz w:val="22"/>
          <w:szCs w:val="22"/>
          <w:lang w:val="es-ES"/>
        </w:rPr>
        <w:t>monitorizează şi aduce la cunoştinţa compartimentelor/serviciilor interesate actele normative nou apărute în domeniul de activitate;</w:t>
      </w:r>
    </w:p>
    <w:p w:rsidR="004165CB" w:rsidRPr="006B291C" w:rsidRDefault="004165CB">
      <w:pPr>
        <w:widowControl w:val="0"/>
        <w:numPr>
          <w:ilvl w:val="0"/>
          <w:numId w:val="26"/>
        </w:numPr>
        <w:autoSpaceDE w:val="0"/>
        <w:autoSpaceDN w:val="0"/>
        <w:adjustRightInd w:val="0"/>
        <w:spacing w:after="120" w:line="276" w:lineRule="auto"/>
        <w:ind w:left="0" w:firstLine="360"/>
        <w:jc w:val="both"/>
        <w:rPr>
          <w:rFonts w:ascii="Trebuchet MS" w:hAnsi="Trebuchet MS" w:cs="Arial"/>
          <w:sz w:val="22"/>
          <w:szCs w:val="22"/>
          <w:lang w:val="es-ES"/>
        </w:rPr>
      </w:pPr>
      <w:r w:rsidRPr="006B291C">
        <w:rPr>
          <w:rFonts w:ascii="Trebuchet MS" w:hAnsi="Trebuchet MS" w:cs="Arial"/>
          <w:sz w:val="22"/>
          <w:szCs w:val="22"/>
          <w:lang w:val="es-ES"/>
        </w:rPr>
        <w:t xml:space="preserve">avizează legalitatea convenţiilor de colaborare, contractelor şi a actelor adiţionale la acestea, în fază de proiect, încheiate de DGASPC Mureş, precum şi orice alte acte, în fază de proiect, care angajează răspunderea  financiară/patrimonială a instituţiei;   </w:t>
      </w:r>
    </w:p>
    <w:p w:rsidR="004165CB" w:rsidRPr="006B291C" w:rsidRDefault="004165CB">
      <w:pPr>
        <w:widowControl w:val="0"/>
        <w:numPr>
          <w:ilvl w:val="0"/>
          <w:numId w:val="26"/>
        </w:numPr>
        <w:autoSpaceDE w:val="0"/>
        <w:autoSpaceDN w:val="0"/>
        <w:adjustRightInd w:val="0"/>
        <w:spacing w:after="120" w:line="276" w:lineRule="auto"/>
        <w:ind w:left="0" w:firstLine="360"/>
        <w:jc w:val="both"/>
        <w:rPr>
          <w:rFonts w:ascii="Trebuchet MS" w:hAnsi="Trebuchet MS" w:cs="Arial"/>
          <w:sz w:val="22"/>
          <w:szCs w:val="22"/>
          <w:lang w:val="es-ES"/>
        </w:rPr>
      </w:pPr>
      <w:r w:rsidRPr="006B291C">
        <w:rPr>
          <w:rFonts w:ascii="Trebuchet MS" w:hAnsi="Trebuchet MS" w:cs="Arial"/>
          <w:sz w:val="22"/>
          <w:szCs w:val="22"/>
          <w:lang w:val="es-ES"/>
        </w:rPr>
        <w:t>ţine evidenţa litigiilor, a termenelor de judecată, precum şi a corespondenţei repartizate;</w:t>
      </w:r>
    </w:p>
    <w:p w:rsidR="004165CB" w:rsidRPr="006B291C" w:rsidRDefault="004165CB">
      <w:pPr>
        <w:numPr>
          <w:ilvl w:val="0"/>
          <w:numId w:val="26"/>
        </w:numPr>
        <w:spacing w:after="120" w:line="276" w:lineRule="auto"/>
        <w:ind w:left="0" w:firstLine="360"/>
        <w:jc w:val="both"/>
        <w:rPr>
          <w:rFonts w:ascii="Trebuchet MS" w:hAnsi="Trebuchet MS" w:cs="Arial"/>
          <w:sz w:val="22"/>
          <w:szCs w:val="22"/>
          <w:lang w:val="it-IT"/>
        </w:rPr>
      </w:pPr>
      <w:r w:rsidRPr="006B291C">
        <w:rPr>
          <w:rFonts w:ascii="Trebuchet MS" w:hAnsi="Trebuchet MS" w:cs="Arial"/>
          <w:sz w:val="22"/>
          <w:szCs w:val="22"/>
          <w:lang w:val="it-IT"/>
        </w:rPr>
        <w:t>îndeplineşteoricealteatribuţii cu specific juridic, prevăzuteînactele normative;</w:t>
      </w:r>
    </w:p>
    <w:p w:rsidR="004165CB" w:rsidRPr="006B291C" w:rsidRDefault="00DD566F">
      <w:pPr>
        <w:numPr>
          <w:ilvl w:val="0"/>
          <w:numId w:val="26"/>
        </w:numPr>
        <w:spacing w:after="120" w:line="276" w:lineRule="auto"/>
        <w:ind w:left="0" w:firstLine="360"/>
        <w:jc w:val="both"/>
        <w:rPr>
          <w:rFonts w:ascii="Trebuchet MS" w:hAnsi="Trebuchet MS" w:cs="Arial"/>
          <w:sz w:val="22"/>
          <w:szCs w:val="22"/>
          <w:lang w:val="it-IT"/>
        </w:rPr>
      </w:pPr>
      <w:r w:rsidRPr="006B291C">
        <w:rPr>
          <w:rFonts w:ascii="Trebuchet MS" w:hAnsi="Trebuchet MS" w:cs="Arial"/>
          <w:sz w:val="22"/>
          <w:szCs w:val="22"/>
          <w:lang w:val="it-IT"/>
        </w:rPr>
        <w:t>p</w:t>
      </w:r>
      <w:r w:rsidR="004165CB" w:rsidRPr="006B291C">
        <w:rPr>
          <w:rFonts w:ascii="Trebuchet MS" w:hAnsi="Trebuchet MS" w:cs="Arial"/>
          <w:sz w:val="22"/>
          <w:szCs w:val="22"/>
          <w:lang w:val="it-IT"/>
        </w:rPr>
        <w:t>ropuneComisieipentruProtecţiaCopiluluiMureş, împreună cu specialiştiidirecţiei, dacăestecazul, instituireamăsuriisupravegheriispecializatefaţă de copilul care a săvârşit o faptăpenalădar nu răspunde penal sauprezintăpropunerile, înfaţainstanţei, privitoare la stabilireamăsuriisupravegheriispecializateatuncicândstabilireaacesteimăsurirevineinstanţeijudecătoreşti;</w:t>
      </w:r>
    </w:p>
    <w:p w:rsidR="004165CB" w:rsidRPr="006B291C" w:rsidRDefault="004165CB">
      <w:pPr>
        <w:numPr>
          <w:ilvl w:val="0"/>
          <w:numId w:val="26"/>
        </w:numPr>
        <w:spacing w:after="120" w:line="276" w:lineRule="auto"/>
        <w:ind w:left="0" w:firstLine="360"/>
        <w:jc w:val="both"/>
        <w:rPr>
          <w:rFonts w:ascii="Trebuchet MS" w:hAnsi="Trebuchet MS" w:cs="Arial"/>
          <w:sz w:val="22"/>
          <w:szCs w:val="22"/>
          <w:lang w:val="es-ES"/>
        </w:rPr>
      </w:pPr>
      <w:r w:rsidRPr="006B291C">
        <w:rPr>
          <w:rFonts w:ascii="Trebuchet MS" w:hAnsi="Trebuchet MS" w:cs="Arial"/>
          <w:sz w:val="22"/>
          <w:szCs w:val="22"/>
          <w:lang w:val="es-ES"/>
        </w:rPr>
        <w:t>verifică sentinţele judecătoreşti din punct de vedere a corectitudinii datelor, obţine legalizarea lor şi le transmite la serviciile corespunzătoare.</w:t>
      </w:r>
    </w:p>
    <w:p w:rsidR="004165CB" w:rsidRPr="006B291C" w:rsidRDefault="004165CB">
      <w:pPr>
        <w:pStyle w:val="al"/>
        <w:numPr>
          <w:ilvl w:val="0"/>
          <w:numId w:val="26"/>
        </w:numPr>
        <w:spacing w:before="0" w:beforeAutospacing="0" w:after="120" w:afterAutospacing="0" w:line="276" w:lineRule="auto"/>
        <w:ind w:left="426" w:hanging="66"/>
        <w:jc w:val="both"/>
        <w:rPr>
          <w:rFonts w:ascii="Trebuchet MS" w:hAnsi="Trebuchet MS" w:cs="Arial"/>
          <w:sz w:val="22"/>
          <w:szCs w:val="22"/>
        </w:rPr>
      </w:pPr>
      <w:r w:rsidRPr="006B291C">
        <w:rPr>
          <w:rFonts w:ascii="Trebuchet MS" w:hAnsi="Trebuchet MS" w:cs="Arial"/>
          <w:sz w:val="22"/>
          <w:szCs w:val="22"/>
        </w:rPr>
        <w:t>consiliere privind aspectele juridice, judiciare, financiare și practice subsecvente infracțiunii, in ceea ce priveste in ceea ce privește identificarea nevoilor victimelor infracțiunilor;</w:t>
      </w:r>
    </w:p>
    <w:p w:rsidR="004165CB" w:rsidRPr="006B291C" w:rsidRDefault="004165CB">
      <w:pPr>
        <w:pStyle w:val="al"/>
        <w:numPr>
          <w:ilvl w:val="0"/>
          <w:numId w:val="26"/>
        </w:numPr>
        <w:spacing w:before="0" w:beforeAutospacing="0" w:after="120" w:afterAutospacing="0" w:line="276" w:lineRule="auto"/>
        <w:ind w:left="426" w:hanging="66"/>
        <w:jc w:val="both"/>
        <w:rPr>
          <w:rFonts w:ascii="Trebuchet MS" w:hAnsi="Trebuchet MS" w:cs="Arial"/>
          <w:sz w:val="22"/>
          <w:szCs w:val="22"/>
        </w:rPr>
      </w:pPr>
      <w:r w:rsidRPr="006B291C">
        <w:rPr>
          <w:rFonts w:ascii="Trebuchet MS" w:hAnsi="Trebuchet MS" w:cs="Arial"/>
          <w:sz w:val="22"/>
          <w:szCs w:val="22"/>
        </w:rPr>
        <w:t>oferirea de informații și consiliere juridică persoanelor identificate ca victime ale infractiunilor, cu privire la rolul victimei în cadrul procedurilor penale, inclusiv pregătirea pentru participarea la procesul penal</w:t>
      </w:r>
    </w:p>
    <w:p w:rsidR="004165CB" w:rsidRPr="006B291C" w:rsidRDefault="004165CB">
      <w:pPr>
        <w:pStyle w:val="al"/>
        <w:numPr>
          <w:ilvl w:val="0"/>
          <w:numId w:val="26"/>
        </w:numPr>
        <w:spacing w:before="0" w:beforeAutospacing="0" w:after="120" w:afterAutospacing="0" w:line="276" w:lineRule="auto"/>
        <w:ind w:left="426" w:hanging="66"/>
        <w:jc w:val="both"/>
        <w:rPr>
          <w:rFonts w:ascii="Trebuchet MS" w:hAnsi="Trebuchet MS" w:cs="Arial"/>
          <w:sz w:val="22"/>
          <w:szCs w:val="22"/>
        </w:rPr>
      </w:pPr>
      <w:r w:rsidRPr="006B291C">
        <w:rPr>
          <w:rFonts w:ascii="Trebuchet MS" w:hAnsi="Trebuchet MS" w:cs="Arial"/>
          <w:sz w:val="22"/>
          <w:szCs w:val="22"/>
        </w:rPr>
        <w:t>îndrumarea victimei infractiunilor către alte servicii specializate, atunci când este cazul: servicii sociale, servicii medicale, servicii de ocupare, de educație sau alte servicii de interes general acordate în condițiile legii.</w:t>
      </w:r>
    </w:p>
    <w:p w:rsidR="004165CB" w:rsidRPr="006B291C" w:rsidRDefault="00DD566F">
      <w:pPr>
        <w:pStyle w:val="al"/>
        <w:numPr>
          <w:ilvl w:val="0"/>
          <w:numId w:val="26"/>
        </w:numPr>
        <w:spacing w:before="0" w:beforeAutospacing="0" w:after="120" w:afterAutospacing="0" w:line="276" w:lineRule="auto"/>
        <w:ind w:left="426" w:hanging="66"/>
        <w:jc w:val="both"/>
        <w:rPr>
          <w:rFonts w:ascii="Trebuchet MS" w:hAnsi="Trebuchet MS" w:cs="Arial"/>
          <w:sz w:val="22"/>
          <w:szCs w:val="22"/>
        </w:rPr>
      </w:pPr>
      <w:r w:rsidRPr="006B291C">
        <w:rPr>
          <w:rFonts w:ascii="Trebuchet MS" w:hAnsi="Trebuchet MS" w:cs="Arial"/>
          <w:sz w:val="22"/>
          <w:szCs w:val="22"/>
          <w:lang w:val="it-IT"/>
        </w:rPr>
        <w:t>c</w:t>
      </w:r>
      <w:r w:rsidR="004165CB" w:rsidRPr="006B291C">
        <w:rPr>
          <w:rFonts w:ascii="Trebuchet MS" w:hAnsi="Trebuchet MS" w:cs="Arial"/>
          <w:sz w:val="22"/>
          <w:szCs w:val="22"/>
          <w:lang w:val="it-IT"/>
        </w:rPr>
        <w:t xml:space="preserve">omunică victimei infractiunilor, dacă aceasta nu a sesizat fapta organelor de urmărire penală, drepturile prevăzute de lege, respectiv: </w:t>
      </w:r>
    </w:p>
    <w:p w:rsidR="004165CB" w:rsidRPr="006B291C" w:rsidRDefault="004165CB">
      <w:pPr>
        <w:numPr>
          <w:ilvl w:val="0"/>
          <w:numId w:val="46"/>
        </w:numPr>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lastRenderedPageBreak/>
        <w:t>tipul de sprijin pe care victimele îl pot primi și din partea cui, inclusiv, în cazul în care este relevant, informații de bază privind accesul la asistență medicală, orice tip de asistență specializată, inclusiv asistență psihologică și cazare alternativă;</w:t>
      </w:r>
    </w:p>
    <w:p w:rsidR="004165CB" w:rsidRPr="006B291C" w:rsidRDefault="004165CB">
      <w:pPr>
        <w:numPr>
          <w:ilvl w:val="0"/>
          <w:numId w:val="46"/>
        </w:numPr>
        <w:spacing w:after="120" w:line="276" w:lineRule="auto"/>
        <w:jc w:val="both"/>
        <w:rPr>
          <w:rFonts w:ascii="Trebuchet MS" w:hAnsi="Trebuchet MS" w:cs="Arial"/>
          <w:sz w:val="22"/>
          <w:szCs w:val="22"/>
          <w:lang w:val="fr-FR"/>
        </w:rPr>
      </w:pPr>
      <w:r w:rsidRPr="006B291C">
        <w:rPr>
          <w:rFonts w:ascii="Trebuchet MS" w:hAnsi="Trebuchet MS" w:cs="Arial"/>
          <w:sz w:val="22"/>
          <w:szCs w:val="22"/>
          <w:lang w:val="fr-FR"/>
        </w:rPr>
        <w:t>organul de urmărirepenală la care pot face plângere;</w:t>
      </w:r>
    </w:p>
    <w:p w:rsidR="004165CB" w:rsidRPr="006B291C" w:rsidRDefault="004165CB" w:rsidP="004165CB">
      <w:pPr>
        <w:spacing w:after="120" w:line="276" w:lineRule="auto"/>
        <w:ind w:left="1080"/>
        <w:jc w:val="both"/>
        <w:rPr>
          <w:rFonts w:ascii="Trebuchet MS" w:hAnsi="Trebuchet MS" w:cs="Arial"/>
          <w:sz w:val="22"/>
          <w:szCs w:val="22"/>
          <w:lang w:val="fr-FR"/>
        </w:rPr>
      </w:pPr>
      <w:r w:rsidRPr="006B291C">
        <w:rPr>
          <w:rFonts w:ascii="Trebuchet MS" w:hAnsi="Trebuchet MS" w:cs="Arial"/>
          <w:sz w:val="22"/>
          <w:szCs w:val="22"/>
          <w:lang w:val="fr-FR"/>
        </w:rPr>
        <w:t>dreptul la asistențăjuridicășiinstituțiaunde se pot adresapentruexercitareaacestuidrept;</w:t>
      </w:r>
    </w:p>
    <w:p w:rsidR="004165CB" w:rsidRPr="006B291C" w:rsidRDefault="004165CB">
      <w:pPr>
        <w:numPr>
          <w:ilvl w:val="0"/>
          <w:numId w:val="46"/>
        </w:numPr>
        <w:spacing w:after="120" w:line="276" w:lineRule="auto"/>
        <w:jc w:val="both"/>
        <w:rPr>
          <w:rFonts w:ascii="Trebuchet MS" w:hAnsi="Trebuchet MS" w:cs="Arial"/>
          <w:sz w:val="22"/>
          <w:szCs w:val="22"/>
          <w:lang w:val="fr-FR"/>
        </w:rPr>
      </w:pPr>
      <w:r w:rsidRPr="006B291C">
        <w:rPr>
          <w:rFonts w:ascii="Trebuchet MS" w:hAnsi="Trebuchet MS" w:cs="Arial"/>
          <w:sz w:val="22"/>
          <w:szCs w:val="22"/>
          <w:lang w:val="fr-FR"/>
        </w:rPr>
        <w:t>condițiileșiprocedurapentruacordareaasistențeijuridicegratuite;</w:t>
      </w:r>
    </w:p>
    <w:p w:rsidR="004165CB" w:rsidRPr="006B291C" w:rsidRDefault="004165CB">
      <w:pPr>
        <w:numPr>
          <w:ilvl w:val="0"/>
          <w:numId w:val="46"/>
        </w:numPr>
        <w:spacing w:after="120" w:line="276" w:lineRule="auto"/>
        <w:jc w:val="both"/>
        <w:rPr>
          <w:rFonts w:ascii="Trebuchet MS" w:hAnsi="Trebuchet MS" w:cs="Arial"/>
          <w:sz w:val="22"/>
          <w:szCs w:val="22"/>
          <w:lang w:val="it-IT"/>
        </w:rPr>
      </w:pPr>
      <w:r w:rsidRPr="006B291C">
        <w:rPr>
          <w:rFonts w:ascii="Trebuchet MS" w:hAnsi="Trebuchet MS" w:cs="Arial"/>
          <w:sz w:val="22"/>
          <w:szCs w:val="22"/>
          <w:lang w:val="it-IT"/>
        </w:rPr>
        <w:t>drepturile procesuale ale persoanei vătămate și ale părții civile;</w:t>
      </w:r>
    </w:p>
    <w:p w:rsidR="004165CB" w:rsidRPr="006B291C" w:rsidRDefault="004165CB">
      <w:pPr>
        <w:numPr>
          <w:ilvl w:val="0"/>
          <w:numId w:val="46"/>
        </w:numPr>
        <w:spacing w:after="120" w:line="276" w:lineRule="auto"/>
        <w:jc w:val="both"/>
        <w:rPr>
          <w:rFonts w:ascii="Trebuchet MS" w:hAnsi="Trebuchet MS" w:cs="Arial"/>
          <w:sz w:val="22"/>
          <w:szCs w:val="22"/>
          <w:lang w:val="it-IT"/>
        </w:rPr>
      </w:pPr>
      <w:r w:rsidRPr="006B291C">
        <w:rPr>
          <w:rFonts w:ascii="Trebuchet MS" w:hAnsi="Trebuchet MS" w:cs="Arial"/>
          <w:sz w:val="22"/>
          <w:szCs w:val="22"/>
          <w:lang w:val="it-IT"/>
        </w:rPr>
        <w:t>condițiile și procedura pentru a beneficia de dispozițiile art.113 din Codul de procedură penală, precum și de dispozițiile Legii nr.682/2002 privind protecția martorilor, cu modificările ulterioare;</w:t>
      </w:r>
    </w:p>
    <w:p w:rsidR="004165CB" w:rsidRPr="006B291C" w:rsidRDefault="004165CB">
      <w:pPr>
        <w:numPr>
          <w:ilvl w:val="0"/>
          <w:numId w:val="46"/>
        </w:numPr>
        <w:spacing w:after="120" w:line="276" w:lineRule="auto"/>
        <w:jc w:val="both"/>
        <w:rPr>
          <w:rFonts w:ascii="Trebuchet MS" w:hAnsi="Trebuchet MS" w:cs="Arial"/>
          <w:sz w:val="22"/>
          <w:szCs w:val="22"/>
          <w:lang w:val="it-IT"/>
        </w:rPr>
      </w:pPr>
      <w:r w:rsidRPr="006B291C">
        <w:rPr>
          <w:rFonts w:ascii="Trebuchet MS" w:hAnsi="Trebuchet MS" w:cs="Arial"/>
          <w:sz w:val="22"/>
          <w:szCs w:val="22"/>
          <w:lang w:val="it-IT"/>
        </w:rPr>
        <w:t>condițiile și procedura pentru acordarea compensațiilor financiare de către stat;</w:t>
      </w:r>
    </w:p>
    <w:p w:rsidR="004165CB" w:rsidRPr="006B291C" w:rsidRDefault="004165CB">
      <w:pPr>
        <w:numPr>
          <w:ilvl w:val="0"/>
          <w:numId w:val="46"/>
        </w:numPr>
        <w:spacing w:after="120" w:line="276" w:lineRule="auto"/>
        <w:jc w:val="both"/>
        <w:rPr>
          <w:rFonts w:ascii="Trebuchet MS" w:hAnsi="Trebuchet MS" w:cs="Arial"/>
          <w:sz w:val="22"/>
          <w:szCs w:val="22"/>
          <w:lang w:val="it-IT"/>
        </w:rPr>
      </w:pPr>
      <w:r w:rsidRPr="006B291C">
        <w:rPr>
          <w:rFonts w:ascii="Trebuchet MS" w:hAnsi="Trebuchet MS" w:cs="Arial"/>
          <w:sz w:val="22"/>
          <w:szCs w:val="22"/>
          <w:lang w:val="it-IT"/>
        </w:rPr>
        <w:t>dreptul de a fi informate, în cazul în care inculpatul va fi privat de libertate, respectiv condamnat la o pedeapsă privativă de libertate, cu privire la punerea acestuia în libertate în orice mod, conform codului de procedură penală;</w:t>
      </w:r>
    </w:p>
    <w:p w:rsidR="004165CB" w:rsidRPr="006B291C" w:rsidRDefault="004165CB">
      <w:pPr>
        <w:numPr>
          <w:ilvl w:val="0"/>
          <w:numId w:val="46"/>
        </w:numPr>
        <w:spacing w:after="120" w:line="276" w:lineRule="auto"/>
        <w:jc w:val="both"/>
        <w:rPr>
          <w:rFonts w:ascii="Trebuchet MS" w:hAnsi="Trebuchet MS" w:cs="Arial"/>
          <w:sz w:val="22"/>
          <w:szCs w:val="22"/>
          <w:lang w:val="it-IT"/>
        </w:rPr>
      </w:pPr>
      <w:r w:rsidRPr="006B291C">
        <w:rPr>
          <w:rFonts w:ascii="Trebuchet MS" w:hAnsi="Trebuchet MS" w:cs="Arial"/>
          <w:sz w:val="22"/>
          <w:szCs w:val="22"/>
          <w:lang w:val="it-IT"/>
        </w:rPr>
        <w:t>dreptul de a apela la un mediator în cazurile permise de lege;</w:t>
      </w:r>
    </w:p>
    <w:p w:rsidR="004165CB" w:rsidRPr="006B291C" w:rsidRDefault="004165CB">
      <w:pPr>
        <w:numPr>
          <w:ilvl w:val="0"/>
          <w:numId w:val="46"/>
        </w:numPr>
        <w:spacing w:after="120" w:line="276" w:lineRule="auto"/>
        <w:jc w:val="both"/>
        <w:rPr>
          <w:rFonts w:ascii="Trebuchet MS" w:hAnsi="Trebuchet MS" w:cs="Arial"/>
          <w:sz w:val="22"/>
          <w:szCs w:val="22"/>
          <w:lang w:val="it-IT"/>
        </w:rPr>
      </w:pPr>
      <w:r w:rsidRPr="006B291C">
        <w:rPr>
          <w:rFonts w:ascii="Trebuchet MS" w:hAnsi="Trebuchet MS" w:cs="Arial"/>
          <w:sz w:val="22"/>
          <w:szCs w:val="22"/>
          <w:lang w:val="it-IT"/>
        </w:rPr>
        <w:t>autoritatea judiciară la care se vor putea adresa pe viitor pentru obținerea de informații privind stadiul cauzei, precum și datele de contact ale acesteia, dacă victime înțelege să depună o plângere;</w:t>
      </w:r>
    </w:p>
    <w:p w:rsidR="004165CB" w:rsidRPr="006B291C" w:rsidRDefault="004165CB">
      <w:pPr>
        <w:numPr>
          <w:ilvl w:val="0"/>
          <w:numId w:val="46"/>
        </w:numPr>
        <w:spacing w:after="120" w:line="276" w:lineRule="auto"/>
        <w:jc w:val="both"/>
        <w:rPr>
          <w:rFonts w:ascii="Trebuchet MS" w:hAnsi="Trebuchet MS" w:cs="Arial"/>
          <w:sz w:val="22"/>
          <w:szCs w:val="22"/>
          <w:lang w:val="it-IT"/>
        </w:rPr>
      </w:pPr>
      <w:r w:rsidRPr="006B291C">
        <w:rPr>
          <w:rFonts w:ascii="Trebuchet MS" w:hAnsi="Trebuchet MS" w:cs="Arial"/>
          <w:sz w:val="22"/>
          <w:szCs w:val="22"/>
          <w:lang w:val="it-IT"/>
        </w:rPr>
        <w:t>în cazul în care victima își are reședința sau locuința permanentă pe teritoriul unui alt stat membru UE, informații privind posibilitatea de depunere a plângerii penale  sau a cererii de acordare a compensației financiare din partea statului pe teritoriul statului respectiv, precum și faptul că există posibilitatea, conform legislației privind cooperarea judiciară internațională, ca aceasta să fie audiată de autoritățile judiciare române, fără a fi prezentă pe teritoriul României;</w:t>
      </w:r>
    </w:p>
    <w:p w:rsidR="004165CB" w:rsidRPr="006B291C" w:rsidRDefault="004165CB" w:rsidP="004165CB">
      <w:pPr>
        <w:spacing w:after="120" w:line="276" w:lineRule="auto"/>
        <w:jc w:val="both"/>
        <w:rPr>
          <w:rFonts w:ascii="Trebuchet MS" w:hAnsi="Trebuchet MS" w:cs="Arial"/>
          <w:sz w:val="22"/>
          <w:szCs w:val="22"/>
          <w:lang w:val="it-IT"/>
        </w:rPr>
      </w:pPr>
      <w:r w:rsidRPr="006B291C">
        <w:rPr>
          <w:rFonts w:ascii="Trebuchet MS" w:hAnsi="Trebuchet MS" w:cs="Arial"/>
          <w:sz w:val="22"/>
          <w:szCs w:val="22"/>
          <w:lang w:val="it-IT"/>
        </w:rPr>
        <w:t xml:space="preserve">y) demareaza actiuni, in cadrul instanțelor judecatoresti competente, privind </w:t>
      </w:r>
      <w:r w:rsidRPr="006B291C">
        <w:rPr>
          <w:rFonts w:ascii="Trebuchet MS" w:hAnsi="Trebuchet MS" w:cs="Courier New"/>
          <w:bCs/>
          <w:sz w:val="22"/>
          <w:szCs w:val="22"/>
          <w:shd w:val="clear" w:color="auto" w:fill="FFFFFF"/>
          <w:lang w:val="es-ES"/>
        </w:rPr>
        <w:t>măsurile de ocrotire pentru persoanele cu dizabilităţi intelectuale şi psihosociale</w:t>
      </w:r>
      <w:r w:rsidRPr="006B291C">
        <w:rPr>
          <w:rFonts w:ascii="Trebuchet MS" w:hAnsi="Trebuchet MS" w:cs="Arial"/>
          <w:sz w:val="22"/>
          <w:szCs w:val="22"/>
          <w:lang w:val="it-IT"/>
        </w:rPr>
        <w:t>;</w:t>
      </w:r>
    </w:p>
    <w:p w:rsidR="004165CB" w:rsidRPr="006B291C" w:rsidRDefault="004165CB" w:rsidP="004165CB">
      <w:pPr>
        <w:spacing w:after="120" w:line="276" w:lineRule="auto"/>
        <w:jc w:val="both"/>
        <w:rPr>
          <w:rFonts w:ascii="Trebuchet MS" w:hAnsi="Trebuchet MS" w:cs="Arial"/>
          <w:sz w:val="22"/>
          <w:szCs w:val="22"/>
          <w:lang w:val="it-IT"/>
        </w:rPr>
      </w:pPr>
      <w:r w:rsidRPr="006B291C">
        <w:rPr>
          <w:rFonts w:ascii="Trebuchet MS" w:hAnsi="Trebuchet MS" w:cs="Arial"/>
          <w:sz w:val="22"/>
          <w:szCs w:val="22"/>
          <w:lang w:val="it-IT"/>
        </w:rPr>
        <w:t>z)verifica legalitatea aplicarilor masurile juridice, in ceea ce priveste persoanele adulte cu dizabilitați din centrele rezidențiale aflate în structura DGASPC Mureș, cu sau fara personbalitate juridică;</w:t>
      </w:r>
    </w:p>
    <w:p w:rsidR="004165CB" w:rsidRPr="006B291C" w:rsidRDefault="004165CB" w:rsidP="004165CB">
      <w:pPr>
        <w:spacing w:after="120" w:line="276" w:lineRule="auto"/>
        <w:jc w:val="both"/>
        <w:rPr>
          <w:rFonts w:ascii="Trebuchet MS" w:hAnsi="Trebuchet MS" w:cs="Arial"/>
          <w:sz w:val="22"/>
          <w:szCs w:val="22"/>
          <w:lang w:val="it-IT"/>
        </w:rPr>
      </w:pPr>
      <w:r w:rsidRPr="006B291C">
        <w:rPr>
          <w:rFonts w:ascii="Trebuchet MS" w:hAnsi="Trebuchet MS" w:cs="Arial"/>
          <w:sz w:val="22"/>
          <w:szCs w:val="22"/>
          <w:lang w:val="it-IT"/>
        </w:rPr>
        <w:t>aa)ofera consiliere juridica persoanelor adulte din centrele rezidențiale aflate în structura DGASPC Mureș, cu sau fara personbalitate juridică;</w:t>
      </w:r>
    </w:p>
    <w:p w:rsidR="004165CB" w:rsidRPr="006B291C" w:rsidRDefault="004165CB" w:rsidP="004165CB">
      <w:pPr>
        <w:spacing w:after="120" w:line="276" w:lineRule="auto"/>
        <w:jc w:val="both"/>
        <w:rPr>
          <w:rFonts w:ascii="Trebuchet MS" w:hAnsi="Trebuchet MS" w:cs="Arial"/>
          <w:sz w:val="22"/>
          <w:szCs w:val="22"/>
          <w:lang w:val="it-IT"/>
        </w:rPr>
      </w:pPr>
      <w:r w:rsidRPr="006B291C">
        <w:rPr>
          <w:rFonts w:ascii="Trebuchet MS" w:hAnsi="Trebuchet MS" w:cs="Arial"/>
          <w:sz w:val="22"/>
          <w:szCs w:val="22"/>
          <w:lang w:val="it-IT"/>
        </w:rPr>
        <w:t>bb) ofera consiliere juridică persoanelor adulte care solicită consiliere juridică către DGASPC Mureș, incadrate in grad de handicap, sau in vederea incadrarii in grad de handicap;</w:t>
      </w:r>
    </w:p>
    <w:p w:rsidR="004165CB" w:rsidRPr="006B291C" w:rsidRDefault="004165CB" w:rsidP="004165CB">
      <w:pPr>
        <w:spacing w:after="120" w:line="276" w:lineRule="auto"/>
        <w:jc w:val="both"/>
        <w:rPr>
          <w:rFonts w:ascii="Trebuchet MS" w:hAnsi="Trebuchet MS" w:cs="Arial"/>
          <w:sz w:val="22"/>
          <w:szCs w:val="22"/>
          <w:lang w:val="it-IT"/>
        </w:rPr>
      </w:pPr>
      <w:r w:rsidRPr="006B291C">
        <w:rPr>
          <w:rFonts w:ascii="Trebuchet MS" w:hAnsi="Trebuchet MS" w:cs="Arial"/>
          <w:i/>
          <w:sz w:val="22"/>
          <w:szCs w:val="22"/>
          <w:lang w:val="it-IT"/>
        </w:rPr>
        <w:t>cc)</w:t>
      </w:r>
      <w:r w:rsidRPr="006B291C">
        <w:rPr>
          <w:rFonts w:ascii="Trebuchet MS" w:hAnsi="Trebuchet MS" w:cs="Arial"/>
          <w:sz w:val="22"/>
          <w:szCs w:val="22"/>
          <w:lang w:val="it-IT"/>
        </w:rPr>
        <w:t>reprezintă DGASPC Mureș in toate cauzele penale, avand ca obiect infractiuni savarsite de minori, sau savarsite asupra minorilor.</w:t>
      </w:r>
    </w:p>
    <w:p w:rsidR="004165CB" w:rsidRPr="006B291C" w:rsidRDefault="004165CB" w:rsidP="004165CB">
      <w:pPr>
        <w:spacing w:after="120" w:line="276" w:lineRule="auto"/>
        <w:jc w:val="both"/>
        <w:rPr>
          <w:rFonts w:ascii="Trebuchet MS" w:hAnsi="Trebuchet MS" w:cs="Arial"/>
          <w:sz w:val="22"/>
          <w:szCs w:val="22"/>
          <w:lang w:val="it-IT"/>
        </w:rPr>
      </w:pPr>
      <w:r w:rsidRPr="006B291C">
        <w:rPr>
          <w:rFonts w:ascii="Trebuchet MS" w:hAnsi="Trebuchet MS" w:cs="Arial"/>
          <w:sz w:val="22"/>
          <w:szCs w:val="22"/>
          <w:lang w:val="it-IT"/>
        </w:rPr>
        <w:t>dd)reprezentarea Directorului General al DGASPC Mures, in toate cazurile in care directorul este reprezentantul legal al minorului, si prezenta directorului este solicitată expres de organele de cercetare/urmărire penală;</w:t>
      </w:r>
    </w:p>
    <w:p w:rsidR="004165CB" w:rsidRPr="006B291C" w:rsidRDefault="004165CB" w:rsidP="004165CB">
      <w:pPr>
        <w:spacing w:after="120" w:line="276" w:lineRule="auto"/>
        <w:jc w:val="both"/>
        <w:rPr>
          <w:rFonts w:ascii="Trebuchet MS" w:hAnsi="Trebuchet MS" w:cs="Arial"/>
          <w:sz w:val="22"/>
          <w:szCs w:val="22"/>
          <w:lang w:val="it-IT"/>
        </w:rPr>
      </w:pPr>
      <w:r w:rsidRPr="006B291C">
        <w:rPr>
          <w:rFonts w:ascii="Trebuchet MS" w:hAnsi="Trebuchet MS" w:cs="Arial"/>
          <w:sz w:val="22"/>
          <w:szCs w:val="22"/>
          <w:lang w:val="it-IT"/>
        </w:rPr>
        <w:lastRenderedPageBreak/>
        <w:t>ee) asigură consilierea juridica a copiilor/tinerilor din sistemul de protecție specială, care necesita această consiliere (au probleme de comportament, savarsesc/au savarsit fapte penale, creeaza probleme în locul de plasament, sunt/au fost abuzati de angajați sau de alti beneficiari din sistem, abuzează beneficiari din sistem, etc.);</w:t>
      </w:r>
    </w:p>
    <w:p w:rsidR="004165CB" w:rsidRPr="006B291C" w:rsidRDefault="004165CB" w:rsidP="004165CB">
      <w:pPr>
        <w:spacing w:after="120" w:line="276" w:lineRule="auto"/>
        <w:jc w:val="both"/>
        <w:rPr>
          <w:rFonts w:ascii="Trebuchet MS" w:hAnsi="Trebuchet MS" w:cs="Arial"/>
          <w:sz w:val="22"/>
          <w:szCs w:val="22"/>
          <w:lang w:val="it-IT"/>
        </w:rPr>
      </w:pPr>
      <w:r w:rsidRPr="006B291C">
        <w:rPr>
          <w:rFonts w:ascii="Trebuchet MS" w:hAnsi="Trebuchet MS" w:cs="Arial"/>
          <w:sz w:val="22"/>
          <w:szCs w:val="22"/>
          <w:lang w:val="it-IT"/>
        </w:rPr>
        <w:t>ff)intreprinde demersuri legale concrete privind decăderea din drepturile părintești, inclusiv prin consiliere juridică a minorilor/minorului;</w:t>
      </w:r>
    </w:p>
    <w:p w:rsidR="004165CB" w:rsidRPr="006B291C" w:rsidRDefault="004165CB" w:rsidP="004165CB">
      <w:pPr>
        <w:spacing w:after="120" w:line="276" w:lineRule="auto"/>
        <w:jc w:val="both"/>
        <w:rPr>
          <w:rFonts w:ascii="Trebuchet MS" w:hAnsi="Trebuchet MS" w:cs="Arial"/>
          <w:sz w:val="22"/>
          <w:szCs w:val="22"/>
          <w:lang w:val="it-IT"/>
        </w:rPr>
      </w:pPr>
      <w:r w:rsidRPr="006B291C">
        <w:rPr>
          <w:rFonts w:ascii="Trebuchet MS" w:hAnsi="Trebuchet MS" w:cs="Arial"/>
          <w:sz w:val="22"/>
          <w:szCs w:val="22"/>
          <w:lang w:val="it-IT"/>
        </w:rPr>
        <w:t>gg) intreprinde demersuri legale, respectiv actiuni juridice – penale, civile, administrative - care au ca scop pretejarea drepturilor minorilor aflati cu masura de protectie a plasamentului in cadrul DGASPC Mureș, atunci cand asupra acestora le sunt incalcate aceste drepturi, si singura solutie de a le dobandi, este actiunea in instanță;</w:t>
      </w:r>
    </w:p>
    <w:p w:rsidR="004165CB" w:rsidRPr="006B291C" w:rsidRDefault="004165CB" w:rsidP="004165CB">
      <w:pPr>
        <w:spacing w:after="120" w:line="276" w:lineRule="auto"/>
        <w:jc w:val="both"/>
        <w:rPr>
          <w:rFonts w:ascii="Trebuchet MS" w:hAnsi="Trebuchet MS" w:cs="Arial"/>
          <w:sz w:val="22"/>
          <w:szCs w:val="22"/>
          <w:lang w:val="it-IT"/>
        </w:rPr>
      </w:pPr>
      <w:r w:rsidRPr="006B291C">
        <w:rPr>
          <w:rFonts w:ascii="Trebuchet MS" w:hAnsi="Trebuchet MS" w:cs="Arial"/>
          <w:sz w:val="22"/>
          <w:szCs w:val="22"/>
          <w:lang w:val="it-IT"/>
        </w:rPr>
        <w:t>hh) verifica legalitatea aplicarilor masurile juridice, in ceea ce priveste minorii/tinerii cu/fără dizabilitați aflati cu masura de protectia a plasamentului in serviciile rezidențiale din cadrul DGASPC Mures, sau aflate în structura DGASPC Mureș, cu sau fara personbalitate juridică;</w:t>
      </w:r>
    </w:p>
    <w:p w:rsidR="004165CB" w:rsidRPr="006B291C" w:rsidRDefault="004165CB" w:rsidP="004165CB">
      <w:pPr>
        <w:spacing w:after="120" w:line="276" w:lineRule="auto"/>
        <w:jc w:val="both"/>
        <w:rPr>
          <w:rFonts w:ascii="Trebuchet MS" w:hAnsi="Trebuchet MS" w:cs="Arial"/>
          <w:sz w:val="22"/>
          <w:szCs w:val="22"/>
          <w:lang w:val="it-IT"/>
        </w:rPr>
      </w:pPr>
      <w:r w:rsidRPr="006B291C">
        <w:rPr>
          <w:rFonts w:ascii="Trebuchet MS" w:hAnsi="Trebuchet MS" w:cs="Arial"/>
          <w:i/>
          <w:sz w:val="22"/>
          <w:szCs w:val="22"/>
          <w:lang w:val="it-IT"/>
        </w:rPr>
        <w:t>ii</w:t>
      </w:r>
      <w:r w:rsidRPr="006B291C">
        <w:rPr>
          <w:rFonts w:ascii="Trebuchet MS" w:hAnsi="Trebuchet MS" w:cs="Arial"/>
          <w:sz w:val="22"/>
          <w:szCs w:val="22"/>
          <w:lang w:val="it-IT"/>
        </w:rPr>
        <w:t>)asigura secretariatul sedintelor comisiilor de disciplină care privesc presupuse abuzuri ale angajatilor asupra copiilor/tinerilor aflați cu masura de protectie a plasamentului in cadrul DGASPC Mureș; redactează toate actele administrative ale acestor comisii de disciplină;</w:t>
      </w:r>
    </w:p>
    <w:p w:rsidR="004165CB" w:rsidRPr="006B291C" w:rsidRDefault="004165CB" w:rsidP="004165CB">
      <w:pPr>
        <w:spacing w:after="120" w:line="276" w:lineRule="auto"/>
        <w:jc w:val="both"/>
        <w:rPr>
          <w:rFonts w:ascii="Trebuchet MS" w:hAnsi="Trebuchet MS" w:cs="Arial"/>
          <w:sz w:val="22"/>
          <w:szCs w:val="22"/>
          <w:lang w:val="it-IT"/>
        </w:rPr>
      </w:pPr>
      <w:r w:rsidRPr="006B291C">
        <w:rPr>
          <w:rFonts w:ascii="Trebuchet MS" w:hAnsi="Trebuchet MS" w:cs="Arial"/>
          <w:sz w:val="22"/>
          <w:szCs w:val="22"/>
          <w:lang w:val="it-IT"/>
        </w:rPr>
        <w:t>jj) asigura secretariatul sedintelor comisiilor de disciplina care privesc abuzuri ale angajatilor asupra beneficiarilor persoane adulte, instituționalizati in cadrul serviciilor rezidentiale din subordinea/structura sau care apartin de DGASPC Mureș; redactează toate actele administrative ale acestor comisii de disciplină;</w:t>
      </w:r>
    </w:p>
    <w:p w:rsidR="004165CB" w:rsidRPr="006B291C" w:rsidRDefault="004165CB" w:rsidP="004165CB">
      <w:pPr>
        <w:spacing w:after="120" w:line="276" w:lineRule="auto"/>
        <w:jc w:val="both"/>
        <w:rPr>
          <w:rFonts w:ascii="Trebuchet MS" w:hAnsi="Trebuchet MS" w:cs="Arial"/>
          <w:sz w:val="22"/>
          <w:szCs w:val="22"/>
          <w:lang w:val="it-IT"/>
        </w:rPr>
      </w:pPr>
      <w:r w:rsidRPr="006B291C">
        <w:rPr>
          <w:rFonts w:ascii="Trebuchet MS" w:hAnsi="Trebuchet MS" w:cs="Arial"/>
          <w:sz w:val="22"/>
          <w:szCs w:val="22"/>
          <w:lang w:val="it-IT"/>
        </w:rPr>
        <w:t>kkjj)asigura informarea beneficiarilor – persoane cu handicap, sau a insotitorilor acestora, sau a reprezentantilor legali, în vederea drepturilor acestora conferite de legislatia in vigoare;</w:t>
      </w:r>
    </w:p>
    <w:p w:rsidR="004165CB" w:rsidRPr="006B291C" w:rsidRDefault="004165CB" w:rsidP="004165CB">
      <w:pPr>
        <w:spacing w:after="120" w:line="276" w:lineRule="auto"/>
        <w:jc w:val="both"/>
        <w:rPr>
          <w:rFonts w:ascii="Trebuchet MS" w:hAnsi="Trebuchet MS" w:cs="Arial"/>
          <w:sz w:val="22"/>
          <w:szCs w:val="22"/>
          <w:lang w:val="it-IT"/>
        </w:rPr>
      </w:pPr>
      <w:r w:rsidRPr="006B291C">
        <w:rPr>
          <w:rFonts w:ascii="Trebuchet MS" w:hAnsi="Trebuchet MS" w:cs="Arial"/>
          <w:sz w:val="22"/>
          <w:szCs w:val="22"/>
          <w:lang w:val="it-IT"/>
        </w:rPr>
        <w:t>ll) asigura informarea beneficiarilor – persoane cu handicap, sau a insotitorilor acestora, sau a reprezentantilor legali, în ceea ce privește încheierea angajamentelor privind plata dobanzilor aferente creditelor contractate de beneficiari pentru achizitionarea unui autoturism, sau adaptarii locuintei conform nevoilor individuale de acces, astfel cum este prevazut de legislatia in vigoare;</w:t>
      </w:r>
    </w:p>
    <w:p w:rsidR="004165CB" w:rsidRPr="006B291C" w:rsidRDefault="004165CB" w:rsidP="004165CB">
      <w:pPr>
        <w:spacing w:after="120" w:line="276" w:lineRule="auto"/>
        <w:jc w:val="both"/>
        <w:rPr>
          <w:rFonts w:ascii="Trebuchet MS" w:hAnsi="Trebuchet MS" w:cs="Courier New"/>
          <w:sz w:val="22"/>
          <w:szCs w:val="22"/>
          <w:shd w:val="clear" w:color="auto" w:fill="FFFFFF"/>
          <w:lang w:val="es-ES"/>
        </w:rPr>
      </w:pPr>
      <w:r w:rsidRPr="006B291C">
        <w:rPr>
          <w:rFonts w:ascii="Trebuchet MS" w:hAnsi="Trebuchet MS" w:cs="Arial"/>
          <w:sz w:val="22"/>
          <w:szCs w:val="22"/>
          <w:lang w:val="it-IT"/>
        </w:rPr>
        <w:t>mm)</w:t>
      </w:r>
      <w:r w:rsidRPr="006B291C">
        <w:rPr>
          <w:rFonts w:ascii="Trebuchet MS" w:hAnsi="Trebuchet MS" w:cs="Courier New"/>
          <w:sz w:val="22"/>
          <w:szCs w:val="22"/>
          <w:shd w:val="clear" w:color="auto" w:fill="FFFFFF"/>
          <w:lang w:val="es-ES"/>
        </w:rPr>
        <w:t xml:space="preserve">aplica măsuri de promovare a egalităţii de şanse şi de tratament între femei şi bărbaţi şi de eliminare a discriminării pe criteriul de sex, conform prevederilor legale in vigoare; </w:t>
      </w:r>
    </w:p>
    <w:p w:rsidR="004165CB" w:rsidRPr="006B291C" w:rsidRDefault="004165CB" w:rsidP="004165CB">
      <w:pPr>
        <w:spacing w:after="120" w:line="276" w:lineRule="auto"/>
        <w:jc w:val="both"/>
        <w:rPr>
          <w:rFonts w:ascii="Trebuchet MS" w:hAnsi="Trebuchet MS" w:cs="Courier New"/>
          <w:sz w:val="22"/>
          <w:szCs w:val="22"/>
          <w:shd w:val="clear" w:color="auto" w:fill="FFFFFF"/>
          <w:lang w:val="es-ES"/>
        </w:rPr>
      </w:pPr>
      <w:r w:rsidRPr="006B291C">
        <w:rPr>
          <w:rFonts w:ascii="Trebuchet MS" w:hAnsi="Trebuchet MS" w:cs="Courier New"/>
          <w:sz w:val="22"/>
          <w:szCs w:val="22"/>
          <w:shd w:val="clear" w:color="auto" w:fill="FFFFFF"/>
          <w:lang w:val="es-ES"/>
        </w:rPr>
        <w:t>nn)participa la conferințe/informari/ședințe multidisciplinare privind egalitatea de sanse si tratament;</w:t>
      </w:r>
    </w:p>
    <w:p w:rsidR="004165CB" w:rsidRPr="006B291C" w:rsidRDefault="004165CB" w:rsidP="004165CB">
      <w:pPr>
        <w:spacing w:after="120" w:line="276" w:lineRule="auto"/>
        <w:jc w:val="both"/>
        <w:rPr>
          <w:rFonts w:ascii="Trebuchet MS" w:hAnsi="Trebuchet MS" w:cs="Courier New"/>
          <w:sz w:val="22"/>
          <w:szCs w:val="22"/>
          <w:shd w:val="clear" w:color="auto" w:fill="FFFFFF"/>
          <w:lang w:val="es-ES"/>
        </w:rPr>
      </w:pPr>
      <w:r w:rsidRPr="006B291C">
        <w:rPr>
          <w:rFonts w:ascii="Trebuchet MS" w:hAnsi="Trebuchet MS" w:cs="Courier New"/>
          <w:sz w:val="22"/>
          <w:szCs w:val="22"/>
          <w:shd w:val="clear" w:color="auto" w:fill="FFFFFF"/>
          <w:lang w:val="es-ES"/>
        </w:rPr>
        <w:t>oo) tine evidența consilierilor juridice efectuate asupra copiilor, consilierilor juridice efectuate asupra adulților, precum si consilierilor si informarilor privind cazurile pentru care a aplicat masuri de promovare a egalitatii de sanse si de tratament, conform</w:t>
      </w:r>
      <w:r w:rsidR="0047589D" w:rsidRPr="006B291C">
        <w:rPr>
          <w:rFonts w:ascii="Trebuchet MS" w:hAnsi="Trebuchet MS" w:cs="Courier New"/>
          <w:sz w:val="22"/>
          <w:szCs w:val="22"/>
          <w:shd w:val="clear" w:color="auto" w:fill="FFFFFF"/>
          <w:lang w:val="es-ES"/>
        </w:rPr>
        <w:t xml:space="preserve"> prevederilor legale in vigoare</w:t>
      </w:r>
    </w:p>
    <w:p w:rsidR="0047589D" w:rsidRPr="006B291C" w:rsidRDefault="0047589D" w:rsidP="004165CB">
      <w:pPr>
        <w:spacing w:after="120" w:line="276" w:lineRule="auto"/>
        <w:jc w:val="both"/>
        <w:rPr>
          <w:rFonts w:ascii="Trebuchet MS" w:hAnsi="Trebuchet MS" w:cs="Courier New"/>
          <w:sz w:val="22"/>
          <w:szCs w:val="22"/>
          <w:shd w:val="clear" w:color="auto" w:fill="FFFFFF"/>
          <w:lang w:val="es-ES"/>
        </w:rPr>
      </w:pPr>
      <w:r w:rsidRPr="006B291C">
        <w:rPr>
          <w:rFonts w:ascii="Trebuchet MS" w:hAnsi="Trebuchet MS" w:cs="Courier New"/>
          <w:sz w:val="22"/>
          <w:szCs w:val="22"/>
          <w:shd w:val="clear" w:color="auto" w:fill="FFFFFF"/>
          <w:lang w:val="es-ES"/>
        </w:rPr>
        <w:t xml:space="preserve">pp) la solicitarea serviciilor de specialitate din cadrul DASPA si DPC, efectueaza demersurile necesare pentru instituirea, conform Legii 140/2022, a unor </w:t>
      </w:r>
      <w:r w:rsidRPr="006B291C">
        <w:rPr>
          <w:rFonts w:ascii="Trebuchet MS" w:hAnsi="Trebuchet MS"/>
          <w:b/>
          <w:bCs/>
          <w:sz w:val="22"/>
          <w:szCs w:val="22"/>
          <w:shd w:val="clear" w:color="auto" w:fill="FFFFFF"/>
          <w:lang w:val="it-IT"/>
        </w:rPr>
        <w:t>măsuri de ocrotire pentru persoanele cu dizabilități intelectuale și psihosociale aflate in serviciile rezidentiale din structura DGASPC Mures.</w:t>
      </w:r>
    </w:p>
    <w:p w:rsidR="004165CB" w:rsidRPr="006B291C" w:rsidRDefault="004165CB" w:rsidP="004165CB">
      <w:pPr>
        <w:widowControl w:val="0"/>
        <w:autoSpaceDE w:val="0"/>
        <w:autoSpaceDN w:val="0"/>
        <w:adjustRightInd w:val="0"/>
        <w:spacing w:after="120" w:line="276" w:lineRule="auto"/>
        <w:jc w:val="both"/>
        <w:rPr>
          <w:rFonts w:ascii="Trebuchet MS" w:hAnsi="Trebuchet MS" w:cs="Arial"/>
          <w:sz w:val="22"/>
          <w:szCs w:val="22"/>
        </w:rPr>
      </w:pPr>
      <w:r w:rsidRPr="006B291C">
        <w:rPr>
          <w:rFonts w:ascii="Trebuchet MS" w:hAnsi="Trebuchet MS" w:cs="Arial"/>
          <w:bCs/>
          <w:sz w:val="22"/>
          <w:szCs w:val="22"/>
        </w:rPr>
        <w:t xml:space="preserve">Art.35 </w:t>
      </w:r>
      <w:r w:rsidRPr="006B291C">
        <w:rPr>
          <w:rFonts w:ascii="Trebuchet MS" w:hAnsi="Trebuchet MS" w:cs="Arial"/>
          <w:sz w:val="22"/>
          <w:szCs w:val="22"/>
        </w:rPr>
        <w:t>Relaţiilefuncţionale ale Serviciului Juridic - Contencios sunt următoarele:</w:t>
      </w:r>
    </w:p>
    <w:p w:rsidR="004165CB" w:rsidRPr="006B291C" w:rsidRDefault="004165CB">
      <w:pPr>
        <w:pStyle w:val="Listparagraf"/>
        <w:widowControl w:val="0"/>
        <w:numPr>
          <w:ilvl w:val="0"/>
          <w:numId w:val="47"/>
        </w:numPr>
        <w:autoSpaceDE w:val="0"/>
        <w:autoSpaceDN w:val="0"/>
        <w:adjustRightInd w:val="0"/>
        <w:spacing w:after="120"/>
        <w:ind w:left="426" w:hanging="66"/>
        <w:jc w:val="both"/>
        <w:rPr>
          <w:rFonts w:ascii="Trebuchet MS" w:hAnsi="Trebuchet MS" w:cs="Arial"/>
          <w:lang w:val="ro-RO"/>
        </w:rPr>
      </w:pPr>
      <w:r w:rsidRPr="006B291C">
        <w:rPr>
          <w:rFonts w:ascii="Trebuchet MS" w:hAnsi="Trebuchet MS" w:cs="Arial"/>
          <w:lang w:val="ro-RO"/>
        </w:rPr>
        <w:t>se subordonează Directorului General al Direcţiei Generale de Asistenţă Socială şiProtecţiaCopilului,</w:t>
      </w:r>
    </w:p>
    <w:p w:rsidR="004165CB" w:rsidRPr="006B291C" w:rsidRDefault="004165CB">
      <w:pPr>
        <w:pStyle w:val="Listparagraf"/>
        <w:widowControl w:val="0"/>
        <w:numPr>
          <w:ilvl w:val="0"/>
          <w:numId w:val="47"/>
        </w:numPr>
        <w:autoSpaceDE w:val="0"/>
        <w:autoSpaceDN w:val="0"/>
        <w:adjustRightInd w:val="0"/>
        <w:spacing w:after="120"/>
        <w:ind w:left="426" w:hanging="66"/>
        <w:jc w:val="both"/>
        <w:rPr>
          <w:rFonts w:ascii="Trebuchet MS" w:hAnsi="Trebuchet MS" w:cs="Arial"/>
          <w:lang w:val="ro-RO"/>
        </w:rPr>
      </w:pPr>
      <w:r w:rsidRPr="006B291C">
        <w:rPr>
          <w:rFonts w:ascii="Trebuchet MS" w:hAnsi="Trebuchet MS" w:cs="Arial"/>
          <w:lang w:val="ro-RO"/>
        </w:rPr>
        <w:t xml:space="preserve">colaborează cu celelalte servicii, în vederea respectării normelor legale în activitatea direcţiei; </w:t>
      </w:r>
    </w:p>
    <w:p w:rsidR="004165CB" w:rsidRPr="006B291C" w:rsidRDefault="004165CB" w:rsidP="00AD2AD7">
      <w:pPr>
        <w:widowControl w:val="0"/>
        <w:autoSpaceDE w:val="0"/>
        <w:autoSpaceDN w:val="0"/>
        <w:adjustRightInd w:val="0"/>
        <w:spacing w:after="120" w:line="276" w:lineRule="auto"/>
        <w:jc w:val="both"/>
        <w:rPr>
          <w:rFonts w:ascii="Trebuchet MS" w:hAnsi="Trebuchet MS" w:cs="Arial"/>
          <w:sz w:val="22"/>
          <w:szCs w:val="22"/>
          <w:lang w:val="es-ES"/>
        </w:rPr>
      </w:pPr>
      <w:r w:rsidRPr="006B291C">
        <w:rPr>
          <w:rFonts w:ascii="Trebuchet MS" w:hAnsi="Trebuchet MS" w:cs="Arial"/>
          <w:bCs/>
          <w:sz w:val="22"/>
          <w:szCs w:val="22"/>
          <w:lang w:val="es-ES"/>
        </w:rPr>
        <w:lastRenderedPageBreak/>
        <w:t xml:space="preserve">Art.36 </w:t>
      </w:r>
      <w:r w:rsidRPr="006B291C">
        <w:rPr>
          <w:rFonts w:ascii="Trebuchet MS" w:hAnsi="Trebuchet MS" w:cs="Arial"/>
          <w:sz w:val="22"/>
          <w:szCs w:val="22"/>
          <w:lang w:val="es-ES"/>
        </w:rPr>
        <w:t>Serviciul este condus de un şef serviciu cu atribuţii de coordonare şi îndrumare a activităţii serviciului; acesta asigură legătura operativă cu conducerea Direcţiei, informând asupra stadiului şi modului de rezolvare a atribuţiilor ce revin Serviciului Juridic Contencios.</w:t>
      </w:r>
    </w:p>
    <w:p w:rsidR="00AD2AD7" w:rsidRPr="006B291C" w:rsidRDefault="00AD2AD7" w:rsidP="00AD2AD7">
      <w:pPr>
        <w:pStyle w:val="Listparagraf"/>
        <w:spacing w:after="120"/>
        <w:ind w:left="0"/>
        <w:jc w:val="both"/>
        <w:rPr>
          <w:rFonts w:ascii="Trebuchet MS" w:eastAsiaTheme="minorHAnsi" w:hAnsi="Trebuchet MS" w:cstheme="minorBidi"/>
          <w:lang w:val="ro-RO"/>
        </w:rPr>
      </w:pPr>
      <w:r w:rsidRPr="006B291C">
        <w:rPr>
          <w:rFonts w:ascii="Trebuchet MS" w:hAnsi="Trebuchet MS" w:cs="Arial"/>
          <w:shd w:val="clear" w:color="auto" w:fill="FFFFFF"/>
          <w:lang w:val="ro-RO"/>
        </w:rPr>
        <w:t>Șeful de serviciu 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6B291C">
        <w:rPr>
          <w:rFonts w:ascii="Trebuchet MS" w:hAnsi="Trebuchet MS"/>
          <w:lang w:val="ro-RO"/>
        </w:rPr>
        <w:t>.</w:t>
      </w:r>
    </w:p>
    <w:p w:rsidR="004165CB" w:rsidRPr="006B291C" w:rsidRDefault="004165CB" w:rsidP="00AD2AD7">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 xml:space="preserve">În situaţia în care şeful de serviciu este temporar indisponibil atribuţiile acestuia sunt preluate de către un alt </w:t>
      </w:r>
      <w:r w:rsidR="00AD2AD7" w:rsidRPr="006B291C">
        <w:rPr>
          <w:rFonts w:ascii="Trebuchet MS" w:hAnsi="Trebuchet MS" w:cs="Arial"/>
          <w:sz w:val="22"/>
          <w:szCs w:val="22"/>
          <w:lang w:val="ro-RO"/>
        </w:rPr>
        <w:t>salariat</w:t>
      </w:r>
      <w:r w:rsidRPr="006B291C">
        <w:rPr>
          <w:rFonts w:ascii="Trebuchet MS" w:hAnsi="Trebuchet MS" w:cs="Arial"/>
          <w:sz w:val="22"/>
          <w:szCs w:val="22"/>
          <w:lang w:val="ro-RO"/>
        </w:rPr>
        <w:t xml:space="preserve"> din structura serviciului</w:t>
      </w:r>
      <w:r w:rsidR="00AD2AD7" w:rsidRPr="006B291C">
        <w:rPr>
          <w:rFonts w:ascii="Trebuchet MS" w:hAnsi="Trebuchet MS" w:cs="Arial"/>
          <w:sz w:val="22"/>
          <w:szCs w:val="22"/>
          <w:lang w:val="ro-RO"/>
        </w:rPr>
        <w:t>,</w:t>
      </w:r>
      <w:r w:rsidRPr="006B291C">
        <w:rPr>
          <w:rFonts w:ascii="Trebuchet MS" w:hAnsi="Trebuchet MS" w:cs="Arial"/>
          <w:sz w:val="22"/>
          <w:szCs w:val="22"/>
          <w:lang w:val="ro-RO"/>
        </w:rPr>
        <w:t xml:space="preserve"> anume desemnat în acest sens.</w:t>
      </w:r>
    </w:p>
    <w:p w:rsidR="007A5995" w:rsidRPr="006B291C" w:rsidRDefault="007A5995" w:rsidP="00332B0A">
      <w:pPr>
        <w:widowControl w:val="0"/>
        <w:autoSpaceDE w:val="0"/>
        <w:autoSpaceDN w:val="0"/>
        <w:adjustRightInd w:val="0"/>
        <w:ind w:firstLine="360"/>
        <w:jc w:val="both"/>
        <w:rPr>
          <w:rFonts w:ascii="Trebuchet MS" w:hAnsi="Trebuchet MS" w:cs="Arial"/>
          <w:b/>
          <w:sz w:val="22"/>
          <w:szCs w:val="22"/>
          <w:lang w:val="ro-RO"/>
        </w:rPr>
      </w:pPr>
    </w:p>
    <w:p w:rsidR="00332B0A" w:rsidRPr="006B291C" w:rsidRDefault="00332B0A" w:rsidP="00332B0A">
      <w:pPr>
        <w:widowControl w:val="0"/>
        <w:autoSpaceDE w:val="0"/>
        <w:autoSpaceDN w:val="0"/>
        <w:adjustRightInd w:val="0"/>
        <w:ind w:firstLine="360"/>
        <w:jc w:val="both"/>
        <w:rPr>
          <w:rFonts w:ascii="Trebuchet MS" w:hAnsi="Trebuchet MS" w:cs="Arial"/>
          <w:b/>
          <w:sz w:val="22"/>
          <w:szCs w:val="22"/>
          <w:lang w:val="ro-RO"/>
        </w:rPr>
      </w:pPr>
      <w:r w:rsidRPr="006B291C">
        <w:rPr>
          <w:rFonts w:ascii="Trebuchet MS" w:hAnsi="Trebuchet MS" w:cs="Arial"/>
          <w:b/>
          <w:sz w:val="22"/>
          <w:szCs w:val="22"/>
          <w:lang w:val="ro-RO"/>
        </w:rPr>
        <w:t>2.2. SERVICIUL ADOPŢII ŞI POSTADOPŢII</w:t>
      </w:r>
    </w:p>
    <w:p w:rsidR="00332B0A" w:rsidRPr="006B291C" w:rsidRDefault="00332B0A" w:rsidP="00332B0A">
      <w:pPr>
        <w:widowControl w:val="0"/>
        <w:autoSpaceDE w:val="0"/>
        <w:autoSpaceDN w:val="0"/>
        <w:adjustRightInd w:val="0"/>
        <w:ind w:firstLine="360"/>
        <w:jc w:val="both"/>
        <w:rPr>
          <w:rFonts w:ascii="Trebuchet MS" w:hAnsi="Trebuchet MS" w:cs="Arial"/>
          <w:sz w:val="22"/>
          <w:szCs w:val="22"/>
          <w:lang w:val="ro-RO"/>
        </w:rPr>
      </w:pPr>
    </w:p>
    <w:p w:rsidR="00332B0A" w:rsidRPr="006B291C" w:rsidRDefault="00332B0A" w:rsidP="00332B0A">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Art.37 În exercitarea atribuţiilor Serviciul adopţiişipostadopţii are urmatoareleatribuţii:</w:t>
      </w:r>
    </w:p>
    <w:p w:rsidR="00332B0A" w:rsidRPr="006B291C" w:rsidRDefault="00332B0A">
      <w:pPr>
        <w:widowControl w:val="0"/>
        <w:numPr>
          <w:ilvl w:val="0"/>
          <w:numId w:val="27"/>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identificarea persoanelor sau familiilor care doresc să adopte copii;</w:t>
      </w:r>
    </w:p>
    <w:p w:rsidR="00332B0A" w:rsidRPr="006B291C" w:rsidRDefault="00332B0A">
      <w:pPr>
        <w:numPr>
          <w:ilvl w:val="0"/>
          <w:numId w:val="27"/>
        </w:numPr>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informarea persoanelor/familiilor care îşi exprimă intenţia de a adopta cu privire la etapele procedurii de adopţie, serviciile/grupurile de suport care activează în comunitate procedura de evaluare şi pregătire în vederea obţinerii atestatului, termenul de soluţionare a cererii privind evaluarea, dreptul de a solicita reevaluarea şi de a contesta rezultatul acesteia în cazul neacordării atestatului; </w:t>
      </w:r>
    </w:p>
    <w:p w:rsidR="00332B0A" w:rsidRPr="006B291C" w:rsidRDefault="00332B0A">
      <w:pPr>
        <w:numPr>
          <w:ilvl w:val="0"/>
          <w:numId w:val="27"/>
        </w:numPr>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informarea şi consilierea privind procedura adopţiei, metodologia de evaluare şi pregătire şi crearea unei relaţii de respect şi încredere între responsabilul de caz şi persoana/familia adoptatoare;</w:t>
      </w:r>
    </w:p>
    <w:p w:rsidR="00332B0A" w:rsidRPr="006B291C" w:rsidRDefault="00332B0A">
      <w:pPr>
        <w:numPr>
          <w:ilvl w:val="0"/>
          <w:numId w:val="27"/>
        </w:numPr>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evaluarea persoanei sau familiei adoptatoare din punct de vedere psihologic, social şi pregătirea pentru asumarea în cunoştinţă de cauză a rolului de părinte;</w:t>
      </w:r>
    </w:p>
    <w:p w:rsidR="00332B0A" w:rsidRPr="006B291C" w:rsidRDefault="00332B0A">
      <w:pPr>
        <w:numPr>
          <w:ilvl w:val="0"/>
          <w:numId w:val="27"/>
        </w:numPr>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determinarea profilului individual persoanei/familiei, capacităţilor parentale şi resurselor, percepţia familiei lărgite şi rolul jucat de comunitate în structurarea atitudinii familiei faţă de adopţie;</w:t>
      </w:r>
    </w:p>
    <w:p w:rsidR="00332B0A" w:rsidRPr="006B291C" w:rsidRDefault="00332B0A">
      <w:pPr>
        <w:numPr>
          <w:ilvl w:val="0"/>
          <w:numId w:val="27"/>
        </w:numPr>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pregătirea persoanei sau familiei pentru asumarea în cunoştinţă de cauză a rolului de părinte </w:t>
      </w:r>
    </w:p>
    <w:p w:rsidR="00332B0A" w:rsidRPr="006B291C" w:rsidRDefault="00332B0A">
      <w:pPr>
        <w:numPr>
          <w:ilvl w:val="0"/>
          <w:numId w:val="27"/>
        </w:numPr>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evaluarea sentimentelor şicapacităţilor parentale ale solicitanţilor, înţelegerea nevoilor copilului şi a dezvoltării acestuia, maturizarea, acceptarea sarcinilor parentale şi a modificărilor din stilul de viaţă al familiei apărute o dată cu adopţia copilului, modul în care solicitanţiiînţeleg să informeze copilul că este adoptat;   </w:t>
      </w:r>
    </w:p>
    <w:p w:rsidR="00332B0A" w:rsidRPr="006B291C" w:rsidRDefault="00332B0A">
      <w:pPr>
        <w:numPr>
          <w:ilvl w:val="0"/>
          <w:numId w:val="27"/>
        </w:numPr>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evaluarea garanţiilor morale şi a condiţiilor materiale ale persoanei sau familiei potenţial adoptatoare şi întocmirea rapoartelor de evaluare a capacităţii de a adopta a acestora, care conţinşi propunerea privind acordarea sau neacordarea atestatului de persoană ori familie aptă să adopte;</w:t>
      </w:r>
    </w:p>
    <w:p w:rsidR="00332B0A" w:rsidRPr="006B291C" w:rsidRDefault="00332B0A">
      <w:pPr>
        <w:numPr>
          <w:ilvl w:val="0"/>
          <w:numId w:val="27"/>
        </w:numPr>
        <w:spacing w:after="120" w:line="276" w:lineRule="auto"/>
        <w:ind w:left="0" w:firstLine="360"/>
        <w:jc w:val="both"/>
        <w:rPr>
          <w:rFonts w:ascii="Trebuchet MS" w:hAnsi="Trebuchet MS" w:cs="Arial"/>
          <w:bCs/>
          <w:sz w:val="22"/>
          <w:szCs w:val="22"/>
          <w:lang w:val="ro-RO"/>
        </w:rPr>
      </w:pPr>
      <w:r w:rsidRPr="006B291C">
        <w:rPr>
          <w:rFonts w:ascii="Trebuchet MS" w:hAnsi="Trebuchet MS" w:cs="Arial"/>
          <w:sz w:val="22"/>
          <w:szCs w:val="22"/>
          <w:lang w:val="ro-RO"/>
        </w:rPr>
        <w:t>asigură intervenţia altor categorii de specialişti, în funcţie de nevoile specifice fiecărui copil;</w:t>
      </w:r>
    </w:p>
    <w:p w:rsidR="00332B0A" w:rsidRPr="006B291C" w:rsidRDefault="00332B0A">
      <w:pPr>
        <w:numPr>
          <w:ilvl w:val="0"/>
          <w:numId w:val="27"/>
        </w:numPr>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informarea cu privire la perioada de valabilitate a atestatului prevăzută de lege şi reluarea procedurii de evaluare în vederea reînnoirii atestatului în cazul în care a expirat, inclusiv cu privire la modalitatea de contestare a rezultatului nefavorabil al evaluării,</w:t>
      </w:r>
    </w:p>
    <w:p w:rsidR="00332B0A" w:rsidRPr="006B291C" w:rsidRDefault="00332B0A">
      <w:pPr>
        <w:numPr>
          <w:ilvl w:val="0"/>
          <w:numId w:val="27"/>
        </w:numPr>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lastRenderedPageBreak/>
        <w:t xml:space="preserve">asigură luarea în evidenţă a situaţiei copiilor pentru care finalitatea planului individualizat de protecţie este adopţia internă şi asigură soluţionareasituaţiei juridice în sensul sesizării instanţei de judecata cu privire la deschiderea procedurii de adoptie pentru copil </w:t>
      </w:r>
    </w:p>
    <w:p w:rsidR="00332B0A" w:rsidRPr="006B291C" w:rsidRDefault="00332B0A">
      <w:pPr>
        <w:numPr>
          <w:ilvl w:val="0"/>
          <w:numId w:val="27"/>
        </w:numPr>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asigură consilierea copilului şi a familiei adoptatoare pe toată perioada procedurilor de adopţieşipostadopţie,</w:t>
      </w:r>
    </w:p>
    <w:p w:rsidR="00332B0A" w:rsidRPr="006B291C" w:rsidRDefault="00332B0A">
      <w:pPr>
        <w:numPr>
          <w:ilvl w:val="0"/>
          <w:numId w:val="27"/>
        </w:numPr>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selectarea celei mai potrivite persoane sau familii care să răspundă nevoilor copilului, pentru care instanţa judecătorească a încuviinţat deschiderea procedurii adopţiei interne, căreia să-i poată fi încredinţat copilul în vederea adopţiei;</w:t>
      </w:r>
    </w:p>
    <w:p w:rsidR="00332B0A" w:rsidRPr="006B291C" w:rsidRDefault="00332B0A">
      <w:pPr>
        <w:numPr>
          <w:ilvl w:val="0"/>
          <w:numId w:val="27"/>
        </w:numPr>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realizarea potrivirii teoretice dintre copil şi persoana/familia adoptatoare  în sensul analizării şi luării în considerare a tuturor informaţiilor referitoare la copil, familia lui naturală şi la persoana/familia adoptatoare;</w:t>
      </w:r>
    </w:p>
    <w:p w:rsidR="00332B0A" w:rsidRPr="006B291C" w:rsidRDefault="00332B0A">
      <w:pPr>
        <w:numPr>
          <w:ilvl w:val="0"/>
          <w:numId w:val="27"/>
        </w:numPr>
        <w:spacing w:after="120" w:line="276" w:lineRule="auto"/>
        <w:ind w:left="0" w:firstLine="360"/>
        <w:jc w:val="both"/>
        <w:rPr>
          <w:rFonts w:ascii="Trebuchet MS" w:hAnsi="Trebuchet MS" w:cs="Arial"/>
          <w:bCs/>
          <w:sz w:val="22"/>
          <w:szCs w:val="22"/>
          <w:lang w:val="ro-RO"/>
        </w:rPr>
      </w:pPr>
      <w:r w:rsidRPr="006B291C">
        <w:rPr>
          <w:rFonts w:ascii="Trebuchet MS" w:hAnsi="Trebuchet MS" w:cs="Arial"/>
          <w:sz w:val="22"/>
          <w:szCs w:val="22"/>
          <w:lang w:val="ro-RO"/>
        </w:rPr>
        <w:t>informarea, pregătirea şi participarea la procesul de potrivire practică, în vederea stabilirii compatibilităţii dintre copil şi persoana/familia adoptatoare selectată ca urmare a realizării potrivirii teoretice;</w:t>
      </w:r>
    </w:p>
    <w:p w:rsidR="00332B0A" w:rsidRPr="006B291C" w:rsidRDefault="00332B0A">
      <w:pPr>
        <w:numPr>
          <w:ilvl w:val="0"/>
          <w:numId w:val="27"/>
        </w:numPr>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întocmirea raportului privind concluziile referitoare la constatarea compatibilităţii dintre copil şi persoana/familia adoptatoare şi fac propuneri; sesizarea instanţeijudecătoreşti competente pentru încredinţarea în vederea adopţieişi informarea managerului de caz al copilului privind revocarea măsurii de protecţie specială; informarea autorităţilor competente privind sistarea alocaţiei de plasament; </w:t>
      </w:r>
    </w:p>
    <w:p w:rsidR="00332B0A" w:rsidRPr="006B291C" w:rsidRDefault="00332B0A">
      <w:pPr>
        <w:numPr>
          <w:ilvl w:val="0"/>
          <w:numId w:val="27"/>
        </w:numPr>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întocmirea rapoartelor bilunare în perioada de încredinţare în vederea adopţiei;</w:t>
      </w:r>
    </w:p>
    <w:p w:rsidR="00332B0A" w:rsidRPr="006B291C" w:rsidRDefault="00332B0A">
      <w:pPr>
        <w:numPr>
          <w:ilvl w:val="0"/>
          <w:numId w:val="27"/>
        </w:numPr>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întocmirea raportului final la sfârşitul perioadei de încredinţare în vederea adopţieişi sesizarea instanţeijudecătoreşti competente să încuviinţezeadopţia; informarea părinţilor biologici ai copilului privind adopţia copilului şi încetarea rudeniei cu copilul, informarea primăriei pentru necesitatea eliberării certificatului de naştere a adoptatului;</w:t>
      </w:r>
    </w:p>
    <w:p w:rsidR="00332B0A" w:rsidRPr="006B291C" w:rsidRDefault="00332B0A">
      <w:pPr>
        <w:numPr>
          <w:ilvl w:val="0"/>
          <w:numId w:val="27"/>
        </w:numPr>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monitorizarea trimestrială a evoluţiei copilului adoptat şirelaţiile cu familia adoptivă, pe o perioadă de 2 ani după ce hotărârea instanţeijudecătoreşti de încuviinţare a rămas irevocabilă şi întocmirea rapoartelor postadopţie;</w:t>
      </w:r>
    </w:p>
    <w:p w:rsidR="00332B0A" w:rsidRPr="006B291C" w:rsidRDefault="00332B0A">
      <w:pPr>
        <w:numPr>
          <w:ilvl w:val="0"/>
          <w:numId w:val="27"/>
        </w:numPr>
        <w:spacing w:after="120" w:line="276" w:lineRule="auto"/>
        <w:ind w:left="0" w:firstLine="360"/>
        <w:jc w:val="both"/>
        <w:rPr>
          <w:rFonts w:ascii="Trebuchet MS" w:hAnsi="Trebuchet MS" w:cs="Arial"/>
          <w:bCs/>
          <w:sz w:val="22"/>
          <w:szCs w:val="22"/>
          <w:lang w:val="ro-RO"/>
        </w:rPr>
      </w:pPr>
      <w:r w:rsidRPr="006B291C">
        <w:rPr>
          <w:rFonts w:ascii="Trebuchet MS" w:hAnsi="Trebuchet MS" w:cs="Arial"/>
          <w:sz w:val="22"/>
          <w:szCs w:val="22"/>
          <w:lang w:val="ro-RO"/>
        </w:rPr>
        <w:t>colaborează cu alte direcţii în vederea identificării de persoane/familii adoptive pentru copilul din evidenţă pentru care la nivelul judeţului nu s-a identificat o familie potrivită şi în vederea identificării de copii eligibili pentru adopţia de către persoane /familii atestate din judeţulMureş,</w:t>
      </w:r>
    </w:p>
    <w:p w:rsidR="00332B0A" w:rsidRPr="006B291C" w:rsidRDefault="00332B0A">
      <w:pPr>
        <w:numPr>
          <w:ilvl w:val="0"/>
          <w:numId w:val="27"/>
        </w:numPr>
        <w:spacing w:after="120" w:line="276" w:lineRule="auto"/>
        <w:ind w:left="0" w:firstLine="360"/>
        <w:jc w:val="both"/>
        <w:rPr>
          <w:rFonts w:ascii="Trebuchet MS" w:hAnsi="Trebuchet MS" w:cs="Arial"/>
          <w:bCs/>
          <w:sz w:val="22"/>
          <w:szCs w:val="22"/>
          <w:lang w:val="ro-RO"/>
        </w:rPr>
      </w:pPr>
      <w:r w:rsidRPr="006B291C">
        <w:rPr>
          <w:rFonts w:ascii="Trebuchet MS" w:hAnsi="Trebuchet MS" w:cs="Arial"/>
          <w:sz w:val="22"/>
          <w:szCs w:val="22"/>
          <w:lang w:val="ro-RO"/>
        </w:rPr>
        <w:t>informarea şi consilierea juridică a adoptatorilor/famililor adoptatoare pe parcursul întregului proces de adoptieşipostadoptie;</w:t>
      </w:r>
    </w:p>
    <w:p w:rsidR="00332B0A" w:rsidRPr="006B291C" w:rsidRDefault="00332B0A">
      <w:pPr>
        <w:numPr>
          <w:ilvl w:val="0"/>
          <w:numId w:val="27"/>
        </w:numPr>
        <w:spacing w:after="120" w:line="276" w:lineRule="auto"/>
        <w:ind w:left="0" w:firstLine="360"/>
        <w:jc w:val="both"/>
        <w:rPr>
          <w:rFonts w:ascii="Trebuchet MS" w:hAnsi="Trebuchet MS" w:cs="Arial"/>
          <w:bCs/>
          <w:sz w:val="22"/>
          <w:szCs w:val="22"/>
          <w:lang w:val="ro-RO"/>
        </w:rPr>
      </w:pPr>
      <w:r w:rsidRPr="006B291C">
        <w:rPr>
          <w:rFonts w:ascii="Trebuchet MS" w:hAnsi="Trebuchet MS" w:cs="Arial"/>
          <w:sz w:val="22"/>
          <w:szCs w:val="22"/>
          <w:lang w:val="ro-RO"/>
        </w:rPr>
        <w:t>informarea şi consilierea adoptatului şi familiei adoptive privind originile familiale în condiţiile legii;</w:t>
      </w:r>
    </w:p>
    <w:p w:rsidR="00332B0A" w:rsidRPr="006B291C" w:rsidRDefault="00332B0A">
      <w:pPr>
        <w:numPr>
          <w:ilvl w:val="0"/>
          <w:numId w:val="27"/>
        </w:numPr>
        <w:spacing w:after="120" w:line="276" w:lineRule="auto"/>
        <w:ind w:left="0" w:firstLine="360"/>
        <w:jc w:val="both"/>
        <w:rPr>
          <w:rFonts w:ascii="Trebuchet MS" w:hAnsi="Trebuchet MS" w:cs="Arial"/>
          <w:bCs/>
          <w:sz w:val="22"/>
          <w:szCs w:val="22"/>
          <w:lang w:val="ro-RO"/>
        </w:rPr>
      </w:pPr>
      <w:r w:rsidRPr="006B291C">
        <w:rPr>
          <w:rFonts w:ascii="Trebuchet MS" w:hAnsi="Trebuchet MS" w:cs="Arial"/>
          <w:sz w:val="22"/>
          <w:szCs w:val="22"/>
          <w:lang w:val="ro-RO"/>
        </w:rPr>
        <w:t>informarea şi consilierea părinţilor biologici privind reluarea legăturilor cu adoptatul în condiţiile legii;</w:t>
      </w:r>
    </w:p>
    <w:p w:rsidR="00332B0A" w:rsidRPr="006B291C" w:rsidRDefault="00332B0A">
      <w:pPr>
        <w:numPr>
          <w:ilvl w:val="0"/>
          <w:numId w:val="27"/>
        </w:numPr>
        <w:spacing w:after="120" w:line="276" w:lineRule="auto"/>
        <w:ind w:left="0" w:firstLine="360"/>
        <w:jc w:val="both"/>
        <w:rPr>
          <w:rFonts w:ascii="Trebuchet MS" w:hAnsi="Trebuchet MS" w:cs="Arial"/>
          <w:bCs/>
          <w:sz w:val="22"/>
          <w:szCs w:val="22"/>
          <w:lang w:val="ro-RO"/>
        </w:rPr>
      </w:pPr>
      <w:r w:rsidRPr="006B291C">
        <w:rPr>
          <w:rFonts w:ascii="Trebuchet MS" w:hAnsi="Trebuchet MS" w:cs="Arial"/>
          <w:sz w:val="22"/>
          <w:szCs w:val="22"/>
          <w:lang w:val="ro-RO"/>
        </w:rPr>
        <w:t>realizarea de activităţi de sprijin individual şi de grup pentru adoptat şi familia adoptivă în perioada postadopţie de 2 ani;</w:t>
      </w:r>
    </w:p>
    <w:p w:rsidR="00332B0A" w:rsidRPr="006B291C" w:rsidRDefault="00332B0A">
      <w:pPr>
        <w:numPr>
          <w:ilvl w:val="0"/>
          <w:numId w:val="27"/>
        </w:numPr>
        <w:spacing w:after="120" w:line="276" w:lineRule="auto"/>
        <w:ind w:left="0" w:firstLine="360"/>
        <w:jc w:val="both"/>
        <w:rPr>
          <w:rFonts w:ascii="Trebuchet MS" w:hAnsi="Trebuchet MS" w:cs="Arial"/>
          <w:bCs/>
          <w:sz w:val="22"/>
          <w:szCs w:val="22"/>
          <w:lang w:val="ro-RO"/>
        </w:rPr>
      </w:pPr>
      <w:r w:rsidRPr="006B291C">
        <w:rPr>
          <w:rFonts w:ascii="Trebuchet MS" w:hAnsi="Trebuchet MS" w:cs="Arial"/>
          <w:sz w:val="22"/>
          <w:szCs w:val="22"/>
          <w:lang w:val="it-IT"/>
        </w:rPr>
        <w:lastRenderedPageBreak/>
        <w:t>gestionarea Registrului Naţional de Adopţii, prin introducerea datelor despre copii şi familiile aflate în evidenţa serviciului</w:t>
      </w:r>
      <w:r w:rsidRPr="006B291C">
        <w:rPr>
          <w:rFonts w:ascii="Trebuchet MS" w:hAnsi="Trebuchet MS" w:cs="Arial"/>
          <w:sz w:val="22"/>
          <w:szCs w:val="22"/>
          <w:lang w:val="ro-RO"/>
        </w:rPr>
        <w:t>;</w:t>
      </w:r>
    </w:p>
    <w:p w:rsidR="00332B0A" w:rsidRPr="006B291C" w:rsidRDefault="00332B0A">
      <w:pPr>
        <w:numPr>
          <w:ilvl w:val="0"/>
          <w:numId w:val="27"/>
        </w:numPr>
        <w:spacing w:after="120" w:line="276" w:lineRule="auto"/>
        <w:ind w:left="0" w:firstLine="360"/>
        <w:jc w:val="both"/>
        <w:rPr>
          <w:rFonts w:ascii="Trebuchet MS" w:hAnsi="Trebuchet MS" w:cs="Arial"/>
          <w:bCs/>
          <w:sz w:val="22"/>
          <w:szCs w:val="22"/>
          <w:lang w:val="ro-RO"/>
        </w:rPr>
      </w:pPr>
      <w:r w:rsidRPr="006B291C">
        <w:rPr>
          <w:rFonts w:ascii="Trebuchet MS" w:hAnsi="Trebuchet MS" w:cs="Arial"/>
          <w:sz w:val="22"/>
          <w:szCs w:val="22"/>
          <w:lang w:val="ro-RO"/>
        </w:rPr>
        <w:t>alte activităţi de promovare a adopţiei;</w:t>
      </w:r>
    </w:p>
    <w:p w:rsidR="00332B0A" w:rsidRPr="006B291C" w:rsidRDefault="00332B0A">
      <w:pPr>
        <w:numPr>
          <w:ilvl w:val="0"/>
          <w:numId w:val="27"/>
        </w:numPr>
        <w:spacing w:after="120" w:line="276" w:lineRule="auto"/>
        <w:ind w:left="0" w:firstLine="360"/>
        <w:jc w:val="both"/>
        <w:rPr>
          <w:rFonts w:ascii="Trebuchet MS" w:hAnsi="Trebuchet MS" w:cs="Arial"/>
          <w:bCs/>
          <w:sz w:val="22"/>
          <w:szCs w:val="22"/>
          <w:lang w:val="ro-RO"/>
        </w:rPr>
      </w:pPr>
      <w:r w:rsidRPr="006B291C">
        <w:rPr>
          <w:rFonts w:ascii="Trebuchet MS" w:hAnsi="Trebuchet MS" w:cs="Arial"/>
          <w:sz w:val="22"/>
          <w:szCs w:val="22"/>
          <w:lang w:val="ro-RO"/>
        </w:rPr>
        <w:t>acordarea indemnizaţiei la ieşirea copilului din sistemul de protecţie a copilului;</w:t>
      </w:r>
    </w:p>
    <w:p w:rsidR="00332B0A" w:rsidRPr="006B291C" w:rsidRDefault="00332B0A">
      <w:pPr>
        <w:numPr>
          <w:ilvl w:val="0"/>
          <w:numId w:val="27"/>
        </w:numPr>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colaborează cu ANPDCA, solicită sprijin şi îndrumare metodologică la nevoie;</w:t>
      </w:r>
    </w:p>
    <w:p w:rsidR="00F533A5" w:rsidRPr="006B291C" w:rsidRDefault="00332B0A" w:rsidP="00F533A5">
      <w:pPr>
        <w:spacing w:after="120" w:line="276" w:lineRule="auto"/>
        <w:jc w:val="both"/>
        <w:rPr>
          <w:rFonts w:ascii="Trebuchet MS" w:hAnsi="Trebuchet MS" w:cs="Arial"/>
          <w:b/>
          <w:bCs/>
          <w:sz w:val="22"/>
          <w:szCs w:val="22"/>
          <w:lang w:val="ro-RO"/>
        </w:rPr>
      </w:pPr>
      <w:r w:rsidRPr="006B291C">
        <w:rPr>
          <w:rFonts w:ascii="Trebuchet MS" w:hAnsi="Trebuchet MS" w:cs="Arial"/>
          <w:sz w:val="22"/>
          <w:szCs w:val="22"/>
          <w:lang w:val="ro-RO"/>
        </w:rPr>
        <w:t>verifică documentaţia necesară şi sesizează instanţa judecătorească competentă în anumite situaţii prevăzute de lege;</w:t>
      </w:r>
    </w:p>
    <w:p w:rsidR="00F533A5" w:rsidRPr="006B291C" w:rsidRDefault="00F533A5">
      <w:pPr>
        <w:pStyle w:val="Listparagraf"/>
        <w:numPr>
          <w:ilvl w:val="0"/>
          <w:numId w:val="27"/>
        </w:numPr>
        <w:spacing w:after="120"/>
        <w:jc w:val="both"/>
        <w:rPr>
          <w:rFonts w:ascii="Trebuchet MS" w:hAnsi="Trebuchet MS" w:cs="Arial"/>
          <w:lang w:val="ro-RO"/>
        </w:rPr>
      </w:pPr>
      <w:r w:rsidRPr="006B291C">
        <w:rPr>
          <w:rFonts w:ascii="Trebuchet MS" w:hAnsi="Trebuchet MS" w:cs="Arial"/>
          <w:lang w:val="ro-RO"/>
        </w:rPr>
        <w:t>realizarea profilului public al copilului şi  reactualizarea anuală sau la nevoie dacă apar modificări în situaţia acestuia.</w:t>
      </w:r>
    </w:p>
    <w:p w:rsidR="00F533A5" w:rsidRPr="006B291C" w:rsidRDefault="00F533A5">
      <w:pPr>
        <w:pStyle w:val="Listparagraf"/>
        <w:numPr>
          <w:ilvl w:val="0"/>
          <w:numId w:val="27"/>
        </w:numPr>
        <w:spacing w:after="120"/>
        <w:jc w:val="both"/>
        <w:rPr>
          <w:rFonts w:ascii="Trebuchet MS" w:hAnsi="Trebuchet MS" w:cs="Arial"/>
          <w:lang w:val="ro-RO"/>
        </w:rPr>
      </w:pPr>
      <w:r w:rsidRPr="006B291C">
        <w:rPr>
          <w:rFonts w:ascii="Trebuchet MS" w:hAnsi="Trebuchet MS" w:cs="Arial"/>
          <w:lang w:val="ro-RO"/>
        </w:rPr>
        <w:t>verificarea anuală a adoptatorilor/familiilor adoptatoare atestate ca apte sa adopte care nu au reuşit să finalizeze adopţia unui copil.</w:t>
      </w:r>
    </w:p>
    <w:p w:rsidR="00332B0A" w:rsidRPr="006B291C" w:rsidRDefault="00F533A5">
      <w:pPr>
        <w:numPr>
          <w:ilvl w:val="0"/>
          <w:numId w:val="27"/>
        </w:numPr>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p</w:t>
      </w:r>
      <w:r w:rsidR="00332B0A" w:rsidRPr="006B291C">
        <w:rPr>
          <w:rFonts w:ascii="Trebuchet MS" w:hAnsi="Trebuchet MS" w:cs="Arial"/>
          <w:sz w:val="22"/>
          <w:szCs w:val="22"/>
          <w:lang w:val="ro-RO"/>
        </w:rPr>
        <w:t>ăstrează confidenţialitatea datelor şiinformaţiilor privind activitatea pe care o desfăşoarăşi cu care ia contactul nemijlocit.</w:t>
      </w:r>
    </w:p>
    <w:p w:rsidR="00332B0A" w:rsidRPr="006B291C" w:rsidRDefault="00332B0A" w:rsidP="00332B0A">
      <w:pPr>
        <w:widowControl w:val="0"/>
        <w:autoSpaceDE w:val="0"/>
        <w:autoSpaceDN w:val="0"/>
        <w:adjustRightInd w:val="0"/>
        <w:spacing w:after="120"/>
        <w:jc w:val="both"/>
        <w:rPr>
          <w:rFonts w:ascii="Trebuchet MS" w:hAnsi="Trebuchet MS" w:cs="Arial"/>
          <w:sz w:val="22"/>
          <w:szCs w:val="22"/>
          <w:lang w:val="ro-RO"/>
        </w:rPr>
      </w:pPr>
      <w:r w:rsidRPr="006B291C">
        <w:rPr>
          <w:rFonts w:ascii="Trebuchet MS" w:hAnsi="Trebuchet MS" w:cs="Arial"/>
          <w:sz w:val="22"/>
          <w:szCs w:val="22"/>
          <w:lang w:val="ro-RO"/>
        </w:rPr>
        <w:t>Relaţii organizatorice:</w:t>
      </w:r>
    </w:p>
    <w:p w:rsidR="00332B0A" w:rsidRPr="006B291C" w:rsidRDefault="00332B0A" w:rsidP="00332B0A">
      <w:pPr>
        <w:widowControl w:val="0"/>
        <w:autoSpaceDE w:val="0"/>
        <w:autoSpaceDN w:val="0"/>
        <w:adjustRightInd w:val="0"/>
        <w:spacing w:after="120"/>
        <w:jc w:val="both"/>
        <w:rPr>
          <w:rFonts w:ascii="Trebuchet MS" w:hAnsi="Trebuchet MS" w:cs="Arial"/>
          <w:sz w:val="22"/>
          <w:szCs w:val="22"/>
          <w:lang w:val="ro-RO"/>
        </w:rPr>
      </w:pPr>
      <w:r w:rsidRPr="006B291C">
        <w:rPr>
          <w:rFonts w:ascii="Trebuchet MS" w:hAnsi="Trebuchet MS" w:cs="Arial"/>
          <w:sz w:val="22"/>
          <w:szCs w:val="22"/>
          <w:lang w:val="ro-RO"/>
        </w:rPr>
        <w:t xml:space="preserve">Serviciul este condus de un şef serviciu cu atribuţii de coordonare şi îndrumare a activităţii serviciului; acesta asigură legătura operativă cu conducerea Direcţiei, informând asupra stadiului şi modului de rezolvare a atribuţiilor ce revin Serviciului Adopții și Postadopții. În situaţia în care şeful de serviciu este temporar indisponibil atribuţiile acestuia sunt preluate de către un alt angajat din structura serviciului anume desemnat în acest sens. </w:t>
      </w:r>
    </w:p>
    <w:p w:rsidR="00332B0A" w:rsidRPr="006B291C" w:rsidRDefault="00332B0A" w:rsidP="00332B0A">
      <w:pPr>
        <w:pStyle w:val="Listparagraf"/>
        <w:spacing w:after="120"/>
        <w:ind w:left="0"/>
        <w:jc w:val="both"/>
        <w:rPr>
          <w:rFonts w:ascii="Trebuchet MS" w:eastAsiaTheme="minorHAnsi" w:hAnsi="Trebuchet MS" w:cstheme="minorBidi"/>
          <w:lang w:val="ro-RO"/>
        </w:rPr>
      </w:pPr>
      <w:r w:rsidRPr="006B291C">
        <w:rPr>
          <w:rFonts w:ascii="Trebuchet MS" w:hAnsi="Trebuchet MS" w:cs="Arial"/>
          <w:shd w:val="clear" w:color="auto" w:fill="FFFFFF"/>
          <w:lang w:val="ro-RO"/>
        </w:rPr>
        <w:t>Șeful de serviciu 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6B291C">
        <w:rPr>
          <w:rFonts w:ascii="Trebuchet MS" w:hAnsi="Trebuchet MS"/>
          <w:lang w:val="ro-RO"/>
        </w:rPr>
        <w:t>.</w:t>
      </w:r>
    </w:p>
    <w:p w:rsidR="00332B0A" w:rsidRPr="006B291C" w:rsidRDefault="00332B0A" w:rsidP="00332B0A">
      <w:pPr>
        <w:widowControl w:val="0"/>
        <w:autoSpaceDE w:val="0"/>
        <w:autoSpaceDN w:val="0"/>
        <w:adjustRightInd w:val="0"/>
        <w:spacing w:after="120"/>
        <w:jc w:val="both"/>
        <w:rPr>
          <w:rFonts w:ascii="Trebuchet MS" w:hAnsi="Trebuchet MS" w:cs="Arial"/>
          <w:sz w:val="22"/>
          <w:szCs w:val="22"/>
          <w:lang w:val="ro-RO"/>
        </w:rPr>
      </w:pPr>
      <w:r w:rsidRPr="006B291C">
        <w:rPr>
          <w:rFonts w:ascii="Trebuchet MS" w:hAnsi="Trebuchet MS" w:cs="Arial"/>
          <w:sz w:val="22"/>
          <w:szCs w:val="22"/>
          <w:lang w:val="ro-RO"/>
        </w:rPr>
        <w:t>Colaborează cu toate serviciile din cadrul DGASPC Mureş.</w:t>
      </w:r>
    </w:p>
    <w:p w:rsidR="004165CB" w:rsidRPr="006B291C" w:rsidRDefault="004165CB" w:rsidP="004165CB">
      <w:pPr>
        <w:rPr>
          <w:lang w:val="es-ES"/>
        </w:rPr>
      </w:pPr>
    </w:p>
    <w:p w:rsidR="0097465B" w:rsidRPr="006B291C"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r w:rsidRPr="006B291C">
        <w:rPr>
          <w:rFonts w:ascii="Trebuchet MS" w:hAnsi="Trebuchet MS" w:cs="Arial"/>
          <w:b/>
          <w:bCs/>
          <w:sz w:val="22"/>
          <w:szCs w:val="22"/>
          <w:lang w:val="ro-RO"/>
        </w:rPr>
        <w:t xml:space="preserve">2.3. </w:t>
      </w:r>
      <w:r w:rsidR="00DD566F" w:rsidRPr="006B291C">
        <w:rPr>
          <w:rFonts w:ascii="Trebuchet MS" w:hAnsi="Trebuchet MS" w:cs="Arial"/>
          <w:b/>
          <w:bCs/>
          <w:sz w:val="22"/>
          <w:szCs w:val="22"/>
          <w:lang w:val="ro-RO"/>
        </w:rPr>
        <w:t xml:space="preserve">SERVICIUL </w:t>
      </w:r>
      <w:r w:rsidRPr="006B291C">
        <w:rPr>
          <w:rFonts w:ascii="Trebuchet MS" w:hAnsi="Trebuchet MS" w:cs="Arial"/>
          <w:b/>
          <w:bCs/>
          <w:sz w:val="22"/>
          <w:szCs w:val="22"/>
          <w:lang w:val="ro-RO"/>
        </w:rPr>
        <w:t>RESURSE UMANE</w:t>
      </w:r>
    </w:p>
    <w:p w:rsidR="0097465B" w:rsidRPr="006B291C" w:rsidRDefault="0097465B" w:rsidP="0092297B">
      <w:pPr>
        <w:widowControl w:val="0"/>
        <w:autoSpaceDE w:val="0"/>
        <w:autoSpaceDN w:val="0"/>
        <w:adjustRightInd w:val="0"/>
        <w:ind w:firstLine="360"/>
        <w:jc w:val="both"/>
        <w:outlineLvl w:val="0"/>
        <w:rPr>
          <w:rFonts w:ascii="Trebuchet MS" w:hAnsi="Trebuchet MS" w:cs="Arial"/>
          <w:bCs/>
          <w:sz w:val="22"/>
          <w:szCs w:val="22"/>
          <w:lang w:val="ro-RO"/>
        </w:rPr>
      </w:pPr>
    </w:p>
    <w:p w:rsidR="0097465B" w:rsidRPr="006B291C" w:rsidRDefault="0097465B" w:rsidP="00614DC3">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Art.</w:t>
      </w:r>
      <w:r w:rsidR="00614DC3" w:rsidRPr="006B291C">
        <w:rPr>
          <w:rFonts w:ascii="Trebuchet MS" w:hAnsi="Trebuchet MS" w:cs="Arial"/>
          <w:sz w:val="22"/>
          <w:szCs w:val="22"/>
          <w:lang w:val="ro-RO"/>
        </w:rPr>
        <w:t>38</w:t>
      </w:r>
      <w:r w:rsidR="003836FA" w:rsidRPr="006B291C">
        <w:rPr>
          <w:rFonts w:ascii="Trebuchet MS" w:hAnsi="Trebuchet MS" w:cs="Arial"/>
          <w:sz w:val="22"/>
          <w:szCs w:val="22"/>
          <w:lang w:val="ro-RO"/>
        </w:rPr>
        <w:t xml:space="preserve">Serviciul </w:t>
      </w:r>
      <w:r w:rsidRPr="006B291C">
        <w:rPr>
          <w:rFonts w:ascii="Trebuchet MS" w:hAnsi="Trebuchet MS" w:cs="Arial"/>
          <w:sz w:val="22"/>
          <w:szCs w:val="22"/>
          <w:lang w:val="ro-RO"/>
        </w:rPr>
        <w:t xml:space="preserve">Resurse Umane are urmatoareleatribuţii: </w:t>
      </w:r>
    </w:p>
    <w:p w:rsidR="00933C5F" w:rsidRPr="006B291C" w:rsidRDefault="00933C5F">
      <w:pPr>
        <w:pStyle w:val="Listparagraf"/>
        <w:widowControl w:val="0"/>
        <w:numPr>
          <w:ilvl w:val="0"/>
          <w:numId w:val="49"/>
        </w:numPr>
        <w:autoSpaceDE w:val="0"/>
        <w:autoSpaceDN w:val="0"/>
        <w:adjustRightInd w:val="0"/>
        <w:spacing w:after="120"/>
        <w:ind w:left="567" w:hanging="567"/>
        <w:jc w:val="both"/>
        <w:rPr>
          <w:rFonts w:ascii="Trebuchet MS" w:hAnsi="Trebuchet MS" w:cs="Arial"/>
          <w:lang w:val="ro-RO"/>
        </w:rPr>
      </w:pPr>
      <w:r w:rsidRPr="006B291C">
        <w:rPr>
          <w:rFonts w:ascii="Trebuchet MS" w:hAnsi="Trebuchet MS"/>
          <w:lang w:val="es-ES"/>
        </w:rPr>
        <w:t>analizează propunerile de structuri organizatorice ale compartimentelor de specialitate din cadrul instituţiei şi pregăteşte documentaţia necesară în vederea supunerii dezbaterii şi avizării de către Colegiul Director a organigramei şi statului de funcţii şi aprobării acestora de către Consiliul Judeţean Mureș;</w:t>
      </w:r>
    </w:p>
    <w:p w:rsidR="008B278F" w:rsidRPr="006B291C" w:rsidRDefault="008B278F">
      <w:pPr>
        <w:pStyle w:val="Listparagraf"/>
        <w:widowControl w:val="0"/>
        <w:numPr>
          <w:ilvl w:val="0"/>
          <w:numId w:val="49"/>
        </w:numPr>
        <w:autoSpaceDE w:val="0"/>
        <w:autoSpaceDN w:val="0"/>
        <w:adjustRightInd w:val="0"/>
        <w:spacing w:after="120"/>
        <w:ind w:left="567" w:hanging="567"/>
        <w:jc w:val="both"/>
        <w:rPr>
          <w:rFonts w:ascii="Trebuchet MS" w:hAnsi="Trebuchet MS" w:cs="Arial"/>
          <w:lang w:val="ro-RO"/>
        </w:rPr>
      </w:pPr>
      <w:r w:rsidRPr="006B291C">
        <w:rPr>
          <w:rFonts w:ascii="Trebuchet MS" w:hAnsi="Trebuchet MS"/>
          <w:lang w:val="es-ES"/>
        </w:rPr>
        <w:t>păstrează evidenţa organigramei, statului de funcţii, Regulamentului de Organizare şi Funcţionare, fişelor de post şi fişelor de evaluare a posturilor pentru personalul contractual, fişelor de post pentru funcţionarii publici ai instituţiei;</w:t>
      </w:r>
    </w:p>
    <w:p w:rsidR="0097465B" w:rsidRPr="006B291C" w:rsidRDefault="0097465B">
      <w:pPr>
        <w:pStyle w:val="Listparagraf"/>
        <w:widowControl w:val="0"/>
        <w:numPr>
          <w:ilvl w:val="0"/>
          <w:numId w:val="49"/>
        </w:numPr>
        <w:autoSpaceDE w:val="0"/>
        <w:autoSpaceDN w:val="0"/>
        <w:adjustRightInd w:val="0"/>
        <w:spacing w:after="120"/>
        <w:ind w:left="567" w:hanging="567"/>
        <w:jc w:val="both"/>
        <w:rPr>
          <w:rFonts w:ascii="Trebuchet MS" w:hAnsi="Trebuchet MS" w:cs="Arial"/>
          <w:lang w:val="ro-RO"/>
        </w:rPr>
      </w:pPr>
      <w:r w:rsidRPr="006B291C">
        <w:rPr>
          <w:rFonts w:ascii="Trebuchet MS" w:hAnsi="Trebuchet MS" w:cs="Arial"/>
          <w:lang w:val="ro-RO"/>
        </w:rPr>
        <w:t>actualizează statele de personal în funcţie de modificările apărute în structura lor (angajări, lichidări, modificări ale sporului de vechime, avansări în clasa, grade şi trepte profesionale, indexări) şi le supune spre aprobare;</w:t>
      </w:r>
    </w:p>
    <w:p w:rsidR="00370B7A" w:rsidRPr="006B291C" w:rsidRDefault="00370B7A">
      <w:pPr>
        <w:pStyle w:val="Listparagraf"/>
        <w:widowControl w:val="0"/>
        <w:numPr>
          <w:ilvl w:val="0"/>
          <w:numId w:val="49"/>
        </w:numPr>
        <w:autoSpaceDE w:val="0"/>
        <w:autoSpaceDN w:val="0"/>
        <w:adjustRightInd w:val="0"/>
        <w:spacing w:after="120"/>
        <w:ind w:left="567" w:hanging="567"/>
        <w:jc w:val="both"/>
        <w:rPr>
          <w:rFonts w:ascii="Trebuchet MS" w:hAnsi="Trebuchet MS"/>
          <w:lang w:val="it-IT"/>
        </w:rPr>
      </w:pPr>
      <w:r w:rsidRPr="006B291C">
        <w:rPr>
          <w:rFonts w:ascii="Trebuchet MS" w:hAnsi="Trebuchet MS"/>
          <w:lang w:val="it-IT"/>
        </w:rPr>
        <w:t>gestionează resursele umane de la recrutare şi până la încetarea contractului individual de muncă din compartimentele aflate în gestiunea sa;</w:t>
      </w:r>
    </w:p>
    <w:p w:rsidR="00370B7A" w:rsidRPr="006B291C" w:rsidRDefault="00370B7A">
      <w:pPr>
        <w:pStyle w:val="Listparagraf"/>
        <w:widowControl w:val="0"/>
        <w:numPr>
          <w:ilvl w:val="0"/>
          <w:numId w:val="49"/>
        </w:numPr>
        <w:autoSpaceDE w:val="0"/>
        <w:autoSpaceDN w:val="0"/>
        <w:adjustRightInd w:val="0"/>
        <w:spacing w:after="120"/>
        <w:ind w:left="567" w:hanging="567"/>
        <w:jc w:val="both"/>
        <w:rPr>
          <w:rFonts w:ascii="Trebuchet MS" w:hAnsi="Trebuchet MS" w:cs="Arial"/>
          <w:lang w:val="ro-RO"/>
        </w:rPr>
      </w:pPr>
      <w:r w:rsidRPr="006B291C">
        <w:rPr>
          <w:rFonts w:ascii="Trebuchet MS" w:hAnsi="Trebuchet MS"/>
          <w:lang w:val="it-IT"/>
        </w:rPr>
        <w:t>calculează vechimea în muncă la momentul angajării şi stabileste sporul de vechime;</w:t>
      </w:r>
    </w:p>
    <w:p w:rsidR="004E5DEE" w:rsidRPr="006B291C" w:rsidRDefault="004E5DEE">
      <w:pPr>
        <w:pStyle w:val="Listparagraf"/>
        <w:numPr>
          <w:ilvl w:val="0"/>
          <w:numId w:val="49"/>
        </w:numPr>
        <w:spacing w:after="120"/>
        <w:ind w:left="567" w:hanging="567"/>
        <w:jc w:val="both"/>
        <w:rPr>
          <w:rFonts w:ascii="Trebuchet MS" w:hAnsi="Trebuchet MS"/>
          <w:lang w:val="es-ES"/>
        </w:rPr>
      </w:pPr>
      <w:r w:rsidRPr="006B291C">
        <w:rPr>
          <w:rFonts w:ascii="Trebuchet MS" w:hAnsi="Trebuchet MS"/>
          <w:lang w:val="es-ES"/>
        </w:rPr>
        <w:t xml:space="preserve">organizează la nivelul instituţiei acţiunea de evaluare anuală a   performanţelor profesionale ale salariaţilor; </w:t>
      </w:r>
    </w:p>
    <w:p w:rsidR="004E5DEE" w:rsidRPr="006B291C" w:rsidRDefault="004E5DEE">
      <w:pPr>
        <w:pStyle w:val="Listparagraf"/>
        <w:numPr>
          <w:ilvl w:val="0"/>
          <w:numId w:val="49"/>
        </w:numPr>
        <w:spacing w:after="120"/>
        <w:ind w:left="567" w:hanging="567"/>
        <w:jc w:val="both"/>
        <w:rPr>
          <w:rFonts w:ascii="Trebuchet MS" w:hAnsi="Trebuchet MS"/>
          <w:lang w:val="es-ES"/>
        </w:rPr>
      </w:pPr>
      <w:r w:rsidRPr="006B291C">
        <w:rPr>
          <w:rFonts w:ascii="Trebuchet MS" w:hAnsi="Trebuchet MS"/>
          <w:lang w:val="es-ES"/>
        </w:rPr>
        <w:lastRenderedPageBreak/>
        <w:t>asigură asistenţă metodologică şefilor de servicii pe întreg procesul de evaluare a performanţelor profesionale ale funcţionarilor publici, precum şi pentru întocmirea fişelor de post;</w:t>
      </w:r>
    </w:p>
    <w:p w:rsidR="004E5DEE" w:rsidRPr="006B291C" w:rsidRDefault="004E5DEE">
      <w:pPr>
        <w:pStyle w:val="Listparagraf"/>
        <w:numPr>
          <w:ilvl w:val="0"/>
          <w:numId w:val="49"/>
        </w:numPr>
        <w:spacing w:after="120"/>
        <w:ind w:left="567" w:hanging="567"/>
        <w:jc w:val="both"/>
        <w:rPr>
          <w:rFonts w:ascii="Trebuchet MS" w:hAnsi="Trebuchet MS"/>
          <w:lang w:val="es-ES"/>
        </w:rPr>
      </w:pPr>
      <w:r w:rsidRPr="006B291C">
        <w:rPr>
          <w:rFonts w:ascii="Trebuchet MS" w:hAnsi="Trebuchet MS"/>
          <w:lang w:val="es-ES"/>
        </w:rPr>
        <w:t xml:space="preserve">întocmeşte şi păstrează dosarele profesionale ale funcţionarilor publici precum şi  a dosarelor personale ale angajaţilor contractuali; </w:t>
      </w:r>
    </w:p>
    <w:p w:rsidR="004E5DEE" w:rsidRPr="006B291C" w:rsidRDefault="004E5DEE">
      <w:pPr>
        <w:pStyle w:val="Listparagraf"/>
        <w:numPr>
          <w:ilvl w:val="0"/>
          <w:numId w:val="49"/>
        </w:numPr>
        <w:spacing w:after="120"/>
        <w:ind w:left="567" w:hanging="567"/>
        <w:jc w:val="both"/>
        <w:rPr>
          <w:rFonts w:ascii="Trebuchet MS" w:hAnsi="Trebuchet MS"/>
          <w:lang w:val="es-ES"/>
        </w:rPr>
      </w:pPr>
      <w:r w:rsidRPr="006B291C">
        <w:rPr>
          <w:rFonts w:ascii="Trebuchet MS" w:hAnsi="Trebuchet MS"/>
          <w:lang w:val="es-ES"/>
        </w:rPr>
        <w:t xml:space="preserve">întocmeşte şi gestionează contractele </w:t>
      </w:r>
      <w:r w:rsidR="00F22A65" w:rsidRPr="006B291C">
        <w:rPr>
          <w:rFonts w:ascii="Trebuchet MS" w:hAnsi="Trebuchet MS"/>
          <w:lang w:val="es-ES"/>
        </w:rPr>
        <w:t xml:space="preserve">individuale </w:t>
      </w:r>
      <w:r w:rsidRPr="006B291C">
        <w:rPr>
          <w:rFonts w:ascii="Trebuchet MS" w:hAnsi="Trebuchet MS"/>
          <w:lang w:val="es-ES"/>
        </w:rPr>
        <w:t xml:space="preserve">de muncă, în condiţiile legii; </w:t>
      </w:r>
    </w:p>
    <w:p w:rsidR="003836FA" w:rsidRPr="006B291C" w:rsidRDefault="003836FA">
      <w:pPr>
        <w:pStyle w:val="Listparagraf"/>
        <w:numPr>
          <w:ilvl w:val="0"/>
          <w:numId w:val="49"/>
        </w:numPr>
        <w:spacing w:after="120"/>
        <w:ind w:left="567" w:hanging="567"/>
        <w:jc w:val="both"/>
        <w:rPr>
          <w:rFonts w:ascii="Trebuchet MS" w:hAnsi="Trebuchet MS"/>
          <w:lang w:val="es-ES"/>
        </w:rPr>
      </w:pPr>
      <w:r w:rsidRPr="006B291C">
        <w:rPr>
          <w:rFonts w:ascii="Trebuchet MS" w:hAnsi="Trebuchet MS"/>
          <w:lang w:val="es-ES"/>
        </w:rPr>
        <w:t>întocmeşte actele adiţionale de modificare a contractelor individuale de muncă, pentru personalul contractual;</w:t>
      </w:r>
    </w:p>
    <w:p w:rsidR="004E5DEE" w:rsidRPr="006B291C" w:rsidRDefault="004E5DEE">
      <w:pPr>
        <w:pStyle w:val="Listparagraf"/>
        <w:numPr>
          <w:ilvl w:val="0"/>
          <w:numId w:val="49"/>
        </w:numPr>
        <w:spacing w:after="120"/>
        <w:ind w:left="567" w:hanging="567"/>
        <w:jc w:val="both"/>
        <w:rPr>
          <w:rFonts w:ascii="Trebuchet MS" w:hAnsi="Trebuchet MS"/>
          <w:lang w:val="es-ES"/>
        </w:rPr>
      </w:pPr>
      <w:r w:rsidRPr="006B291C">
        <w:rPr>
          <w:rFonts w:ascii="Trebuchet MS" w:hAnsi="Trebuchet MS"/>
          <w:lang w:val="es-ES"/>
        </w:rPr>
        <w:t xml:space="preserve">stabileşte salariul de încadrare al angajaţilor conform prevederilor  legale; </w:t>
      </w:r>
    </w:p>
    <w:p w:rsidR="004E5DEE" w:rsidRPr="006B291C" w:rsidRDefault="004E5DEE">
      <w:pPr>
        <w:pStyle w:val="Listparagraf"/>
        <w:numPr>
          <w:ilvl w:val="0"/>
          <w:numId w:val="49"/>
        </w:numPr>
        <w:spacing w:after="120"/>
        <w:ind w:left="567" w:hanging="567"/>
        <w:jc w:val="both"/>
        <w:rPr>
          <w:rFonts w:ascii="Trebuchet MS" w:hAnsi="Trebuchet MS"/>
          <w:lang w:val="es-ES"/>
        </w:rPr>
      </w:pPr>
      <w:r w:rsidRPr="006B291C">
        <w:rPr>
          <w:rFonts w:ascii="Trebuchet MS" w:hAnsi="Trebuchet MS"/>
          <w:lang w:val="es-ES"/>
        </w:rPr>
        <w:t xml:space="preserve">gestionează fişele de evaluare a performanţelor profesionale individuale pentru personalul încadrat cu contract individual de muncă şi a rapoartelor de evaluare a performanţelor individuale ale funcţionarilor publici; </w:t>
      </w:r>
    </w:p>
    <w:p w:rsidR="004E5DEE" w:rsidRPr="006B291C" w:rsidRDefault="004E5DEE">
      <w:pPr>
        <w:pStyle w:val="Listparagraf"/>
        <w:widowControl w:val="0"/>
        <w:numPr>
          <w:ilvl w:val="0"/>
          <w:numId w:val="49"/>
        </w:numPr>
        <w:autoSpaceDE w:val="0"/>
        <w:autoSpaceDN w:val="0"/>
        <w:adjustRightInd w:val="0"/>
        <w:spacing w:after="120"/>
        <w:ind w:left="567" w:hanging="567"/>
        <w:jc w:val="both"/>
        <w:rPr>
          <w:rFonts w:ascii="Trebuchet MS" w:hAnsi="Trebuchet MS"/>
          <w:lang w:val="es-ES"/>
        </w:rPr>
      </w:pPr>
      <w:r w:rsidRPr="006B291C">
        <w:rPr>
          <w:rFonts w:ascii="Trebuchet MS" w:hAnsi="Trebuchet MS"/>
          <w:lang w:val="es-ES"/>
        </w:rPr>
        <w:t>asigură întocmirea documentelor privind angajarea şi promovarea personalului pe funcţii şi specialităţi, potrivit organigramei, atribuţiilor şi răspunderilor ce le sunt stabilite prin actele normative; </w:t>
      </w:r>
    </w:p>
    <w:p w:rsidR="0097465B" w:rsidRPr="006B291C" w:rsidRDefault="0097465B">
      <w:pPr>
        <w:pStyle w:val="Listparagraf"/>
        <w:numPr>
          <w:ilvl w:val="0"/>
          <w:numId w:val="49"/>
        </w:numPr>
        <w:shd w:val="clear" w:color="auto" w:fill="FFFFFF"/>
        <w:spacing w:after="120"/>
        <w:ind w:left="567" w:hanging="567"/>
        <w:jc w:val="both"/>
        <w:rPr>
          <w:rFonts w:ascii="Trebuchet MS" w:hAnsi="Trebuchet MS" w:cs="Arial"/>
          <w:lang w:val="ro-RO"/>
        </w:rPr>
      </w:pPr>
      <w:r w:rsidRPr="006B291C">
        <w:rPr>
          <w:rFonts w:ascii="Trebuchet MS" w:hAnsi="Trebuchet MS" w:cs="Arial"/>
          <w:lang w:val="ro-RO"/>
        </w:rPr>
        <w:t>elaboreaza proceduri de lucru în cadrul biroului, privind principalele activități de resurse umane (recrutare și selecție de personal, planificarea resurselor umane, instruire, evaluarea performantelor profesionale) și se asigură de respectarea acestora de către întreg personalul biroului;</w:t>
      </w:r>
    </w:p>
    <w:p w:rsidR="004E5DEE" w:rsidRPr="006B291C" w:rsidRDefault="0097465B">
      <w:pPr>
        <w:pStyle w:val="Listparagraf"/>
        <w:numPr>
          <w:ilvl w:val="0"/>
          <w:numId w:val="49"/>
        </w:numPr>
        <w:spacing w:after="120"/>
        <w:ind w:left="567" w:hanging="567"/>
        <w:jc w:val="both"/>
        <w:rPr>
          <w:rFonts w:ascii="Trebuchet MS" w:hAnsi="Trebuchet MS" w:cs="Arial"/>
          <w:lang w:val="ro-RO"/>
        </w:rPr>
      </w:pPr>
      <w:r w:rsidRPr="006B291C">
        <w:rPr>
          <w:rFonts w:ascii="Trebuchet MS" w:hAnsi="Trebuchet MS" w:cs="Arial"/>
          <w:lang w:val="ro-RO"/>
        </w:rPr>
        <w:t>colaborează cu AgenţiaNaţională a Funcţionarilor Publici, comunică acestei instituţiidispoziţiile emise cu privire la funcţionarii publici (numire în funcţie publică, funcţie de conducere, sancţionare, modificare, suspendare ori încetare raporturi de serviciu);</w:t>
      </w:r>
    </w:p>
    <w:p w:rsidR="0097465B" w:rsidRPr="006B291C" w:rsidRDefault="00B929B7">
      <w:pPr>
        <w:pStyle w:val="Listparagraf"/>
        <w:numPr>
          <w:ilvl w:val="0"/>
          <w:numId w:val="49"/>
        </w:numPr>
        <w:spacing w:after="120"/>
        <w:ind w:left="567" w:hanging="567"/>
        <w:jc w:val="both"/>
        <w:rPr>
          <w:rFonts w:ascii="Trebuchet MS" w:hAnsi="Trebuchet MS" w:cs="Arial"/>
          <w:lang w:val="ro-RO"/>
        </w:rPr>
      </w:pPr>
      <w:r w:rsidRPr="006B291C">
        <w:rPr>
          <w:rFonts w:ascii="Trebuchet MS" w:hAnsi="Trebuchet MS" w:cs="Arial"/>
          <w:lang w:val="ro-RO"/>
        </w:rPr>
        <w:t xml:space="preserve">informează </w:t>
      </w:r>
      <w:r w:rsidR="0097465B" w:rsidRPr="006B291C">
        <w:rPr>
          <w:rFonts w:ascii="Trebuchet MS" w:hAnsi="Trebuchet MS" w:cs="Arial"/>
          <w:lang w:val="ro-RO"/>
        </w:rPr>
        <w:t xml:space="preserve">AgenţiaNaţională a Funcţionarilor Publici </w:t>
      </w:r>
      <w:r w:rsidRPr="006B291C">
        <w:rPr>
          <w:rFonts w:ascii="Trebuchet MS" w:hAnsi="Trebuchet MS" w:cs="Arial"/>
          <w:lang w:val="ro-RO"/>
        </w:rPr>
        <w:t>cu privire la</w:t>
      </w:r>
      <w:r w:rsidR="0097465B" w:rsidRPr="006B291C">
        <w:rPr>
          <w:rFonts w:ascii="Trebuchet MS" w:hAnsi="Trebuchet MS" w:cs="Arial"/>
          <w:lang w:val="ro-RO"/>
        </w:rPr>
        <w:t xml:space="preserve"> organizare</w:t>
      </w:r>
      <w:r w:rsidRPr="006B291C">
        <w:rPr>
          <w:rFonts w:ascii="Trebuchet MS" w:hAnsi="Trebuchet MS" w:cs="Arial"/>
          <w:lang w:val="ro-RO"/>
        </w:rPr>
        <w:t>a</w:t>
      </w:r>
      <w:r w:rsidR="0097465B" w:rsidRPr="006B291C">
        <w:rPr>
          <w:rFonts w:ascii="Trebuchet MS" w:hAnsi="Trebuchet MS" w:cs="Arial"/>
          <w:lang w:val="ro-RO"/>
        </w:rPr>
        <w:t xml:space="preserve"> concursuri</w:t>
      </w:r>
      <w:r w:rsidRPr="006B291C">
        <w:rPr>
          <w:rFonts w:ascii="Trebuchet MS" w:hAnsi="Trebuchet MS" w:cs="Arial"/>
          <w:lang w:val="ro-RO"/>
        </w:rPr>
        <w:t>lor</w:t>
      </w:r>
      <w:r w:rsidR="0097465B" w:rsidRPr="006B291C">
        <w:rPr>
          <w:rFonts w:ascii="Trebuchet MS" w:hAnsi="Trebuchet MS" w:cs="Arial"/>
          <w:lang w:val="ro-RO"/>
        </w:rPr>
        <w:t xml:space="preserve"> în vederea recrutării</w:t>
      </w:r>
      <w:r w:rsidRPr="006B291C">
        <w:rPr>
          <w:rFonts w:ascii="Trebuchet MS" w:hAnsi="Trebuchet MS" w:cs="Arial"/>
          <w:lang w:val="ro-RO"/>
        </w:rPr>
        <w:t>/ocupării</w:t>
      </w:r>
      <w:r w:rsidR="0097465B" w:rsidRPr="006B291C">
        <w:rPr>
          <w:rFonts w:ascii="Trebuchet MS" w:hAnsi="Trebuchet MS" w:cs="Arial"/>
          <w:lang w:val="ro-RO"/>
        </w:rPr>
        <w:t xml:space="preserve">funcţionarilor publici, a concursurilor </w:t>
      </w:r>
      <w:r w:rsidRPr="006B291C">
        <w:rPr>
          <w:rFonts w:ascii="Trebuchet MS" w:hAnsi="Trebuchet MS" w:cs="Arial"/>
          <w:lang w:val="ro-RO"/>
        </w:rPr>
        <w:t>de</w:t>
      </w:r>
      <w:r w:rsidR="0097465B" w:rsidRPr="006B291C">
        <w:rPr>
          <w:rFonts w:ascii="Trebuchet MS" w:hAnsi="Trebuchet MS" w:cs="Arial"/>
          <w:lang w:val="ro-RO"/>
        </w:rPr>
        <w:t xml:space="preserve"> promovare</w:t>
      </w:r>
      <w:r w:rsidRPr="006B291C">
        <w:rPr>
          <w:rFonts w:ascii="Trebuchet MS" w:hAnsi="Trebuchet MS" w:cs="Arial"/>
          <w:lang w:val="ro-RO"/>
        </w:rPr>
        <w:t>,</w:t>
      </w:r>
      <w:r w:rsidR="0097465B" w:rsidRPr="006B291C">
        <w:rPr>
          <w:rFonts w:ascii="Trebuchet MS" w:hAnsi="Trebuchet MS" w:cs="Arial"/>
          <w:lang w:val="ro-RO"/>
        </w:rPr>
        <w:t xml:space="preserve"> pentru exercitarea temporară a unor funcţii de conducere vacante;</w:t>
      </w:r>
    </w:p>
    <w:p w:rsidR="004E5DEE" w:rsidRPr="006B291C" w:rsidRDefault="0097465B">
      <w:pPr>
        <w:pStyle w:val="Listparagraf"/>
        <w:widowControl w:val="0"/>
        <w:numPr>
          <w:ilvl w:val="0"/>
          <w:numId w:val="49"/>
        </w:numPr>
        <w:autoSpaceDE w:val="0"/>
        <w:autoSpaceDN w:val="0"/>
        <w:adjustRightInd w:val="0"/>
        <w:spacing w:after="120"/>
        <w:ind w:left="567" w:hanging="567"/>
        <w:jc w:val="both"/>
        <w:rPr>
          <w:rFonts w:ascii="Trebuchet MS" w:hAnsi="Trebuchet MS" w:cs="Arial"/>
          <w:lang w:val="ro-RO"/>
        </w:rPr>
      </w:pPr>
      <w:r w:rsidRPr="006B291C">
        <w:rPr>
          <w:rFonts w:ascii="Trebuchet MS" w:hAnsi="Trebuchet MS" w:cs="Arial"/>
          <w:lang w:val="ro-RO"/>
        </w:rPr>
        <w:t>întocmeşte actele administrative (dispoziţiile) necesare pentru numirea în funcţii publice, încetarea raporturilor de serviciu, încadrarea, promovarea, transferarea, detaşarea, numirea temporara în funcţii de conducere, schimbarea locului de munca şi încetarea raporturilor de serviciu/de munca, pentru funcţionari publici şi personalul contractual din aparatul propriu şi din cadrul centrelor/serviciilor/complexelor din subordinea DGASPC Mures;</w:t>
      </w:r>
    </w:p>
    <w:p w:rsidR="0097465B" w:rsidRPr="006B291C" w:rsidRDefault="0097465B">
      <w:pPr>
        <w:pStyle w:val="Listparagraf"/>
        <w:widowControl w:val="0"/>
        <w:numPr>
          <w:ilvl w:val="0"/>
          <w:numId w:val="49"/>
        </w:numPr>
        <w:autoSpaceDE w:val="0"/>
        <w:autoSpaceDN w:val="0"/>
        <w:adjustRightInd w:val="0"/>
        <w:spacing w:after="120"/>
        <w:ind w:left="567" w:hanging="567"/>
        <w:jc w:val="both"/>
        <w:rPr>
          <w:rFonts w:ascii="Trebuchet MS" w:hAnsi="Trebuchet MS" w:cs="Arial"/>
          <w:lang w:val="ro-RO"/>
        </w:rPr>
      </w:pPr>
      <w:r w:rsidRPr="006B291C">
        <w:rPr>
          <w:rFonts w:ascii="Trebuchet MS" w:hAnsi="Trebuchet MS" w:cs="Arial"/>
          <w:lang w:val="ro-RO"/>
        </w:rPr>
        <w:t>întocmeşteşi predă în termen rapoartele statistice trimestriale, semestriale şi anuale privind numărul salariaţilor;</w:t>
      </w:r>
    </w:p>
    <w:p w:rsidR="0097465B" w:rsidRPr="006B291C" w:rsidRDefault="0097465B">
      <w:pPr>
        <w:pStyle w:val="Listparagraf"/>
        <w:widowControl w:val="0"/>
        <w:numPr>
          <w:ilvl w:val="0"/>
          <w:numId w:val="49"/>
        </w:numPr>
        <w:autoSpaceDE w:val="0"/>
        <w:autoSpaceDN w:val="0"/>
        <w:adjustRightInd w:val="0"/>
        <w:spacing w:after="120"/>
        <w:ind w:left="567" w:hanging="567"/>
        <w:jc w:val="both"/>
        <w:rPr>
          <w:rFonts w:ascii="Trebuchet MS" w:hAnsi="Trebuchet MS" w:cs="Arial"/>
          <w:lang w:val="ro-RO"/>
        </w:rPr>
      </w:pPr>
      <w:r w:rsidRPr="006B291C">
        <w:rPr>
          <w:rFonts w:ascii="Trebuchet MS" w:hAnsi="Trebuchet MS" w:cs="Arial"/>
          <w:lang w:val="ro-RO"/>
        </w:rPr>
        <w:t xml:space="preserve">verifica </w:t>
      </w:r>
      <w:r w:rsidR="004E5DEE" w:rsidRPr="006B291C">
        <w:rPr>
          <w:rFonts w:ascii="Trebuchet MS" w:hAnsi="Trebuchet MS" w:cs="Arial"/>
          <w:lang w:val="ro-RO"/>
        </w:rPr>
        <w:t>corespondența</w:t>
      </w:r>
      <w:r w:rsidRPr="006B291C">
        <w:rPr>
          <w:rFonts w:ascii="Trebuchet MS" w:hAnsi="Trebuchet MS" w:cs="Arial"/>
          <w:lang w:val="ro-RO"/>
        </w:rPr>
        <w:t xml:space="preserve"> repartizat</w:t>
      </w:r>
      <w:r w:rsidR="004E5DEE" w:rsidRPr="006B291C">
        <w:rPr>
          <w:rFonts w:ascii="Trebuchet MS" w:hAnsi="Trebuchet MS" w:cs="Arial"/>
          <w:lang w:val="ro-RO"/>
        </w:rPr>
        <w:t>ă</w:t>
      </w:r>
      <w:r w:rsidRPr="006B291C">
        <w:rPr>
          <w:rFonts w:ascii="Trebuchet MS" w:hAnsi="Trebuchet MS" w:cs="Arial"/>
          <w:lang w:val="ro-RO"/>
        </w:rPr>
        <w:t>şi le rezolva în termen; permanent acorda asistenţă de specialitate privind organizarea, drepturile salariale;</w:t>
      </w:r>
    </w:p>
    <w:p w:rsidR="0097465B" w:rsidRPr="006B291C" w:rsidRDefault="0097465B">
      <w:pPr>
        <w:pStyle w:val="Listparagraf"/>
        <w:widowControl w:val="0"/>
        <w:numPr>
          <w:ilvl w:val="0"/>
          <w:numId w:val="49"/>
        </w:numPr>
        <w:autoSpaceDE w:val="0"/>
        <w:autoSpaceDN w:val="0"/>
        <w:adjustRightInd w:val="0"/>
        <w:spacing w:after="120"/>
        <w:ind w:left="567" w:hanging="567"/>
        <w:jc w:val="both"/>
        <w:rPr>
          <w:rFonts w:ascii="Trebuchet MS" w:hAnsi="Trebuchet MS" w:cs="Arial"/>
          <w:lang w:val="ro-RO"/>
        </w:rPr>
      </w:pPr>
      <w:r w:rsidRPr="006B291C">
        <w:rPr>
          <w:rFonts w:ascii="Trebuchet MS" w:hAnsi="Trebuchet MS" w:cs="Arial"/>
          <w:lang w:val="ro-RO"/>
        </w:rPr>
        <w:t>organizează și coordonează întreg procesul de recrutare și selecție de personal pentru posturile vacante/temporar vacante şi promovare a funcţionarilor publici şi a personalului contractual, potrivit prevederilor legale, aprobate de conducerea instituției;</w:t>
      </w:r>
    </w:p>
    <w:p w:rsidR="004E5DEE" w:rsidRPr="006B291C" w:rsidRDefault="0097465B">
      <w:pPr>
        <w:pStyle w:val="Listparagraf"/>
        <w:widowControl w:val="0"/>
        <w:numPr>
          <w:ilvl w:val="0"/>
          <w:numId w:val="49"/>
        </w:numPr>
        <w:autoSpaceDE w:val="0"/>
        <w:autoSpaceDN w:val="0"/>
        <w:adjustRightInd w:val="0"/>
        <w:spacing w:after="120"/>
        <w:ind w:left="567" w:hanging="567"/>
        <w:jc w:val="both"/>
        <w:rPr>
          <w:rFonts w:ascii="Trebuchet MS" w:hAnsi="Trebuchet MS" w:cs="Arial"/>
          <w:lang w:val="ro-RO"/>
        </w:rPr>
      </w:pPr>
      <w:r w:rsidRPr="006B291C">
        <w:rPr>
          <w:rFonts w:ascii="Trebuchet MS" w:hAnsi="Trebuchet MS" w:cs="Arial"/>
          <w:lang w:val="ro-RO"/>
        </w:rPr>
        <w:t>asigura secretariatul comisiilor de concurs pentru ocuparea unor posturi vacante şi a celor de soluţionare a contestaţiilor;</w:t>
      </w:r>
    </w:p>
    <w:p w:rsidR="0040729F" w:rsidRPr="006B291C" w:rsidRDefault="0097465B">
      <w:pPr>
        <w:pStyle w:val="Listparagraf"/>
        <w:numPr>
          <w:ilvl w:val="0"/>
          <w:numId w:val="49"/>
        </w:numPr>
        <w:shd w:val="clear" w:color="auto" w:fill="FFFFFF"/>
        <w:spacing w:after="120"/>
        <w:ind w:left="567" w:hanging="567"/>
        <w:jc w:val="both"/>
        <w:rPr>
          <w:rFonts w:ascii="Trebuchet MS" w:hAnsi="Trebuchet MS" w:cs="Arial"/>
          <w:lang w:val="it-IT"/>
        </w:rPr>
      </w:pPr>
      <w:r w:rsidRPr="006B291C">
        <w:rPr>
          <w:rFonts w:ascii="Trebuchet MS" w:hAnsi="Trebuchet MS" w:cs="Arial"/>
          <w:lang w:val="ro-RO"/>
        </w:rPr>
        <w:t xml:space="preserve">colaborează cu Serviciul de </w:t>
      </w:r>
      <w:r w:rsidR="0040729F" w:rsidRPr="006B291C">
        <w:rPr>
          <w:rFonts w:ascii="Trebuchet MS" w:hAnsi="Trebuchet MS" w:cs="Arial"/>
          <w:lang w:val="it-IT"/>
        </w:rPr>
        <w:t>ține evidenta documentației necesare a activității biroului, privind salarizarea, fluctuatia de personal, angajari, promovari, transferuri, plecari și pensionări;</w:t>
      </w:r>
    </w:p>
    <w:p w:rsidR="0040729F" w:rsidRPr="006B291C" w:rsidRDefault="0040729F">
      <w:pPr>
        <w:pStyle w:val="Listparagraf"/>
        <w:numPr>
          <w:ilvl w:val="0"/>
          <w:numId w:val="49"/>
        </w:numPr>
        <w:ind w:left="567" w:hanging="567"/>
        <w:rPr>
          <w:rFonts w:ascii="Trebuchet MS" w:hAnsi="Trebuchet MS"/>
        </w:rPr>
      </w:pPr>
      <w:r w:rsidRPr="006B291C">
        <w:rPr>
          <w:rFonts w:ascii="Trebuchet MS" w:hAnsi="Trebuchet MS"/>
        </w:rPr>
        <w:t xml:space="preserve">elaboreazălucrăriprivindevidenţaşimişcareapersonalului; </w:t>
      </w:r>
    </w:p>
    <w:p w:rsidR="0040729F" w:rsidRPr="006B291C" w:rsidRDefault="0040729F">
      <w:pPr>
        <w:pStyle w:val="Listparagraf"/>
        <w:numPr>
          <w:ilvl w:val="0"/>
          <w:numId w:val="49"/>
        </w:numPr>
        <w:ind w:left="567" w:hanging="567"/>
        <w:rPr>
          <w:rFonts w:ascii="Trebuchet MS" w:hAnsi="Trebuchet MS"/>
          <w:lang w:val="es-ES"/>
        </w:rPr>
      </w:pPr>
      <w:r w:rsidRPr="006B291C">
        <w:rPr>
          <w:rFonts w:ascii="Trebuchet MS" w:hAnsi="Trebuchet MS"/>
          <w:lang w:val="es-ES"/>
        </w:rPr>
        <w:t xml:space="preserve">întocmeşte actele necesare în vederea pensionării personalului şi le înaintează în termen legal organelor competente; </w:t>
      </w:r>
    </w:p>
    <w:p w:rsidR="0040729F" w:rsidRPr="006B291C" w:rsidRDefault="0040729F">
      <w:pPr>
        <w:pStyle w:val="Listparagraf"/>
        <w:widowControl w:val="0"/>
        <w:numPr>
          <w:ilvl w:val="0"/>
          <w:numId w:val="49"/>
        </w:numPr>
        <w:autoSpaceDE w:val="0"/>
        <w:autoSpaceDN w:val="0"/>
        <w:adjustRightInd w:val="0"/>
        <w:spacing w:after="120"/>
        <w:ind w:left="567" w:hanging="567"/>
        <w:jc w:val="both"/>
        <w:rPr>
          <w:rFonts w:ascii="Trebuchet MS" w:hAnsi="Trebuchet MS"/>
          <w:lang w:val="it-IT"/>
        </w:rPr>
      </w:pPr>
      <w:r w:rsidRPr="006B291C">
        <w:rPr>
          <w:rFonts w:ascii="Trebuchet MS" w:hAnsi="Trebuchet MS"/>
          <w:lang w:val="it-IT"/>
        </w:rPr>
        <w:t xml:space="preserve">elibereazăadeverinţeprivindcalitatea de salariat, </w:t>
      </w:r>
      <w:r w:rsidRPr="006B291C">
        <w:rPr>
          <w:lang w:val="it-IT"/>
        </w:rPr>
        <w:t xml:space="preserve">vechimeaînmuncă a salariaților, </w:t>
      </w:r>
      <w:r w:rsidRPr="006B291C">
        <w:rPr>
          <w:rFonts w:ascii="Trebuchet MS" w:hAnsi="Trebuchet MS"/>
          <w:lang w:val="it-IT"/>
        </w:rPr>
        <w:t xml:space="preserve">la </w:t>
      </w:r>
      <w:r w:rsidRPr="006B291C">
        <w:rPr>
          <w:rFonts w:ascii="Trebuchet MS" w:hAnsi="Trebuchet MS"/>
          <w:lang w:val="it-IT"/>
        </w:rPr>
        <w:lastRenderedPageBreak/>
        <w:t>solicitareafiecărui salariat;</w:t>
      </w:r>
    </w:p>
    <w:p w:rsidR="0040729F" w:rsidRPr="006B291C" w:rsidRDefault="0040729F">
      <w:pPr>
        <w:pStyle w:val="Listparagraf"/>
        <w:widowControl w:val="0"/>
        <w:numPr>
          <w:ilvl w:val="0"/>
          <w:numId w:val="49"/>
        </w:numPr>
        <w:autoSpaceDE w:val="0"/>
        <w:autoSpaceDN w:val="0"/>
        <w:adjustRightInd w:val="0"/>
        <w:spacing w:after="120"/>
        <w:ind w:left="567" w:hanging="567"/>
        <w:jc w:val="both"/>
        <w:rPr>
          <w:rFonts w:ascii="Trebuchet MS" w:hAnsi="Trebuchet MS" w:cs="Arial"/>
          <w:lang w:val="ro-RO"/>
        </w:rPr>
      </w:pPr>
      <w:r w:rsidRPr="006B291C">
        <w:rPr>
          <w:rFonts w:ascii="Trebuchet MS" w:hAnsi="Trebuchet MS"/>
          <w:lang w:val="es-ES"/>
        </w:rPr>
        <w:t>introduce și actualizează în baza de date a programului de evidenta personal și salarizare nomenclatorul de funcţii, profesii, studii, date personale ale angajaţilor, salariile de încadrare şi sporurile aferente conform structurii din organigrama aprobată etc.;</w:t>
      </w:r>
    </w:p>
    <w:p w:rsidR="0040729F" w:rsidRPr="006B291C" w:rsidRDefault="0040729F">
      <w:pPr>
        <w:pStyle w:val="p6"/>
        <w:numPr>
          <w:ilvl w:val="0"/>
          <w:numId w:val="49"/>
        </w:numPr>
        <w:tabs>
          <w:tab w:val="left" w:pos="1276"/>
        </w:tabs>
        <w:spacing w:after="120" w:line="276" w:lineRule="auto"/>
        <w:ind w:left="567" w:hanging="567"/>
        <w:jc w:val="both"/>
        <w:rPr>
          <w:rFonts w:ascii="Trebuchet MS" w:hAnsi="Trebuchet MS" w:cs="Arial"/>
          <w:sz w:val="22"/>
          <w:szCs w:val="22"/>
          <w:lang w:val="ro-RO"/>
        </w:rPr>
      </w:pPr>
      <w:r w:rsidRPr="006B291C">
        <w:rPr>
          <w:rFonts w:ascii="Trebuchet MS" w:hAnsi="Trebuchet MS" w:cs="Arial"/>
          <w:sz w:val="22"/>
          <w:szCs w:val="22"/>
          <w:lang w:val="ro-RO"/>
        </w:rPr>
        <w:t xml:space="preserve">asigură încadrarea/numirea personalului contractual/funcţionarilor publici în funcţii; </w:t>
      </w:r>
    </w:p>
    <w:p w:rsidR="0040729F" w:rsidRPr="006B291C" w:rsidRDefault="0040729F">
      <w:pPr>
        <w:pStyle w:val="Listparagraf"/>
        <w:numPr>
          <w:ilvl w:val="0"/>
          <w:numId w:val="49"/>
        </w:numPr>
        <w:spacing w:after="120"/>
        <w:ind w:left="567" w:hanging="567"/>
        <w:jc w:val="both"/>
        <w:rPr>
          <w:rFonts w:ascii="Trebuchet MS" w:hAnsi="Trebuchet MS" w:cs="Arial"/>
          <w:lang w:val="ro-RO"/>
        </w:rPr>
      </w:pPr>
      <w:r w:rsidRPr="006B291C">
        <w:rPr>
          <w:rFonts w:ascii="Trebuchet MS" w:hAnsi="Trebuchet MS" w:cs="Arial"/>
          <w:lang w:val="ro-RO"/>
        </w:rPr>
        <w:t>încheie si urmăreşte derularea contractului individual de muncă al fiecărui salariat, care a fost admis în urma unui concurs/examen;</w:t>
      </w:r>
    </w:p>
    <w:p w:rsidR="0040729F" w:rsidRPr="006B291C" w:rsidRDefault="0040729F">
      <w:pPr>
        <w:pStyle w:val="Listparagraf"/>
        <w:numPr>
          <w:ilvl w:val="0"/>
          <w:numId w:val="49"/>
        </w:numPr>
        <w:spacing w:after="120"/>
        <w:ind w:left="567" w:hanging="567"/>
        <w:jc w:val="both"/>
        <w:rPr>
          <w:rFonts w:ascii="Trebuchet MS" w:hAnsi="Trebuchet MS" w:cs="Arial"/>
          <w:lang w:val="ro-RO"/>
        </w:rPr>
      </w:pPr>
      <w:r w:rsidRPr="006B291C">
        <w:rPr>
          <w:rFonts w:ascii="Trebuchet MS" w:hAnsi="Trebuchet MS" w:cs="Arial"/>
          <w:lang w:val="ro-RO"/>
        </w:rPr>
        <w:t>cooperează cu personalul, cu atribuții specifice în domeniul securității și sănătății în muncă, precum și cu medicul de medicina muncii al instituției, în vederea eliberării fișei de aptitudine a viitorilor angajați, necesară la întocmirea contractului individual de muncă, în condițiile legislației în vigoare;</w:t>
      </w:r>
    </w:p>
    <w:p w:rsidR="0040729F" w:rsidRPr="006B291C" w:rsidRDefault="0040729F">
      <w:pPr>
        <w:pStyle w:val="Listparagraf"/>
        <w:widowControl w:val="0"/>
        <w:numPr>
          <w:ilvl w:val="0"/>
          <w:numId w:val="49"/>
        </w:numPr>
        <w:autoSpaceDE w:val="0"/>
        <w:autoSpaceDN w:val="0"/>
        <w:adjustRightInd w:val="0"/>
        <w:spacing w:after="120"/>
        <w:ind w:left="567" w:hanging="567"/>
        <w:jc w:val="both"/>
        <w:rPr>
          <w:rFonts w:ascii="Trebuchet MS" w:hAnsi="Trebuchet MS" w:cs="Arial"/>
          <w:lang w:val="ro-RO"/>
        </w:rPr>
      </w:pPr>
      <w:r w:rsidRPr="006B291C">
        <w:rPr>
          <w:rFonts w:ascii="Trebuchet MS" w:hAnsi="Trebuchet MS" w:cs="Arial"/>
          <w:lang w:val="ro-RO"/>
        </w:rPr>
        <w:t>încetează contracte individuale de muncă/raport de serviciu ale angajaţilor, prin acordul părţilor, prin demisie sau pensionare;</w:t>
      </w:r>
    </w:p>
    <w:p w:rsidR="0040729F" w:rsidRPr="006B291C" w:rsidRDefault="0040729F">
      <w:pPr>
        <w:pStyle w:val="Listparagraf"/>
        <w:widowControl w:val="0"/>
        <w:numPr>
          <w:ilvl w:val="0"/>
          <w:numId w:val="49"/>
        </w:numPr>
        <w:autoSpaceDE w:val="0"/>
        <w:autoSpaceDN w:val="0"/>
        <w:adjustRightInd w:val="0"/>
        <w:spacing w:after="120"/>
        <w:ind w:left="567" w:hanging="567"/>
        <w:jc w:val="both"/>
        <w:rPr>
          <w:rFonts w:ascii="Trebuchet MS" w:hAnsi="Trebuchet MS" w:cs="Arial"/>
          <w:lang w:val="ro-RO"/>
        </w:rPr>
      </w:pPr>
      <w:r w:rsidRPr="006B291C">
        <w:rPr>
          <w:rFonts w:ascii="Trebuchet MS" w:hAnsi="Trebuchet MS" w:cs="Arial"/>
          <w:lang w:val="ro-RO"/>
        </w:rPr>
        <w:t xml:space="preserve">în baza Hotărârii Comisiei pentru Protecţia Copilului Mureş, referatului întocmit de Serviciul de Asistență Maternală ia măsurile pentru încetarea/suspendarea contractului individual de munca al asistentului maternal profesionist în cazul suspendării sau retragerii atestatului conform prevederilor legale </w:t>
      </w:r>
    </w:p>
    <w:p w:rsidR="0040729F" w:rsidRPr="006B291C" w:rsidRDefault="0040729F">
      <w:pPr>
        <w:pStyle w:val="Listparagraf"/>
        <w:widowControl w:val="0"/>
        <w:numPr>
          <w:ilvl w:val="0"/>
          <w:numId w:val="49"/>
        </w:numPr>
        <w:autoSpaceDE w:val="0"/>
        <w:autoSpaceDN w:val="0"/>
        <w:adjustRightInd w:val="0"/>
        <w:spacing w:after="120"/>
        <w:ind w:left="567" w:hanging="567"/>
        <w:jc w:val="both"/>
        <w:rPr>
          <w:rFonts w:ascii="Trebuchet MS" w:hAnsi="Trebuchet MS"/>
          <w:lang w:val="es-ES"/>
        </w:rPr>
      </w:pPr>
      <w:r w:rsidRPr="006B291C">
        <w:rPr>
          <w:rFonts w:ascii="Trebuchet MS" w:hAnsi="Trebuchet MS"/>
          <w:lang w:val="es-ES"/>
        </w:rPr>
        <w:t>elaborează planul anual de formare şi perfecţionare profesională pentru funcţionarii publici şi personalul contractual, pe baza nevoilor de formare identificate;</w:t>
      </w:r>
    </w:p>
    <w:p w:rsidR="0040729F" w:rsidRPr="006B291C" w:rsidRDefault="0040729F">
      <w:pPr>
        <w:pStyle w:val="Listparagraf"/>
        <w:widowControl w:val="0"/>
        <w:numPr>
          <w:ilvl w:val="0"/>
          <w:numId w:val="49"/>
        </w:numPr>
        <w:autoSpaceDE w:val="0"/>
        <w:autoSpaceDN w:val="0"/>
        <w:adjustRightInd w:val="0"/>
        <w:spacing w:after="120"/>
        <w:ind w:left="567" w:hanging="567"/>
        <w:jc w:val="both"/>
        <w:rPr>
          <w:rFonts w:ascii="Trebuchet MS" w:hAnsi="Trebuchet MS"/>
          <w:lang w:val="es-ES"/>
        </w:rPr>
      </w:pPr>
      <w:r w:rsidRPr="006B291C">
        <w:rPr>
          <w:rFonts w:ascii="Trebuchet MS" w:hAnsi="Trebuchet MS"/>
          <w:lang w:val="es-ES"/>
        </w:rPr>
        <w:t>ţine evidenţa sesiunilor, simpozioanelor, schimburilor de experienţă, cursurilor şi programelor de formare, trainingurilor organizate în ţară, străinătate şi în cadrul instituţiei, la care au participat salariaţi din cadrul Direcţiei;</w:t>
      </w:r>
    </w:p>
    <w:p w:rsidR="0097465B" w:rsidRPr="006B291C" w:rsidRDefault="0040729F">
      <w:pPr>
        <w:pStyle w:val="Listparagraf"/>
        <w:widowControl w:val="0"/>
        <w:numPr>
          <w:ilvl w:val="0"/>
          <w:numId w:val="49"/>
        </w:numPr>
        <w:autoSpaceDE w:val="0"/>
        <w:autoSpaceDN w:val="0"/>
        <w:adjustRightInd w:val="0"/>
        <w:spacing w:after="120"/>
        <w:ind w:left="567" w:hanging="567"/>
        <w:jc w:val="both"/>
        <w:rPr>
          <w:rFonts w:ascii="Trebuchet MS" w:hAnsi="Trebuchet MS" w:cs="Arial"/>
          <w:lang w:val="ro-RO"/>
        </w:rPr>
      </w:pPr>
      <w:r w:rsidRPr="006B291C">
        <w:rPr>
          <w:rFonts w:ascii="Trebuchet MS" w:hAnsi="Trebuchet MS"/>
          <w:lang w:val="es-ES"/>
        </w:rPr>
        <w:t xml:space="preserve">centralizează programarea şi reprogramarea </w:t>
      </w:r>
      <w:r w:rsidR="0097465B" w:rsidRPr="006B291C">
        <w:rPr>
          <w:rFonts w:ascii="Trebuchet MS" w:hAnsi="Trebuchet MS" w:cs="Arial"/>
          <w:lang w:val="ro-RO"/>
        </w:rPr>
        <w:t>evaluare complexă a persoanelor adulte cu handicap pentru încheierea de contracte individuale de muncă pentru persoanele care pot deveni asistenţi personali profesioniştiatestaţi și ia măsuri pentru soluționarea situațiilor asistentilor personali profesioniști;</w:t>
      </w:r>
    </w:p>
    <w:p w:rsidR="0097465B" w:rsidRPr="006B291C" w:rsidRDefault="0097465B">
      <w:pPr>
        <w:pStyle w:val="Listparagraf"/>
        <w:numPr>
          <w:ilvl w:val="0"/>
          <w:numId w:val="49"/>
        </w:numPr>
        <w:spacing w:after="120"/>
        <w:ind w:left="567" w:hanging="567"/>
        <w:jc w:val="both"/>
        <w:rPr>
          <w:rFonts w:ascii="Trebuchet MS" w:hAnsi="Trebuchet MS" w:cs="Arial"/>
          <w:lang w:val="ro-RO"/>
        </w:rPr>
      </w:pPr>
      <w:r w:rsidRPr="006B291C">
        <w:rPr>
          <w:rFonts w:ascii="Trebuchet MS" w:hAnsi="Trebuchet MS" w:cs="Arial"/>
          <w:lang w:val="ro-RO"/>
        </w:rPr>
        <w:t xml:space="preserve">comunică conducătorilor serviciilor/compartimentelor/centrelor/complexelor din instituţie (până la 1 decembrie a fiecărui an) criteriile de performanţă, pe baza cărora se va face evaluarea performanţelor profesionale individuale ale funcţionarilor publici pentru anul următor, respectiv criteriile pentru personalul contractual; </w:t>
      </w:r>
    </w:p>
    <w:p w:rsidR="0097465B" w:rsidRPr="006B291C" w:rsidRDefault="0097465B">
      <w:pPr>
        <w:pStyle w:val="Listparagraf"/>
        <w:numPr>
          <w:ilvl w:val="0"/>
          <w:numId w:val="49"/>
        </w:numPr>
        <w:spacing w:after="120"/>
        <w:ind w:left="567" w:hanging="567"/>
        <w:jc w:val="both"/>
        <w:rPr>
          <w:rFonts w:ascii="Trebuchet MS" w:hAnsi="Trebuchet MS" w:cs="Arial"/>
          <w:lang w:val="ro-RO"/>
        </w:rPr>
      </w:pPr>
      <w:r w:rsidRPr="006B291C">
        <w:rPr>
          <w:rFonts w:ascii="Trebuchet MS" w:hAnsi="Trebuchet MS" w:cs="Arial"/>
          <w:lang w:val="ro-RO"/>
        </w:rPr>
        <w:t xml:space="preserve">transmite conducătorilor serviciilor/compartimentelor/centrelor/complexelor formularele rapoartelor de evaluare, coordonând şi monitorizând procesul de evaluare a performanţelor profesionale individuale, în scopul aplicării corecte a procedurilor de evaluare; </w:t>
      </w:r>
    </w:p>
    <w:p w:rsidR="0097465B" w:rsidRPr="006B291C" w:rsidRDefault="0097465B">
      <w:pPr>
        <w:pStyle w:val="Listparagraf"/>
        <w:numPr>
          <w:ilvl w:val="0"/>
          <w:numId w:val="49"/>
        </w:numPr>
        <w:spacing w:after="120"/>
        <w:ind w:left="567" w:hanging="567"/>
        <w:jc w:val="both"/>
        <w:rPr>
          <w:rFonts w:ascii="Trebuchet MS" w:hAnsi="Trebuchet MS" w:cs="Arial"/>
          <w:lang w:val="ro-RO"/>
        </w:rPr>
      </w:pPr>
      <w:r w:rsidRPr="006B291C">
        <w:rPr>
          <w:rFonts w:ascii="Trebuchet MS" w:hAnsi="Trebuchet MS" w:cs="Arial"/>
          <w:lang w:val="ro-RO"/>
        </w:rPr>
        <w:t xml:space="preserve">asigură asistenţă de specialitate evaluatorilor şifuncţionarilor publici pe întreg procesul de evaluare, urmărind asigurarea stabilirii de către şefii serviciilor/compartimentelor/centrelor/complexelor a obiectivelor individuale şi a termenelor de realizare a acestora pe baza atribuţiilor stabilite în fişa postului; </w:t>
      </w:r>
    </w:p>
    <w:p w:rsidR="0097465B" w:rsidRPr="006B291C" w:rsidRDefault="0097465B">
      <w:pPr>
        <w:pStyle w:val="Listparagraf"/>
        <w:widowControl w:val="0"/>
        <w:numPr>
          <w:ilvl w:val="0"/>
          <w:numId w:val="49"/>
        </w:numPr>
        <w:autoSpaceDE w:val="0"/>
        <w:autoSpaceDN w:val="0"/>
        <w:adjustRightInd w:val="0"/>
        <w:spacing w:after="120"/>
        <w:ind w:left="567" w:hanging="567"/>
        <w:jc w:val="both"/>
        <w:rPr>
          <w:rFonts w:ascii="Trebuchet MS" w:hAnsi="Trebuchet MS" w:cs="Arial"/>
          <w:lang w:val="ro-RO"/>
        </w:rPr>
      </w:pPr>
      <w:r w:rsidRPr="006B291C">
        <w:rPr>
          <w:rFonts w:ascii="Trebuchet MS" w:hAnsi="Trebuchet MS" w:cs="Arial"/>
          <w:lang w:val="ro-RO"/>
        </w:rPr>
        <w:t xml:space="preserve">ține legătura cu conducătorii serviciilor/compartimentelor/centrelor/complexelor, care au în subordine funcţionari publici debutanţi, respectiv cu îndrumătorii acestora şi preia la sfârşitul perioadei de stagiu toate documentele de evaluare precum şi rapoartele de stagiu întocmite de funcţionarii publici debutanţi, </w:t>
      </w:r>
    </w:p>
    <w:p w:rsidR="0097465B" w:rsidRPr="006B291C" w:rsidRDefault="0097465B">
      <w:pPr>
        <w:pStyle w:val="Listparagraf"/>
        <w:numPr>
          <w:ilvl w:val="0"/>
          <w:numId w:val="49"/>
        </w:numPr>
        <w:spacing w:after="120"/>
        <w:ind w:left="567" w:hanging="567"/>
        <w:jc w:val="both"/>
        <w:rPr>
          <w:rFonts w:ascii="Trebuchet MS" w:hAnsi="Trebuchet MS" w:cs="Arial"/>
          <w:lang w:val="ro-RO"/>
        </w:rPr>
      </w:pPr>
      <w:r w:rsidRPr="006B291C">
        <w:rPr>
          <w:rFonts w:ascii="Trebuchet MS" w:hAnsi="Trebuchet MS" w:cs="Arial"/>
          <w:lang w:val="ro-RO"/>
        </w:rPr>
        <w:t>completează și transmite orice modificare a elementelor raportului de muncă în registrul general de evidență a salariaților la Inspectoratul Teritorial de Muncă Mureș, cu respectarea termenelor prevăzute în acest sens, de legislația în vigoare;</w:t>
      </w:r>
    </w:p>
    <w:p w:rsidR="0097465B" w:rsidRPr="006B291C" w:rsidRDefault="0097465B">
      <w:pPr>
        <w:pStyle w:val="Listparagraf"/>
        <w:numPr>
          <w:ilvl w:val="0"/>
          <w:numId w:val="49"/>
        </w:numPr>
        <w:spacing w:after="120"/>
        <w:ind w:left="567" w:hanging="567"/>
        <w:jc w:val="both"/>
        <w:rPr>
          <w:rFonts w:ascii="Trebuchet MS" w:hAnsi="Trebuchet MS" w:cs="Arial"/>
          <w:lang w:val="ro-RO"/>
        </w:rPr>
      </w:pPr>
      <w:r w:rsidRPr="006B291C">
        <w:rPr>
          <w:rFonts w:ascii="Trebuchet MS" w:hAnsi="Trebuchet MS" w:cs="Arial"/>
          <w:lang w:val="ro-RO"/>
        </w:rPr>
        <w:lastRenderedPageBreak/>
        <w:t>eliberează adeverințe care să ateste activitatea desfășurată de angajat, durata activității, vechimea în muncă și în specialitate, așa cum rezultă din registrul general de evidență a salariaților și din dosarul personal, precum și un extras din registru datat și certificat pentru conformitate;</w:t>
      </w:r>
    </w:p>
    <w:p w:rsidR="0097465B" w:rsidRPr="006B291C" w:rsidRDefault="0097465B">
      <w:pPr>
        <w:pStyle w:val="Listparagraf"/>
        <w:numPr>
          <w:ilvl w:val="0"/>
          <w:numId w:val="49"/>
        </w:numPr>
        <w:spacing w:after="120"/>
        <w:ind w:left="567" w:hanging="567"/>
        <w:jc w:val="both"/>
        <w:rPr>
          <w:rFonts w:ascii="Trebuchet MS" w:hAnsi="Trebuchet MS" w:cs="Arial"/>
          <w:bCs/>
          <w:lang w:val="ro-RO"/>
        </w:rPr>
      </w:pPr>
      <w:r w:rsidRPr="006B291C">
        <w:rPr>
          <w:rFonts w:ascii="Trebuchet MS" w:hAnsi="Trebuchet MS" w:cs="Arial"/>
          <w:lang w:val="ro-RO"/>
        </w:rPr>
        <w:t>eliberează adeverinţe la solicitarea cetăţenilor/foștilor angajaţi ai instituției, cu respectarea termenelor legale;</w:t>
      </w:r>
    </w:p>
    <w:p w:rsidR="0097465B" w:rsidRPr="006B291C" w:rsidRDefault="0097465B">
      <w:pPr>
        <w:pStyle w:val="Listparagraf"/>
        <w:numPr>
          <w:ilvl w:val="0"/>
          <w:numId w:val="49"/>
        </w:numPr>
        <w:spacing w:after="120"/>
        <w:ind w:left="567" w:hanging="567"/>
        <w:jc w:val="both"/>
        <w:rPr>
          <w:rFonts w:ascii="Trebuchet MS" w:hAnsi="Trebuchet MS" w:cs="Arial"/>
          <w:lang w:val="it-IT"/>
        </w:rPr>
      </w:pPr>
      <w:r w:rsidRPr="006B291C">
        <w:rPr>
          <w:rFonts w:ascii="Trebuchet MS" w:hAnsi="Trebuchet MS" w:cs="Arial"/>
          <w:lang w:val="it-IT"/>
        </w:rPr>
        <w:t>eliberează documente existente la dosarul personal/profesional, certificată pentru conformitate cu originalul, la solicitarea scrisă a salariatului;</w:t>
      </w:r>
    </w:p>
    <w:p w:rsidR="0097465B" w:rsidRPr="006B291C" w:rsidRDefault="0097465B">
      <w:pPr>
        <w:pStyle w:val="Listparagraf"/>
        <w:numPr>
          <w:ilvl w:val="0"/>
          <w:numId w:val="49"/>
        </w:numPr>
        <w:spacing w:after="120"/>
        <w:ind w:left="567" w:hanging="567"/>
        <w:jc w:val="both"/>
        <w:rPr>
          <w:rFonts w:ascii="Trebuchet MS" w:hAnsi="Trebuchet MS" w:cs="Arial"/>
          <w:lang w:val="it-IT"/>
        </w:rPr>
      </w:pPr>
      <w:r w:rsidRPr="006B291C">
        <w:rPr>
          <w:rFonts w:ascii="Trebuchet MS" w:hAnsi="Trebuchet MS" w:cs="Arial"/>
          <w:lang w:val="it-IT"/>
        </w:rPr>
        <w:t xml:space="preserve">întocmeşte, gestionează şi răspunde de dosarele profesionale ale funcţionarilor publici precum şi dosarele personale ale personalului contractual din cadrul direcției, conform prevederilor legale. </w:t>
      </w:r>
      <w:r w:rsidRPr="006B291C">
        <w:rPr>
          <w:rFonts w:ascii="Trebuchet MS" w:hAnsi="Trebuchet MS" w:cs="Arial"/>
          <w:lang w:val="es-ES"/>
        </w:rPr>
        <w:t>Se asigură de existenţa la dosar a tuturor documentelor prevăzute de lege;</w:t>
      </w:r>
    </w:p>
    <w:p w:rsidR="0097465B" w:rsidRPr="006B291C" w:rsidRDefault="0097465B">
      <w:pPr>
        <w:pStyle w:val="Listparagraf"/>
        <w:numPr>
          <w:ilvl w:val="0"/>
          <w:numId w:val="49"/>
        </w:numPr>
        <w:spacing w:after="120"/>
        <w:ind w:left="567" w:hanging="567"/>
        <w:jc w:val="both"/>
        <w:rPr>
          <w:rFonts w:ascii="Trebuchet MS" w:hAnsi="Trebuchet MS" w:cs="Arial"/>
          <w:lang w:val="it-IT"/>
        </w:rPr>
      </w:pPr>
      <w:r w:rsidRPr="006B291C">
        <w:rPr>
          <w:rFonts w:ascii="Trebuchet MS" w:hAnsi="Trebuchet MS" w:cs="Arial"/>
          <w:lang w:val="it-IT"/>
        </w:rPr>
        <w:t>actualizează lunar baza de date privind vechimea în muncă a salariaților din cadrul DGASPC Mureș și întocmește dispoziții, după caz, privind avansarea în gradații, conform tranșelor de vechime, prevăzute de legislația în vigoare;</w:t>
      </w:r>
    </w:p>
    <w:p w:rsidR="0097465B" w:rsidRPr="006B291C" w:rsidRDefault="0097465B">
      <w:pPr>
        <w:pStyle w:val="Listparagraf"/>
        <w:numPr>
          <w:ilvl w:val="0"/>
          <w:numId w:val="49"/>
        </w:numPr>
        <w:spacing w:after="120"/>
        <w:ind w:left="567" w:hanging="567"/>
        <w:jc w:val="both"/>
        <w:rPr>
          <w:rFonts w:ascii="Trebuchet MS" w:hAnsi="Trebuchet MS" w:cs="Arial"/>
          <w:bCs/>
          <w:lang w:val="pt-BR"/>
        </w:rPr>
      </w:pPr>
      <w:r w:rsidRPr="006B291C">
        <w:rPr>
          <w:rFonts w:ascii="Trebuchet MS" w:hAnsi="Trebuchet MS" w:cs="Arial"/>
          <w:lang w:val="pt-BR"/>
        </w:rPr>
        <w:t>oferă consultanţă în probleme de personal</w:t>
      </w:r>
      <w:r w:rsidRPr="006B291C">
        <w:rPr>
          <w:rFonts w:ascii="Trebuchet MS" w:hAnsi="Trebuchet MS" w:cs="Arial"/>
          <w:bCs/>
          <w:lang w:val="pt-BR"/>
        </w:rPr>
        <w:t>;</w:t>
      </w:r>
    </w:p>
    <w:p w:rsidR="00370B7A" w:rsidRPr="006B291C" w:rsidRDefault="00370B7A">
      <w:pPr>
        <w:pStyle w:val="Listparagraf"/>
        <w:numPr>
          <w:ilvl w:val="0"/>
          <w:numId w:val="49"/>
        </w:numPr>
        <w:spacing w:after="120"/>
        <w:ind w:left="567" w:hanging="567"/>
        <w:jc w:val="both"/>
        <w:rPr>
          <w:rFonts w:ascii="Trebuchet MS" w:hAnsi="Trebuchet MS" w:cs="Arial"/>
          <w:bCs/>
          <w:lang w:val="pt-BR"/>
        </w:rPr>
      </w:pPr>
      <w:r w:rsidRPr="006B291C">
        <w:rPr>
          <w:rFonts w:ascii="Trebuchet MS" w:hAnsi="Trebuchet MS"/>
          <w:lang w:val="pt-BR"/>
        </w:rPr>
        <w:t>constituie şi administrează baza de date privind evidenţa funcţiilor publice şi a funcţionarilor publici din cadrul aparatului propriu şi transmite Agenţiei Naţionale a Funcţionarilor Publici actele administrative pentru gestionarea bazei de date a funcţionarilor publici;</w:t>
      </w:r>
    </w:p>
    <w:p w:rsidR="009C46E1" w:rsidRPr="006B291C" w:rsidRDefault="001D04DE">
      <w:pPr>
        <w:pStyle w:val="Listparagraf"/>
        <w:widowControl w:val="0"/>
        <w:numPr>
          <w:ilvl w:val="0"/>
          <w:numId w:val="49"/>
        </w:numPr>
        <w:autoSpaceDE w:val="0"/>
        <w:autoSpaceDN w:val="0"/>
        <w:adjustRightInd w:val="0"/>
        <w:spacing w:after="120"/>
        <w:ind w:left="567" w:hanging="567"/>
        <w:jc w:val="both"/>
        <w:rPr>
          <w:rFonts w:ascii="Trebuchet MS" w:hAnsi="Trebuchet MS" w:cs="Arial"/>
          <w:lang w:val="ro-RO"/>
        </w:rPr>
      </w:pPr>
      <w:r w:rsidRPr="006B291C">
        <w:rPr>
          <w:rFonts w:ascii="Trebuchet MS" w:hAnsi="Trebuchet MS" w:cs="Courier New"/>
          <w:lang w:val="es-ES"/>
        </w:rPr>
        <w:t>primesc şi înregistrează declaraţiile de avere şi declaraţiile de interese prin intermediul e-DAI, cu respectarea legislaţiei privind protecţia persoanelor fizice în ceea ce priveşte prelucrarea datelor cu caracter personal, şi eliberează la depunere o dovadă de primire;</w:t>
      </w:r>
    </w:p>
    <w:p w:rsidR="009C46E1" w:rsidRPr="006B291C" w:rsidRDefault="001D04DE">
      <w:pPr>
        <w:pStyle w:val="Listparagraf"/>
        <w:widowControl w:val="0"/>
        <w:numPr>
          <w:ilvl w:val="0"/>
          <w:numId w:val="49"/>
        </w:numPr>
        <w:autoSpaceDE w:val="0"/>
        <w:autoSpaceDN w:val="0"/>
        <w:adjustRightInd w:val="0"/>
        <w:spacing w:after="120"/>
        <w:ind w:left="567" w:hanging="567"/>
        <w:jc w:val="both"/>
        <w:rPr>
          <w:rFonts w:ascii="Trebuchet MS" w:hAnsi="Trebuchet MS" w:cs="Arial"/>
          <w:lang w:val="ro-RO"/>
        </w:rPr>
      </w:pPr>
      <w:r w:rsidRPr="006B291C">
        <w:rPr>
          <w:rFonts w:ascii="Trebuchet MS" w:hAnsi="Trebuchet MS" w:cs="Courier New"/>
          <w:lang w:val="it-IT"/>
        </w:rPr>
        <w:t>îndeplinescformalităţile de înregistrareîn e-DAI a persoanelor;</w:t>
      </w:r>
    </w:p>
    <w:p w:rsidR="009C46E1" w:rsidRPr="006B291C" w:rsidRDefault="001D04DE">
      <w:pPr>
        <w:pStyle w:val="Listparagraf"/>
        <w:widowControl w:val="0"/>
        <w:numPr>
          <w:ilvl w:val="0"/>
          <w:numId w:val="49"/>
        </w:numPr>
        <w:autoSpaceDE w:val="0"/>
        <w:autoSpaceDN w:val="0"/>
        <w:adjustRightInd w:val="0"/>
        <w:spacing w:after="120"/>
        <w:ind w:left="567" w:hanging="567"/>
        <w:jc w:val="both"/>
        <w:rPr>
          <w:rFonts w:ascii="Trebuchet MS" w:hAnsi="Trebuchet MS" w:cs="Arial"/>
          <w:lang w:val="ro-RO"/>
        </w:rPr>
      </w:pPr>
      <w:r w:rsidRPr="006B291C">
        <w:rPr>
          <w:rFonts w:ascii="Trebuchet MS" w:hAnsi="Trebuchet MS" w:cs="Courier New"/>
          <w:lang w:val="es-ES"/>
        </w:rPr>
        <w:t xml:space="preserve">verifică evidenţierea declaraţiilor de avere şi a declaraţiilor de interese în registre speciale, cu caracter public, accesibile prin e-DAI, denumite Registrul declaraţiilor de avere şi Registrul declaraţiilor de interese, ale căror modele au fost </w:t>
      </w:r>
      <w:r w:rsidR="009C46E1" w:rsidRPr="006B291C">
        <w:rPr>
          <w:rFonts w:ascii="Trebuchet MS" w:hAnsi="Trebuchet MS" w:cs="Courier New"/>
          <w:lang w:val="es-ES"/>
        </w:rPr>
        <w:t>conform legislației în vigoare,</w:t>
      </w:r>
      <w:r w:rsidRPr="006B291C">
        <w:rPr>
          <w:rFonts w:ascii="Trebuchet MS" w:hAnsi="Trebuchet MS" w:cs="Courier New"/>
          <w:lang w:val="es-ES"/>
        </w:rPr>
        <w:t xml:space="preserve"> privind stabilirea modelelor Registrului declaraţiilor de avere şi Registrului declaraţiilor de interese;</w:t>
      </w:r>
    </w:p>
    <w:p w:rsidR="009C46E1" w:rsidRPr="006B291C" w:rsidRDefault="001D04DE">
      <w:pPr>
        <w:pStyle w:val="Listparagraf"/>
        <w:widowControl w:val="0"/>
        <w:numPr>
          <w:ilvl w:val="0"/>
          <w:numId w:val="49"/>
        </w:numPr>
        <w:autoSpaceDE w:val="0"/>
        <w:autoSpaceDN w:val="0"/>
        <w:adjustRightInd w:val="0"/>
        <w:spacing w:after="120"/>
        <w:ind w:left="567" w:hanging="567"/>
        <w:jc w:val="both"/>
        <w:rPr>
          <w:rFonts w:ascii="Trebuchet MS" w:hAnsi="Trebuchet MS" w:cs="Arial"/>
          <w:lang w:val="ro-RO"/>
        </w:rPr>
      </w:pPr>
      <w:r w:rsidRPr="006B291C">
        <w:rPr>
          <w:rFonts w:ascii="Trebuchet MS" w:hAnsi="Trebuchet MS" w:cs="Courier New"/>
          <w:lang w:val="es-ES"/>
        </w:rPr>
        <w:t xml:space="preserve">asigură afişarea şi menţinerea declaraţiilor de avere şi ale declaraţiilor de interese, pe pagina de internet a instituţiei, în termen de cel mult 30 de zile de la primire, prin anonimizarea adresei imobilelor declarate, cu excepţia localităţii unde sunt situate, adresei instituţiei care administrează activele financiare, a codului numeric personal, precum şi a semnăturii olografe. </w:t>
      </w:r>
    </w:p>
    <w:p w:rsidR="009C46E1" w:rsidRPr="006B291C" w:rsidRDefault="001D04DE">
      <w:pPr>
        <w:pStyle w:val="Listparagraf"/>
        <w:widowControl w:val="0"/>
        <w:numPr>
          <w:ilvl w:val="0"/>
          <w:numId w:val="49"/>
        </w:numPr>
        <w:autoSpaceDE w:val="0"/>
        <w:autoSpaceDN w:val="0"/>
        <w:adjustRightInd w:val="0"/>
        <w:spacing w:after="120"/>
        <w:ind w:left="567" w:hanging="567"/>
        <w:jc w:val="both"/>
        <w:rPr>
          <w:rFonts w:ascii="Trebuchet MS" w:hAnsi="Trebuchet MS" w:cs="Arial"/>
          <w:lang w:val="ro-RO"/>
        </w:rPr>
      </w:pPr>
      <w:r w:rsidRPr="006B291C">
        <w:rPr>
          <w:rFonts w:ascii="Trebuchet MS" w:hAnsi="Trebuchet MS" w:cs="Courier New"/>
          <w:lang w:val="es-ES"/>
        </w:rPr>
        <w:t>trimit Agenţiei declaraţiile de avere şi declaraţiile de interese prin e-DAI, în termen de cel mult 10 zile de la primirea acestora;</w:t>
      </w:r>
    </w:p>
    <w:p w:rsidR="009C46E1" w:rsidRPr="006B291C" w:rsidRDefault="001D04DE">
      <w:pPr>
        <w:pStyle w:val="Listparagraf"/>
        <w:widowControl w:val="0"/>
        <w:numPr>
          <w:ilvl w:val="0"/>
          <w:numId w:val="49"/>
        </w:numPr>
        <w:autoSpaceDE w:val="0"/>
        <w:autoSpaceDN w:val="0"/>
        <w:adjustRightInd w:val="0"/>
        <w:spacing w:after="120"/>
        <w:ind w:left="567" w:hanging="567"/>
        <w:jc w:val="both"/>
        <w:rPr>
          <w:rFonts w:ascii="Trebuchet MS" w:hAnsi="Trebuchet MS" w:cs="Arial"/>
          <w:lang w:val="ro-RO"/>
        </w:rPr>
      </w:pPr>
      <w:r w:rsidRPr="006B291C">
        <w:rPr>
          <w:rFonts w:ascii="Trebuchet MS" w:hAnsi="Trebuchet MS" w:cs="Courier New"/>
          <w:lang w:val="es-ES"/>
        </w:rPr>
        <w:t>generează prin intermediul e-DAI, după expirarea termenului de depunere, o listă cu persoanele care nu au depus declaraţiile de avere şi declaraţiile de interese în acest termen şi informează de îndată aceste persoane, solicitându-le un punct de vedere în termen de 10 zile lucrătoare;</w:t>
      </w:r>
    </w:p>
    <w:p w:rsidR="009C46E1" w:rsidRPr="006B291C" w:rsidRDefault="001D04DE">
      <w:pPr>
        <w:pStyle w:val="Listparagraf"/>
        <w:widowControl w:val="0"/>
        <w:numPr>
          <w:ilvl w:val="0"/>
          <w:numId w:val="49"/>
        </w:numPr>
        <w:autoSpaceDE w:val="0"/>
        <w:autoSpaceDN w:val="0"/>
        <w:adjustRightInd w:val="0"/>
        <w:spacing w:after="120"/>
        <w:ind w:left="567" w:hanging="567"/>
        <w:jc w:val="both"/>
        <w:rPr>
          <w:rFonts w:ascii="Trebuchet MS" w:hAnsi="Trebuchet MS" w:cs="Arial"/>
          <w:lang w:val="ro-RO"/>
        </w:rPr>
      </w:pPr>
      <w:r w:rsidRPr="006B291C">
        <w:rPr>
          <w:rFonts w:ascii="Trebuchet MS" w:hAnsi="Trebuchet MS" w:cs="Courier New"/>
          <w:lang w:val="es-ES"/>
        </w:rPr>
        <w:t>acordă consultanţă referitor la conţinutul şi aplicarea prevederilor legale privind completarea şi depunerea declaraţiilor de avere şi a declaraţiilor de interese persoanelor care au obligaţiadepunerii acestora.</w:t>
      </w:r>
    </w:p>
    <w:p w:rsidR="0097465B" w:rsidRPr="006B291C" w:rsidRDefault="0097465B">
      <w:pPr>
        <w:pStyle w:val="Listparagraf"/>
        <w:widowControl w:val="0"/>
        <w:numPr>
          <w:ilvl w:val="0"/>
          <w:numId w:val="49"/>
        </w:numPr>
        <w:autoSpaceDE w:val="0"/>
        <w:autoSpaceDN w:val="0"/>
        <w:adjustRightInd w:val="0"/>
        <w:spacing w:after="120"/>
        <w:ind w:left="567" w:hanging="567"/>
        <w:jc w:val="both"/>
        <w:rPr>
          <w:rFonts w:ascii="Trebuchet MS" w:hAnsi="Trebuchet MS" w:cs="Arial"/>
          <w:lang w:val="ro-RO"/>
        </w:rPr>
      </w:pPr>
      <w:r w:rsidRPr="006B291C">
        <w:rPr>
          <w:rFonts w:ascii="Trebuchet MS" w:hAnsi="Trebuchet MS" w:cs="Arial"/>
          <w:lang w:val="ro-RO"/>
        </w:rPr>
        <w:t>întocmeşte dosarele de pensionare pentru personalul din cadrul direcţiei (limita de vârsta, anticipata, anticipata parţială, urmaş, invaliditate);</w:t>
      </w:r>
    </w:p>
    <w:p w:rsidR="0097465B" w:rsidRPr="006B291C" w:rsidRDefault="0097465B">
      <w:pPr>
        <w:pStyle w:val="Listparagraf"/>
        <w:widowControl w:val="0"/>
        <w:numPr>
          <w:ilvl w:val="0"/>
          <w:numId w:val="49"/>
        </w:numPr>
        <w:autoSpaceDE w:val="0"/>
        <w:autoSpaceDN w:val="0"/>
        <w:adjustRightInd w:val="0"/>
        <w:spacing w:after="120"/>
        <w:ind w:left="567" w:hanging="567"/>
        <w:jc w:val="both"/>
        <w:rPr>
          <w:rFonts w:ascii="Trebuchet MS" w:hAnsi="Trebuchet MS" w:cs="Arial"/>
          <w:lang w:val="ro-RO"/>
        </w:rPr>
      </w:pPr>
      <w:r w:rsidRPr="006B291C">
        <w:rPr>
          <w:rFonts w:ascii="Trebuchet MS" w:hAnsi="Trebuchet MS" w:cs="Arial"/>
          <w:lang w:val="ro-RO"/>
        </w:rPr>
        <w:t>întocmeşte rapoarte statistice privind activitatea de salarizare şi de personal;</w:t>
      </w:r>
    </w:p>
    <w:p w:rsidR="0097465B" w:rsidRPr="006B291C" w:rsidRDefault="0097465B">
      <w:pPr>
        <w:pStyle w:val="Listparagraf"/>
        <w:widowControl w:val="0"/>
        <w:numPr>
          <w:ilvl w:val="0"/>
          <w:numId w:val="49"/>
        </w:numPr>
        <w:autoSpaceDE w:val="0"/>
        <w:autoSpaceDN w:val="0"/>
        <w:adjustRightInd w:val="0"/>
        <w:spacing w:after="120"/>
        <w:ind w:left="567" w:hanging="567"/>
        <w:jc w:val="both"/>
        <w:rPr>
          <w:rFonts w:ascii="Trebuchet MS" w:hAnsi="Trebuchet MS" w:cs="Arial"/>
          <w:lang w:val="ro-RO"/>
        </w:rPr>
      </w:pPr>
      <w:r w:rsidRPr="006B291C">
        <w:rPr>
          <w:rFonts w:ascii="Trebuchet MS" w:hAnsi="Trebuchet MS" w:cs="Arial"/>
          <w:lang w:val="ro-RO"/>
        </w:rPr>
        <w:t>centralizează unele situaţii, întocmeşteşi redactează rapoarte şi comunicări periodice, solicitate de instituţii colaboratoare, sau autoritatea centrală;</w:t>
      </w:r>
    </w:p>
    <w:p w:rsidR="0097465B" w:rsidRPr="006B291C" w:rsidRDefault="0097465B">
      <w:pPr>
        <w:pStyle w:val="Listparagraf"/>
        <w:numPr>
          <w:ilvl w:val="0"/>
          <w:numId w:val="49"/>
        </w:numPr>
        <w:spacing w:after="120"/>
        <w:ind w:left="567" w:hanging="567"/>
        <w:jc w:val="both"/>
        <w:rPr>
          <w:rStyle w:val="Robust"/>
          <w:rFonts w:ascii="Trebuchet MS" w:hAnsi="Trebuchet MS" w:cs="Arial"/>
          <w:b w:val="0"/>
          <w:lang w:val="it-IT"/>
        </w:rPr>
      </w:pPr>
      <w:r w:rsidRPr="006B291C">
        <w:rPr>
          <w:rStyle w:val="Robust"/>
          <w:rFonts w:ascii="Trebuchet MS" w:hAnsi="Trebuchet MS" w:cs="Arial"/>
          <w:b w:val="0"/>
          <w:lang w:val="it-IT"/>
        </w:rPr>
        <w:lastRenderedPageBreak/>
        <w:t>se actualizeaza permanent, studiază și aplică legislatia muncii în vigoare, precum și legislația referitoare la funcționarii publici;</w:t>
      </w:r>
    </w:p>
    <w:p w:rsidR="0097465B" w:rsidRPr="006B291C" w:rsidRDefault="0097465B">
      <w:pPr>
        <w:pStyle w:val="Listparagraf"/>
        <w:numPr>
          <w:ilvl w:val="0"/>
          <w:numId w:val="49"/>
        </w:numPr>
        <w:spacing w:after="120"/>
        <w:ind w:left="567" w:hanging="567"/>
        <w:jc w:val="both"/>
        <w:rPr>
          <w:rStyle w:val="Robust"/>
          <w:rFonts w:ascii="Trebuchet MS" w:hAnsi="Trebuchet MS" w:cs="Arial"/>
          <w:b w:val="0"/>
          <w:bCs w:val="0"/>
          <w:lang w:val="it-IT"/>
        </w:rPr>
      </w:pPr>
      <w:r w:rsidRPr="006B291C">
        <w:rPr>
          <w:rStyle w:val="Robust"/>
          <w:rFonts w:ascii="Trebuchet MS" w:hAnsi="Trebuchet MS" w:cs="Arial"/>
          <w:b w:val="0"/>
          <w:lang w:val="it-IT"/>
        </w:rPr>
        <w:t>participă la discutii în legatură cu aplicarea corectă a Codului muncii şi a legislaţiei în vigoare;</w:t>
      </w:r>
    </w:p>
    <w:p w:rsidR="0097465B" w:rsidRPr="006B291C" w:rsidRDefault="0097465B">
      <w:pPr>
        <w:pStyle w:val="Listparagraf"/>
        <w:numPr>
          <w:ilvl w:val="0"/>
          <w:numId w:val="49"/>
        </w:numPr>
        <w:spacing w:after="120"/>
        <w:ind w:left="567" w:hanging="567"/>
        <w:jc w:val="both"/>
        <w:rPr>
          <w:rFonts w:ascii="Trebuchet MS" w:hAnsi="Trebuchet MS" w:cs="Arial"/>
          <w:lang w:val="it-IT"/>
        </w:rPr>
      </w:pPr>
      <w:r w:rsidRPr="006B291C">
        <w:rPr>
          <w:rFonts w:ascii="Trebuchet MS" w:hAnsi="Trebuchet MS" w:cs="Arial"/>
          <w:lang w:val="it-IT"/>
        </w:rPr>
        <w:t>pune în aplicare şi execută legislaţia în domeniul salarizării personalului contractual şi al funcţionarilor publici;</w:t>
      </w:r>
    </w:p>
    <w:p w:rsidR="0097465B" w:rsidRPr="006B291C" w:rsidRDefault="0097465B">
      <w:pPr>
        <w:pStyle w:val="Listparagraf"/>
        <w:widowControl w:val="0"/>
        <w:numPr>
          <w:ilvl w:val="0"/>
          <w:numId w:val="49"/>
        </w:numPr>
        <w:autoSpaceDE w:val="0"/>
        <w:autoSpaceDN w:val="0"/>
        <w:adjustRightInd w:val="0"/>
        <w:spacing w:after="120"/>
        <w:ind w:left="567" w:hanging="567"/>
        <w:jc w:val="both"/>
        <w:rPr>
          <w:rFonts w:ascii="Trebuchet MS" w:hAnsi="Trebuchet MS" w:cs="Arial"/>
          <w:lang w:val="ro-RO"/>
        </w:rPr>
      </w:pPr>
      <w:r w:rsidRPr="006B291C">
        <w:rPr>
          <w:rFonts w:ascii="Trebuchet MS" w:hAnsi="Trebuchet MS" w:cs="Arial"/>
          <w:lang w:val="ro-RO"/>
        </w:rPr>
        <w:t>executa şi alte lucrări încredinţate de directorul general şi conducerea D.G.A.S.P.C Mureş sau de către Consiliul JudeţeanMureş;</w:t>
      </w:r>
    </w:p>
    <w:p w:rsidR="0097465B" w:rsidRPr="006B291C" w:rsidRDefault="0097465B" w:rsidP="00614DC3">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Art.</w:t>
      </w:r>
      <w:r w:rsidR="00614DC3" w:rsidRPr="006B291C">
        <w:rPr>
          <w:rFonts w:ascii="Trebuchet MS" w:hAnsi="Trebuchet MS" w:cs="Arial"/>
          <w:bCs/>
          <w:sz w:val="22"/>
          <w:szCs w:val="22"/>
          <w:lang w:val="ro-RO"/>
        </w:rPr>
        <w:t>39</w:t>
      </w:r>
      <w:r w:rsidRPr="006B291C">
        <w:rPr>
          <w:rFonts w:ascii="Trebuchet MS" w:hAnsi="Trebuchet MS" w:cs="Arial"/>
          <w:sz w:val="22"/>
          <w:szCs w:val="22"/>
          <w:lang w:val="ro-RO"/>
        </w:rPr>
        <w:t>Relaţiilefuncţionale ale Biroului Resurse Umane sunt următoarele:</w:t>
      </w:r>
    </w:p>
    <w:p w:rsidR="0097465B" w:rsidRPr="006B291C" w:rsidRDefault="0097465B">
      <w:pPr>
        <w:pStyle w:val="Listparagraf"/>
        <w:widowControl w:val="0"/>
        <w:numPr>
          <w:ilvl w:val="0"/>
          <w:numId w:val="48"/>
        </w:numPr>
        <w:autoSpaceDE w:val="0"/>
        <w:autoSpaceDN w:val="0"/>
        <w:adjustRightInd w:val="0"/>
        <w:spacing w:after="120"/>
        <w:ind w:left="426" w:hanging="66"/>
        <w:jc w:val="both"/>
        <w:rPr>
          <w:rFonts w:ascii="Trebuchet MS" w:hAnsi="Trebuchet MS" w:cs="Arial"/>
          <w:lang w:val="ro-RO"/>
        </w:rPr>
      </w:pPr>
      <w:r w:rsidRPr="006B291C">
        <w:rPr>
          <w:rFonts w:ascii="Trebuchet MS" w:hAnsi="Trebuchet MS" w:cs="Arial"/>
          <w:lang w:val="ro-RO"/>
        </w:rPr>
        <w:t>se subordonează Directorului General al Direcţiei Generale de Asistenţă Socială şiProtecţia Copilului,</w:t>
      </w:r>
    </w:p>
    <w:p w:rsidR="0097465B" w:rsidRPr="006B291C" w:rsidRDefault="0097465B">
      <w:pPr>
        <w:pStyle w:val="Listparagraf"/>
        <w:widowControl w:val="0"/>
        <w:numPr>
          <w:ilvl w:val="0"/>
          <w:numId w:val="48"/>
        </w:numPr>
        <w:autoSpaceDE w:val="0"/>
        <w:autoSpaceDN w:val="0"/>
        <w:adjustRightInd w:val="0"/>
        <w:spacing w:after="120"/>
        <w:ind w:left="426" w:hanging="66"/>
        <w:jc w:val="both"/>
        <w:rPr>
          <w:rFonts w:ascii="Trebuchet MS" w:hAnsi="Trebuchet MS" w:cs="Arial"/>
          <w:lang w:val="ro-RO"/>
        </w:rPr>
      </w:pPr>
      <w:r w:rsidRPr="006B291C">
        <w:rPr>
          <w:rFonts w:ascii="Trebuchet MS" w:hAnsi="Trebuchet MS" w:cs="Arial"/>
          <w:lang w:val="ro-RO"/>
        </w:rPr>
        <w:t xml:space="preserve">colaborează cu: - toate directiile/serviciile/compartimentele DGASPC Mureş; direcţiile de specialitate din cadrul Consiliului JudeţeanMureş; </w:t>
      </w:r>
    </w:p>
    <w:p w:rsidR="0097465B" w:rsidRPr="006B291C" w:rsidRDefault="00614DC3" w:rsidP="00614DC3">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Art.40</w:t>
      </w:r>
      <w:r w:rsidR="0097465B" w:rsidRPr="006B291C">
        <w:rPr>
          <w:rFonts w:ascii="Trebuchet MS" w:hAnsi="Trebuchet MS" w:cs="Arial"/>
          <w:sz w:val="22"/>
          <w:szCs w:val="22"/>
          <w:lang w:val="ro-RO"/>
        </w:rPr>
        <w:t xml:space="preserve">Coordonarea, îndrumarea şi controlul activităţilor curente ale </w:t>
      </w:r>
      <w:r w:rsidR="003836FA" w:rsidRPr="006B291C">
        <w:rPr>
          <w:rFonts w:ascii="Trebuchet MS" w:hAnsi="Trebuchet MS" w:cs="Arial"/>
          <w:sz w:val="22"/>
          <w:szCs w:val="22"/>
          <w:lang w:val="ro-RO"/>
        </w:rPr>
        <w:t>serviciului</w:t>
      </w:r>
      <w:r w:rsidR="0097465B" w:rsidRPr="006B291C">
        <w:rPr>
          <w:rFonts w:ascii="Trebuchet MS" w:hAnsi="Trebuchet MS" w:cs="Arial"/>
          <w:sz w:val="22"/>
          <w:szCs w:val="22"/>
          <w:lang w:val="ro-RO"/>
        </w:rPr>
        <w:t xml:space="preserve"> sunt asigurate de către un şef</w:t>
      </w:r>
      <w:r w:rsidR="003836FA" w:rsidRPr="006B291C">
        <w:rPr>
          <w:rFonts w:ascii="Trebuchet MS" w:hAnsi="Trebuchet MS" w:cs="Arial"/>
          <w:sz w:val="22"/>
          <w:szCs w:val="22"/>
          <w:lang w:val="ro-RO"/>
        </w:rPr>
        <w:t>serviciu</w:t>
      </w:r>
      <w:r w:rsidR="0097465B" w:rsidRPr="006B291C">
        <w:rPr>
          <w:rFonts w:ascii="Trebuchet MS" w:hAnsi="Trebuchet MS" w:cs="Arial"/>
          <w:sz w:val="22"/>
          <w:szCs w:val="22"/>
          <w:lang w:val="ro-RO"/>
        </w:rPr>
        <w:t>, acesta asigură legătura operativă cu conducerea Direcţiei, informând asupra stadiului şi modului de rezolvare a atribuţiilor ce revin biroului.</w:t>
      </w:r>
    </w:p>
    <w:p w:rsidR="003836FA" w:rsidRPr="006B291C" w:rsidRDefault="003836FA" w:rsidP="003836FA">
      <w:pPr>
        <w:pStyle w:val="Listparagraf"/>
        <w:spacing w:after="120"/>
        <w:ind w:left="0"/>
        <w:jc w:val="both"/>
        <w:rPr>
          <w:rFonts w:ascii="Trebuchet MS" w:eastAsiaTheme="minorHAnsi" w:hAnsi="Trebuchet MS" w:cstheme="minorBidi"/>
          <w:lang w:val="ro-RO"/>
        </w:rPr>
      </w:pPr>
      <w:r w:rsidRPr="006B291C">
        <w:rPr>
          <w:rFonts w:ascii="Trebuchet MS" w:hAnsi="Trebuchet MS" w:cs="Arial"/>
          <w:shd w:val="clear" w:color="auto" w:fill="FFFFFF"/>
          <w:lang w:val="ro-RO"/>
        </w:rPr>
        <w:t>Șeful de serviciu 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6B291C">
        <w:rPr>
          <w:rFonts w:ascii="Trebuchet MS" w:hAnsi="Trebuchet MS"/>
          <w:lang w:val="ro-RO"/>
        </w:rPr>
        <w:t>.</w:t>
      </w:r>
    </w:p>
    <w:p w:rsidR="0097465B" w:rsidRPr="006B291C" w:rsidRDefault="0097465B" w:rsidP="00614DC3">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 xml:space="preserve">În situaţia în care şeful de </w:t>
      </w:r>
      <w:r w:rsidR="003836FA" w:rsidRPr="006B291C">
        <w:rPr>
          <w:rFonts w:ascii="Trebuchet MS" w:hAnsi="Trebuchet MS" w:cs="Arial"/>
          <w:sz w:val="22"/>
          <w:szCs w:val="22"/>
          <w:lang w:val="ro-RO"/>
        </w:rPr>
        <w:t>serviciu</w:t>
      </w:r>
      <w:r w:rsidRPr="006B291C">
        <w:rPr>
          <w:rFonts w:ascii="Trebuchet MS" w:hAnsi="Trebuchet MS" w:cs="Arial"/>
          <w:sz w:val="22"/>
          <w:szCs w:val="22"/>
          <w:lang w:val="ro-RO"/>
        </w:rPr>
        <w:t xml:space="preserve"> este temporar indisponibil atribuţiile acestuia sunt preluate de către un alt funcţionar public din structura </w:t>
      </w:r>
      <w:r w:rsidR="003836FA" w:rsidRPr="006B291C">
        <w:rPr>
          <w:rFonts w:ascii="Trebuchet MS" w:hAnsi="Trebuchet MS" w:cs="Arial"/>
          <w:sz w:val="22"/>
          <w:szCs w:val="22"/>
          <w:lang w:val="ro-RO"/>
        </w:rPr>
        <w:t>serviciului</w:t>
      </w:r>
      <w:r w:rsidRPr="006B291C">
        <w:rPr>
          <w:rFonts w:ascii="Trebuchet MS" w:hAnsi="Trebuchet MS" w:cs="Arial"/>
          <w:sz w:val="22"/>
          <w:szCs w:val="22"/>
          <w:lang w:val="ro-RO"/>
        </w:rPr>
        <w:t xml:space="preserve">, anume desemnat în acest sens. </w:t>
      </w:r>
    </w:p>
    <w:p w:rsidR="0097465B" w:rsidRPr="006B291C"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p>
    <w:p w:rsidR="0097465B" w:rsidRPr="006B291C"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r w:rsidRPr="006B291C">
        <w:rPr>
          <w:rFonts w:ascii="Trebuchet MS" w:hAnsi="Trebuchet MS" w:cs="Arial"/>
          <w:b/>
          <w:bCs/>
          <w:sz w:val="22"/>
          <w:szCs w:val="22"/>
          <w:lang w:val="ro-RO"/>
        </w:rPr>
        <w:t>2.4. COMPARTIMENTUL AUDIT PUBLIC INTERN</w:t>
      </w:r>
    </w:p>
    <w:p w:rsidR="0097465B" w:rsidRPr="006B291C"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p>
    <w:p w:rsidR="0097465B" w:rsidRPr="006B291C" w:rsidRDefault="00614DC3" w:rsidP="00614DC3">
      <w:pPr>
        <w:widowControl w:val="0"/>
        <w:autoSpaceDE w:val="0"/>
        <w:autoSpaceDN w:val="0"/>
        <w:adjustRightInd w:val="0"/>
        <w:spacing w:after="120"/>
        <w:jc w:val="both"/>
        <w:rPr>
          <w:rFonts w:ascii="Trebuchet MS" w:hAnsi="Trebuchet MS" w:cs="Arial"/>
          <w:sz w:val="22"/>
          <w:szCs w:val="22"/>
          <w:lang w:val="ro-RO"/>
        </w:rPr>
      </w:pPr>
      <w:r w:rsidRPr="006B291C">
        <w:rPr>
          <w:rFonts w:ascii="Trebuchet MS" w:hAnsi="Trebuchet MS" w:cs="Arial"/>
          <w:sz w:val="22"/>
          <w:szCs w:val="22"/>
          <w:lang w:val="ro-RO"/>
        </w:rPr>
        <w:t>Art.41</w:t>
      </w:r>
      <w:r w:rsidR="0097465B" w:rsidRPr="006B291C">
        <w:rPr>
          <w:rFonts w:ascii="Trebuchet MS" w:hAnsi="Trebuchet MS" w:cs="Arial"/>
          <w:sz w:val="22"/>
          <w:szCs w:val="22"/>
          <w:lang w:val="ro-RO"/>
        </w:rPr>
        <w:t xml:space="preserve"> În exercitarea atribuţiilor Compartimentul Audit Public Intern, are urmatoareleatribuţii:</w:t>
      </w:r>
    </w:p>
    <w:p w:rsidR="0097465B" w:rsidRPr="006B291C" w:rsidRDefault="0097465B">
      <w:pPr>
        <w:widowControl w:val="0"/>
        <w:numPr>
          <w:ilvl w:val="0"/>
          <w:numId w:val="28"/>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elaborează norme metodologice proprii, specifice activităţii de audit din cadrul direcţiei cu avizul Consiliului JudeţeanMureş;</w:t>
      </w:r>
    </w:p>
    <w:p w:rsidR="0097465B" w:rsidRPr="006B291C" w:rsidRDefault="0097465B">
      <w:pPr>
        <w:widowControl w:val="0"/>
        <w:numPr>
          <w:ilvl w:val="0"/>
          <w:numId w:val="28"/>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elaborează proiectul planului anual de audit public intern şi îl supune aprobării directorului general,</w:t>
      </w:r>
    </w:p>
    <w:p w:rsidR="0097465B" w:rsidRPr="006B291C" w:rsidRDefault="0097465B">
      <w:pPr>
        <w:widowControl w:val="0"/>
        <w:numPr>
          <w:ilvl w:val="0"/>
          <w:numId w:val="28"/>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efectuează activităţi de audit public intern in conformitate cu planul anual de audit aprobat, pentru a evalua dacă sistemele de management şi control ale direcţiei sunt transparente şi sunt conforme cu normele de legalitate, regularitate, economicitate, eficienţăşi eficacitate;</w:t>
      </w:r>
    </w:p>
    <w:p w:rsidR="0097465B" w:rsidRPr="006B291C" w:rsidRDefault="0097465B">
      <w:pPr>
        <w:widowControl w:val="0"/>
        <w:numPr>
          <w:ilvl w:val="0"/>
          <w:numId w:val="28"/>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efectuează activităţi de consiliere in cadrul DGASPC Mureş, cuprinse in planul anual de audit ,</w:t>
      </w:r>
    </w:p>
    <w:p w:rsidR="0097465B" w:rsidRPr="006B291C" w:rsidRDefault="0097465B">
      <w:pPr>
        <w:widowControl w:val="0"/>
        <w:numPr>
          <w:ilvl w:val="0"/>
          <w:numId w:val="28"/>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efectuează şi misiuni de audit care nu au fost incluse in planul de audit aprobat, respectiv la cererea directorului general,</w:t>
      </w:r>
    </w:p>
    <w:p w:rsidR="0097465B" w:rsidRPr="006B291C" w:rsidRDefault="0097465B">
      <w:pPr>
        <w:widowControl w:val="0"/>
        <w:numPr>
          <w:ilvl w:val="0"/>
          <w:numId w:val="28"/>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urmăreşte modul de implementare a recomandărilor formulate in urma misiunilor de audit intern şi notifica Biroului Audit Public al Consiliului JudeţeanMureş, recomandările neimplementate,</w:t>
      </w:r>
    </w:p>
    <w:p w:rsidR="0097465B" w:rsidRPr="006B291C" w:rsidRDefault="0097465B">
      <w:pPr>
        <w:widowControl w:val="0"/>
        <w:numPr>
          <w:ilvl w:val="0"/>
          <w:numId w:val="28"/>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informează Consiliul JudeţeanMureş despre recomandările neînsuşite de directorul general, precum şi despre consecinţele sale;</w:t>
      </w:r>
    </w:p>
    <w:p w:rsidR="0097465B" w:rsidRPr="006B291C" w:rsidRDefault="0097465B">
      <w:pPr>
        <w:widowControl w:val="0"/>
        <w:numPr>
          <w:ilvl w:val="0"/>
          <w:numId w:val="28"/>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lastRenderedPageBreak/>
        <w:t>raportează periodic Consiliul Judeţean la cererea acestuia asupra constatărilor, concluziilor şi recomandărilor rezultate din activităţile sale de audit;</w:t>
      </w:r>
    </w:p>
    <w:p w:rsidR="0097465B" w:rsidRPr="006B291C" w:rsidRDefault="0097465B">
      <w:pPr>
        <w:widowControl w:val="0"/>
        <w:numPr>
          <w:ilvl w:val="0"/>
          <w:numId w:val="28"/>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elaborează raportul anual al activităţilor de audit public intern din cadrul direcţieişi îl transmite Consiliului JudeţeanMureş, </w:t>
      </w:r>
    </w:p>
    <w:p w:rsidR="0097465B" w:rsidRPr="006B291C" w:rsidRDefault="0097465B">
      <w:pPr>
        <w:widowControl w:val="0"/>
        <w:numPr>
          <w:ilvl w:val="0"/>
          <w:numId w:val="28"/>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în cazul identificării unor neregularităţi sau posibile prejudicii constatate, raportează imediat directorului general,</w:t>
      </w:r>
    </w:p>
    <w:p w:rsidR="0097465B" w:rsidRPr="006B291C" w:rsidRDefault="0097465B">
      <w:pPr>
        <w:widowControl w:val="0"/>
        <w:numPr>
          <w:ilvl w:val="0"/>
          <w:numId w:val="28"/>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întocmeşte rapoarte finale de audit, rezultate in urma fiecărei misiuni de audit, pe care le prezintă directorului general spre avizare,</w:t>
      </w:r>
    </w:p>
    <w:p w:rsidR="0097465B" w:rsidRPr="006B291C" w:rsidRDefault="0097465B">
      <w:pPr>
        <w:widowControl w:val="0"/>
        <w:numPr>
          <w:ilvl w:val="0"/>
          <w:numId w:val="28"/>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arhivează şi păstrează toate documentele de audit create in cadrul acestui compartiment ţinând cont de specificul acestor documente,</w:t>
      </w:r>
    </w:p>
    <w:p w:rsidR="0097465B" w:rsidRPr="006B291C" w:rsidRDefault="0097465B">
      <w:pPr>
        <w:widowControl w:val="0"/>
        <w:numPr>
          <w:ilvl w:val="0"/>
          <w:numId w:val="28"/>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îndeplineşteşi alte atribuţii stabilite în baza legislaţiei auditului public intern, a Normelor şi procedurilor specifice activităţii de audit public intern care prevăd îndeplinirea atribuţiilor in mod obiectiv şi independent, cu respectarea stricta a prevederilor Cartei auditorului, Codul privind conduita etica a auditorului.</w:t>
      </w:r>
      <w:r w:rsidRPr="006B291C">
        <w:rPr>
          <w:rFonts w:ascii="Trebuchet MS" w:hAnsi="Trebuchet MS" w:cs="Arial"/>
          <w:sz w:val="22"/>
          <w:szCs w:val="22"/>
          <w:lang w:val="ro-RO"/>
        </w:rPr>
        <w:tab/>
      </w:r>
    </w:p>
    <w:p w:rsidR="0097465B" w:rsidRPr="006B291C" w:rsidRDefault="0097465B" w:rsidP="00614DC3">
      <w:pPr>
        <w:widowControl w:val="0"/>
        <w:autoSpaceDE w:val="0"/>
        <w:autoSpaceDN w:val="0"/>
        <w:adjustRightInd w:val="0"/>
        <w:spacing w:after="120"/>
        <w:jc w:val="both"/>
        <w:rPr>
          <w:rFonts w:ascii="Trebuchet MS" w:hAnsi="Trebuchet MS" w:cs="Arial"/>
          <w:sz w:val="22"/>
          <w:szCs w:val="22"/>
          <w:lang w:val="ro-RO"/>
        </w:rPr>
      </w:pPr>
      <w:r w:rsidRPr="006B291C">
        <w:rPr>
          <w:rFonts w:ascii="Trebuchet MS" w:hAnsi="Trebuchet MS" w:cs="Arial"/>
          <w:bCs/>
          <w:sz w:val="22"/>
          <w:szCs w:val="22"/>
          <w:lang w:val="ro-RO"/>
        </w:rPr>
        <w:t>Art.4</w:t>
      </w:r>
      <w:r w:rsidR="00614DC3" w:rsidRPr="006B291C">
        <w:rPr>
          <w:rFonts w:ascii="Trebuchet MS" w:hAnsi="Trebuchet MS" w:cs="Arial"/>
          <w:bCs/>
          <w:sz w:val="22"/>
          <w:szCs w:val="22"/>
          <w:lang w:val="ro-RO"/>
        </w:rPr>
        <w:t>2</w:t>
      </w:r>
      <w:r w:rsidRPr="006B291C">
        <w:rPr>
          <w:rFonts w:ascii="Trebuchet MS" w:hAnsi="Trebuchet MS" w:cs="Arial"/>
          <w:sz w:val="22"/>
          <w:szCs w:val="22"/>
          <w:lang w:val="ro-RO"/>
        </w:rPr>
        <w:t>Compartimentul Audit Public Intern este coordonat de directorul general al direcţiei.</w:t>
      </w:r>
    </w:p>
    <w:p w:rsidR="0097465B" w:rsidRPr="006B291C" w:rsidRDefault="0097465B" w:rsidP="00614DC3">
      <w:pPr>
        <w:widowControl w:val="0"/>
        <w:autoSpaceDE w:val="0"/>
        <w:autoSpaceDN w:val="0"/>
        <w:adjustRightInd w:val="0"/>
        <w:spacing w:after="120"/>
        <w:jc w:val="both"/>
        <w:rPr>
          <w:rFonts w:ascii="Trebuchet MS" w:hAnsi="Trebuchet MS" w:cs="Arial"/>
          <w:sz w:val="22"/>
          <w:szCs w:val="22"/>
          <w:lang w:val="ro-RO"/>
        </w:rPr>
      </w:pPr>
      <w:r w:rsidRPr="006B291C">
        <w:rPr>
          <w:rFonts w:ascii="Trebuchet MS" w:hAnsi="Trebuchet MS" w:cs="Arial"/>
          <w:bCs/>
          <w:sz w:val="22"/>
          <w:szCs w:val="22"/>
          <w:lang w:val="ro-RO"/>
        </w:rPr>
        <w:t>Art.4</w:t>
      </w:r>
      <w:r w:rsidR="00614DC3" w:rsidRPr="006B291C">
        <w:rPr>
          <w:rFonts w:ascii="Trebuchet MS" w:hAnsi="Trebuchet MS" w:cs="Arial"/>
          <w:bCs/>
          <w:sz w:val="22"/>
          <w:szCs w:val="22"/>
          <w:lang w:val="ro-RO"/>
        </w:rPr>
        <w:t>3</w:t>
      </w:r>
      <w:r w:rsidRPr="006B291C">
        <w:rPr>
          <w:rFonts w:ascii="Trebuchet MS" w:hAnsi="Trebuchet MS" w:cs="Arial"/>
          <w:sz w:val="22"/>
          <w:szCs w:val="22"/>
          <w:lang w:val="ro-RO"/>
        </w:rPr>
        <w:t>Relaţii organizatorice:</w:t>
      </w:r>
    </w:p>
    <w:p w:rsidR="0097465B" w:rsidRPr="006B291C" w:rsidRDefault="0097465B">
      <w:pPr>
        <w:pStyle w:val="Listparagraf"/>
        <w:widowControl w:val="0"/>
        <w:numPr>
          <w:ilvl w:val="1"/>
          <w:numId w:val="28"/>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este subordonat Directorului General al DGASPC Mureş, care prin atribuţiile sale, nu trebuie să fie implicat în elaborarea procedurilor de control intern şi în desfăşurareaactivităţilor supuse auditului public intern.</w:t>
      </w:r>
    </w:p>
    <w:p w:rsidR="0097465B" w:rsidRPr="006B291C" w:rsidRDefault="0097465B">
      <w:pPr>
        <w:pStyle w:val="Listparagraf"/>
        <w:widowControl w:val="0"/>
        <w:numPr>
          <w:ilvl w:val="1"/>
          <w:numId w:val="28"/>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 xml:space="preserve">în îndeplinirea atribuţiilor, Compartimentul Audit Public Intern, colaborează cu </w:t>
      </w:r>
      <w:r w:rsidR="003A7E6B" w:rsidRPr="006B291C">
        <w:rPr>
          <w:rFonts w:ascii="Trebuchet MS" w:hAnsi="Trebuchet MS" w:cs="Arial"/>
          <w:lang w:val="ro-RO"/>
        </w:rPr>
        <w:t xml:space="preserve">Compartimentul </w:t>
      </w:r>
      <w:r w:rsidRPr="006B291C">
        <w:rPr>
          <w:rFonts w:ascii="Trebuchet MS" w:hAnsi="Trebuchet MS" w:cs="Arial"/>
          <w:lang w:val="ro-RO"/>
        </w:rPr>
        <w:t xml:space="preserve">Audit Public </w:t>
      </w:r>
      <w:r w:rsidR="008D68BC" w:rsidRPr="006B291C">
        <w:rPr>
          <w:rFonts w:ascii="Trebuchet MS" w:hAnsi="Trebuchet MS" w:cs="Arial"/>
          <w:lang w:val="ro-RO"/>
        </w:rPr>
        <w:t xml:space="preserve">Intern </w:t>
      </w:r>
      <w:r w:rsidRPr="006B291C">
        <w:rPr>
          <w:rFonts w:ascii="Trebuchet MS" w:hAnsi="Trebuchet MS" w:cs="Arial"/>
          <w:lang w:val="ro-RO"/>
        </w:rPr>
        <w:t xml:space="preserve">din cadrul Consiliului JudeţeanMureşşi cu toate structurile DGASPC Mureş.  </w:t>
      </w:r>
    </w:p>
    <w:p w:rsidR="0097465B" w:rsidRPr="006B291C" w:rsidRDefault="0097465B" w:rsidP="0092297B">
      <w:pPr>
        <w:widowControl w:val="0"/>
        <w:autoSpaceDE w:val="0"/>
        <w:autoSpaceDN w:val="0"/>
        <w:adjustRightInd w:val="0"/>
        <w:ind w:firstLine="360"/>
        <w:jc w:val="both"/>
        <w:rPr>
          <w:rFonts w:ascii="Trebuchet MS" w:hAnsi="Trebuchet MS" w:cs="Arial"/>
          <w:b/>
          <w:sz w:val="22"/>
          <w:szCs w:val="22"/>
          <w:lang w:val="ro-RO"/>
        </w:rPr>
      </w:pPr>
    </w:p>
    <w:p w:rsidR="0097465B" w:rsidRPr="006B291C"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r w:rsidRPr="006B291C">
        <w:rPr>
          <w:rFonts w:ascii="Trebuchet MS" w:hAnsi="Trebuchet MS" w:cs="Arial"/>
          <w:b/>
          <w:bCs/>
          <w:sz w:val="22"/>
          <w:szCs w:val="22"/>
          <w:lang w:val="ro-RO"/>
        </w:rPr>
        <w:t>2.5. SERVICIUL MONITORIZARE SERVICII SOCIALE, STRATEGII, PROIECTE, CALITATEA SERVICIILOR SOCIALE, CONTROL INTERN ŞI RELAŢII CU PUBLICUL</w:t>
      </w:r>
    </w:p>
    <w:p w:rsidR="0097465B" w:rsidRPr="006B291C" w:rsidRDefault="0097465B" w:rsidP="0092297B">
      <w:pPr>
        <w:widowControl w:val="0"/>
        <w:autoSpaceDE w:val="0"/>
        <w:autoSpaceDN w:val="0"/>
        <w:adjustRightInd w:val="0"/>
        <w:ind w:firstLine="360"/>
        <w:jc w:val="both"/>
        <w:outlineLvl w:val="0"/>
        <w:rPr>
          <w:rFonts w:ascii="Trebuchet MS" w:hAnsi="Trebuchet MS" w:cs="Arial"/>
          <w:bCs/>
          <w:sz w:val="22"/>
          <w:szCs w:val="22"/>
          <w:lang w:val="ro-RO"/>
        </w:rPr>
      </w:pPr>
    </w:p>
    <w:p w:rsidR="0097465B" w:rsidRPr="006B291C" w:rsidRDefault="0097465B" w:rsidP="00614DC3">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Art.4</w:t>
      </w:r>
      <w:r w:rsidR="00614DC3" w:rsidRPr="006B291C">
        <w:rPr>
          <w:rFonts w:ascii="Trebuchet MS" w:hAnsi="Trebuchet MS" w:cs="Arial"/>
          <w:sz w:val="22"/>
          <w:szCs w:val="22"/>
          <w:lang w:val="ro-RO"/>
        </w:rPr>
        <w:t xml:space="preserve">4 </w:t>
      </w:r>
      <w:r w:rsidRPr="006B291C">
        <w:rPr>
          <w:rFonts w:ascii="Trebuchet MS" w:hAnsi="Trebuchet MS" w:cs="Arial"/>
          <w:sz w:val="22"/>
          <w:szCs w:val="22"/>
          <w:lang w:val="ro-RO"/>
        </w:rPr>
        <w:t xml:space="preserve"> În exercitarea atribuţiilor Serviciul monitorizare servicii sociale, strategii, proiecte, calitatea serviciilor sociale, control intern și  relaţii cu publicul are urmatoareleatribuţii:  </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b/>
          <w:i/>
          <w:sz w:val="22"/>
          <w:szCs w:val="22"/>
          <w:lang w:val="ro-RO"/>
        </w:rPr>
      </w:pPr>
      <w:r w:rsidRPr="006B291C">
        <w:rPr>
          <w:rFonts w:ascii="Trebuchet MS" w:hAnsi="Trebuchet MS" w:cs="Arial"/>
          <w:b/>
          <w:i/>
          <w:sz w:val="22"/>
          <w:szCs w:val="22"/>
          <w:lang w:val="ro-RO"/>
        </w:rPr>
        <w:t>În domeniul monitorizării:</w:t>
      </w:r>
    </w:p>
    <w:p w:rsidR="0097465B" w:rsidRPr="006B291C" w:rsidRDefault="0097465B" w:rsidP="0092297B">
      <w:pPr>
        <w:widowControl w:val="0"/>
        <w:numPr>
          <w:ilvl w:val="0"/>
          <w:numId w:val="3"/>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coordonează şi sprijină activitatea autorităţiloradministraţiei publice locale din judeţulMureş, în domeniul asistenţei sociale şiprotecţiei copilului; </w:t>
      </w:r>
    </w:p>
    <w:p w:rsidR="0097465B" w:rsidRPr="006B291C" w:rsidRDefault="0097465B" w:rsidP="0092297B">
      <w:pPr>
        <w:widowControl w:val="0"/>
        <w:numPr>
          <w:ilvl w:val="0"/>
          <w:numId w:val="3"/>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verifică calitatea serviciilor din subordinea DGASPC Mureşşi formulează conducerii propuneri de măsuri;</w:t>
      </w:r>
    </w:p>
    <w:p w:rsidR="0097465B" w:rsidRPr="006B291C" w:rsidRDefault="0097465B" w:rsidP="0092297B">
      <w:pPr>
        <w:widowControl w:val="0"/>
        <w:numPr>
          <w:ilvl w:val="0"/>
          <w:numId w:val="3"/>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monitorizează situaţia familiilor cu mulţi copii, vulnerabile şi cu risc de abandon; </w:t>
      </w:r>
    </w:p>
    <w:p w:rsidR="0097465B" w:rsidRPr="006B291C" w:rsidRDefault="0097465B" w:rsidP="0092297B">
      <w:pPr>
        <w:widowControl w:val="0"/>
        <w:numPr>
          <w:ilvl w:val="0"/>
          <w:numId w:val="3"/>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monitorizează situaţia serviciilor existente în domeniul asistenţei sociale a persoanei adulte inclusiv protecţia persoanelor vârstnice;</w:t>
      </w:r>
    </w:p>
    <w:p w:rsidR="0097465B" w:rsidRPr="006B291C" w:rsidRDefault="0097465B" w:rsidP="0092297B">
      <w:pPr>
        <w:widowControl w:val="0"/>
        <w:numPr>
          <w:ilvl w:val="0"/>
          <w:numId w:val="3"/>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îndrumă solicitantul către serviciile identificate care pot răspunde nevoilor persoanei adulte şiurmăreşteevoluţiasituaţiei acestuia acordând în continuare asistenţăşi sprijin persoanei;</w:t>
      </w:r>
    </w:p>
    <w:p w:rsidR="0097465B" w:rsidRPr="006B291C" w:rsidRDefault="0097465B" w:rsidP="0092297B">
      <w:pPr>
        <w:widowControl w:val="0"/>
        <w:numPr>
          <w:ilvl w:val="0"/>
          <w:numId w:val="3"/>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inventariază situaţiile de risc, pe zone teritoriale şicomunităţi;</w:t>
      </w:r>
    </w:p>
    <w:p w:rsidR="0097465B" w:rsidRPr="006B291C" w:rsidRDefault="0097465B" w:rsidP="0092297B">
      <w:pPr>
        <w:widowControl w:val="0"/>
        <w:numPr>
          <w:ilvl w:val="0"/>
          <w:numId w:val="3"/>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acordă asistenţa tehnică necesară pentru crearea şi formarea structurilor comunitare </w:t>
      </w:r>
      <w:r w:rsidRPr="006B291C">
        <w:rPr>
          <w:rFonts w:ascii="Trebuchet MS" w:hAnsi="Trebuchet MS" w:cs="Arial"/>
          <w:sz w:val="22"/>
          <w:szCs w:val="22"/>
          <w:lang w:val="ro-RO"/>
        </w:rPr>
        <w:lastRenderedPageBreak/>
        <w:t xml:space="preserve">consultative ca formă de sprijin în activitatea de asistenţă socială şiprotecţia copilului; </w:t>
      </w:r>
    </w:p>
    <w:p w:rsidR="0097465B" w:rsidRPr="006B291C" w:rsidRDefault="0097465B" w:rsidP="0092297B">
      <w:pPr>
        <w:widowControl w:val="0"/>
        <w:numPr>
          <w:ilvl w:val="0"/>
          <w:numId w:val="3"/>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colaborează pe bază de protocoale sau convenţii cu celelalte direcţii generale, precum şi cu alte instituţii publice din unitatea administrativ-teritorială, în vederea îndeplinirii atribuţiilor ce îi revin, conform legii; </w:t>
      </w:r>
    </w:p>
    <w:p w:rsidR="0097465B" w:rsidRPr="006B291C" w:rsidRDefault="0097465B" w:rsidP="0092297B">
      <w:pPr>
        <w:widowControl w:val="0"/>
        <w:numPr>
          <w:ilvl w:val="0"/>
          <w:numId w:val="3"/>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asigură, la cerere, consultanţă de specialitate gratuită privind acordarea serviciilor; măsurilor şiprestaţiilor de asistenţă socială şiprotecţia copilului; colaborează cu alte instituţii responsabile pentru a facilita accesul persoanelor la aceste drepturi; </w:t>
      </w:r>
    </w:p>
    <w:p w:rsidR="0097465B" w:rsidRPr="006B291C" w:rsidRDefault="0097465B" w:rsidP="0092297B">
      <w:pPr>
        <w:widowControl w:val="0"/>
        <w:numPr>
          <w:ilvl w:val="0"/>
          <w:numId w:val="3"/>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prezintă anual sau la solicitarea Consiliului JudeţeanMureş, rapoarte de activit</w:t>
      </w:r>
      <w:r w:rsidR="0040729F" w:rsidRPr="006B291C">
        <w:rPr>
          <w:rFonts w:ascii="Trebuchet MS" w:hAnsi="Trebuchet MS" w:cs="Arial"/>
          <w:sz w:val="22"/>
          <w:szCs w:val="22"/>
          <w:lang w:val="ro-RO"/>
        </w:rPr>
        <w:t>ate</w:t>
      </w:r>
      <w:r w:rsidRPr="006B291C">
        <w:rPr>
          <w:rFonts w:ascii="Trebuchet MS" w:hAnsi="Trebuchet MS" w:cs="Arial"/>
          <w:sz w:val="22"/>
          <w:szCs w:val="22"/>
          <w:lang w:val="ro-RO"/>
        </w:rPr>
        <w:t xml:space="preserve">; </w:t>
      </w:r>
    </w:p>
    <w:p w:rsidR="0097465B" w:rsidRPr="006B291C" w:rsidRDefault="0097465B" w:rsidP="0092297B">
      <w:pPr>
        <w:widowControl w:val="0"/>
        <w:numPr>
          <w:ilvl w:val="0"/>
          <w:numId w:val="3"/>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prezintă lunar, trimestrial sau la solicitarea Ministerului Muncii și Justiției Sociale – ANPDCA, ANPD, statistici, rapoarte de evaluare a activităţiidesfăşurate;</w:t>
      </w:r>
    </w:p>
    <w:p w:rsidR="0097465B" w:rsidRPr="006B291C" w:rsidRDefault="0097465B" w:rsidP="0092297B">
      <w:pPr>
        <w:widowControl w:val="0"/>
        <w:numPr>
          <w:ilvl w:val="0"/>
          <w:numId w:val="3"/>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asigură evidenţa, monitorizarea informatizată a activităţii de asistenţă socială şiprotecţia copilului;</w:t>
      </w:r>
    </w:p>
    <w:p w:rsidR="0097465B" w:rsidRPr="006B291C" w:rsidRDefault="0097465B" w:rsidP="0092297B">
      <w:pPr>
        <w:widowControl w:val="0"/>
        <w:numPr>
          <w:ilvl w:val="0"/>
          <w:numId w:val="3"/>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creează, operează şi asigură funcţionarea operativă şi eficientă a programelor pentru evidenţaşi monitorizarea activităţii.</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b/>
          <w:sz w:val="22"/>
          <w:szCs w:val="22"/>
          <w:lang w:val="ro-RO"/>
        </w:rPr>
      </w:pPr>
      <w:r w:rsidRPr="006B291C">
        <w:rPr>
          <w:rFonts w:ascii="Trebuchet MS" w:hAnsi="Trebuchet MS" w:cs="Arial"/>
          <w:b/>
          <w:i/>
          <w:sz w:val="22"/>
          <w:szCs w:val="22"/>
          <w:lang w:val="ro-RO"/>
        </w:rPr>
        <w:t>În domeniul relațiilor cu publicul</w:t>
      </w:r>
      <w:r w:rsidRPr="006B291C">
        <w:rPr>
          <w:rFonts w:ascii="Trebuchet MS" w:hAnsi="Trebuchet MS" w:cs="Arial"/>
          <w:b/>
          <w:sz w:val="22"/>
          <w:szCs w:val="22"/>
          <w:lang w:val="ro-RO"/>
        </w:rPr>
        <w:t>:</w:t>
      </w:r>
    </w:p>
    <w:p w:rsidR="0097465B" w:rsidRPr="006B291C" w:rsidRDefault="0097465B">
      <w:pPr>
        <w:widowControl w:val="0"/>
        <w:numPr>
          <w:ilvl w:val="0"/>
          <w:numId w:val="29"/>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asigură crearea şi gestionarea imaginii publice al Direcţiei Generale;</w:t>
      </w:r>
    </w:p>
    <w:p w:rsidR="0097465B" w:rsidRPr="006B291C" w:rsidRDefault="0097465B">
      <w:pPr>
        <w:widowControl w:val="0"/>
        <w:numPr>
          <w:ilvl w:val="0"/>
          <w:numId w:val="29"/>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asigură medierea conflictelor şiconsili</w:t>
      </w:r>
      <w:r w:rsidR="00D42AD4" w:rsidRPr="006B291C">
        <w:rPr>
          <w:rFonts w:ascii="Trebuchet MS" w:hAnsi="Trebuchet MS" w:cs="Arial"/>
          <w:sz w:val="22"/>
          <w:szCs w:val="22"/>
          <w:lang w:val="ro-RO"/>
        </w:rPr>
        <w:t>e</w:t>
      </w:r>
      <w:r w:rsidRPr="006B291C">
        <w:rPr>
          <w:rFonts w:ascii="Trebuchet MS" w:hAnsi="Trebuchet MS" w:cs="Arial"/>
          <w:sz w:val="22"/>
          <w:szCs w:val="22"/>
          <w:lang w:val="ro-RO"/>
        </w:rPr>
        <w:t>ază negocierile pentru soluţionareapetiţiilor, gestionează relaţiileinstituţiei publice cu mass-media;</w:t>
      </w:r>
    </w:p>
    <w:p w:rsidR="0097465B" w:rsidRPr="006B291C" w:rsidRDefault="0097465B">
      <w:pPr>
        <w:widowControl w:val="0"/>
        <w:numPr>
          <w:ilvl w:val="0"/>
          <w:numId w:val="29"/>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informează beneficiarul despre deciziile instituţiei publice care au impact asupra relaţiei furnizor de servicii – beneficiar;</w:t>
      </w:r>
    </w:p>
    <w:p w:rsidR="0097465B" w:rsidRPr="006B291C" w:rsidRDefault="0097465B">
      <w:pPr>
        <w:widowControl w:val="0"/>
        <w:numPr>
          <w:ilvl w:val="0"/>
          <w:numId w:val="29"/>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asigură exercitarea dreptului cetăţenilor de a se adresa verbal sau în scris, solicitări de informaţii necesare în realizarea relaţiei furnizor de servicii -  client prin audienţe, mass-media, petiţii, reclamaţiişi sesizări verbale directe sau telefonice;</w:t>
      </w:r>
    </w:p>
    <w:p w:rsidR="0097465B" w:rsidRPr="006B291C" w:rsidRDefault="0097465B">
      <w:pPr>
        <w:widowControl w:val="0"/>
        <w:numPr>
          <w:ilvl w:val="0"/>
          <w:numId w:val="29"/>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asigura informarea internă a personalului, informarea interinstituţională prin soluţionarea operativă şi obiectivă a solicitărilor publicului prin respectarea drepturilor şiobligaţiilor, clauze ale contractului de furnizare a serviciilor speciale;</w:t>
      </w:r>
    </w:p>
    <w:p w:rsidR="0097465B" w:rsidRPr="006B291C" w:rsidRDefault="0097465B">
      <w:pPr>
        <w:widowControl w:val="0"/>
        <w:numPr>
          <w:ilvl w:val="0"/>
          <w:numId w:val="29"/>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asigură furnizarea informaţiilor la solicitare;asigură redactarea mesajelor scrise şi audio-vizuale;</w:t>
      </w:r>
    </w:p>
    <w:p w:rsidR="0097465B" w:rsidRPr="006B291C" w:rsidRDefault="0097465B">
      <w:pPr>
        <w:widowControl w:val="0"/>
        <w:numPr>
          <w:ilvl w:val="0"/>
          <w:numId w:val="29"/>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asigură fluenţaşi corectitudinea sistemului de informare destinat presei; </w:t>
      </w:r>
    </w:p>
    <w:p w:rsidR="0097465B" w:rsidRPr="006B291C" w:rsidRDefault="0097465B">
      <w:pPr>
        <w:widowControl w:val="0"/>
        <w:numPr>
          <w:ilvl w:val="0"/>
          <w:numId w:val="29"/>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redactează comunicatul de presă sau orice materiale cu caracter informativ destinat presei şi transmite anunţurile, ştirile, comunicatele de presă şi monitorizează apariţia lor;</w:t>
      </w:r>
    </w:p>
    <w:p w:rsidR="0097465B" w:rsidRPr="006B291C" w:rsidRDefault="0097465B">
      <w:pPr>
        <w:widowControl w:val="0"/>
        <w:numPr>
          <w:ilvl w:val="0"/>
          <w:numId w:val="29"/>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pregăteşteconferinţele de presă, redactează informarea către conducerea instituţieişiceilalţiparticipanţi la conferinţa de presă şi trimite invitaţiile către mass-media;</w:t>
      </w:r>
    </w:p>
    <w:p w:rsidR="0097465B" w:rsidRPr="006B291C" w:rsidRDefault="0097465B">
      <w:pPr>
        <w:widowControl w:val="0"/>
        <w:numPr>
          <w:ilvl w:val="0"/>
          <w:numId w:val="29"/>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asigură organizarea evenimentelor mediatice (conferinţe de presă, alte evenimente de promovare a imaginii instituţiei);</w:t>
      </w:r>
    </w:p>
    <w:p w:rsidR="0097465B" w:rsidRPr="006B291C" w:rsidRDefault="0097465B">
      <w:pPr>
        <w:widowControl w:val="0"/>
        <w:numPr>
          <w:ilvl w:val="0"/>
          <w:numId w:val="29"/>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asigură activitatea de aplicare a  legislaţiei privind liberul acces la informaţiile de interes public, şi accesul la aceste informaţiile de interes public din oficiu sau la cerere. Comunică, în termen, aceste informaţiile persoanelor interesate;</w:t>
      </w:r>
    </w:p>
    <w:p w:rsidR="0097465B" w:rsidRPr="006B291C" w:rsidRDefault="0097465B">
      <w:pPr>
        <w:widowControl w:val="0"/>
        <w:numPr>
          <w:ilvl w:val="0"/>
          <w:numId w:val="29"/>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lastRenderedPageBreak/>
        <w:t>asigură evidenţaşi urmărirea soluţionăriipetiţiilor;</w:t>
      </w:r>
    </w:p>
    <w:p w:rsidR="0097465B" w:rsidRPr="006B291C" w:rsidRDefault="0097465B">
      <w:pPr>
        <w:widowControl w:val="0"/>
        <w:numPr>
          <w:ilvl w:val="0"/>
          <w:numId w:val="29"/>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asigură activitatea de secretariat și registratură a direcției</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b/>
          <w:sz w:val="22"/>
          <w:szCs w:val="22"/>
          <w:lang w:val="ro-RO"/>
        </w:rPr>
      </w:pPr>
      <w:r w:rsidRPr="006B291C">
        <w:rPr>
          <w:rFonts w:ascii="Trebuchet MS" w:hAnsi="Trebuchet MS" w:cs="Arial"/>
          <w:b/>
          <w:i/>
          <w:sz w:val="22"/>
          <w:szCs w:val="22"/>
          <w:lang w:val="ro-RO"/>
        </w:rPr>
        <w:t>În domeniul strategiei</w:t>
      </w:r>
      <w:r w:rsidRPr="006B291C">
        <w:rPr>
          <w:rFonts w:ascii="Trebuchet MS" w:hAnsi="Trebuchet MS" w:cs="Arial"/>
          <w:b/>
          <w:sz w:val="22"/>
          <w:szCs w:val="22"/>
          <w:lang w:val="ro-RO"/>
        </w:rPr>
        <w:t>:</w:t>
      </w:r>
    </w:p>
    <w:p w:rsidR="0097465B" w:rsidRPr="006B291C" w:rsidRDefault="0097465B">
      <w:pPr>
        <w:widowControl w:val="0"/>
        <w:numPr>
          <w:ilvl w:val="0"/>
          <w:numId w:val="30"/>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întocmeşte strategii de organizare şi dezvoltare a sistemului de asistenţă socială şi de protecţie a copilului pe termen mediu şi lung;</w:t>
      </w:r>
    </w:p>
    <w:p w:rsidR="0097465B" w:rsidRPr="006B291C" w:rsidRDefault="0097465B">
      <w:pPr>
        <w:widowControl w:val="0"/>
        <w:numPr>
          <w:ilvl w:val="0"/>
          <w:numId w:val="30"/>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întocmeşte propuneri de măsuri pentru îmbunătăţireaactivităţii în domeniu;</w:t>
      </w:r>
    </w:p>
    <w:p w:rsidR="0097465B" w:rsidRPr="006B291C" w:rsidRDefault="0097465B">
      <w:pPr>
        <w:widowControl w:val="0"/>
        <w:numPr>
          <w:ilvl w:val="0"/>
          <w:numId w:val="30"/>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întocmeşte rapoarte privind activitatea de asistenţă socială şiprotecţie a copilului, stadiul implementării strategiilor;</w:t>
      </w:r>
    </w:p>
    <w:p w:rsidR="0097465B" w:rsidRPr="006B291C" w:rsidRDefault="0097465B">
      <w:pPr>
        <w:widowControl w:val="0"/>
        <w:numPr>
          <w:ilvl w:val="0"/>
          <w:numId w:val="30"/>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identifică surse de finanţare interne sau externe pentru realizarea obiectivelor strategiei de asistenţă socială şi de protecţie a copilului;</w:t>
      </w:r>
    </w:p>
    <w:p w:rsidR="0097465B" w:rsidRPr="006B291C" w:rsidRDefault="0097465B">
      <w:pPr>
        <w:widowControl w:val="0"/>
        <w:numPr>
          <w:ilvl w:val="0"/>
          <w:numId w:val="30"/>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identifică problemele locale, stabileştepriorităţile împreună cu reprezentanţii altor instituţiişi le analizează în cadrul cererii de finanţare; </w:t>
      </w:r>
    </w:p>
    <w:p w:rsidR="0097465B" w:rsidRPr="006B291C" w:rsidRDefault="0097465B">
      <w:pPr>
        <w:widowControl w:val="0"/>
        <w:numPr>
          <w:ilvl w:val="0"/>
          <w:numId w:val="30"/>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asigură comunicarea şi informarea internă, între servicii, perfectarea de parteneriate şi colaborări cu alte instituţii, organizaţiişiţineevidenţa acestora;</w:t>
      </w:r>
    </w:p>
    <w:p w:rsidR="0097465B" w:rsidRPr="006B291C" w:rsidRDefault="0097465B">
      <w:pPr>
        <w:widowControl w:val="0"/>
        <w:numPr>
          <w:ilvl w:val="0"/>
          <w:numId w:val="30"/>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realizează demersuri specifice pentru aplicarea convenţiilor parteneriatelor încheiate;</w:t>
      </w:r>
    </w:p>
    <w:p w:rsidR="0097465B" w:rsidRPr="006B291C" w:rsidRDefault="0097465B">
      <w:pPr>
        <w:widowControl w:val="0"/>
        <w:numPr>
          <w:ilvl w:val="0"/>
          <w:numId w:val="30"/>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întocmeştesituaţii, sinteze privind stadiul implementării strategiei de asistenţă socială şi de protecţie a copilului;</w:t>
      </w:r>
    </w:p>
    <w:p w:rsidR="0097465B" w:rsidRPr="006B291C" w:rsidRDefault="0097465B">
      <w:pPr>
        <w:widowControl w:val="0"/>
        <w:numPr>
          <w:ilvl w:val="0"/>
          <w:numId w:val="30"/>
        </w:numPr>
        <w:shd w:val="clear" w:color="auto" w:fill="FFFFFF"/>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participa la organizarea de seminarii, simpozioane, în vederea promovării politicii de asistenţă socială, protecţie a copilului, persoanelor vârstnice şi cu handicap; </w:t>
      </w:r>
    </w:p>
    <w:p w:rsidR="0097465B" w:rsidRPr="006B291C" w:rsidRDefault="0097465B">
      <w:pPr>
        <w:widowControl w:val="0"/>
        <w:numPr>
          <w:ilvl w:val="0"/>
          <w:numId w:val="30"/>
        </w:numPr>
        <w:shd w:val="clear" w:color="auto" w:fill="FFFFFF"/>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ţineevidenţa O.N.G.-urilor acreditate să desfăşoareactivităţi în domeniul protecţiei familiei şi a drepturilor copilului, persoanelor vârstnice şi cu handicap aflate în dificultate şi a furnizorilor de servicii autorizaţi; </w:t>
      </w:r>
    </w:p>
    <w:p w:rsidR="0097465B" w:rsidRPr="006B291C" w:rsidRDefault="0097465B">
      <w:pPr>
        <w:widowControl w:val="0"/>
        <w:numPr>
          <w:ilvl w:val="0"/>
          <w:numId w:val="30"/>
        </w:numPr>
        <w:shd w:val="clear" w:color="auto" w:fill="FFFFFF"/>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organizează baza de date cu instituţiişi organisme care au atribuţii în domeniul asistenţei sociale, protecţie a familiei şi a drepturilor copilului, persoanelor vârstnice şi cu handicap;</w:t>
      </w:r>
    </w:p>
    <w:p w:rsidR="0097465B" w:rsidRPr="006B291C" w:rsidRDefault="0097465B">
      <w:pPr>
        <w:widowControl w:val="0"/>
        <w:numPr>
          <w:ilvl w:val="0"/>
          <w:numId w:val="30"/>
        </w:numPr>
        <w:shd w:val="clear" w:color="auto" w:fill="FFFFFF"/>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întocmeşte un plan anual cu privire la dezvoltarea și îmbunătăţirea imaginii instituţiei. </w:t>
      </w:r>
    </w:p>
    <w:p w:rsidR="0097465B" w:rsidRPr="006B291C" w:rsidRDefault="0097465B">
      <w:pPr>
        <w:widowControl w:val="0"/>
        <w:numPr>
          <w:ilvl w:val="0"/>
          <w:numId w:val="30"/>
        </w:numPr>
        <w:shd w:val="clear" w:color="auto" w:fill="FFFFFF"/>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întocmeşteşi actualizează periodic baza de date cu locurile disponibile în serviciile din cadrul direcţiei, inclusiv ONG;</w:t>
      </w:r>
    </w:p>
    <w:p w:rsidR="0097465B" w:rsidRPr="006B291C" w:rsidRDefault="0097465B">
      <w:pPr>
        <w:widowControl w:val="0"/>
        <w:numPr>
          <w:ilvl w:val="0"/>
          <w:numId w:val="30"/>
        </w:numPr>
        <w:shd w:val="clear" w:color="auto" w:fill="FFFFFF"/>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întocmeşte lunar situaţia centralizatoare a copiilor internaţi fără acte de identitate, a celor pentru care a fost întocmit proces-verbal de constatare a părăsirii copilului în colaborare cu unităţile sanitare;</w:t>
      </w:r>
    </w:p>
    <w:p w:rsidR="0097465B" w:rsidRPr="006B291C" w:rsidRDefault="0097465B" w:rsidP="0092297B">
      <w:pPr>
        <w:widowControl w:val="0"/>
        <w:shd w:val="clear" w:color="auto" w:fill="FFFFFF"/>
        <w:autoSpaceDE w:val="0"/>
        <w:autoSpaceDN w:val="0"/>
        <w:adjustRightInd w:val="0"/>
        <w:spacing w:after="120" w:line="276" w:lineRule="auto"/>
        <w:ind w:firstLine="360"/>
        <w:jc w:val="both"/>
        <w:rPr>
          <w:rFonts w:ascii="Trebuchet MS" w:hAnsi="Trebuchet MS" w:cs="Arial"/>
          <w:b/>
          <w:sz w:val="22"/>
          <w:szCs w:val="22"/>
          <w:lang w:val="ro-RO"/>
        </w:rPr>
      </w:pPr>
      <w:r w:rsidRPr="006B291C">
        <w:rPr>
          <w:rFonts w:ascii="Trebuchet MS" w:hAnsi="Trebuchet MS" w:cs="Arial"/>
          <w:b/>
          <w:i/>
          <w:sz w:val="22"/>
          <w:szCs w:val="22"/>
          <w:lang w:val="ro-RO"/>
        </w:rPr>
        <w:t>În domeniul proiectelor</w:t>
      </w:r>
      <w:r w:rsidRPr="006B291C">
        <w:rPr>
          <w:rFonts w:ascii="Trebuchet MS" w:hAnsi="Trebuchet MS" w:cs="Arial"/>
          <w:b/>
          <w:sz w:val="22"/>
          <w:szCs w:val="22"/>
          <w:lang w:val="ro-RO"/>
        </w:rPr>
        <w:t>:</w:t>
      </w:r>
    </w:p>
    <w:p w:rsidR="0097465B" w:rsidRPr="006B291C" w:rsidRDefault="0097465B">
      <w:pPr>
        <w:widowControl w:val="0"/>
        <w:numPr>
          <w:ilvl w:val="0"/>
          <w:numId w:val="31"/>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întocmeşte cereri de finanţare pentru atragerea de fonduri nerambursabile ale unor organisme naţionale sau internaţionale precum şi prin contribuţia unor organizaţii neguvernamentale; </w:t>
      </w:r>
    </w:p>
    <w:p w:rsidR="0097465B" w:rsidRPr="006B291C" w:rsidRDefault="0097465B">
      <w:pPr>
        <w:widowControl w:val="0"/>
        <w:numPr>
          <w:ilvl w:val="0"/>
          <w:numId w:val="31"/>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implică societatea civilă şi acordă sprijin organismelor private autorizate in domeniu, pentru întocmirea cererilor de finanţareşi dezvoltarea de programe în parteneriate;</w:t>
      </w:r>
    </w:p>
    <w:p w:rsidR="0097465B" w:rsidRPr="006B291C" w:rsidRDefault="0097465B">
      <w:pPr>
        <w:widowControl w:val="0"/>
        <w:numPr>
          <w:ilvl w:val="0"/>
          <w:numId w:val="31"/>
        </w:numPr>
        <w:shd w:val="clear" w:color="auto" w:fill="FFFFFF"/>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concepe activităţi reunite în cadrul unor programe pentru oferirea către populaţia cu nevoi speciale a unor servicii de asistenţă socială, protecţie a copilului, persoanelor vârstnice şi cu </w:t>
      </w:r>
      <w:r w:rsidRPr="006B291C">
        <w:rPr>
          <w:rFonts w:ascii="Trebuchet MS" w:hAnsi="Trebuchet MS" w:cs="Arial"/>
          <w:sz w:val="22"/>
          <w:szCs w:val="22"/>
          <w:lang w:val="ro-RO"/>
        </w:rPr>
        <w:lastRenderedPageBreak/>
        <w:t xml:space="preserve">handicap; </w:t>
      </w:r>
    </w:p>
    <w:p w:rsidR="0097465B" w:rsidRPr="006B291C" w:rsidRDefault="0097465B">
      <w:pPr>
        <w:widowControl w:val="0"/>
        <w:numPr>
          <w:ilvl w:val="0"/>
          <w:numId w:val="31"/>
        </w:numPr>
        <w:shd w:val="clear" w:color="auto" w:fill="FFFFFF"/>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desfăşoarăactivităţi legate de implementarea programelor, proiectelor în vederea aplicării politicii de asistenţă socială, protecţie a copilului, persoanelor vârstnice şi cu handicap; </w:t>
      </w:r>
    </w:p>
    <w:p w:rsidR="0097465B" w:rsidRPr="006B291C" w:rsidRDefault="0097465B">
      <w:pPr>
        <w:widowControl w:val="0"/>
        <w:numPr>
          <w:ilvl w:val="0"/>
          <w:numId w:val="31"/>
        </w:numPr>
        <w:shd w:val="clear" w:color="auto" w:fill="FFFFFF"/>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centralizează şiţineevidenţa tuturor proiectelor şi programelor pe care le gestionează; </w:t>
      </w:r>
    </w:p>
    <w:p w:rsidR="0097465B" w:rsidRPr="006B291C" w:rsidRDefault="0097465B">
      <w:pPr>
        <w:widowControl w:val="0"/>
        <w:numPr>
          <w:ilvl w:val="0"/>
          <w:numId w:val="31"/>
        </w:numPr>
        <w:shd w:val="clear" w:color="auto" w:fill="FFFFFF"/>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realizează, în colaborare cu celelalte compartimente ale instituţiei, materialele necesare promovării imaginii acesteia şi care prezintă interes pentru potenţialii parteneri în derularea unor programe/proiecte în domeniul asistenţei sociale, protecţie a copilului, persoanelor vârstnice şi cu handicap si alte categorii vulnerabile; </w:t>
      </w:r>
    </w:p>
    <w:p w:rsidR="0097465B" w:rsidRPr="006B291C" w:rsidRDefault="0097465B">
      <w:pPr>
        <w:widowControl w:val="0"/>
        <w:numPr>
          <w:ilvl w:val="0"/>
          <w:numId w:val="31"/>
        </w:numPr>
        <w:shd w:val="clear" w:color="auto" w:fill="FFFFFF"/>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identifică şi colaborează cu organizaţiile neguvernamentale, cu alte persoane fizice sau juridice pentru elaborarea şi punerea în aplicare a proiectelor din domeniul sau de activitate; </w:t>
      </w:r>
    </w:p>
    <w:p w:rsidR="0097465B" w:rsidRPr="006B291C" w:rsidRDefault="0097465B" w:rsidP="0092297B">
      <w:pPr>
        <w:widowControl w:val="0"/>
        <w:shd w:val="clear" w:color="auto" w:fill="FFFFFF"/>
        <w:autoSpaceDE w:val="0"/>
        <w:autoSpaceDN w:val="0"/>
        <w:adjustRightInd w:val="0"/>
        <w:spacing w:after="120" w:line="276" w:lineRule="auto"/>
        <w:ind w:firstLine="360"/>
        <w:jc w:val="both"/>
        <w:rPr>
          <w:rFonts w:ascii="Trebuchet MS" w:hAnsi="Trebuchet MS" w:cs="Arial"/>
          <w:b/>
          <w:i/>
          <w:sz w:val="22"/>
          <w:szCs w:val="22"/>
        </w:rPr>
      </w:pPr>
      <w:r w:rsidRPr="006B291C">
        <w:rPr>
          <w:rFonts w:ascii="Trebuchet MS" w:hAnsi="Trebuchet MS" w:cs="Arial"/>
          <w:b/>
          <w:i/>
          <w:sz w:val="22"/>
          <w:szCs w:val="22"/>
          <w:lang w:val="ro-RO"/>
        </w:rPr>
        <w:t>În domeniul contolului intern</w:t>
      </w:r>
    </w:p>
    <w:p w:rsidR="0097465B" w:rsidRPr="006B291C" w:rsidRDefault="0097465B">
      <w:pPr>
        <w:widowControl w:val="0"/>
        <w:numPr>
          <w:ilvl w:val="0"/>
          <w:numId w:val="32"/>
        </w:numPr>
        <w:shd w:val="clear" w:color="auto" w:fill="FFFFFF"/>
        <w:tabs>
          <w:tab w:val="num" w:pos="284"/>
        </w:tabs>
        <w:autoSpaceDE w:val="0"/>
        <w:autoSpaceDN w:val="0"/>
        <w:adjustRightInd w:val="0"/>
        <w:spacing w:after="120" w:line="276" w:lineRule="auto"/>
        <w:ind w:left="0" w:firstLine="360"/>
        <w:jc w:val="both"/>
        <w:rPr>
          <w:rFonts w:ascii="Trebuchet MS" w:hAnsi="Trebuchet MS" w:cs="Arial"/>
          <w:sz w:val="22"/>
          <w:szCs w:val="22"/>
          <w:lang w:val="it-IT"/>
        </w:rPr>
      </w:pPr>
      <w:r w:rsidRPr="006B291C">
        <w:rPr>
          <w:rFonts w:ascii="Trebuchet MS" w:hAnsi="Trebuchet MS" w:cs="Arial"/>
          <w:sz w:val="22"/>
          <w:szCs w:val="22"/>
          <w:lang w:val="it-IT"/>
        </w:rPr>
        <w:t xml:space="preserve">verifică modul de aplicare şi respectare a standardelor minime de calitate în domeniul asistenţei şi protecţiei sociale şi modul de implementare a Strategiilor naţionale şi judeţene privind asistenţa socială  </w:t>
      </w:r>
    </w:p>
    <w:p w:rsidR="0097465B" w:rsidRPr="006B291C" w:rsidRDefault="0097465B">
      <w:pPr>
        <w:widowControl w:val="0"/>
        <w:numPr>
          <w:ilvl w:val="0"/>
          <w:numId w:val="32"/>
        </w:numPr>
        <w:shd w:val="clear" w:color="auto" w:fill="FFFFFF"/>
        <w:tabs>
          <w:tab w:val="num" w:pos="284"/>
        </w:tabs>
        <w:autoSpaceDE w:val="0"/>
        <w:autoSpaceDN w:val="0"/>
        <w:adjustRightInd w:val="0"/>
        <w:spacing w:after="120" w:line="276" w:lineRule="auto"/>
        <w:ind w:left="0" w:firstLine="360"/>
        <w:jc w:val="both"/>
        <w:rPr>
          <w:rFonts w:ascii="Trebuchet MS" w:hAnsi="Trebuchet MS" w:cs="Arial"/>
          <w:sz w:val="22"/>
          <w:szCs w:val="22"/>
          <w:lang w:val="it-IT"/>
        </w:rPr>
      </w:pPr>
      <w:r w:rsidRPr="006B291C">
        <w:rPr>
          <w:rFonts w:ascii="Trebuchet MS" w:hAnsi="Trebuchet MS" w:cs="Arial"/>
          <w:sz w:val="22"/>
          <w:szCs w:val="22"/>
          <w:lang w:val="it-IT"/>
        </w:rPr>
        <w:t>urmăreşte respectarea drepturilor prevăzute de lege pentru copiii, adulţii, persoanele cu handicap aflate în instituţii rezidenţiale sau integraţi în programe de prevenire a marginalizării şi excluderii sociale;</w:t>
      </w:r>
    </w:p>
    <w:p w:rsidR="0097465B" w:rsidRPr="006B291C" w:rsidRDefault="0097465B">
      <w:pPr>
        <w:widowControl w:val="0"/>
        <w:numPr>
          <w:ilvl w:val="0"/>
          <w:numId w:val="32"/>
        </w:numPr>
        <w:shd w:val="clear" w:color="auto" w:fill="FFFFFF"/>
        <w:tabs>
          <w:tab w:val="num" w:pos="284"/>
        </w:tabs>
        <w:autoSpaceDE w:val="0"/>
        <w:autoSpaceDN w:val="0"/>
        <w:adjustRightInd w:val="0"/>
        <w:spacing w:after="120" w:line="276" w:lineRule="auto"/>
        <w:ind w:left="0" w:firstLine="360"/>
        <w:jc w:val="both"/>
        <w:rPr>
          <w:rFonts w:ascii="Trebuchet MS" w:hAnsi="Trebuchet MS" w:cs="Arial"/>
          <w:sz w:val="22"/>
          <w:szCs w:val="22"/>
          <w:lang w:val="fr-FR"/>
        </w:rPr>
      </w:pPr>
      <w:r w:rsidRPr="006B291C">
        <w:rPr>
          <w:rFonts w:ascii="Trebuchet MS" w:hAnsi="Trebuchet MS" w:cs="Arial"/>
          <w:sz w:val="22"/>
          <w:szCs w:val="22"/>
        </w:rPr>
        <w:t>e</w:t>
      </w:r>
      <w:r w:rsidRPr="006B291C">
        <w:rPr>
          <w:rFonts w:ascii="Trebuchet MS" w:hAnsi="Trebuchet MS" w:cs="Arial"/>
          <w:sz w:val="22"/>
          <w:szCs w:val="22"/>
          <w:lang w:val="fr-FR"/>
        </w:rPr>
        <w:t>fectueazăverificărigestionaretematiceşi de fond, consemnândpebază de acte, date şifapte exacte;</w:t>
      </w:r>
    </w:p>
    <w:p w:rsidR="0097465B" w:rsidRPr="006B291C" w:rsidRDefault="0097465B">
      <w:pPr>
        <w:widowControl w:val="0"/>
        <w:numPr>
          <w:ilvl w:val="0"/>
          <w:numId w:val="32"/>
        </w:numPr>
        <w:shd w:val="clear" w:color="auto" w:fill="FFFFFF"/>
        <w:tabs>
          <w:tab w:val="num" w:pos="284"/>
        </w:tabs>
        <w:autoSpaceDE w:val="0"/>
        <w:autoSpaceDN w:val="0"/>
        <w:adjustRightInd w:val="0"/>
        <w:spacing w:after="120" w:line="276" w:lineRule="auto"/>
        <w:ind w:left="0" w:firstLine="360"/>
        <w:jc w:val="both"/>
        <w:rPr>
          <w:rFonts w:ascii="Trebuchet MS" w:hAnsi="Trebuchet MS" w:cs="Arial"/>
          <w:sz w:val="22"/>
          <w:szCs w:val="22"/>
          <w:lang w:val="fr-FR"/>
        </w:rPr>
      </w:pPr>
      <w:r w:rsidRPr="006B291C">
        <w:rPr>
          <w:rFonts w:ascii="Trebuchet MS" w:hAnsi="Trebuchet MS" w:cs="Arial"/>
          <w:sz w:val="22"/>
          <w:szCs w:val="22"/>
          <w:lang w:val="fr-FR"/>
        </w:rPr>
        <w:t>depune, atât la sediul DGASPC câtşi la unitateacontrolatăactele de control întocmite la termenele</w:t>
      </w:r>
      <w:r w:rsidR="00351625" w:rsidRPr="006B291C">
        <w:rPr>
          <w:rFonts w:ascii="Trebuchet MS" w:hAnsi="Trebuchet MS" w:cs="Arial"/>
          <w:sz w:val="22"/>
          <w:szCs w:val="22"/>
          <w:lang w:val="fr-FR"/>
        </w:rPr>
        <w:t>s</w:t>
      </w:r>
      <w:r w:rsidRPr="006B291C">
        <w:rPr>
          <w:rFonts w:ascii="Trebuchet MS" w:hAnsi="Trebuchet MS" w:cs="Arial"/>
          <w:sz w:val="22"/>
          <w:szCs w:val="22"/>
          <w:lang w:val="fr-FR"/>
        </w:rPr>
        <w:t>tabiliteînconformitatecuactelenormative;</w:t>
      </w:r>
    </w:p>
    <w:p w:rsidR="0097465B" w:rsidRPr="006B291C" w:rsidRDefault="0097465B">
      <w:pPr>
        <w:widowControl w:val="0"/>
        <w:numPr>
          <w:ilvl w:val="0"/>
          <w:numId w:val="32"/>
        </w:numPr>
        <w:shd w:val="clear" w:color="auto" w:fill="FFFFFF"/>
        <w:tabs>
          <w:tab w:val="num" w:pos="284"/>
        </w:tabs>
        <w:autoSpaceDE w:val="0"/>
        <w:autoSpaceDN w:val="0"/>
        <w:adjustRightInd w:val="0"/>
        <w:spacing w:after="120" w:line="276" w:lineRule="auto"/>
        <w:ind w:left="0" w:firstLine="360"/>
        <w:jc w:val="both"/>
        <w:rPr>
          <w:rFonts w:ascii="Trebuchet MS" w:hAnsi="Trebuchet MS" w:cs="Arial"/>
          <w:sz w:val="22"/>
          <w:szCs w:val="22"/>
          <w:lang w:val="fr-FR"/>
        </w:rPr>
      </w:pPr>
      <w:r w:rsidRPr="006B291C">
        <w:rPr>
          <w:rFonts w:ascii="Trebuchet MS" w:hAnsi="Trebuchet MS" w:cs="Arial"/>
          <w:sz w:val="22"/>
          <w:szCs w:val="22"/>
          <w:lang w:val="fr-FR"/>
        </w:rPr>
        <w:t>analizeazăpeparcursulverificăriiîmpreunăcuceicontrolaţişicufactorii de conducereşirăspunderedinunitateacontrolata cum se îndeplines</w:t>
      </w:r>
      <w:r w:rsidR="00351625" w:rsidRPr="006B291C">
        <w:rPr>
          <w:rFonts w:ascii="Trebuchet MS" w:hAnsi="Trebuchet MS" w:cs="Arial"/>
          <w:sz w:val="22"/>
          <w:szCs w:val="22"/>
          <w:lang w:val="fr-FR"/>
        </w:rPr>
        <w:t>cm</w:t>
      </w:r>
      <w:r w:rsidRPr="006B291C">
        <w:rPr>
          <w:rFonts w:ascii="Trebuchet MS" w:hAnsi="Trebuchet MS" w:cs="Arial"/>
          <w:sz w:val="22"/>
          <w:szCs w:val="22"/>
          <w:lang w:val="fr-FR"/>
        </w:rPr>
        <w:t>ăsurileprevăzuteînactele de control încheiateşi cum se asigurăcunoaşterealegislaţieiînvigoare;</w:t>
      </w:r>
    </w:p>
    <w:p w:rsidR="0097465B" w:rsidRPr="006B291C" w:rsidRDefault="0097465B">
      <w:pPr>
        <w:widowControl w:val="0"/>
        <w:numPr>
          <w:ilvl w:val="0"/>
          <w:numId w:val="32"/>
        </w:numPr>
        <w:shd w:val="clear" w:color="auto" w:fill="FFFFFF"/>
        <w:tabs>
          <w:tab w:val="num" w:pos="284"/>
        </w:tabs>
        <w:autoSpaceDE w:val="0"/>
        <w:autoSpaceDN w:val="0"/>
        <w:adjustRightInd w:val="0"/>
        <w:spacing w:after="120" w:line="276" w:lineRule="auto"/>
        <w:ind w:left="0" w:firstLine="360"/>
        <w:jc w:val="both"/>
        <w:rPr>
          <w:rFonts w:ascii="Trebuchet MS" w:hAnsi="Trebuchet MS" w:cs="Arial"/>
          <w:sz w:val="22"/>
          <w:szCs w:val="22"/>
          <w:lang w:val="fr-FR"/>
        </w:rPr>
      </w:pPr>
      <w:r w:rsidRPr="006B291C">
        <w:rPr>
          <w:rFonts w:ascii="Trebuchet MS" w:hAnsi="Trebuchet MS" w:cs="Arial"/>
          <w:sz w:val="22"/>
          <w:szCs w:val="22"/>
          <w:lang w:val="fr-FR"/>
        </w:rPr>
        <w:t>acordăasistenţă de specialitateşisprijinăîmbunătăţireaactivităţiiunităţilorcontrolate;</w:t>
      </w:r>
    </w:p>
    <w:p w:rsidR="0097465B" w:rsidRPr="006B291C" w:rsidRDefault="0097465B">
      <w:pPr>
        <w:numPr>
          <w:ilvl w:val="0"/>
          <w:numId w:val="32"/>
        </w:numPr>
        <w:shd w:val="clear" w:color="auto" w:fill="FFFFFF"/>
        <w:tabs>
          <w:tab w:val="num" w:pos="284"/>
        </w:tabs>
        <w:spacing w:after="120" w:line="276" w:lineRule="auto"/>
        <w:ind w:left="0" w:firstLine="360"/>
        <w:jc w:val="both"/>
        <w:rPr>
          <w:rFonts w:ascii="Trebuchet MS" w:hAnsi="Trebuchet MS" w:cs="Arial"/>
          <w:sz w:val="22"/>
          <w:szCs w:val="22"/>
          <w:lang w:val="fr-FR" w:eastAsia="ro-RO"/>
        </w:rPr>
      </w:pPr>
      <w:r w:rsidRPr="006B291C">
        <w:rPr>
          <w:rFonts w:ascii="Trebuchet MS" w:hAnsi="Trebuchet MS" w:cs="Arial"/>
          <w:sz w:val="22"/>
          <w:szCs w:val="22"/>
          <w:lang w:val="fr-FR" w:eastAsia="ro-RO"/>
        </w:rPr>
        <w:t>verificăactivitatea ce conduce la îndeplinireaatribuţiilororicăruiserviciu, birou, compartiment din structura D.G.A.S.P.C urmărindplanul de control aferentanuluiîncurs, efectueazăcontroaleinopinate, dindispoziţiaDirectorului General</w:t>
      </w:r>
    </w:p>
    <w:p w:rsidR="0097465B" w:rsidRPr="006B291C" w:rsidRDefault="0097465B">
      <w:pPr>
        <w:numPr>
          <w:ilvl w:val="0"/>
          <w:numId w:val="32"/>
        </w:numPr>
        <w:shd w:val="clear" w:color="auto" w:fill="FFFFFF"/>
        <w:tabs>
          <w:tab w:val="num" w:pos="284"/>
        </w:tabs>
        <w:spacing w:after="120" w:line="276" w:lineRule="auto"/>
        <w:ind w:left="0" w:firstLine="360"/>
        <w:jc w:val="both"/>
        <w:rPr>
          <w:rFonts w:ascii="Trebuchet MS" w:hAnsi="Trebuchet MS" w:cs="Arial"/>
          <w:sz w:val="22"/>
          <w:szCs w:val="22"/>
          <w:lang w:val="fr-FR" w:eastAsia="ro-RO"/>
        </w:rPr>
      </w:pPr>
      <w:r w:rsidRPr="006B291C">
        <w:rPr>
          <w:rFonts w:ascii="Trebuchet MS" w:hAnsi="Trebuchet MS" w:cs="Arial"/>
          <w:sz w:val="22"/>
          <w:szCs w:val="22"/>
          <w:lang w:val="fr-FR" w:eastAsia="ro-RO"/>
        </w:rPr>
        <w:t>controlează, dindispoziţiadirectă a Directorului General, sesizărilereferitoare la nerespectareaprevederilorlegalecuprivire la activităţiledinserviciilefamiliale,  rezidențialeși de recuperarepentrucopiișiadulți, precumși ale serviciilordinaparatul de specialitatedincadrulDirecției</w:t>
      </w:r>
    </w:p>
    <w:p w:rsidR="0097465B" w:rsidRPr="006B291C" w:rsidRDefault="0097465B">
      <w:pPr>
        <w:numPr>
          <w:ilvl w:val="0"/>
          <w:numId w:val="32"/>
        </w:numPr>
        <w:shd w:val="clear" w:color="auto" w:fill="FFFFFF"/>
        <w:tabs>
          <w:tab w:val="num" w:pos="284"/>
        </w:tabs>
        <w:spacing w:after="120" w:line="276" w:lineRule="auto"/>
        <w:ind w:left="0" w:firstLine="360"/>
        <w:jc w:val="both"/>
        <w:rPr>
          <w:rFonts w:ascii="Trebuchet MS" w:hAnsi="Trebuchet MS" w:cs="Arial"/>
          <w:sz w:val="22"/>
          <w:szCs w:val="22"/>
          <w:lang w:val="it-IT" w:eastAsia="ro-RO"/>
        </w:rPr>
      </w:pPr>
      <w:r w:rsidRPr="006B291C">
        <w:rPr>
          <w:rFonts w:ascii="Trebuchet MS" w:hAnsi="Trebuchet MS" w:cs="Arial"/>
          <w:sz w:val="22"/>
          <w:szCs w:val="22"/>
          <w:lang w:val="it-IT"/>
        </w:rPr>
        <w:t xml:space="preserve">urmăreşte realizarea la un nivel corespunzător de calitate, a atribuţiilor Direcţiei Generale de Asistenţă Socială şi Protecţia Copilului stabilite în concordanţă cu obiectivele acesteia;  </w:t>
      </w:r>
    </w:p>
    <w:p w:rsidR="0075191E" w:rsidRPr="006B291C" w:rsidRDefault="0075191E">
      <w:pPr>
        <w:widowControl w:val="0"/>
        <w:numPr>
          <w:ilvl w:val="0"/>
          <w:numId w:val="32"/>
        </w:numPr>
        <w:shd w:val="clear" w:color="auto" w:fill="FFFFFF"/>
        <w:tabs>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Courier New"/>
          <w:sz w:val="22"/>
          <w:szCs w:val="22"/>
          <w:lang w:val="it-IT"/>
        </w:rPr>
        <w:t>monitorizeazămodul de aplicareşirespectare a principiilorşinormelor de conduită de cătrefuncţionariipublici din cadrulautorităţiisauinstituţieipubliceşiîntocmeşterapoarteşianalize cu privire la acestea</w:t>
      </w:r>
    </w:p>
    <w:p w:rsidR="0075191E" w:rsidRPr="006B291C" w:rsidRDefault="0075191E">
      <w:pPr>
        <w:widowControl w:val="0"/>
        <w:numPr>
          <w:ilvl w:val="0"/>
          <w:numId w:val="32"/>
        </w:numPr>
        <w:shd w:val="clear" w:color="auto" w:fill="FFFFFF"/>
        <w:tabs>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Courier New"/>
          <w:sz w:val="22"/>
          <w:szCs w:val="22"/>
          <w:lang w:val="ro-RO"/>
        </w:rPr>
        <w:t>desfăşoarăactivitatea de consiliereetică, pe bazasolicităriiscrise a funcţionarilorpublicisau la iniţiativasaatuncicândfuncţionarul public nu i se adresează cu o solicitare, însă din conduitaadoptatărezultănevoia de ameliorare a comportamentuluiacestuia</w:t>
      </w:r>
    </w:p>
    <w:p w:rsidR="0075191E" w:rsidRPr="006B291C" w:rsidRDefault="0075191E">
      <w:pPr>
        <w:widowControl w:val="0"/>
        <w:numPr>
          <w:ilvl w:val="0"/>
          <w:numId w:val="32"/>
        </w:numPr>
        <w:shd w:val="clear" w:color="auto" w:fill="FFFFFF"/>
        <w:tabs>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Courier New"/>
          <w:sz w:val="22"/>
          <w:szCs w:val="22"/>
          <w:lang w:val="ro-RO"/>
        </w:rPr>
        <w:lastRenderedPageBreak/>
        <w:t>elaboreazăanalizeprivindcauzele, riscurileşivulnerabilităţile care se manifestăînactivitateafuncţionarilorpublici din cadrulautorităţiisauinstituţieipubliceşi care arputeadetermina o încălcare a principiilorşinormelor de conduită, pe care le înainteazăconducătoruluiautorităţiisauinstituţieipublice, şipropunemăsuripentruînlăturareacauzelor, diminuareariscurilorşi a vulnerabilităţilor</w:t>
      </w:r>
    </w:p>
    <w:p w:rsidR="0075191E" w:rsidRPr="006B291C" w:rsidRDefault="0075191E">
      <w:pPr>
        <w:widowControl w:val="0"/>
        <w:numPr>
          <w:ilvl w:val="0"/>
          <w:numId w:val="32"/>
        </w:numPr>
        <w:shd w:val="clear" w:color="auto" w:fill="FFFFFF"/>
        <w:tabs>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Courier New"/>
          <w:sz w:val="22"/>
          <w:szCs w:val="22"/>
          <w:lang w:val="ro-RO"/>
        </w:rPr>
        <w:t>organizeazăsesiuni de informare a funcţionarilorpublici cu privire la normele de etică, modificări ale cadruluinormativîndomeniuleticiişi</w:t>
      </w:r>
      <w:r w:rsidR="0027307B" w:rsidRPr="006B291C">
        <w:rPr>
          <w:rFonts w:ascii="Trebuchet MS" w:hAnsi="Trebuchet MS" w:cs="Courier New"/>
          <w:sz w:val="22"/>
          <w:szCs w:val="22"/>
          <w:lang w:val="ro-RO"/>
        </w:rPr>
        <w:t xml:space="preserve"> i</w:t>
      </w:r>
      <w:r w:rsidRPr="006B291C">
        <w:rPr>
          <w:rFonts w:ascii="Trebuchet MS" w:hAnsi="Trebuchet MS" w:cs="Courier New"/>
          <w:sz w:val="22"/>
          <w:szCs w:val="22"/>
          <w:lang w:val="ro-RO"/>
        </w:rPr>
        <w:t>ntegrităţiisau care instituieobligaţiipentruautorităţileşiinstituţiilepublicepentrurespectareadrepturilorcetăţenilorînrelaţia cu administraţiapublicăsau cu autoritateasauinstituţiapublicărespectivă</w:t>
      </w:r>
    </w:p>
    <w:p w:rsidR="0075191E" w:rsidRPr="006B291C" w:rsidRDefault="0075191E">
      <w:pPr>
        <w:widowControl w:val="0"/>
        <w:numPr>
          <w:ilvl w:val="0"/>
          <w:numId w:val="32"/>
        </w:numPr>
        <w:shd w:val="clear" w:color="auto" w:fill="FFFFFF"/>
        <w:tabs>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Courier New"/>
          <w:sz w:val="22"/>
          <w:szCs w:val="22"/>
          <w:lang w:val="ro-RO"/>
        </w:rPr>
        <w:t>semnaleazăpracticisauproceduriinstituţionale care arputea conduce la încălcareaprincipiilorşinormelor de conduităînactivitateafuncţionarilorpublici</w:t>
      </w:r>
    </w:p>
    <w:p w:rsidR="00130865" w:rsidRPr="006B291C" w:rsidRDefault="0075191E">
      <w:pPr>
        <w:widowControl w:val="0"/>
        <w:numPr>
          <w:ilvl w:val="0"/>
          <w:numId w:val="32"/>
        </w:numPr>
        <w:shd w:val="clear" w:color="auto" w:fill="FFFFFF"/>
        <w:tabs>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Courier New"/>
          <w:sz w:val="22"/>
          <w:szCs w:val="22"/>
          <w:lang w:val="ro-RO"/>
        </w:rPr>
        <w:t>poateadresaîn mod direct întrebărisauaplicachestionarecetăţenilorşibeneficiarilordirecţi ai activităţiiinstituţieipublice cu privire la comportamentulpersonalului care asigurărelaţia cu publicul, precum şi cu privire la opiniaacestoradesprecalitateaserviciiloroferite de autoritateasauinstituţiapublicărespectivă.</w:t>
      </w:r>
    </w:p>
    <w:p w:rsidR="00130865" w:rsidRPr="006B291C" w:rsidRDefault="0027307B">
      <w:pPr>
        <w:numPr>
          <w:ilvl w:val="0"/>
          <w:numId w:val="32"/>
        </w:numPr>
        <w:shd w:val="clear" w:color="auto" w:fill="FFFFFF"/>
        <w:spacing w:before="100" w:beforeAutospacing="1" w:after="100" w:afterAutospacing="1"/>
        <w:jc w:val="both"/>
        <w:rPr>
          <w:rFonts w:ascii="Trebuchet MS" w:hAnsi="Trebuchet MS" w:cs="Helvetica"/>
          <w:sz w:val="22"/>
          <w:szCs w:val="22"/>
          <w:lang w:val="ro-RO"/>
        </w:rPr>
      </w:pPr>
      <w:r w:rsidRPr="006B291C">
        <w:rPr>
          <w:rFonts w:ascii="Trebuchet MS" w:hAnsi="Trebuchet MS" w:cs="Helvetica"/>
          <w:sz w:val="22"/>
          <w:szCs w:val="22"/>
          <w:lang w:val="ro-RO"/>
        </w:rPr>
        <w:t>U</w:t>
      </w:r>
      <w:r w:rsidR="00130865" w:rsidRPr="006B291C">
        <w:rPr>
          <w:rFonts w:ascii="Trebuchet MS" w:hAnsi="Trebuchet MS" w:cs="Helvetica"/>
          <w:sz w:val="22"/>
          <w:szCs w:val="22"/>
          <w:lang w:val="ro-RO"/>
        </w:rPr>
        <w:t>rmarestefurnizarea de serviciielectroniceprincreareafacilității de depunere on-line a cererilor de beneficii de asistențăsocialășiserviciisocialeprinintermediulunuisingurpunct de contact cu cetățeanul – portalul MMPS, modulul e-AsistențăSocială, și de posibilitate de consultare on-line a dosarelor de cătreoricecetățeansauîntreprindere, constituireadosarelorelectronice ale beneficiarilor de serviciisocialeși implicit optimizareașimodernizareaactivitățiispecialiștilorprinimplementareaunuimodul de management de caz.</w:t>
      </w:r>
    </w:p>
    <w:p w:rsidR="0097465B" w:rsidRPr="006B291C" w:rsidRDefault="0097465B" w:rsidP="00614DC3">
      <w:pPr>
        <w:widowControl w:val="0"/>
        <w:shd w:val="clear" w:color="auto" w:fill="FFFFFF"/>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Art.4</w:t>
      </w:r>
      <w:r w:rsidR="00614DC3" w:rsidRPr="006B291C">
        <w:rPr>
          <w:rFonts w:ascii="Trebuchet MS" w:hAnsi="Trebuchet MS" w:cs="Arial"/>
          <w:bCs/>
          <w:sz w:val="22"/>
          <w:szCs w:val="22"/>
          <w:lang w:val="ro-RO"/>
        </w:rPr>
        <w:t>5</w:t>
      </w:r>
      <w:r w:rsidRPr="006B291C">
        <w:rPr>
          <w:rFonts w:ascii="Trebuchet MS" w:hAnsi="Trebuchet MS" w:cs="Arial"/>
          <w:sz w:val="22"/>
          <w:szCs w:val="22"/>
          <w:lang w:val="ro-RO"/>
        </w:rPr>
        <w:t xml:space="preserve">Relaţii organizatorice: </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a) se subordonează Directorului General al DGASPC Mureş;</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b) colaborează cu toate serviciile din cadrul DGASPC </w:t>
      </w:r>
    </w:p>
    <w:p w:rsidR="0097465B" w:rsidRPr="006B291C" w:rsidRDefault="0097465B" w:rsidP="00614DC3">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Art.4</w:t>
      </w:r>
      <w:r w:rsidR="00614DC3" w:rsidRPr="006B291C">
        <w:rPr>
          <w:rFonts w:ascii="Trebuchet MS" w:hAnsi="Trebuchet MS" w:cs="Arial"/>
          <w:bCs/>
          <w:sz w:val="22"/>
          <w:szCs w:val="22"/>
          <w:lang w:val="ro-RO"/>
        </w:rPr>
        <w:t>6</w:t>
      </w:r>
      <w:r w:rsidRPr="006B291C">
        <w:rPr>
          <w:rFonts w:ascii="Trebuchet MS" w:hAnsi="Trebuchet MS" w:cs="Arial"/>
          <w:sz w:val="22"/>
          <w:szCs w:val="22"/>
          <w:lang w:val="ro-RO"/>
        </w:rPr>
        <w:t>Coordonarea, îndrumarea şi controlul activităţilor curente ale serviciului sunt asigurate de către un şef serviciu. Acesta asigură legătura operativă cu conducerea Direcţiei, informând asupra stadiului şi modului de rezolvare a problemelor.</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În situaţia în care şeful de serviciu este temporar indisponibil atribuţiile acestuia sunt preluate de către un alt angajat din structura serviciului anume desemnat în acest sens.</w:t>
      </w:r>
    </w:p>
    <w:p w:rsidR="008B1051" w:rsidRPr="006B291C" w:rsidRDefault="008B1051"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p>
    <w:p w:rsidR="00C464E4" w:rsidRDefault="008B1051" w:rsidP="0092297B">
      <w:pPr>
        <w:widowControl w:val="0"/>
        <w:autoSpaceDE w:val="0"/>
        <w:autoSpaceDN w:val="0"/>
        <w:adjustRightInd w:val="0"/>
        <w:spacing w:after="120" w:line="276" w:lineRule="auto"/>
        <w:ind w:firstLine="360"/>
        <w:jc w:val="both"/>
        <w:rPr>
          <w:rFonts w:ascii="Trebuchet MS" w:hAnsi="Trebuchet MS" w:cs="Arial"/>
          <w:b/>
          <w:sz w:val="22"/>
          <w:szCs w:val="22"/>
          <w:lang w:val="ro-RO"/>
        </w:rPr>
      </w:pPr>
      <w:r w:rsidRPr="006B291C">
        <w:rPr>
          <w:rFonts w:ascii="Trebuchet MS" w:hAnsi="Trebuchet MS" w:cs="Arial"/>
          <w:b/>
          <w:sz w:val="22"/>
          <w:szCs w:val="22"/>
          <w:lang w:val="ro-RO"/>
        </w:rPr>
        <w:t>2.6.</w:t>
      </w:r>
      <w:r w:rsidR="003F2B55" w:rsidRPr="003F2B55">
        <w:rPr>
          <w:rFonts w:ascii="Trebuchet MS" w:hAnsi="Trebuchet MS" w:cs="Arial"/>
          <w:b/>
          <w:sz w:val="22"/>
          <w:szCs w:val="22"/>
          <w:lang w:val="ro-RO"/>
        </w:rPr>
        <w:t>COMPARTIMENT SECURITATE ȘI SĂNĂTATE ÎN MUNCĂ ȘI SITUAȚII DE URGENȚĂ</w:t>
      </w:r>
      <w:r w:rsidR="003F2B55">
        <w:rPr>
          <w:rFonts w:ascii="Trebuchet MS" w:hAnsi="Trebuchet MS" w:cs="Arial"/>
          <w:b/>
          <w:sz w:val="22"/>
          <w:szCs w:val="22"/>
          <w:lang w:val="ro-RO"/>
        </w:rPr>
        <w:t>:</w:t>
      </w:r>
    </w:p>
    <w:p w:rsidR="003F2B55" w:rsidRPr="006B291C" w:rsidRDefault="003F2B55" w:rsidP="0092297B">
      <w:pPr>
        <w:widowControl w:val="0"/>
        <w:autoSpaceDE w:val="0"/>
        <w:autoSpaceDN w:val="0"/>
        <w:adjustRightInd w:val="0"/>
        <w:spacing w:after="120" w:line="276" w:lineRule="auto"/>
        <w:ind w:firstLine="360"/>
        <w:jc w:val="both"/>
        <w:rPr>
          <w:rFonts w:ascii="Trebuchet MS" w:hAnsi="Trebuchet MS" w:cs="Arial"/>
          <w:b/>
          <w:sz w:val="22"/>
          <w:szCs w:val="22"/>
          <w:lang w:val="ro-RO"/>
        </w:rPr>
      </w:pPr>
    </w:p>
    <w:p w:rsidR="00C464E4" w:rsidRPr="006B291C" w:rsidRDefault="00C464E4" w:rsidP="003F2B55">
      <w:pPr>
        <w:spacing w:line="360" w:lineRule="auto"/>
        <w:jc w:val="both"/>
        <w:rPr>
          <w:rFonts w:ascii="Trebuchet MS" w:hAnsi="Trebuchet MS"/>
          <w:sz w:val="22"/>
          <w:szCs w:val="22"/>
          <w:lang w:val="ro-RO" w:eastAsia="ro-RO"/>
        </w:rPr>
      </w:pPr>
      <w:r w:rsidRPr="006B291C">
        <w:rPr>
          <w:rFonts w:ascii="Trebuchet MS" w:hAnsi="Trebuchet MS"/>
          <w:b/>
          <w:bCs/>
          <w:sz w:val="22"/>
          <w:szCs w:val="22"/>
          <w:lang w:val="ro-RO" w:eastAsia="ro-RO"/>
        </w:rPr>
        <w:t>SECURITATEA SI SANATATEA IN MUNCA:</w:t>
      </w:r>
    </w:p>
    <w:p w:rsidR="00E940E4" w:rsidRPr="006B291C" w:rsidRDefault="00E940E4" w:rsidP="00E940E4">
      <w:pPr>
        <w:spacing w:line="360" w:lineRule="auto"/>
        <w:jc w:val="both"/>
        <w:rPr>
          <w:rFonts w:ascii="Trebuchet MS" w:hAnsi="Trebuchet MS"/>
          <w:sz w:val="22"/>
          <w:szCs w:val="22"/>
          <w:lang w:val="ro-RO" w:eastAsia="ro-RO"/>
        </w:rPr>
      </w:pPr>
      <w:r w:rsidRPr="006B291C">
        <w:rPr>
          <w:rFonts w:ascii="Trebuchet MS" w:hAnsi="Trebuchet MS"/>
          <w:sz w:val="22"/>
          <w:szCs w:val="22"/>
          <w:lang w:val="ro-RO" w:eastAsia="ro-RO"/>
        </w:rPr>
        <w:t>a)</w:t>
      </w:r>
      <w:r w:rsidRPr="006B291C">
        <w:rPr>
          <w:rFonts w:ascii="Trebuchet MS" w:hAnsi="Trebuchet MS" w:cs="Calibri"/>
          <w:sz w:val="22"/>
          <w:szCs w:val="22"/>
          <w:shd w:val="clear" w:color="auto" w:fill="FFFFFF"/>
          <w:lang w:val="ro-RO"/>
        </w:rPr>
        <w:t>asigurareacelormaibunecondiţiiînrealizareasarcinilor de muncă, apărareavieţii, integrităţiicorporaleşisănătăţiipersonalului </w:t>
      </w:r>
    </w:p>
    <w:p w:rsidR="00BB082B" w:rsidRPr="006B291C" w:rsidRDefault="00BB082B" w:rsidP="00C464E4">
      <w:pPr>
        <w:spacing w:line="360" w:lineRule="auto"/>
        <w:jc w:val="both"/>
        <w:rPr>
          <w:rFonts w:ascii="Trebuchet MS" w:hAnsi="Trebuchet MS" w:cs="Calibri"/>
          <w:sz w:val="22"/>
          <w:szCs w:val="22"/>
          <w:shd w:val="clear" w:color="auto" w:fill="FFFFFF"/>
          <w:lang w:val="ro-RO"/>
        </w:rPr>
      </w:pPr>
      <w:r w:rsidRPr="006B291C">
        <w:rPr>
          <w:rFonts w:ascii="Trebuchet MS" w:hAnsi="Trebuchet MS" w:cs="Calibri"/>
          <w:sz w:val="22"/>
          <w:szCs w:val="22"/>
          <w:shd w:val="clear" w:color="auto" w:fill="FFFFFF"/>
          <w:lang w:val="ro-RO"/>
        </w:rPr>
        <w:t xml:space="preserve">b) monitorizeazăriscurileexistente la locurile de muncăşiefectueazădemersurileînvedereastabiliriisporurilorpentrusalariaţii care </w:t>
      </w:r>
      <w:r w:rsidRPr="006B291C">
        <w:rPr>
          <w:rFonts w:ascii="Trebuchet MS" w:hAnsi="Trebuchet MS" w:cs="Calibri"/>
          <w:sz w:val="22"/>
          <w:szCs w:val="22"/>
          <w:shd w:val="clear" w:color="auto" w:fill="FFFFFF"/>
          <w:lang w:val="ro-RO"/>
        </w:rPr>
        <w:lastRenderedPageBreak/>
        <w:t>îşidesfăşoarăactivitateaîncondiţiideosebit de periculoaseşipericuloase de muncă, încondiţiivătămătoare, încondiţii de muncădeosebiteşiîncondiţiigrele de muncă;</w:t>
      </w:r>
    </w:p>
    <w:p w:rsidR="00BB082B" w:rsidRPr="006B291C" w:rsidRDefault="00BB082B" w:rsidP="00BB082B">
      <w:pPr>
        <w:pStyle w:val="al"/>
        <w:shd w:val="clear" w:color="auto" w:fill="FFFFFF"/>
        <w:spacing w:before="0" w:beforeAutospacing="0" w:after="150" w:afterAutospacing="0"/>
        <w:jc w:val="both"/>
        <w:rPr>
          <w:rFonts w:ascii="Trebuchet MS" w:hAnsi="Trebuchet MS" w:cs="Calibri"/>
          <w:sz w:val="22"/>
          <w:szCs w:val="22"/>
        </w:rPr>
      </w:pPr>
      <w:r w:rsidRPr="006B291C">
        <w:rPr>
          <w:rFonts w:ascii="Trebuchet MS" w:hAnsi="Trebuchet MS" w:cs="Calibri"/>
          <w:sz w:val="22"/>
          <w:szCs w:val="22"/>
        </w:rPr>
        <w:t>c) organizează instruirea introductiv-generală a salariaţilor în domeniul securităţiişisănătăţii în muncă;</w:t>
      </w:r>
    </w:p>
    <w:p w:rsidR="00BB082B" w:rsidRPr="006B291C" w:rsidRDefault="00BB082B" w:rsidP="00BB082B">
      <w:pPr>
        <w:pStyle w:val="al"/>
        <w:shd w:val="clear" w:color="auto" w:fill="FFFFFF"/>
        <w:spacing w:before="0" w:beforeAutospacing="0" w:after="150" w:afterAutospacing="0"/>
        <w:jc w:val="both"/>
        <w:rPr>
          <w:rFonts w:ascii="Trebuchet MS" w:hAnsi="Trebuchet MS" w:cs="Calibri"/>
          <w:sz w:val="22"/>
          <w:szCs w:val="22"/>
        </w:rPr>
      </w:pPr>
      <w:r w:rsidRPr="006B291C">
        <w:rPr>
          <w:rFonts w:ascii="Trebuchet MS" w:hAnsi="Trebuchet MS" w:cs="Calibri"/>
          <w:bCs/>
          <w:sz w:val="22"/>
          <w:szCs w:val="22"/>
        </w:rPr>
        <w:t>d)</w:t>
      </w:r>
      <w:r w:rsidRPr="006B291C">
        <w:rPr>
          <w:rFonts w:ascii="Trebuchet MS" w:hAnsi="Trebuchet MS" w:cs="Calibri"/>
          <w:sz w:val="22"/>
          <w:szCs w:val="22"/>
        </w:rPr>
        <w:t> furnizează informaţii lucrătorilor cu privire la cele mai eficiente mijloace de respectare a legislaţiei în domeniul securităţiişisănătăţii în muncă;</w:t>
      </w:r>
    </w:p>
    <w:p w:rsidR="00BB082B" w:rsidRPr="006B291C" w:rsidRDefault="00BB082B" w:rsidP="00BB082B">
      <w:pPr>
        <w:pStyle w:val="al"/>
        <w:shd w:val="clear" w:color="auto" w:fill="FFFFFF"/>
        <w:spacing w:before="0" w:beforeAutospacing="0" w:after="150" w:afterAutospacing="0"/>
        <w:jc w:val="both"/>
        <w:rPr>
          <w:rFonts w:ascii="Trebuchet MS" w:hAnsi="Trebuchet MS" w:cs="Calibri"/>
          <w:sz w:val="22"/>
          <w:szCs w:val="22"/>
        </w:rPr>
      </w:pPr>
      <w:r w:rsidRPr="006B291C">
        <w:rPr>
          <w:rFonts w:ascii="Trebuchet MS" w:hAnsi="Trebuchet MS" w:cs="Calibri"/>
          <w:bCs/>
          <w:sz w:val="22"/>
          <w:szCs w:val="22"/>
        </w:rPr>
        <w:t>e)</w:t>
      </w:r>
      <w:r w:rsidRPr="006B291C">
        <w:rPr>
          <w:rFonts w:ascii="Trebuchet MS" w:hAnsi="Trebuchet MS" w:cs="Calibri"/>
          <w:sz w:val="22"/>
          <w:szCs w:val="22"/>
        </w:rPr>
        <w:t> întocmeşte documentele de organizare şifuncţionare a Comitetului de securitate şi sănătate în muncă şi asigură întrunirea acestuia;</w:t>
      </w:r>
    </w:p>
    <w:p w:rsidR="00BB082B" w:rsidRPr="006B291C" w:rsidRDefault="00BB082B" w:rsidP="00BB082B">
      <w:pPr>
        <w:pStyle w:val="al"/>
        <w:shd w:val="clear" w:color="auto" w:fill="FFFFFF"/>
        <w:spacing w:before="0" w:beforeAutospacing="0" w:after="150" w:afterAutospacing="0"/>
        <w:jc w:val="both"/>
        <w:rPr>
          <w:rFonts w:ascii="Trebuchet MS" w:hAnsi="Trebuchet MS" w:cs="Calibri"/>
          <w:sz w:val="22"/>
          <w:szCs w:val="22"/>
        </w:rPr>
      </w:pPr>
      <w:r w:rsidRPr="006B291C">
        <w:rPr>
          <w:rFonts w:ascii="Trebuchet MS" w:hAnsi="Trebuchet MS" w:cs="Calibri"/>
          <w:bCs/>
          <w:sz w:val="22"/>
          <w:szCs w:val="22"/>
        </w:rPr>
        <w:t>f)</w:t>
      </w:r>
      <w:r w:rsidRPr="006B291C">
        <w:rPr>
          <w:rFonts w:ascii="Trebuchet MS" w:hAnsi="Trebuchet MS" w:cs="Calibri"/>
          <w:sz w:val="22"/>
          <w:szCs w:val="22"/>
        </w:rPr>
        <w:t> organizează şi monitorizează activităţile privind serviciul de medicina muncii;</w:t>
      </w:r>
    </w:p>
    <w:p w:rsidR="00BB082B" w:rsidRPr="006B291C" w:rsidRDefault="00BB082B" w:rsidP="00BB082B">
      <w:pPr>
        <w:pStyle w:val="al"/>
        <w:shd w:val="clear" w:color="auto" w:fill="FFFFFF"/>
        <w:spacing w:before="0" w:beforeAutospacing="0" w:after="150" w:afterAutospacing="0"/>
        <w:jc w:val="both"/>
        <w:rPr>
          <w:rFonts w:ascii="Trebuchet MS" w:hAnsi="Trebuchet MS" w:cs="Calibri"/>
          <w:sz w:val="22"/>
          <w:szCs w:val="22"/>
        </w:rPr>
      </w:pPr>
      <w:r w:rsidRPr="006B291C">
        <w:rPr>
          <w:rFonts w:ascii="Trebuchet MS" w:hAnsi="Trebuchet MS" w:cs="Calibri"/>
          <w:bCs/>
          <w:sz w:val="22"/>
          <w:szCs w:val="22"/>
        </w:rPr>
        <w:t>g)</w:t>
      </w:r>
      <w:r w:rsidRPr="006B291C">
        <w:rPr>
          <w:rFonts w:ascii="Trebuchet MS" w:hAnsi="Trebuchet MS" w:cs="Calibri"/>
          <w:sz w:val="22"/>
          <w:szCs w:val="22"/>
        </w:rPr>
        <w:t>  propune măsuri, în funcţie de specificul activităţii, pentru prevenirea, limitarea şi eliminarea efectelor poluărilor accidentale;</w:t>
      </w:r>
    </w:p>
    <w:p w:rsidR="00BB082B" w:rsidRPr="006B291C" w:rsidRDefault="00BB082B" w:rsidP="00BB082B">
      <w:pPr>
        <w:pStyle w:val="al"/>
        <w:shd w:val="clear" w:color="auto" w:fill="FFFFFF"/>
        <w:spacing w:before="0" w:beforeAutospacing="0" w:after="150" w:afterAutospacing="0"/>
        <w:jc w:val="both"/>
        <w:rPr>
          <w:rFonts w:ascii="Trebuchet MS" w:hAnsi="Trebuchet MS" w:cs="Calibri"/>
          <w:sz w:val="22"/>
          <w:szCs w:val="22"/>
        </w:rPr>
      </w:pPr>
      <w:r w:rsidRPr="006B291C">
        <w:rPr>
          <w:rFonts w:ascii="Trebuchet MS" w:hAnsi="Trebuchet MS" w:cs="Calibri"/>
          <w:sz w:val="22"/>
          <w:szCs w:val="22"/>
        </w:rPr>
        <w:t>h)întocmeşte raportul anual privind activitatea de securitate şi sănătate în muncă şiprotecţia mediului,;</w:t>
      </w:r>
    </w:p>
    <w:p w:rsidR="00BB082B" w:rsidRPr="006B291C" w:rsidRDefault="00BB082B" w:rsidP="00BB082B">
      <w:pPr>
        <w:pStyle w:val="al"/>
        <w:shd w:val="clear" w:color="auto" w:fill="FFFFFF"/>
        <w:spacing w:before="0" w:beforeAutospacing="0" w:after="150" w:afterAutospacing="0"/>
        <w:jc w:val="both"/>
        <w:rPr>
          <w:rFonts w:ascii="Trebuchet MS" w:hAnsi="Trebuchet MS" w:cs="Calibri"/>
          <w:sz w:val="22"/>
          <w:szCs w:val="22"/>
        </w:rPr>
      </w:pPr>
      <w:r w:rsidRPr="006B291C">
        <w:rPr>
          <w:rFonts w:ascii="Trebuchet MS" w:hAnsi="Trebuchet MS" w:cs="Calibri"/>
          <w:bCs/>
          <w:sz w:val="22"/>
          <w:szCs w:val="22"/>
        </w:rPr>
        <w:t>i)</w:t>
      </w:r>
      <w:r w:rsidRPr="006B291C">
        <w:rPr>
          <w:rFonts w:ascii="Trebuchet MS" w:hAnsi="Trebuchet MS" w:cs="Calibri"/>
          <w:sz w:val="22"/>
          <w:szCs w:val="22"/>
        </w:rPr>
        <w:t> întocmeşte documentele specifice activităţii de securitate şi sănătate în muncă, precum şi de protecţie a mediului;</w:t>
      </w:r>
    </w:p>
    <w:p w:rsidR="00BB082B" w:rsidRPr="006B291C" w:rsidRDefault="00400A2C" w:rsidP="00BB082B">
      <w:pPr>
        <w:pStyle w:val="al"/>
        <w:shd w:val="clear" w:color="auto" w:fill="FFFFFF"/>
        <w:spacing w:before="0" w:beforeAutospacing="0" w:after="150" w:afterAutospacing="0"/>
        <w:jc w:val="both"/>
        <w:rPr>
          <w:rFonts w:ascii="Trebuchet MS" w:hAnsi="Trebuchet MS" w:cs="Calibri"/>
          <w:sz w:val="22"/>
          <w:szCs w:val="22"/>
        </w:rPr>
      </w:pPr>
      <w:r w:rsidRPr="006B291C">
        <w:rPr>
          <w:rFonts w:ascii="Trebuchet MS" w:hAnsi="Trebuchet MS" w:cs="Calibri"/>
          <w:bCs/>
          <w:sz w:val="22"/>
          <w:szCs w:val="22"/>
        </w:rPr>
        <w:t>j</w:t>
      </w:r>
      <w:r w:rsidR="00BB082B" w:rsidRPr="006B291C">
        <w:rPr>
          <w:rFonts w:ascii="Trebuchet MS" w:hAnsi="Trebuchet MS" w:cs="Calibri"/>
          <w:bCs/>
          <w:sz w:val="22"/>
          <w:szCs w:val="22"/>
        </w:rPr>
        <w:t>)</w:t>
      </w:r>
      <w:r w:rsidR="00BB082B" w:rsidRPr="006B291C">
        <w:rPr>
          <w:rFonts w:ascii="Trebuchet MS" w:hAnsi="Trebuchet MS" w:cs="Calibri"/>
          <w:sz w:val="22"/>
          <w:szCs w:val="22"/>
        </w:rPr>
        <w:t> întocmeşteşi înaintează, în vederea avizăriidosarul de cercetare a accidentelor de muncă şi a celor ecologice;</w:t>
      </w:r>
    </w:p>
    <w:p w:rsidR="00BB082B" w:rsidRPr="006B291C" w:rsidRDefault="00400A2C" w:rsidP="00BB082B">
      <w:pPr>
        <w:pStyle w:val="al"/>
        <w:shd w:val="clear" w:color="auto" w:fill="FFFFFF"/>
        <w:spacing w:before="0" w:beforeAutospacing="0" w:after="150" w:afterAutospacing="0"/>
        <w:jc w:val="both"/>
        <w:rPr>
          <w:rFonts w:ascii="Trebuchet MS" w:hAnsi="Trebuchet MS" w:cs="Calibri"/>
          <w:sz w:val="22"/>
          <w:szCs w:val="22"/>
        </w:rPr>
      </w:pPr>
      <w:r w:rsidRPr="006B291C">
        <w:rPr>
          <w:rFonts w:ascii="Trebuchet MS" w:hAnsi="Trebuchet MS" w:cs="Calibri"/>
          <w:bCs/>
          <w:sz w:val="22"/>
          <w:szCs w:val="22"/>
        </w:rPr>
        <w:t>k</w:t>
      </w:r>
      <w:r w:rsidR="00BB082B" w:rsidRPr="006B291C">
        <w:rPr>
          <w:rFonts w:ascii="Trebuchet MS" w:hAnsi="Trebuchet MS" w:cs="Calibri"/>
          <w:bCs/>
          <w:sz w:val="22"/>
          <w:szCs w:val="22"/>
        </w:rPr>
        <w:t>)</w:t>
      </w:r>
      <w:r w:rsidR="00BB082B" w:rsidRPr="006B291C">
        <w:rPr>
          <w:rFonts w:ascii="Trebuchet MS" w:hAnsi="Trebuchet MS" w:cs="Calibri"/>
          <w:sz w:val="22"/>
          <w:szCs w:val="22"/>
        </w:rPr>
        <w:t> elaborează procedurile specifice activităţii de securitate şi sănătate în muncă şi de protecţie a mediului;</w:t>
      </w:r>
    </w:p>
    <w:p w:rsidR="00BB082B" w:rsidRPr="006B291C" w:rsidRDefault="00400A2C" w:rsidP="00BB082B">
      <w:pPr>
        <w:pStyle w:val="al"/>
        <w:shd w:val="clear" w:color="auto" w:fill="FFFFFF"/>
        <w:spacing w:before="0" w:beforeAutospacing="0" w:after="150" w:afterAutospacing="0"/>
        <w:jc w:val="both"/>
        <w:rPr>
          <w:rFonts w:ascii="Trebuchet MS" w:hAnsi="Trebuchet MS" w:cs="Calibri"/>
          <w:sz w:val="22"/>
          <w:szCs w:val="22"/>
        </w:rPr>
      </w:pPr>
      <w:r w:rsidRPr="006B291C">
        <w:rPr>
          <w:rFonts w:ascii="Trebuchet MS" w:hAnsi="Trebuchet MS" w:cs="Calibri"/>
          <w:bCs/>
          <w:sz w:val="22"/>
          <w:szCs w:val="22"/>
        </w:rPr>
        <w:t>l</w:t>
      </w:r>
      <w:r w:rsidR="00BB082B" w:rsidRPr="006B291C">
        <w:rPr>
          <w:rFonts w:ascii="Trebuchet MS" w:hAnsi="Trebuchet MS" w:cs="Calibri"/>
          <w:bCs/>
          <w:sz w:val="22"/>
          <w:szCs w:val="22"/>
        </w:rPr>
        <w:t>)</w:t>
      </w:r>
      <w:r w:rsidR="00BB082B" w:rsidRPr="006B291C">
        <w:rPr>
          <w:rFonts w:ascii="Trebuchet MS" w:hAnsi="Trebuchet MS" w:cs="Calibri"/>
          <w:sz w:val="22"/>
          <w:szCs w:val="22"/>
        </w:rPr>
        <w:t> formulează propuneri pentru includerea în proiectul bugetului de venituri şi cheltuieli a fondurilor necesare activităţilor de securitate şi sănătate în muncă şi de protecţie a mediului;</w:t>
      </w:r>
    </w:p>
    <w:p w:rsidR="00BB082B" w:rsidRPr="006B291C" w:rsidRDefault="00400A2C" w:rsidP="00BB082B">
      <w:pPr>
        <w:pStyle w:val="al"/>
        <w:shd w:val="clear" w:color="auto" w:fill="FFFFFF"/>
        <w:spacing w:before="0" w:beforeAutospacing="0" w:after="150" w:afterAutospacing="0"/>
        <w:jc w:val="both"/>
        <w:rPr>
          <w:rFonts w:ascii="Trebuchet MS" w:hAnsi="Trebuchet MS" w:cs="Calibri"/>
          <w:sz w:val="22"/>
          <w:szCs w:val="22"/>
        </w:rPr>
      </w:pPr>
      <w:r w:rsidRPr="006B291C">
        <w:rPr>
          <w:rFonts w:ascii="Trebuchet MS" w:hAnsi="Trebuchet MS" w:cs="Calibri"/>
          <w:bCs/>
          <w:sz w:val="22"/>
          <w:szCs w:val="22"/>
        </w:rPr>
        <w:t>m</w:t>
      </w:r>
      <w:r w:rsidR="00BB082B" w:rsidRPr="006B291C">
        <w:rPr>
          <w:rFonts w:ascii="Trebuchet MS" w:hAnsi="Trebuchet MS" w:cs="Calibri"/>
          <w:bCs/>
          <w:sz w:val="22"/>
          <w:szCs w:val="22"/>
        </w:rPr>
        <w:t>)</w:t>
      </w:r>
      <w:r w:rsidR="00BB082B" w:rsidRPr="006B291C">
        <w:rPr>
          <w:rFonts w:ascii="Trebuchet MS" w:hAnsi="Trebuchet MS" w:cs="Calibri"/>
          <w:sz w:val="22"/>
          <w:szCs w:val="22"/>
        </w:rPr>
        <w:t> colaborează cu autorităţile locale în domeniul securităţiişisănătăţii în muncă şi în domeniul mediului în cazul accidentelor/evenimentelor comune;</w:t>
      </w:r>
    </w:p>
    <w:p w:rsidR="00BB082B" w:rsidRPr="006B291C" w:rsidRDefault="00400A2C" w:rsidP="00C464E4">
      <w:pPr>
        <w:spacing w:line="360" w:lineRule="auto"/>
        <w:jc w:val="both"/>
        <w:rPr>
          <w:rFonts w:ascii="Trebuchet MS" w:hAnsi="Trebuchet MS"/>
          <w:sz w:val="22"/>
          <w:szCs w:val="22"/>
          <w:lang w:val="ro-RO" w:eastAsia="ro-RO"/>
        </w:rPr>
      </w:pPr>
      <w:r w:rsidRPr="006B291C">
        <w:rPr>
          <w:rFonts w:ascii="Trebuchet MS" w:hAnsi="Trebuchet MS"/>
          <w:sz w:val="22"/>
          <w:szCs w:val="22"/>
          <w:lang w:val="ro-RO" w:eastAsia="ro-RO"/>
        </w:rPr>
        <w:t>n) Colaboreaă cu serviciul extern, în cazul personalului  insuficient, în vederea îndeplinirii atribuiilor</w:t>
      </w:r>
    </w:p>
    <w:p w:rsidR="00BB082B" w:rsidRDefault="00BB082B" w:rsidP="00C464E4">
      <w:pPr>
        <w:spacing w:line="360" w:lineRule="auto"/>
        <w:jc w:val="both"/>
        <w:rPr>
          <w:rFonts w:ascii="Trebuchet MS" w:hAnsi="Trebuchet MS"/>
          <w:sz w:val="22"/>
          <w:szCs w:val="22"/>
          <w:lang w:val="ro-RO" w:eastAsia="ro-RO"/>
        </w:rPr>
      </w:pPr>
    </w:p>
    <w:p w:rsidR="003F2B55" w:rsidRPr="006B291C" w:rsidRDefault="003F2B55" w:rsidP="00C464E4">
      <w:pPr>
        <w:spacing w:line="360" w:lineRule="auto"/>
        <w:jc w:val="both"/>
        <w:rPr>
          <w:rFonts w:ascii="Trebuchet MS" w:hAnsi="Trebuchet MS"/>
          <w:sz w:val="22"/>
          <w:szCs w:val="22"/>
          <w:lang w:val="ro-RO" w:eastAsia="ro-RO"/>
        </w:rPr>
      </w:pPr>
    </w:p>
    <w:p w:rsidR="00C464E4" w:rsidRPr="006B291C" w:rsidRDefault="00C464E4" w:rsidP="00C464E4">
      <w:pPr>
        <w:spacing w:line="360" w:lineRule="auto"/>
        <w:jc w:val="both"/>
        <w:rPr>
          <w:rFonts w:ascii="Trebuchet MS" w:hAnsi="Trebuchet MS"/>
          <w:b/>
          <w:bCs/>
          <w:sz w:val="22"/>
          <w:szCs w:val="22"/>
          <w:lang w:val="ro-RO" w:eastAsia="ro-RO"/>
        </w:rPr>
      </w:pPr>
      <w:r w:rsidRPr="006B291C">
        <w:rPr>
          <w:rFonts w:ascii="Trebuchet MS" w:hAnsi="Trebuchet MS"/>
          <w:b/>
          <w:bCs/>
          <w:sz w:val="22"/>
          <w:szCs w:val="22"/>
          <w:lang w:val="ro-RO" w:eastAsia="ro-RO"/>
        </w:rPr>
        <w:t>AP</w:t>
      </w:r>
      <w:r w:rsidR="004C7930" w:rsidRPr="006B291C">
        <w:rPr>
          <w:rFonts w:ascii="Trebuchet MS" w:hAnsi="Trebuchet MS"/>
          <w:b/>
          <w:bCs/>
          <w:sz w:val="22"/>
          <w:szCs w:val="22"/>
          <w:lang w:val="ro-RO" w:eastAsia="ro-RO"/>
        </w:rPr>
        <w:t>Ă</w:t>
      </w:r>
      <w:r w:rsidRPr="006B291C">
        <w:rPr>
          <w:rFonts w:ascii="Trebuchet MS" w:hAnsi="Trebuchet MS"/>
          <w:b/>
          <w:bCs/>
          <w:sz w:val="22"/>
          <w:szCs w:val="22"/>
          <w:lang w:val="ro-RO" w:eastAsia="ro-RO"/>
        </w:rPr>
        <w:t>RAR</w:t>
      </w:r>
      <w:r w:rsidR="004C7930" w:rsidRPr="006B291C">
        <w:rPr>
          <w:rFonts w:ascii="Trebuchet MS" w:hAnsi="Trebuchet MS"/>
          <w:b/>
          <w:bCs/>
          <w:sz w:val="22"/>
          <w:szCs w:val="22"/>
          <w:lang w:val="ro-RO" w:eastAsia="ro-RO"/>
        </w:rPr>
        <w:t>EA Î</w:t>
      </w:r>
      <w:r w:rsidRPr="006B291C">
        <w:rPr>
          <w:rFonts w:ascii="Trebuchet MS" w:hAnsi="Trebuchet MS"/>
          <w:b/>
          <w:bCs/>
          <w:sz w:val="22"/>
          <w:szCs w:val="22"/>
          <w:lang w:val="ro-RO" w:eastAsia="ro-RO"/>
        </w:rPr>
        <w:t>MPOTRIVA INCENDIILOR (PSI)</w:t>
      </w:r>
      <w:r w:rsidR="0068417A" w:rsidRPr="006B291C">
        <w:rPr>
          <w:rFonts w:ascii="Trebuchet MS" w:hAnsi="Trebuchet MS"/>
          <w:b/>
          <w:bCs/>
          <w:sz w:val="22"/>
          <w:szCs w:val="22"/>
          <w:lang w:val="ro-RO" w:eastAsia="ro-RO"/>
        </w:rPr>
        <w:t xml:space="preserve"> ȘI SITUAȚII DE URGENȚĂ</w:t>
      </w:r>
      <w:r w:rsidR="004C7930" w:rsidRPr="006B291C">
        <w:rPr>
          <w:rFonts w:ascii="Trebuchet MS" w:hAnsi="Trebuchet MS"/>
          <w:b/>
          <w:bCs/>
          <w:sz w:val="22"/>
          <w:szCs w:val="22"/>
          <w:lang w:val="ro-RO" w:eastAsia="ro-RO"/>
        </w:rPr>
        <w:t>:</w:t>
      </w:r>
    </w:p>
    <w:p w:rsidR="00C464E4" w:rsidRPr="006B291C" w:rsidRDefault="00C464E4" w:rsidP="00063FC9">
      <w:pPr>
        <w:tabs>
          <w:tab w:val="left" w:pos="1515"/>
        </w:tabs>
        <w:spacing w:line="360" w:lineRule="auto"/>
        <w:jc w:val="both"/>
        <w:rPr>
          <w:rFonts w:ascii="Trebuchet MS" w:hAnsi="Trebuchet MS"/>
          <w:b/>
          <w:bCs/>
          <w:sz w:val="22"/>
          <w:szCs w:val="22"/>
          <w:lang w:val="ro-RO" w:eastAsia="ro-RO"/>
        </w:rPr>
      </w:pPr>
    </w:p>
    <w:p w:rsidR="00C464E4" w:rsidRPr="006B291C" w:rsidRDefault="00C464E4" w:rsidP="00C464E4">
      <w:pPr>
        <w:spacing w:line="360" w:lineRule="auto"/>
        <w:jc w:val="both"/>
        <w:rPr>
          <w:rFonts w:ascii="Trebuchet MS" w:hAnsi="Trebuchet MS"/>
          <w:sz w:val="22"/>
          <w:szCs w:val="22"/>
          <w:lang w:val="ro-RO" w:eastAsia="ro-RO"/>
        </w:rPr>
      </w:pPr>
      <w:r w:rsidRPr="006B291C">
        <w:rPr>
          <w:rFonts w:ascii="Trebuchet MS" w:hAnsi="Trebuchet MS"/>
          <w:sz w:val="22"/>
          <w:szCs w:val="22"/>
          <w:lang w:val="ro-RO" w:eastAsia="ro-RO"/>
        </w:rPr>
        <w:t>Aplicarea şi verificarea respectării prevederilor legislaţiei din domeniul apărării împotriva incendiilor:</w:t>
      </w:r>
    </w:p>
    <w:p w:rsidR="00C464E4" w:rsidRPr="006B291C" w:rsidRDefault="00C464E4">
      <w:pPr>
        <w:numPr>
          <w:ilvl w:val="0"/>
          <w:numId w:val="64"/>
        </w:numPr>
        <w:spacing w:line="360" w:lineRule="auto"/>
        <w:jc w:val="both"/>
        <w:rPr>
          <w:rFonts w:ascii="Trebuchet MS" w:hAnsi="Trebuchet MS"/>
          <w:sz w:val="22"/>
          <w:szCs w:val="22"/>
          <w:lang w:val="ro-RO" w:eastAsia="ro-RO"/>
        </w:rPr>
      </w:pPr>
      <w:r w:rsidRPr="006B291C">
        <w:rPr>
          <w:rFonts w:ascii="Trebuchet MS" w:hAnsi="Trebuchet MS"/>
          <w:sz w:val="22"/>
          <w:szCs w:val="22"/>
          <w:lang w:val="ro-RO" w:eastAsia="ro-RO"/>
        </w:rPr>
        <w:t>stabilirea, prin dispoziţii scrise, a responsabilităţilorşi modul de organizare pentru apărarea împotriva incendiilor în instituţie, actualizarea acestora ori de câte ori apar modificări şi aducerea lor la cunoştinţasalariaţilor;</w:t>
      </w:r>
    </w:p>
    <w:p w:rsidR="00C464E4" w:rsidRPr="006B291C" w:rsidRDefault="00C464E4">
      <w:pPr>
        <w:numPr>
          <w:ilvl w:val="0"/>
          <w:numId w:val="64"/>
        </w:numPr>
        <w:spacing w:line="360" w:lineRule="auto"/>
        <w:jc w:val="both"/>
        <w:rPr>
          <w:rFonts w:ascii="Trebuchet MS" w:hAnsi="Trebuchet MS"/>
          <w:sz w:val="22"/>
          <w:szCs w:val="22"/>
          <w:lang w:val="ro-RO" w:eastAsia="ro-RO"/>
        </w:rPr>
      </w:pPr>
      <w:r w:rsidRPr="006B291C">
        <w:rPr>
          <w:rFonts w:ascii="Trebuchet MS" w:hAnsi="Trebuchet MS"/>
          <w:sz w:val="22"/>
          <w:szCs w:val="22"/>
          <w:lang w:val="ro-RO" w:eastAsia="ro-RO"/>
        </w:rPr>
        <w:t>asigurarea identificării şi evaluării riscurilor de incendiu din instituţieşi asigurarea corelării măsurilor de apărare împotriva incendiilor cu natura şi nivelul riscurilor;</w:t>
      </w:r>
    </w:p>
    <w:p w:rsidR="00C464E4" w:rsidRPr="006B291C" w:rsidRDefault="00C464E4">
      <w:pPr>
        <w:numPr>
          <w:ilvl w:val="0"/>
          <w:numId w:val="64"/>
        </w:numPr>
        <w:spacing w:line="360" w:lineRule="auto"/>
        <w:jc w:val="both"/>
        <w:rPr>
          <w:rFonts w:ascii="Trebuchet MS" w:hAnsi="Trebuchet MS"/>
          <w:sz w:val="22"/>
          <w:szCs w:val="22"/>
          <w:lang w:val="ro-RO" w:eastAsia="ro-RO"/>
        </w:rPr>
      </w:pPr>
      <w:r w:rsidRPr="006B291C">
        <w:rPr>
          <w:rFonts w:ascii="Trebuchet MS" w:hAnsi="Trebuchet MS"/>
          <w:sz w:val="22"/>
          <w:szCs w:val="22"/>
          <w:lang w:val="ro-RO" w:eastAsia="ro-RO"/>
        </w:rPr>
        <w:t>solicitarea şiobţinerea avizelor şiautorizaţiilor de securitate la incendiu, prevăzute de lege, şi asigurarea respectării condiţiilor care au stat la baza eliberării acestora;</w:t>
      </w:r>
    </w:p>
    <w:p w:rsidR="00C464E4" w:rsidRPr="006B291C" w:rsidRDefault="00C464E4">
      <w:pPr>
        <w:numPr>
          <w:ilvl w:val="0"/>
          <w:numId w:val="64"/>
        </w:numPr>
        <w:spacing w:line="360" w:lineRule="auto"/>
        <w:jc w:val="both"/>
        <w:rPr>
          <w:rFonts w:ascii="Trebuchet MS" w:hAnsi="Trebuchet MS"/>
          <w:sz w:val="22"/>
          <w:szCs w:val="22"/>
          <w:lang w:val="ro-RO" w:eastAsia="ro-RO"/>
        </w:rPr>
      </w:pPr>
      <w:r w:rsidRPr="006B291C">
        <w:rPr>
          <w:rFonts w:ascii="Trebuchet MS" w:hAnsi="Trebuchet MS"/>
          <w:sz w:val="22"/>
          <w:szCs w:val="22"/>
          <w:lang w:val="ro-RO" w:eastAsia="ro-RO"/>
        </w:rPr>
        <w:lastRenderedPageBreak/>
        <w:t>elaborarea instrucţiunilor de apărare împotriva incendiilor şi stabilirea atribuţiilor ce revin salariaţilor la locurile de muncă;</w:t>
      </w:r>
    </w:p>
    <w:p w:rsidR="00C464E4" w:rsidRPr="006B291C" w:rsidRDefault="00C464E4">
      <w:pPr>
        <w:numPr>
          <w:ilvl w:val="0"/>
          <w:numId w:val="64"/>
        </w:numPr>
        <w:spacing w:line="360" w:lineRule="auto"/>
        <w:jc w:val="both"/>
        <w:rPr>
          <w:rFonts w:ascii="Trebuchet MS" w:hAnsi="Trebuchet MS"/>
          <w:sz w:val="22"/>
          <w:szCs w:val="22"/>
          <w:lang w:val="ro-RO" w:eastAsia="ro-RO"/>
        </w:rPr>
      </w:pPr>
      <w:r w:rsidRPr="006B291C">
        <w:rPr>
          <w:rFonts w:ascii="Trebuchet MS" w:hAnsi="Trebuchet MS"/>
          <w:sz w:val="22"/>
          <w:szCs w:val="22"/>
          <w:lang w:val="ro-RO" w:eastAsia="ro-RO"/>
        </w:rPr>
        <w:t>verificarea cunoaşteriişi respectării de către salariaţi a instrucţiunilor necesare privind măsurile de apărare împotriva incendiilor şi verificarea respectării acestor măsuri semnalate corespunzător prin indicatoare de avertizare, de către persoanele din exterior care au acces în unitatea sa;</w:t>
      </w:r>
    </w:p>
    <w:p w:rsidR="00C464E4" w:rsidRPr="006B291C" w:rsidRDefault="00C464E4">
      <w:pPr>
        <w:numPr>
          <w:ilvl w:val="0"/>
          <w:numId w:val="64"/>
        </w:numPr>
        <w:spacing w:line="360" w:lineRule="auto"/>
        <w:jc w:val="both"/>
        <w:rPr>
          <w:rFonts w:ascii="Trebuchet MS" w:hAnsi="Trebuchet MS"/>
          <w:sz w:val="22"/>
          <w:szCs w:val="22"/>
          <w:lang w:val="ro-RO" w:eastAsia="ro-RO"/>
        </w:rPr>
      </w:pPr>
      <w:r w:rsidRPr="006B291C">
        <w:rPr>
          <w:rFonts w:ascii="Trebuchet MS" w:hAnsi="Trebuchet MS"/>
          <w:sz w:val="22"/>
          <w:szCs w:val="22"/>
          <w:lang w:val="ro-RO" w:eastAsia="ro-RO"/>
        </w:rPr>
        <w:t>asigurarea întocmirii şi actualizării planurilor de intervenţieşi a condiţiilor pentru aplicarea acestora în orice moment;</w:t>
      </w:r>
    </w:p>
    <w:p w:rsidR="00C464E4" w:rsidRPr="006B291C" w:rsidRDefault="00C464E4">
      <w:pPr>
        <w:numPr>
          <w:ilvl w:val="0"/>
          <w:numId w:val="64"/>
        </w:numPr>
        <w:spacing w:line="360" w:lineRule="auto"/>
        <w:jc w:val="both"/>
        <w:rPr>
          <w:rFonts w:ascii="Trebuchet MS" w:hAnsi="Trebuchet MS"/>
          <w:sz w:val="22"/>
          <w:szCs w:val="22"/>
          <w:lang w:val="ro-RO" w:eastAsia="ro-RO"/>
        </w:rPr>
      </w:pPr>
      <w:r w:rsidRPr="006B291C">
        <w:rPr>
          <w:rFonts w:ascii="Trebuchet MS" w:hAnsi="Trebuchet MS"/>
          <w:sz w:val="22"/>
          <w:szCs w:val="22"/>
          <w:lang w:val="ro-RO" w:eastAsia="ro-RO"/>
        </w:rPr>
        <w:t>asigurarea utilizării, verificării, întreţineriişi reparării mijloacelor de apărare împotriva incendiilor cu personal atestat, conform instrucţiunilor furnizate de proiectant;</w:t>
      </w:r>
    </w:p>
    <w:p w:rsidR="00C464E4" w:rsidRPr="006B291C" w:rsidRDefault="00C464E4">
      <w:pPr>
        <w:numPr>
          <w:ilvl w:val="0"/>
          <w:numId w:val="64"/>
        </w:numPr>
        <w:spacing w:line="360" w:lineRule="auto"/>
        <w:jc w:val="both"/>
        <w:rPr>
          <w:rFonts w:ascii="Trebuchet MS" w:hAnsi="Trebuchet MS"/>
          <w:sz w:val="22"/>
          <w:szCs w:val="22"/>
          <w:lang w:val="ro-RO" w:eastAsia="ro-RO"/>
        </w:rPr>
      </w:pPr>
      <w:r w:rsidRPr="006B291C">
        <w:rPr>
          <w:rFonts w:ascii="Trebuchet MS" w:hAnsi="Trebuchet MS"/>
          <w:sz w:val="22"/>
          <w:szCs w:val="22"/>
          <w:lang w:val="ro-RO" w:eastAsia="ro-RO"/>
        </w:rPr>
        <w:t>informarea de îndată, prin orice mijloc, a inspectoratului despre izbucnirea şi stingerea cu forţeşi mijloace proprii a oricărui incendiu în instituţie, completarea şi trimiterea, în termen de 3 zile lucrătoare a raportului de intervenţie;</w:t>
      </w:r>
    </w:p>
    <w:p w:rsidR="0068417A" w:rsidRPr="006B291C" w:rsidRDefault="00C464E4">
      <w:pPr>
        <w:numPr>
          <w:ilvl w:val="0"/>
          <w:numId w:val="64"/>
        </w:numPr>
        <w:spacing w:line="360" w:lineRule="auto"/>
        <w:jc w:val="both"/>
        <w:rPr>
          <w:rFonts w:ascii="Trebuchet MS" w:hAnsi="Trebuchet MS"/>
          <w:sz w:val="22"/>
          <w:szCs w:val="22"/>
          <w:lang w:val="ro-RO" w:eastAsia="ro-RO"/>
        </w:rPr>
      </w:pPr>
      <w:r w:rsidRPr="006B291C">
        <w:rPr>
          <w:rFonts w:ascii="Trebuchet MS" w:hAnsi="Trebuchet MS"/>
          <w:sz w:val="22"/>
          <w:szCs w:val="22"/>
          <w:lang w:val="ro-RO" w:eastAsia="ro-RO"/>
        </w:rPr>
        <w:t>îndeplinirea oricăror altor atribuţii prevăzute de lege privind apărarea împotriva incendiilor.</w:t>
      </w:r>
    </w:p>
    <w:p w:rsidR="00C464E4" w:rsidRPr="006B291C" w:rsidRDefault="0068417A">
      <w:pPr>
        <w:numPr>
          <w:ilvl w:val="0"/>
          <w:numId w:val="64"/>
        </w:numPr>
        <w:spacing w:line="360" w:lineRule="auto"/>
        <w:jc w:val="both"/>
        <w:rPr>
          <w:rFonts w:ascii="Trebuchet MS" w:hAnsi="Trebuchet MS"/>
          <w:sz w:val="22"/>
          <w:szCs w:val="22"/>
          <w:lang w:val="ro-RO" w:eastAsia="ro-RO"/>
        </w:rPr>
      </w:pPr>
      <w:r w:rsidRPr="006B291C">
        <w:rPr>
          <w:rFonts w:ascii="Trebuchet MS" w:hAnsi="Trebuchet MS"/>
          <w:sz w:val="22"/>
          <w:szCs w:val="22"/>
          <w:lang w:val="ro-RO" w:eastAsia="ro-RO"/>
        </w:rPr>
        <w:t>a</w:t>
      </w:r>
      <w:r w:rsidR="00C464E4" w:rsidRPr="006B291C">
        <w:rPr>
          <w:rFonts w:ascii="Trebuchet MS" w:hAnsi="Trebuchet MS"/>
          <w:sz w:val="22"/>
          <w:szCs w:val="22"/>
          <w:lang w:val="ro-RO" w:eastAsia="ro-RO"/>
        </w:rPr>
        <w:t>plicarea şi verificarea respectării prevederilor legislaţiei referitoare la instruirea lucrătorilor în domeniul situaţiilor de urgenţă la nivelul compartimentelor de muncă din instituţie:</w:t>
      </w:r>
    </w:p>
    <w:p w:rsidR="00C464E4" w:rsidRPr="006B291C" w:rsidRDefault="00C464E4">
      <w:pPr>
        <w:numPr>
          <w:ilvl w:val="0"/>
          <w:numId w:val="65"/>
        </w:numPr>
        <w:spacing w:line="360" w:lineRule="auto"/>
        <w:jc w:val="both"/>
        <w:rPr>
          <w:rFonts w:ascii="Trebuchet MS" w:hAnsi="Trebuchet MS"/>
          <w:sz w:val="22"/>
          <w:szCs w:val="22"/>
          <w:lang w:val="ro-RO" w:eastAsia="ro-RO"/>
        </w:rPr>
      </w:pPr>
      <w:r w:rsidRPr="006B291C">
        <w:rPr>
          <w:rFonts w:ascii="Trebuchet MS" w:hAnsi="Trebuchet MS"/>
          <w:sz w:val="22"/>
          <w:szCs w:val="22"/>
          <w:lang w:val="ro-RO" w:eastAsia="ro-RO"/>
        </w:rPr>
        <w:t>asigurarea instruirii întregului personal angajat în muncã, în raport cu nivelul de pregãtire al salariaţilorşi în funcţie de specificul activitãţiidesfãşurate la fiecare loc de muncă;</w:t>
      </w:r>
    </w:p>
    <w:p w:rsidR="0068417A" w:rsidRPr="006B291C" w:rsidRDefault="00C464E4">
      <w:pPr>
        <w:numPr>
          <w:ilvl w:val="0"/>
          <w:numId w:val="65"/>
        </w:numPr>
        <w:spacing w:line="360" w:lineRule="auto"/>
        <w:jc w:val="both"/>
        <w:rPr>
          <w:rFonts w:ascii="Trebuchet MS" w:hAnsi="Trebuchet MS"/>
          <w:sz w:val="22"/>
          <w:szCs w:val="22"/>
          <w:lang w:val="ro-RO" w:eastAsia="ro-RO"/>
        </w:rPr>
      </w:pPr>
      <w:r w:rsidRPr="006B291C">
        <w:rPr>
          <w:rFonts w:ascii="Trebuchet MS" w:hAnsi="Trebuchet MS"/>
          <w:sz w:val="22"/>
          <w:szCs w:val="22"/>
          <w:lang w:val="ro-RO" w:eastAsia="ro-RO"/>
        </w:rPr>
        <w:t xml:space="preserve">efectuarea instructajului introductiv general pentru nou-angajaţii în muncã, indiferent de durata sau de forma contractului de muncã, salariaţiitransferaţi de la o unitate la alta sau </w:t>
      </w:r>
      <w:r w:rsidR="0068417A" w:rsidRPr="006B291C">
        <w:rPr>
          <w:rFonts w:ascii="Trebuchet MS" w:hAnsi="Trebuchet MS"/>
          <w:sz w:val="22"/>
          <w:szCs w:val="22"/>
          <w:lang w:val="ro-RO" w:eastAsia="ro-RO"/>
        </w:rPr>
        <w:t>detaşaţi în unitatea respectivã.</w:t>
      </w:r>
    </w:p>
    <w:p w:rsidR="00C464E4" w:rsidRPr="006B291C" w:rsidRDefault="00C464E4">
      <w:pPr>
        <w:numPr>
          <w:ilvl w:val="0"/>
          <w:numId w:val="65"/>
        </w:numPr>
        <w:spacing w:line="360" w:lineRule="auto"/>
        <w:jc w:val="both"/>
        <w:rPr>
          <w:rFonts w:ascii="Trebuchet MS" w:hAnsi="Trebuchet MS"/>
          <w:sz w:val="22"/>
          <w:szCs w:val="22"/>
          <w:lang w:val="ro-RO" w:eastAsia="ro-RO"/>
        </w:rPr>
      </w:pPr>
      <w:r w:rsidRPr="006B291C">
        <w:rPr>
          <w:rFonts w:ascii="Trebuchet MS" w:hAnsi="Trebuchet MS"/>
          <w:sz w:val="22"/>
          <w:szCs w:val="22"/>
          <w:lang w:val="ro-RO" w:eastAsia="ro-RO"/>
        </w:rPr>
        <w:t xml:space="preserve"> stabilirea pentru fiecare categorie de personal participant la instruirea generală, a unui nivel minim de cunoştinţe necesare şi verificarea cunoştinţelor acumulate de către persoanele instruite, pe bazã de teste, la terminarea instructajului;</w:t>
      </w:r>
    </w:p>
    <w:p w:rsidR="0060608C" w:rsidRPr="006B291C" w:rsidRDefault="0060608C" w:rsidP="0092297B">
      <w:pPr>
        <w:widowControl w:val="0"/>
        <w:autoSpaceDE w:val="0"/>
        <w:autoSpaceDN w:val="0"/>
        <w:adjustRightInd w:val="0"/>
        <w:ind w:firstLine="360"/>
        <w:jc w:val="both"/>
        <w:outlineLvl w:val="0"/>
        <w:rPr>
          <w:rFonts w:ascii="Trebuchet MS" w:hAnsi="Trebuchet MS" w:cs="Arial"/>
          <w:b/>
          <w:bCs/>
          <w:sz w:val="22"/>
          <w:szCs w:val="22"/>
          <w:lang w:val="ro-RO"/>
        </w:rPr>
      </w:pPr>
    </w:p>
    <w:p w:rsidR="0097465B" w:rsidRPr="006B291C" w:rsidRDefault="0097465B" w:rsidP="003C6A14">
      <w:pPr>
        <w:widowControl w:val="0"/>
        <w:autoSpaceDE w:val="0"/>
        <w:autoSpaceDN w:val="0"/>
        <w:adjustRightInd w:val="0"/>
        <w:jc w:val="both"/>
        <w:outlineLvl w:val="0"/>
        <w:rPr>
          <w:rFonts w:ascii="Trebuchet MS" w:hAnsi="Trebuchet MS" w:cs="Arial"/>
          <w:b/>
          <w:bCs/>
          <w:sz w:val="22"/>
          <w:szCs w:val="22"/>
          <w:lang w:val="ro-RO"/>
        </w:rPr>
      </w:pPr>
      <w:r w:rsidRPr="006B291C">
        <w:rPr>
          <w:rFonts w:ascii="Trebuchet MS" w:hAnsi="Trebuchet MS" w:cs="Arial"/>
          <w:b/>
          <w:bCs/>
          <w:sz w:val="22"/>
          <w:szCs w:val="22"/>
          <w:lang w:val="ro-RO"/>
        </w:rPr>
        <w:t>Cap. III.</w:t>
      </w:r>
    </w:p>
    <w:p w:rsidR="0097465B" w:rsidRPr="006B291C" w:rsidRDefault="0097465B" w:rsidP="003C6A14">
      <w:pPr>
        <w:widowControl w:val="0"/>
        <w:autoSpaceDE w:val="0"/>
        <w:autoSpaceDN w:val="0"/>
        <w:adjustRightInd w:val="0"/>
        <w:jc w:val="both"/>
        <w:outlineLvl w:val="0"/>
        <w:rPr>
          <w:rFonts w:ascii="Trebuchet MS" w:hAnsi="Trebuchet MS" w:cs="Arial"/>
          <w:b/>
          <w:bCs/>
          <w:sz w:val="22"/>
          <w:szCs w:val="22"/>
          <w:lang w:val="ro-RO"/>
        </w:rPr>
      </w:pPr>
      <w:r w:rsidRPr="006B291C">
        <w:rPr>
          <w:rFonts w:ascii="Trebuchet MS" w:hAnsi="Trebuchet MS" w:cs="Arial"/>
          <w:b/>
          <w:bCs/>
          <w:sz w:val="22"/>
          <w:szCs w:val="22"/>
          <w:lang w:val="ro-RO"/>
        </w:rPr>
        <w:t xml:space="preserve">SERVICIILE </w:t>
      </w:r>
      <w:r w:rsidR="001947DB" w:rsidRPr="006B291C">
        <w:rPr>
          <w:rFonts w:ascii="Trebuchet MS" w:hAnsi="Trebuchet MS" w:cs="Arial"/>
          <w:b/>
          <w:bCs/>
          <w:sz w:val="22"/>
          <w:szCs w:val="22"/>
          <w:lang w:val="ro-RO"/>
        </w:rPr>
        <w:t>DIRECȚIEI DE PROTECŢIE A</w:t>
      </w:r>
      <w:r w:rsidRPr="006B291C">
        <w:rPr>
          <w:rFonts w:ascii="Trebuchet MS" w:hAnsi="Trebuchet MS" w:cs="Arial"/>
          <w:b/>
          <w:bCs/>
          <w:sz w:val="22"/>
          <w:szCs w:val="22"/>
          <w:lang w:val="ro-RO"/>
        </w:rPr>
        <w:t xml:space="preserve"> DREPTURILOR COPILULUI</w:t>
      </w:r>
    </w:p>
    <w:p w:rsidR="00CA7567" w:rsidRPr="006B291C" w:rsidRDefault="00CA7567" w:rsidP="003C6A14">
      <w:pPr>
        <w:widowControl w:val="0"/>
        <w:autoSpaceDE w:val="0"/>
        <w:autoSpaceDN w:val="0"/>
        <w:adjustRightInd w:val="0"/>
        <w:jc w:val="both"/>
        <w:outlineLvl w:val="0"/>
        <w:rPr>
          <w:rFonts w:ascii="Trebuchet MS" w:hAnsi="Trebuchet MS" w:cs="Arial"/>
          <w:b/>
          <w:bCs/>
          <w:sz w:val="22"/>
          <w:szCs w:val="22"/>
          <w:lang w:val="ro-RO"/>
        </w:rPr>
      </w:pPr>
    </w:p>
    <w:p w:rsidR="00CA7567" w:rsidRPr="006B291C" w:rsidRDefault="00CA7567" w:rsidP="003C6A14">
      <w:pPr>
        <w:widowControl w:val="0"/>
        <w:autoSpaceDE w:val="0"/>
        <w:autoSpaceDN w:val="0"/>
        <w:adjustRightInd w:val="0"/>
        <w:jc w:val="both"/>
        <w:outlineLvl w:val="0"/>
        <w:rPr>
          <w:rFonts w:ascii="Trebuchet MS" w:hAnsi="Trebuchet MS" w:cs="Arial"/>
          <w:b/>
          <w:bCs/>
          <w:sz w:val="22"/>
          <w:szCs w:val="22"/>
          <w:lang w:val="ro-RO"/>
        </w:rPr>
      </w:pPr>
    </w:p>
    <w:p w:rsidR="00732CE5" w:rsidRPr="006B291C" w:rsidRDefault="00732CE5" w:rsidP="00732CE5">
      <w:pPr>
        <w:widowControl w:val="0"/>
        <w:autoSpaceDE w:val="0"/>
        <w:autoSpaceDN w:val="0"/>
        <w:adjustRightInd w:val="0"/>
        <w:ind w:firstLine="360"/>
        <w:jc w:val="both"/>
        <w:outlineLvl w:val="0"/>
        <w:rPr>
          <w:rFonts w:ascii="Trebuchet MS" w:hAnsi="Trebuchet MS" w:cs="Arial"/>
          <w:b/>
          <w:bCs/>
          <w:sz w:val="22"/>
          <w:szCs w:val="22"/>
          <w:lang w:val="ro-RO"/>
        </w:rPr>
      </w:pPr>
    </w:p>
    <w:p w:rsidR="00732CE5" w:rsidRPr="006B291C" w:rsidRDefault="00732CE5" w:rsidP="00732CE5">
      <w:pPr>
        <w:widowControl w:val="0"/>
        <w:autoSpaceDE w:val="0"/>
        <w:autoSpaceDN w:val="0"/>
        <w:adjustRightInd w:val="0"/>
        <w:ind w:firstLine="360"/>
        <w:jc w:val="both"/>
        <w:outlineLvl w:val="0"/>
        <w:rPr>
          <w:rFonts w:ascii="Trebuchet MS" w:hAnsi="Trebuchet MS" w:cs="Arial"/>
          <w:b/>
          <w:bCs/>
          <w:sz w:val="22"/>
          <w:szCs w:val="22"/>
          <w:lang w:val="ro-RO"/>
        </w:rPr>
      </w:pPr>
      <w:r w:rsidRPr="006B291C">
        <w:rPr>
          <w:rFonts w:ascii="Trebuchet MS" w:hAnsi="Trebuchet MS" w:cs="Arial"/>
          <w:b/>
          <w:bCs/>
          <w:sz w:val="22"/>
          <w:szCs w:val="22"/>
          <w:lang w:val="ro-RO"/>
        </w:rPr>
        <w:t>3.1.</w:t>
      </w:r>
      <w:r w:rsidRPr="006B291C">
        <w:rPr>
          <w:rFonts w:ascii="Trebuchet MS" w:hAnsi="Trebuchet MS" w:cs="Arial"/>
          <w:b/>
          <w:bCs/>
          <w:sz w:val="22"/>
          <w:szCs w:val="22"/>
          <w:lang w:val="it-IT"/>
        </w:rPr>
        <w:t xml:space="preserve">Management de caz al copilului: </w:t>
      </w:r>
      <w:r w:rsidRPr="006B291C">
        <w:rPr>
          <w:rFonts w:ascii="Trebuchet MS" w:hAnsi="Trebuchet MS" w:cs="Arial"/>
          <w:b/>
          <w:bCs/>
          <w:sz w:val="22"/>
          <w:szCs w:val="22"/>
          <w:lang w:val="ro-RO"/>
        </w:rPr>
        <w:t>Serviciul de Ingrijire de tip familial al copilului</w:t>
      </w:r>
    </w:p>
    <w:p w:rsidR="00732CE5" w:rsidRPr="006B291C" w:rsidRDefault="00732CE5" w:rsidP="00732CE5">
      <w:pPr>
        <w:widowControl w:val="0"/>
        <w:autoSpaceDE w:val="0"/>
        <w:autoSpaceDN w:val="0"/>
        <w:adjustRightInd w:val="0"/>
        <w:ind w:firstLine="360"/>
        <w:jc w:val="both"/>
        <w:outlineLvl w:val="0"/>
        <w:rPr>
          <w:rFonts w:ascii="Trebuchet MS" w:hAnsi="Trebuchet MS" w:cs="Arial"/>
          <w:bCs/>
          <w:sz w:val="22"/>
          <w:szCs w:val="22"/>
          <w:lang w:val="ro-RO"/>
        </w:rPr>
      </w:pPr>
    </w:p>
    <w:p w:rsidR="00732CE5" w:rsidRPr="006B291C" w:rsidRDefault="00732CE5" w:rsidP="00732CE5">
      <w:pPr>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Art.47 Serviciul asigură protecţia copilului care necesită stabilirea unei măsuri de protecţie ce impune creşterea, îngrijirea şi educarea copilului de către o persoană/familie inclusiv rude până la gradul III inclusiv cu copilul.</w:t>
      </w:r>
    </w:p>
    <w:p w:rsidR="00732CE5" w:rsidRPr="006B291C" w:rsidRDefault="00732CE5" w:rsidP="00732CE5">
      <w:pPr>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 xml:space="preserve">         Aspectele privind organizarea, funcţionarea, structura și modul de lucru ale serviciului social - Serviciul de îngrijire de tip familial al Copilului - în vederea asigurării funcţionării acestuia, cu </w:t>
      </w:r>
      <w:r w:rsidRPr="006B291C">
        <w:rPr>
          <w:rFonts w:ascii="Trebuchet MS" w:hAnsi="Trebuchet MS" w:cs="Arial"/>
          <w:sz w:val="22"/>
          <w:szCs w:val="22"/>
          <w:lang w:val="ro-RO"/>
        </w:rPr>
        <w:lastRenderedPageBreak/>
        <w:t>respectarea standardelor minime de calitate aplicabile şi a asigurării serviciile specializate se regăsesc alăturat în Anexa nr.3.2</w:t>
      </w:r>
      <w:r w:rsidR="003F2B55">
        <w:rPr>
          <w:rFonts w:ascii="Trebuchet MS" w:hAnsi="Trebuchet MS" w:cs="Arial"/>
          <w:sz w:val="22"/>
          <w:szCs w:val="22"/>
          <w:lang w:val="ro-RO"/>
        </w:rPr>
        <w:t>.</w:t>
      </w:r>
    </w:p>
    <w:p w:rsidR="00732CE5" w:rsidRPr="006B291C" w:rsidRDefault="00732CE5" w:rsidP="00732CE5">
      <w:pPr>
        <w:ind w:firstLine="360"/>
        <w:jc w:val="both"/>
        <w:rPr>
          <w:rFonts w:ascii="Trebuchet MS" w:hAnsi="Trebuchet MS" w:cs="Arial"/>
          <w:b/>
          <w:sz w:val="22"/>
          <w:szCs w:val="22"/>
          <w:lang w:val="ro-RO"/>
        </w:rPr>
      </w:pPr>
      <w:r w:rsidRPr="006B291C">
        <w:rPr>
          <w:rFonts w:ascii="Trebuchet MS" w:hAnsi="Trebuchet MS" w:cs="Arial"/>
          <w:b/>
          <w:sz w:val="22"/>
          <w:szCs w:val="22"/>
          <w:lang w:val="ro-RO"/>
        </w:rPr>
        <w:t>3.2.</w:t>
      </w:r>
      <w:r w:rsidRPr="006B291C">
        <w:rPr>
          <w:rFonts w:ascii="Trebuchet MS" w:hAnsi="Trebuchet MS" w:cs="Arial"/>
          <w:b/>
          <w:bCs/>
          <w:sz w:val="22"/>
          <w:szCs w:val="22"/>
          <w:lang w:val="it-IT"/>
        </w:rPr>
        <w:t>Management de caz al copilului:</w:t>
      </w:r>
      <w:r w:rsidRPr="006B291C">
        <w:rPr>
          <w:rFonts w:ascii="Trebuchet MS" w:hAnsi="Trebuchet MS" w:cs="Arial"/>
          <w:b/>
          <w:bCs/>
          <w:sz w:val="22"/>
          <w:szCs w:val="22"/>
          <w:lang w:val="ro-RO"/>
        </w:rPr>
        <w:t>Serviciul de Evaluare initială și pentru copiii din servicii rezidențiale</w:t>
      </w:r>
    </w:p>
    <w:p w:rsidR="00732CE5" w:rsidRPr="006B291C" w:rsidRDefault="00732CE5" w:rsidP="00732CE5">
      <w:pPr>
        <w:ind w:firstLine="360"/>
        <w:jc w:val="both"/>
        <w:rPr>
          <w:rFonts w:ascii="Trebuchet MS" w:hAnsi="Trebuchet MS" w:cs="Arial"/>
          <w:b/>
          <w:sz w:val="22"/>
          <w:szCs w:val="22"/>
          <w:lang w:val="ro-RO"/>
        </w:rPr>
      </w:pPr>
    </w:p>
    <w:p w:rsidR="00732CE5" w:rsidRPr="006B291C" w:rsidRDefault="00732CE5" w:rsidP="00732CE5">
      <w:pPr>
        <w:widowControl w:val="0"/>
        <w:autoSpaceDE w:val="0"/>
        <w:autoSpaceDN w:val="0"/>
        <w:adjustRightInd w:val="0"/>
        <w:spacing w:after="120"/>
        <w:jc w:val="both"/>
        <w:rPr>
          <w:rFonts w:ascii="Trebuchet MS" w:hAnsi="Trebuchet MS" w:cs="Arial"/>
          <w:sz w:val="22"/>
          <w:szCs w:val="22"/>
          <w:lang w:val="ro-RO"/>
        </w:rPr>
      </w:pPr>
      <w:r w:rsidRPr="006B291C">
        <w:rPr>
          <w:rFonts w:ascii="Trebuchet MS" w:hAnsi="Trebuchet MS" w:cs="Arial"/>
          <w:sz w:val="22"/>
          <w:szCs w:val="22"/>
          <w:lang w:val="ro-RO"/>
        </w:rPr>
        <w:t xml:space="preserve">Art.48 În exercitarea atribuţiilor Serviciul are urmatoarele atribuţii: </w:t>
      </w:r>
    </w:p>
    <w:p w:rsidR="00732CE5" w:rsidRPr="006B291C" w:rsidRDefault="00732CE5">
      <w:pPr>
        <w:pStyle w:val="Default"/>
        <w:numPr>
          <w:ilvl w:val="0"/>
          <w:numId w:val="74"/>
        </w:numPr>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 xml:space="preserve">Identifică şi preia sesizările privind cazurile copiilor aflaţi in situaţii de dificultate sau in situatii de risc - solicitare directă din partea copilului şi/sau a familiei/ reprezentantului legal, referire din partea unei alte instituţii, publice sau private, semnalare/ sesizare scrisă sau telefonică din partea unor alte persoane decât membrii familiei/ reprezentantul legal si autosesizare </w:t>
      </w:r>
    </w:p>
    <w:p w:rsidR="00732CE5" w:rsidRPr="006B291C" w:rsidRDefault="00732CE5">
      <w:pPr>
        <w:pStyle w:val="Listparagraf"/>
        <w:numPr>
          <w:ilvl w:val="0"/>
          <w:numId w:val="74"/>
        </w:numPr>
        <w:jc w:val="both"/>
        <w:rPr>
          <w:rFonts w:ascii="Trebuchet MS" w:hAnsi="Trebuchet MS" w:cs="Courier New"/>
          <w:shd w:val="clear" w:color="auto" w:fill="FFFFFF"/>
          <w:lang w:val="it-IT"/>
        </w:rPr>
      </w:pPr>
      <w:r w:rsidRPr="006B291C">
        <w:rPr>
          <w:rFonts w:ascii="Trebuchet MS" w:hAnsi="Trebuchet MS" w:cs="Courier New"/>
          <w:shd w:val="clear" w:color="auto" w:fill="FFFFFF"/>
          <w:lang w:val="it-IT"/>
        </w:rPr>
        <w:t>Coordoneaza procesul de evaluarea iniţială a situaţiilor înregistrate la DGASPC de către SPAS/ persoanele cu atribuţii în asistenţa sociala</w:t>
      </w:r>
    </w:p>
    <w:p w:rsidR="00732CE5" w:rsidRPr="006B291C" w:rsidRDefault="00732CE5">
      <w:pPr>
        <w:pStyle w:val="Listparagraf"/>
        <w:numPr>
          <w:ilvl w:val="0"/>
          <w:numId w:val="74"/>
        </w:numPr>
        <w:jc w:val="both"/>
        <w:rPr>
          <w:rFonts w:ascii="Trebuchet MS" w:hAnsi="Trebuchet MS" w:cs="Courier New"/>
          <w:shd w:val="clear" w:color="auto" w:fill="FFFFFF"/>
          <w:lang w:val="it-IT"/>
        </w:rPr>
      </w:pPr>
      <w:r w:rsidRPr="006B291C">
        <w:rPr>
          <w:rFonts w:ascii="Trebuchet MS" w:hAnsi="Trebuchet MS" w:cs="Courier New"/>
          <w:shd w:val="clear" w:color="auto" w:fill="FFFFFF"/>
          <w:lang w:val="it-IT"/>
        </w:rPr>
        <w:t>Raporteaza cazurile confirmate şi înregistrate la DGASPC, directorului cu atribuţii în domeniul protecţiei copilului ,care îi desemnează un manager de caz</w:t>
      </w:r>
    </w:p>
    <w:p w:rsidR="00732CE5" w:rsidRPr="006B291C" w:rsidRDefault="00732CE5">
      <w:pPr>
        <w:pStyle w:val="Default"/>
        <w:numPr>
          <w:ilvl w:val="0"/>
          <w:numId w:val="74"/>
        </w:numPr>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 xml:space="preserve">actioneaza in virtutea respectarii promovarii cu prioritate a interesului superior al copilului, al valorizarii si promovarii respectului de sine al fiecarui copil, al egalizarii sanselor si nediscriminarii, al respectarii istoriei personale, a personalitatii, a familiilor biologice si traditiilor copilului, al respectului fata de opinia copilului, a confidentialitatii si imaginii copilului; </w:t>
      </w:r>
    </w:p>
    <w:p w:rsidR="00732CE5" w:rsidRPr="006B291C" w:rsidRDefault="00732CE5">
      <w:pPr>
        <w:pStyle w:val="Default"/>
        <w:numPr>
          <w:ilvl w:val="0"/>
          <w:numId w:val="74"/>
        </w:numPr>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 xml:space="preserve">asigură coordonarea metodologică şi sprijin autorităţilor administraţiei publice locale din judeţ în domeniul protectiei copilului respectiv pentru prevenirea separării copilului de familie. </w:t>
      </w:r>
    </w:p>
    <w:p w:rsidR="00732CE5" w:rsidRPr="006B291C" w:rsidRDefault="00732CE5">
      <w:pPr>
        <w:pStyle w:val="Default"/>
        <w:numPr>
          <w:ilvl w:val="0"/>
          <w:numId w:val="74"/>
        </w:numPr>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 xml:space="preserve">derulează activităţi de informare, formare, îndrumare şi sprijin a reprezentanţilor serviciilor publice de asistenţă socială de la nivelul municipiilor, oraşelor şi comunelor în scopul prevenirii separării copilului de părinţii săi; </w:t>
      </w:r>
    </w:p>
    <w:p w:rsidR="00732CE5" w:rsidRPr="006B291C" w:rsidRDefault="00732CE5">
      <w:pPr>
        <w:pStyle w:val="Default"/>
        <w:numPr>
          <w:ilvl w:val="0"/>
          <w:numId w:val="74"/>
        </w:numPr>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 xml:space="preserve">propune in functie de nevoile copiilor, familiilor, comunităţilor diversificarea serviciilor sociale şi dezvoltarea unor parteneriate sau colaborări cu organizatii nonguvernamentale </w:t>
      </w:r>
    </w:p>
    <w:p w:rsidR="00732CE5" w:rsidRPr="006B291C" w:rsidRDefault="00732CE5">
      <w:pPr>
        <w:pStyle w:val="Listparagraf"/>
        <w:numPr>
          <w:ilvl w:val="0"/>
          <w:numId w:val="74"/>
        </w:numPr>
        <w:jc w:val="both"/>
        <w:rPr>
          <w:rFonts w:ascii="Trebuchet MS" w:hAnsi="Trebuchet MS" w:cs="Arial"/>
          <w:lang w:val="ro-RO"/>
        </w:rPr>
      </w:pPr>
      <w:r w:rsidRPr="006B291C">
        <w:rPr>
          <w:rFonts w:ascii="Trebuchet MS" w:hAnsi="Trebuchet MS" w:cs="Arial"/>
          <w:lang w:val="ro-RO"/>
        </w:rPr>
        <w:t xml:space="preserve">Identifica nevoile de contractare servicii sociale de tip rezidential pentru copii si intocmeste in acest sens referate de necesitate in vederea contractarii de catre Directie a serviciilor furnizate de organismele private autorizate  </w:t>
      </w:r>
    </w:p>
    <w:p w:rsidR="00732CE5" w:rsidRPr="006B291C" w:rsidRDefault="00732CE5">
      <w:pPr>
        <w:pStyle w:val="Default"/>
        <w:numPr>
          <w:ilvl w:val="0"/>
          <w:numId w:val="74"/>
        </w:numPr>
        <w:jc w:val="both"/>
        <w:rPr>
          <w:rFonts w:ascii="Trebuchet MS" w:hAnsi="Trebuchet MS" w:cs="Arial"/>
          <w:color w:val="auto"/>
          <w:sz w:val="22"/>
          <w:szCs w:val="22"/>
          <w:lang w:val="ro-RO"/>
        </w:rPr>
      </w:pPr>
      <w:r w:rsidRPr="006B291C">
        <w:rPr>
          <w:rFonts w:ascii="Trebuchet MS" w:hAnsi="Trebuchet MS" w:cs="Arial"/>
          <w:color w:val="auto"/>
          <w:sz w:val="22"/>
          <w:szCs w:val="22"/>
          <w:lang w:val="ro-RO"/>
        </w:rPr>
        <w:t xml:space="preserve">asigură sprijin şi asistenţă copilului şi familiei, consiliere şi îndrumare în vederea accesării serviciilor necesare pentru prevenirea separării copilului de familia sa, </w:t>
      </w:r>
    </w:p>
    <w:p w:rsidR="00732CE5" w:rsidRPr="006B291C" w:rsidRDefault="00732CE5">
      <w:pPr>
        <w:pStyle w:val="Default"/>
        <w:numPr>
          <w:ilvl w:val="0"/>
          <w:numId w:val="74"/>
        </w:numPr>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asigura  evaluarea nevoilor copilului atât iniţială şi/sau detaliată a nevoilor copiilor şi familiilor acestora, asigurând informarea copilului sau după caz a familiei biologice cu privire la măsura plasamentului la o persoană, familie, asistent maternal sau centru rezidențial, etapele și normele care vor fi aplicate, caracteristicile plasamentului,</w:t>
      </w:r>
    </w:p>
    <w:p w:rsidR="00732CE5" w:rsidRPr="006B291C" w:rsidRDefault="00732CE5">
      <w:pPr>
        <w:pStyle w:val="Default"/>
        <w:numPr>
          <w:ilvl w:val="0"/>
          <w:numId w:val="74"/>
        </w:numPr>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 xml:space="preserve"> faciliteaza accesul la servicii sociale pentru persoanele solicitante, fara discriminare de sex, varsta, religie, apartenenta etnica sau nationalitate </w:t>
      </w:r>
    </w:p>
    <w:p w:rsidR="00732CE5" w:rsidRPr="006B291C" w:rsidRDefault="00732CE5">
      <w:pPr>
        <w:pStyle w:val="Default"/>
        <w:numPr>
          <w:ilvl w:val="0"/>
          <w:numId w:val="74"/>
        </w:numPr>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 xml:space="preserve"> respecta si sprijina drepturile beneficiarilor in ceea ce priveste egalitatea de sanse si tratament, precum si participarea egala a acestora in procesul de furnizare a serviciilor sociale </w:t>
      </w:r>
    </w:p>
    <w:p w:rsidR="00732CE5" w:rsidRPr="006B291C" w:rsidRDefault="00732CE5">
      <w:pPr>
        <w:pStyle w:val="Listparagraf"/>
        <w:numPr>
          <w:ilvl w:val="0"/>
          <w:numId w:val="74"/>
        </w:numPr>
        <w:jc w:val="both"/>
        <w:rPr>
          <w:rFonts w:ascii="Trebuchet MS" w:hAnsi="Trebuchet MS" w:cs="Arial"/>
          <w:lang w:val="ro-RO"/>
        </w:rPr>
      </w:pPr>
      <w:r w:rsidRPr="006B291C">
        <w:rPr>
          <w:rFonts w:ascii="Trebuchet MS" w:hAnsi="Trebuchet MS" w:cs="Arial"/>
          <w:lang w:val="ro-RO"/>
        </w:rPr>
        <w:t>asigura informarea copilului , in functie de varsta acestuia si de gradul sau de maturitate privind persoana/familia de plasament/ serviciu de tip rezidential  identificat si la care urmeaza sa fie plasat pentru crestere si ingrijire  .</w:t>
      </w:r>
    </w:p>
    <w:p w:rsidR="00732CE5" w:rsidRPr="006B291C" w:rsidRDefault="00732CE5">
      <w:pPr>
        <w:pStyle w:val="Default"/>
        <w:numPr>
          <w:ilvl w:val="0"/>
          <w:numId w:val="74"/>
        </w:numPr>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 xml:space="preserve">determină poziţia copilului capabil de discernământ cu privire la măsura propusă, asigurând cunoaşterea de către copil a situaţiei sale de drept şi de fapt </w:t>
      </w:r>
    </w:p>
    <w:p w:rsidR="00732CE5" w:rsidRPr="006B291C" w:rsidRDefault="00732CE5">
      <w:pPr>
        <w:pStyle w:val="Default"/>
        <w:numPr>
          <w:ilvl w:val="0"/>
          <w:numId w:val="74"/>
        </w:numPr>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acordă copilului sprijin în exercitarea dreptului său la liberă exprimare a opiniei sale</w:t>
      </w:r>
    </w:p>
    <w:p w:rsidR="00732CE5" w:rsidRPr="006B291C" w:rsidRDefault="00732CE5">
      <w:pPr>
        <w:pStyle w:val="Listparagraf"/>
        <w:numPr>
          <w:ilvl w:val="0"/>
          <w:numId w:val="74"/>
        </w:numPr>
        <w:jc w:val="both"/>
        <w:rPr>
          <w:rFonts w:ascii="Trebuchet MS" w:hAnsi="Trebuchet MS" w:cs="Arial"/>
          <w:lang w:val="ro-RO"/>
        </w:rPr>
      </w:pPr>
      <w:r w:rsidRPr="006B291C">
        <w:rPr>
          <w:rFonts w:ascii="Trebuchet MS" w:hAnsi="Trebuchet MS" w:cs="Arial"/>
          <w:lang w:val="ro-RO"/>
        </w:rPr>
        <w:lastRenderedPageBreak/>
        <w:t xml:space="preserve">sprijina prin specilialistii sai, in colaborare Serviciul Ingrijire de tip Familial , activitatea de instruire a </w:t>
      </w:r>
      <w:r w:rsidRPr="006B291C">
        <w:rPr>
          <w:rFonts w:ascii="Trebuchet MS" w:eastAsia="Calibri" w:hAnsi="Trebuchet MS" w:cs="Arial"/>
          <w:lang w:val="ro-RO"/>
        </w:rPr>
        <w:t>familiilor/ persoanelor de plasament</w:t>
      </w:r>
      <w:r w:rsidRPr="006B291C">
        <w:rPr>
          <w:rFonts w:ascii="Trebuchet MS" w:hAnsi="Trebuchet MS" w:cs="Arial"/>
          <w:lang w:val="ro-RO"/>
        </w:rPr>
        <w:t xml:space="preserve"> , cele care nu sunt rude cu copilul,</w:t>
      </w:r>
    </w:p>
    <w:p w:rsidR="00732CE5" w:rsidRPr="006B291C" w:rsidRDefault="00732CE5">
      <w:pPr>
        <w:pStyle w:val="Default"/>
        <w:numPr>
          <w:ilvl w:val="0"/>
          <w:numId w:val="74"/>
        </w:numPr>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 xml:space="preserve"> furnizarea de informaţii familiei extinse sau substitutive privind tipurile de sprijin disponibil </w:t>
      </w:r>
    </w:p>
    <w:p w:rsidR="00732CE5" w:rsidRPr="006B291C" w:rsidRDefault="00732CE5">
      <w:pPr>
        <w:pStyle w:val="Default"/>
        <w:numPr>
          <w:ilvl w:val="0"/>
          <w:numId w:val="74"/>
        </w:numPr>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 xml:space="preserve">asigura pregătirea familiei extinse sau substitutive cu privire la nevoile copilului, înaintea plasării acestuia şi informarea înainte de mutarea copilului, referitor la drepturile şi obligaţiile legale ce îi revin cu privire la persoana copilului pe durata plasării </w:t>
      </w:r>
    </w:p>
    <w:p w:rsidR="00732CE5" w:rsidRPr="006B291C" w:rsidRDefault="00732CE5">
      <w:pPr>
        <w:pStyle w:val="Default"/>
        <w:numPr>
          <w:ilvl w:val="0"/>
          <w:numId w:val="74"/>
        </w:numPr>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 xml:space="preserve">coordonarea activităţilor privind mutarea copilului în familia extinsă sau substitutivă, centru rezidențial, </w:t>
      </w:r>
    </w:p>
    <w:p w:rsidR="00732CE5" w:rsidRPr="006B291C" w:rsidRDefault="00732CE5">
      <w:pPr>
        <w:pStyle w:val="Default"/>
        <w:numPr>
          <w:ilvl w:val="0"/>
          <w:numId w:val="74"/>
        </w:numPr>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 xml:space="preserve"> planificarea serviciilor si intervenţiilor concretizata intr-un plan individualizat de protectie în colaborare cu reprezentantul serviciului in evidenta căruia se va afla situatia copilului – familia, asistenta maternala profesionistă şi centrul rezidential </w:t>
      </w:r>
    </w:p>
    <w:p w:rsidR="00732CE5" w:rsidRPr="006B291C" w:rsidRDefault="00732CE5">
      <w:pPr>
        <w:pStyle w:val="Default"/>
        <w:numPr>
          <w:ilvl w:val="0"/>
          <w:numId w:val="74"/>
        </w:numPr>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 xml:space="preserve"> implica copiii si familiile acestora in procesul de elaborare si implementare a planului individualizat de protectie/planului de servicii, asigurandu-se ca beneficiarii au responsabilitati si indatoriri pe care le cunosc si pe care trebuie sa le respecte, </w:t>
      </w:r>
    </w:p>
    <w:p w:rsidR="00732CE5" w:rsidRPr="006B291C" w:rsidRDefault="00732CE5">
      <w:pPr>
        <w:pStyle w:val="Default"/>
        <w:numPr>
          <w:ilvl w:val="0"/>
          <w:numId w:val="74"/>
        </w:numPr>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 xml:space="preserve">înaintează către CPC/instanţe judecătoreşti propuneri de stabilire a măsurilor de protecţie specială pentru copii </w:t>
      </w:r>
    </w:p>
    <w:p w:rsidR="00732CE5" w:rsidRPr="006B291C" w:rsidRDefault="00732CE5">
      <w:pPr>
        <w:pStyle w:val="Default"/>
        <w:numPr>
          <w:ilvl w:val="0"/>
          <w:numId w:val="74"/>
        </w:numPr>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inaintează fisa de nevoi a  copilului către serviciile de tip familial sau asistentă maternală profesionistă în vederea identificarii unei familii substitutive in scopul stabilirii unei masuri de protectie speciala</w:t>
      </w:r>
    </w:p>
    <w:p w:rsidR="00732CE5" w:rsidRPr="006B291C" w:rsidRDefault="00732CE5" w:rsidP="00732CE5">
      <w:pPr>
        <w:pStyle w:val="Default"/>
        <w:ind w:firstLine="360"/>
        <w:jc w:val="both"/>
        <w:rPr>
          <w:rFonts w:ascii="Trebuchet MS" w:hAnsi="Trebuchet MS" w:cs="Arial"/>
          <w:color w:val="auto"/>
          <w:sz w:val="22"/>
          <w:szCs w:val="22"/>
          <w:lang w:val="es-ES"/>
        </w:rPr>
      </w:pPr>
    </w:p>
    <w:p w:rsidR="00732CE5" w:rsidRPr="006B291C" w:rsidRDefault="00732CE5" w:rsidP="00732CE5">
      <w:pPr>
        <w:autoSpaceDE w:val="0"/>
        <w:autoSpaceDN w:val="0"/>
        <w:adjustRightInd w:val="0"/>
        <w:ind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aa)participa la procesul de identificare a persoanei sau familiei de plasament/ asistentului maternal/ centrul rezidential  potrivit nevoilor copilului, </w:t>
      </w:r>
    </w:p>
    <w:p w:rsidR="00732CE5" w:rsidRPr="006B291C" w:rsidRDefault="00732CE5" w:rsidP="00732CE5">
      <w:pPr>
        <w:ind w:firstLine="360"/>
        <w:jc w:val="both"/>
        <w:rPr>
          <w:rFonts w:ascii="Trebuchet MS" w:hAnsi="Trebuchet MS" w:cs="Arial"/>
          <w:sz w:val="22"/>
          <w:szCs w:val="22"/>
          <w:lang w:val="ro-RO"/>
        </w:rPr>
      </w:pPr>
      <w:r w:rsidRPr="006B291C">
        <w:rPr>
          <w:rFonts w:ascii="Trebuchet MS" w:hAnsi="Trebuchet MS" w:cs="Arial"/>
          <w:sz w:val="22"/>
          <w:szCs w:val="22"/>
          <w:lang w:val="es-ES"/>
        </w:rPr>
        <w:t>bb)se implica in procesul de acomodare a copilului in serviciile rezidentiale</w:t>
      </w:r>
    </w:p>
    <w:p w:rsidR="00732CE5" w:rsidRPr="006B291C" w:rsidRDefault="00732CE5" w:rsidP="00732CE5">
      <w:pPr>
        <w:pStyle w:val="Default"/>
        <w:ind w:firstLine="360"/>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 xml:space="preserve">cc) efectuează toate demersurile legale de instrumentare a solicitărilor venite din partea unităţilor medicale cu privire la situaţia copiilor în risc de părăsire sau părăsiţi în unităţi sanitare de pe raza judeţului şi formulează propuneri; </w:t>
      </w:r>
    </w:p>
    <w:p w:rsidR="00732CE5" w:rsidRPr="006B291C" w:rsidRDefault="00732CE5" w:rsidP="00732CE5">
      <w:pPr>
        <w:pStyle w:val="Default"/>
        <w:ind w:firstLine="360"/>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dd) informează trimestrial Comisia pentru Protecţia Copilului Mureş asupra situaţiei copiilor părăsiţi în unităţi sanitare şi modalităţile de soluţionare a cazurilor,  asigura comunicarea raportului, prin mijloace electronice catre Secretariatul CPC</w:t>
      </w:r>
    </w:p>
    <w:p w:rsidR="00732CE5" w:rsidRPr="006B291C" w:rsidRDefault="00732CE5" w:rsidP="00732CE5">
      <w:pPr>
        <w:pStyle w:val="Default"/>
        <w:ind w:firstLine="360"/>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 xml:space="preserve">ee) întocmeşte şi actualizează periodic baza de date cu beneficiarii măsurilor de protecție specială pentru care asigură managementul de caz, </w:t>
      </w:r>
    </w:p>
    <w:p w:rsidR="00732CE5" w:rsidRPr="006B291C" w:rsidRDefault="00732CE5" w:rsidP="00732CE5">
      <w:pPr>
        <w:pStyle w:val="Default"/>
        <w:ind w:firstLine="360"/>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 xml:space="preserve">ff) monitorizează respectarea drepturilor copilului in serviciile de tip  rezidenţial de la nivel judeţean şi intervine atunci când acestea sunt încălcate , când nu se răspunde nevoilor copiilor şi nu sunt respectate principiile şi valorile care trebuie sa stea la baza activităţii cu copiii, </w:t>
      </w:r>
    </w:p>
    <w:p w:rsidR="00732CE5" w:rsidRPr="006B291C" w:rsidRDefault="00732CE5" w:rsidP="00732CE5">
      <w:pPr>
        <w:pStyle w:val="Default"/>
        <w:ind w:firstLine="360"/>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 xml:space="preserve">gg) sesizează, daca este cazul, Comisia pentru protecţia Copilului, Ministerul Muncii, Inspecţia Socială respectiv alte instituții cu competențe în aceste cazuri conform legii; </w:t>
      </w:r>
    </w:p>
    <w:p w:rsidR="00732CE5" w:rsidRPr="006B291C" w:rsidRDefault="00732CE5" w:rsidP="00732CE5">
      <w:pPr>
        <w:pStyle w:val="Default"/>
        <w:ind w:firstLine="360"/>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 xml:space="preserve">jj) asigura ducerea la îndeplinire a Hotărârilor Comisiei pentru Protecţia Copilului Mureş pentru cazurile instrumentate de serviciu şi sesizează această Comisie asupra impedimentelor la executare; urmăreşte şi supraveghează modul de aplicare a hotărârilor, pentru beneficiarii din serviciile de tip rezidential publice si/ sau private; </w:t>
      </w:r>
    </w:p>
    <w:p w:rsidR="00732CE5" w:rsidRPr="006B291C" w:rsidRDefault="00732CE5" w:rsidP="00732CE5">
      <w:pPr>
        <w:pStyle w:val="Default"/>
        <w:ind w:firstLine="360"/>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 xml:space="preserve">kk) urmăreşte modul in care organismele private asigura respectarea drepturile copiilor instituţionalizaţi in servicii sociale de tip rezidențial private; managerii de caz/responsabili de caz numiţi pentru copiii din aceste centre rezidențiale asigura activităţile prevăzute de standardul specific privind managementul de caz. </w:t>
      </w:r>
    </w:p>
    <w:p w:rsidR="00732CE5" w:rsidRPr="006B291C" w:rsidRDefault="00732CE5" w:rsidP="00732CE5">
      <w:pPr>
        <w:pStyle w:val="Default"/>
        <w:ind w:firstLine="360"/>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ll)asigura, in echipa cu alți specialiști desemnați monitorizarea indeplinirii obligatiilor generate de  incheierea contractelor de servicii sociale de tip rezidential  aflate in derulare.</w:t>
      </w:r>
    </w:p>
    <w:p w:rsidR="00732CE5" w:rsidRPr="006B291C" w:rsidRDefault="00732CE5" w:rsidP="00732CE5">
      <w:pPr>
        <w:pStyle w:val="Default"/>
        <w:ind w:firstLine="360"/>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 xml:space="preserve">mm) colaborează cu organizatiile care asigură servicii rezidentiale acestor copii în vederea asigurării reevaluarii masurii de protectie si monitorizării cazului post-reintegrare/integrare colaborând cu autorităţile locale de la domiciliul/reşedinţa părinţilor ; solicita autorităților publice locale rapoarte de evaluare a familiilor bilogice şi copilului in context socio-cultural precum şi planul de servicii; </w:t>
      </w:r>
    </w:p>
    <w:p w:rsidR="00732CE5" w:rsidRPr="006B291C" w:rsidRDefault="00732CE5" w:rsidP="00732CE5">
      <w:pPr>
        <w:pStyle w:val="Default"/>
        <w:ind w:firstLine="360"/>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lastRenderedPageBreak/>
        <w:t xml:space="preserve">dd) asigură alcătuirea echipei multidisciplinare interinstituţionale şi participă la întâlnirile cu echipa şi individual cu profesioniştii implicaţi in rezolvarea cazului în vederea realizării etapelor managementului de caz ; </w:t>
      </w:r>
    </w:p>
    <w:p w:rsidR="00732CE5" w:rsidRPr="006B291C" w:rsidRDefault="00732CE5" w:rsidP="00732CE5">
      <w:pPr>
        <w:pStyle w:val="Default"/>
        <w:ind w:firstLine="360"/>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nn) asigură sprijin pentru realizarea obiectivelor cuprinse în planul individualizat de protecţie, modalităţile concrete de implementare urmărind situatia reevaluării situaţiei beneficiarului aflat in servicii de tip rezidential in contextul managamentului de caz ,</w:t>
      </w:r>
    </w:p>
    <w:p w:rsidR="00732CE5" w:rsidRPr="006B291C" w:rsidRDefault="00732CE5" w:rsidP="00732CE5">
      <w:pPr>
        <w:pStyle w:val="Default"/>
        <w:ind w:firstLine="360"/>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 xml:space="preserve">oo) stabileşte proceduri de lucru în cadrul serviciului, cu respectarea prevederilor legale; le supune verificării şi aprobării conducerii DGASPC; </w:t>
      </w:r>
    </w:p>
    <w:p w:rsidR="00732CE5" w:rsidRPr="006B291C" w:rsidRDefault="00732CE5" w:rsidP="00732CE5">
      <w:pPr>
        <w:pStyle w:val="Default"/>
        <w:ind w:firstLine="360"/>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 xml:space="preserve">pp) intocmeste si actualizează periodic lista copiilor beneficiari ai măsurii de protecție din centre rezidențiale ale furnizorilor privați din județ; solicită, la admiterea copilului în aceste centre, directiei economice realizarea demersurilor legale pentru capitalizarea alocatiei de stat respectiv banii la ieșirea tinerilor din plasament; asigură realizarea demersurile legale privind pensia de urmaș a copiilor în plasament și alte drepturi financiare de care beneficiază copiii aflați în plasament în centre rezidențiale ale furnizorilor privați. </w:t>
      </w:r>
    </w:p>
    <w:p w:rsidR="00732CE5" w:rsidRPr="006B291C" w:rsidRDefault="00732CE5" w:rsidP="00732CE5">
      <w:pPr>
        <w:pStyle w:val="Default"/>
        <w:ind w:firstLine="360"/>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 xml:space="preserve">rr) predă dosarul original al copilului pentru care s-a stabilit măsura de protectie serviciului in evidenta căruia se află acesta. </w:t>
      </w:r>
    </w:p>
    <w:p w:rsidR="00732CE5" w:rsidRPr="006B291C" w:rsidRDefault="00732CE5" w:rsidP="00732CE5">
      <w:pPr>
        <w:pStyle w:val="Default"/>
        <w:ind w:firstLine="360"/>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 xml:space="preserve">ii) colaborează cu Agenţia Județeană de Plăți și Inspecție Socială în sensul comunicării hotărârilor /sentinţelor civile privind măsurile de ocrotire/protecţie specială (plasament) în vederea acordării alocaţiei de plasament </w:t>
      </w:r>
    </w:p>
    <w:p w:rsidR="00732CE5" w:rsidRPr="006B291C" w:rsidRDefault="00732CE5" w:rsidP="00732CE5">
      <w:pPr>
        <w:pStyle w:val="Default"/>
        <w:ind w:firstLine="360"/>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 xml:space="preserve">ss) aplică prevederile legale cu privire la respectarea dreptului la imagine şi intimitate a beneficiarilor serviciilor </w:t>
      </w:r>
    </w:p>
    <w:p w:rsidR="00732CE5" w:rsidRPr="006B291C" w:rsidRDefault="00732CE5" w:rsidP="00732CE5">
      <w:pPr>
        <w:pStyle w:val="Default"/>
        <w:ind w:firstLine="360"/>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tt) asigură supervizarea de specialitate a activităţilor de asistenţă socială şi protecţia copilului derulate de managerii de caz ai copiilor desemnati din serviciile rezidențiale referitor la măsurile de protecţie specială a copiilor din servicii rezidenţiale pentru copii (case de tip familial şi serviciu/centre rezidenţial(e) pentru copii cu deficienţe neuropsihiatrice), inclusiv din cadrul serviciilor rezidenţiale ale organismelor private autorizate cărora le este delegat managementul de caz; verifică rapoartele periodice privind împrejurărilor care au dus la stabilirea măsurii de protecție specială a copiilor; elaborează și propune spre aprobare procedura operationala.</w:t>
      </w:r>
    </w:p>
    <w:p w:rsidR="00732CE5" w:rsidRPr="006B291C" w:rsidRDefault="00732CE5" w:rsidP="00732CE5">
      <w:pPr>
        <w:pStyle w:val="Default"/>
        <w:ind w:firstLine="360"/>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uu) asigură coordonarea managerilor de caz din subordinea sa, asigură managementul de ca al copilulului conform legii; realizarea periodică a evoluției copiilor/reevaluării împrejurărilor care au dus la stabilirea măsurii de protecție specială a copiilor din centre rezidențiale private pentru care asigură managementul de caz și revizuirea PIP, precum și demersurile de reintegrare în familie/modificare sau încetare a măsurii de protecție; se asigură că fiecare copil este pregătit în vederea părăsirii centrului rezidențial; elaborează și propune spre aprobare procedura operationala.</w:t>
      </w:r>
    </w:p>
    <w:p w:rsidR="00732CE5" w:rsidRPr="006B291C" w:rsidRDefault="00732CE5" w:rsidP="00732CE5">
      <w:pPr>
        <w:pStyle w:val="Default"/>
        <w:ind w:firstLine="360"/>
        <w:jc w:val="both"/>
        <w:rPr>
          <w:rFonts w:ascii="Trebuchet MS" w:hAnsi="Trebuchet MS" w:cs="Arial"/>
          <w:color w:val="auto"/>
          <w:sz w:val="22"/>
          <w:szCs w:val="22"/>
          <w:lang w:val="es-ES"/>
        </w:rPr>
      </w:pPr>
    </w:p>
    <w:p w:rsidR="00732CE5" w:rsidRPr="006B291C" w:rsidRDefault="00732CE5" w:rsidP="00732CE5">
      <w:pPr>
        <w:pStyle w:val="Default"/>
        <w:ind w:firstLine="360"/>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vv) asigură la cererea autorităţilor participarea unui asistent social sau psiholog la audierea copiilor care săvârşesc fapte penale şi nu răspund penal si intocmirea referatului, precum şi evidenţa acestor situaţii; elaborează și propune spre aprobare procedura operationala.</w:t>
      </w:r>
    </w:p>
    <w:p w:rsidR="00732CE5" w:rsidRPr="006B291C" w:rsidRDefault="00732CE5" w:rsidP="00732CE5">
      <w:pPr>
        <w:pStyle w:val="Default"/>
        <w:ind w:firstLine="360"/>
        <w:jc w:val="both"/>
        <w:rPr>
          <w:rFonts w:ascii="Trebuchet MS" w:hAnsi="Trebuchet MS" w:cs="Arial"/>
          <w:color w:val="auto"/>
          <w:sz w:val="22"/>
          <w:szCs w:val="22"/>
          <w:lang w:val="es-ES"/>
        </w:rPr>
      </w:pPr>
    </w:p>
    <w:p w:rsidR="00732CE5" w:rsidRPr="006B291C" w:rsidRDefault="00732CE5" w:rsidP="00732CE5">
      <w:pPr>
        <w:pStyle w:val="Default"/>
        <w:ind w:firstLine="360"/>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vv1)asigura participarea unui psiholog la solicitatea instantei de judecata in cadrul proceselor civile care ii privesc pe copii, conform legii si elaborarea raportului de constatare conform legii; elaborează și propune spre aprobare procedura operationala.</w:t>
      </w:r>
    </w:p>
    <w:p w:rsidR="00732CE5" w:rsidRPr="006B291C" w:rsidRDefault="00732CE5" w:rsidP="00732CE5">
      <w:pPr>
        <w:pStyle w:val="Default"/>
        <w:ind w:firstLine="360"/>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vv2) la nevoie, sprijina cu participarea psihologului asistarea ascultarii copiilor victime ale neglijarii, abuzului sau exploatarii copilului de catre organele de cercetare/urmarire penala,</w:t>
      </w:r>
    </w:p>
    <w:p w:rsidR="00732CE5" w:rsidRPr="006B291C" w:rsidRDefault="00732CE5" w:rsidP="00732CE5">
      <w:pPr>
        <w:pStyle w:val="Default"/>
        <w:ind w:firstLine="360"/>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vv3) asigură la solicitare participarea unui psiholog în cadrul executărilor silite privind minorii, conform legii; elaborează și propune spre aprobare procedura operationala.</w:t>
      </w:r>
    </w:p>
    <w:p w:rsidR="00732CE5" w:rsidRPr="006B291C" w:rsidRDefault="00732CE5" w:rsidP="00732CE5">
      <w:pPr>
        <w:pStyle w:val="Default"/>
        <w:ind w:firstLine="360"/>
        <w:jc w:val="both"/>
        <w:rPr>
          <w:rFonts w:ascii="Trebuchet MS" w:hAnsi="Trebuchet MS" w:cs="Arial"/>
          <w:color w:val="auto"/>
          <w:sz w:val="22"/>
          <w:szCs w:val="22"/>
          <w:lang w:val="es-ES"/>
        </w:rPr>
      </w:pPr>
    </w:p>
    <w:p w:rsidR="00732CE5" w:rsidRPr="006B291C" w:rsidRDefault="00732CE5" w:rsidP="00732CE5">
      <w:pPr>
        <w:pStyle w:val="Default"/>
        <w:ind w:firstLine="360"/>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 xml:space="preserve">ww) sprijină prin personalul propriu, la nevoie, monitorizarea serviciilor sociale contractate de Direcție și care sunt furnizate pentru copii de către organisme private autorizate. </w:t>
      </w:r>
    </w:p>
    <w:p w:rsidR="00732CE5" w:rsidRPr="006B291C" w:rsidRDefault="00732CE5" w:rsidP="00732CE5">
      <w:pPr>
        <w:pStyle w:val="Default"/>
        <w:ind w:firstLine="360"/>
        <w:jc w:val="both"/>
        <w:rPr>
          <w:rFonts w:ascii="Trebuchet MS" w:hAnsi="Trebuchet MS" w:cs="Arial"/>
          <w:color w:val="auto"/>
          <w:sz w:val="22"/>
          <w:szCs w:val="22"/>
          <w:lang w:val="es-ES"/>
        </w:rPr>
      </w:pPr>
      <w:r w:rsidRPr="006B291C">
        <w:rPr>
          <w:rFonts w:ascii="Trebuchet MS" w:hAnsi="Trebuchet MS" w:cs="Arial"/>
          <w:color w:val="auto"/>
          <w:sz w:val="22"/>
          <w:szCs w:val="22"/>
          <w:lang w:val="es-ES"/>
        </w:rPr>
        <w:t>xx)  asigură managementul de caz al copiilor cu dizabilități din serviciile rezidențiale în cooperare cu Serviciul de evaluare complexă a copilului, revizuirea PIP si PAR, asigură implementarea obiectivelor privind  recuperarea copilului</w:t>
      </w:r>
    </w:p>
    <w:p w:rsidR="00732CE5" w:rsidRPr="006B291C" w:rsidRDefault="00732CE5" w:rsidP="00732CE5">
      <w:pPr>
        <w:pStyle w:val="Default"/>
        <w:ind w:firstLine="360"/>
        <w:jc w:val="both"/>
        <w:rPr>
          <w:rFonts w:ascii="Trebuchet MS" w:hAnsi="Trebuchet MS" w:cs="Arial"/>
          <w:color w:val="auto"/>
          <w:sz w:val="22"/>
          <w:szCs w:val="22"/>
          <w:lang w:val="es-ES"/>
        </w:rPr>
      </w:pPr>
    </w:p>
    <w:p w:rsidR="00732CE5" w:rsidRPr="006B291C" w:rsidRDefault="00732CE5" w:rsidP="00732CE5">
      <w:pPr>
        <w:pStyle w:val="Default"/>
        <w:ind w:firstLine="360"/>
        <w:jc w:val="both"/>
        <w:rPr>
          <w:rFonts w:ascii="Trebuchet MS" w:hAnsi="Trebuchet MS" w:cs="Arial"/>
          <w:color w:val="auto"/>
          <w:sz w:val="22"/>
          <w:szCs w:val="22"/>
          <w:lang w:val="es-ES"/>
        </w:rPr>
      </w:pPr>
    </w:p>
    <w:p w:rsidR="00732CE5" w:rsidRPr="006B291C" w:rsidRDefault="00732CE5" w:rsidP="00732CE5">
      <w:pPr>
        <w:ind w:firstLine="360"/>
        <w:jc w:val="both"/>
        <w:rPr>
          <w:rFonts w:ascii="Trebuchet MS" w:hAnsi="Trebuchet MS" w:cs="Arial"/>
          <w:sz w:val="22"/>
          <w:szCs w:val="22"/>
          <w:lang w:val="ro-RO"/>
        </w:rPr>
      </w:pPr>
      <w:r w:rsidRPr="006B291C">
        <w:rPr>
          <w:rFonts w:ascii="Trebuchet MS" w:hAnsi="Trebuchet MS" w:cs="Arial"/>
          <w:sz w:val="22"/>
          <w:szCs w:val="22"/>
          <w:lang w:val="ro-RO"/>
        </w:rPr>
        <w:t>yy)  asigura managementul de caz pentru beneficarii din servicii rezidențiale din subordinea Direcției, respectiv evidența periodică acestora;</w:t>
      </w:r>
    </w:p>
    <w:p w:rsidR="00732CE5" w:rsidRPr="006B291C" w:rsidRDefault="00732CE5" w:rsidP="00732CE5">
      <w:pPr>
        <w:widowControl w:val="0"/>
        <w:autoSpaceDE w:val="0"/>
        <w:autoSpaceDN w:val="0"/>
        <w:adjustRightInd w:val="0"/>
        <w:spacing w:after="120"/>
        <w:jc w:val="both"/>
        <w:rPr>
          <w:rFonts w:ascii="Trebuchet MS" w:hAnsi="Trebuchet MS" w:cs="Arial"/>
          <w:sz w:val="22"/>
          <w:szCs w:val="22"/>
          <w:lang w:val="ro-RO"/>
        </w:rPr>
      </w:pPr>
    </w:p>
    <w:p w:rsidR="00732CE5" w:rsidRPr="006B291C" w:rsidRDefault="00732CE5" w:rsidP="00732CE5">
      <w:pPr>
        <w:ind w:firstLine="360"/>
        <w:jc w:val="both"/>
        <w:rPr>
          <w:rFonts w:ascii="Trebuchet MS" w:hAnsi="Trebuchet MS" w:cs="Arial"/>
          <w:sz w:val="22"/>
          <w:szCs w:val="22"/>
          <w:lang w:val="ro-RO"/>
        </w:rPr>
      </w:pPr>
      <w:r w:rsidRPr="006B291C">
        <w:rPr>
          <w:rFonts w:ascii="Trebuchet MS" w:hAnsi="Trebuchet MS" w:cs="Arial"/>
          <w:sz w:val="22"/>
          <w:szCs w:val="22"/>
          <w:lang w:val="ro-RO"/>
        </w:rPr>
        <w:t>zz) desemnează reprezentanți în echipa mixtă constituită la nivel județean, în vederea implementării pachetului minimal de servicii pentru copil și familie.</w:t>
      </w:r>
    </w:p>
    <w:p w:rsidR="00732CE5" w:rsidRPr="006B291C" w:rsidRDefault="00732CE5" w:rsidP="00732CE5">
      <w:pPr>
        <w:ind w:firstLine="360"/>
        <w:jc w:val="both"/>
        <w:rPr>
          <w:rFonts w:ascii="Trebuchet MS" w:hAnsi="Trebuchet MS"/>
          <w:sz w:val="22"/>
          <w:szCs w:val="22"/>
          <w:lang w:val="ro-RO"/>
        </w:rPr>
      </w:pPr>
      <w:r w:rsidRPr="006B291C">
        <w:rPr>
          <w:rFonts w:ascii="Trebuchet MS" w:hAnsi="Trebuchet MS" w:cs="Arial"/>
          <w:sz w:val="22"/>
          <w:szCs w:val="22"/>
          <w:lang w:val="ro-RO"/>
        </w:rPr>
        <w:t xml:space="preserve">bbb) </w:t>
      </w:r>
      <w:r w:rsidRPr="006B291C">
        <w:rPr>
          <w:rFonts w:ascii="Trebuchet MS" w:hAnsi="Trebuchet MS" w:cs="Arial"/>
          <w:sz w:val="22"/>
          <w:szCs w:val="22"/>
          <w:shd w:val="clear" w:color="auto" w:fill="FFFFFF"/>
          <w:lang w:val="ro-RO"/>
        </w:rPr>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6B291C">
        <w:rPr>
          <w:rFonts w:ascii="Trebuchet MS" w:hAnsi="Trebuchet MS"/>
          <w:sz w:val="22"/>
          <w:szCs w:val="22"/>
          <w:lang w:val="ro-RO"/>
        </w:rPr>
        <w:t>.</w:t>
      </w:r>
    </w:p>
    <w:p w:rsidR="00732CE5" w:rsidRPr="006B291C" w:rsidRDefault="00732CE5" w:rsidP="00732CE5">
      <w:pPr>
        <w:pStyle w:val="Listparagraf"/>
        <w:spacing w:after="0" w:line="240" w:lineRule="auto"/>
        <w:ind w:left="0"/>
        <w:jc w:val="both"/>
        <w:rPr>
          <w:rFonts w:ascii="Trebuchet MS" w:hAnsi="Trebuchet MS" w:cs="Arial"/>
          <w:lang w:val="ro-RO"/>
        </w:rPr>
      </w:pPr>
      <w:r w:rsidRPr="006B291C">
        <w:rPr>
          <w:rFonts w:ascii="Trebuchet MS" w:hAnsi="Trebuchet MS"/>
          <w:lang w:val="ro-RO"/>
        </w:rPr>
        <w:t xml:space="preserve">      ccc) </w:t>
      </w:r>
      <w:r w:rsidRPr="006B291C">
        <w:rPr>
          <w:rFonts w:ascii="Trebuchet MS" w:hAnsi="Trebuchet MS" w:cs="Arial"/>
          <w:lang w:val="ro-RO"/>
        </w:rPr>
        <w:t xml:space="preserve"> coordonează organizarea și funcționarea </w:t>
      </w:r>
      <w:r w:rsidRPr="006B291C">
        <w:rPr>
          <w:rFonts w:ascii="Trebuchet MS" w:hAnsi="Trebuchet MS"/>
          <w:lang w:val="ro-RO"/>
        </w:rPr>
        <w:t xml:space="preserve">Centrului de zi pentru orientarea, supravegherea și sprijinirea reintegrării sociale a copilului care a săvârșit fapte penale și nu răspunde penal - </w:t>
      </w:r>
      <w:r w:rsidRPr="006B291C">
        <w:rPr>
          <w:rFonts w:ascii="Trebuchet MS" w:hAnsi="Trebuchet MS" w:cs="Arial"/>
          <w:lang w:val="ro-RO"/>
        </w:rPr>
        <w:t xml:space="preserve"> este un centru de zi, de interes public, fără personalitate juridică, care funcționează în cadrul Serviciului Management de caz a copilului, aflat în subordinea Direcției Generale de Asistenţă Socială şi Protecția Copilului Mureş.</w:t>
      </w:r>
    </w:p>
    <w:p w:rsidR="00732CE5" w:rsidRPr="006B291C" w:rsidRDefault="00732CE5" w:rsidP="00732CE5">
      <w:pPr>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 xml:space="preserve">         Aspectele privind organizarea, funcţionarea, structura și modul de lucru ale serviciului social – ,,</w:t>
      </w:r>
      <w:r w:rsidRPr="006B291C">
        <w:rPr>
          <w:rFonts w:ascii="Trebuchet MS" w:hAnsi="Trebuchet MS"/>
          <w:sz w:val="22"/>
          <w:szCs w:val="22"/>
          <w:lang w:val="es-ES"/>
        </w:rPr>
        <w:t xml:space="preserve"> Centrul de zi pentru orientarea, supravegherea </w:t>
      </w:r>
      <w:r w:rsidRPr="006B291C">
        <w:rPr>
          <w:rFonts w:ascii="Trebuchet MS" w:hAnsi="Trebuchet MS"/>
          <w:sz w:val="22"/>
          <w:szCs w:val="22"/>
          <w:lang w:val="ro-RO"/>
        </w:rPr>
        <w:t>și sprijinirea reintegrării sociale a copilului care a săvârșit fapte penale și nu răspunde penal</w:t>
      </w:r>
      <w:r w:rsidRPr="006B291C">
        <w:rPr>
          <w:rFonts w:ascii="Trebuchet MS" w:hAnsi="Trebuchet MS" w:cs="Arial"/>
          <w:sz w:val="22"/>
          <w:szCs w:val="22"/>
          <w:lang w:val="ro-RO"/>
        </w:rPr>
        <w:t xml:space="preserve">,,  în vederea asigurării funcţionării acestuia, cu respectarea standardelor minime de calitate aplicabile şi a asigurării serviciile specializate se regăsesc alăturat în Anexa nr.3.4. </w:t>
      </w:r>
    </w:p>
    <w:p w:rsidR="00732CE5" w:rsidRPr="006B291C" w:rsidRDefault="00732CE5" w:rsidP="00732CE5">
      <w:pPr>
        <w:ind w:firstLine="360"/>
        <w:jc w:val="both"/>
        <w:rPr>
          <w:rStyle w:val="FontStyle19"/>
          <w:rFonts w:ascii="Trebuchet MS" w:hAnsi="Trebuchet MS" w:cs="Arial"/>
          <w:sz w:val="22"/>
          <w:szCs w:val="22"/>
          <w:lang w:val="ro-RO"/>
        </w:rPr>
      </w:pPr>
    </w:p>
    <w:p w:rsidR="00732CE5" w:rsidRPr="006B291C" w:rsidRDefault="00732CE5" w:rsidP="00732CE5">
      <w:pPr>
        <w:widowControl w:val="0"/>
        <w:autoSpaceDE w:val="0"/>
        <w:autoSpaceDN w:val="0"/>
        <w:adjustRightInd w:val="0"/>
        <w:ind w:firstLine="360"/>
        <w:jc w:val="both"/>
        <w:outlineLvl w:val="0"/>
        <w:rPr>
          <w:rFonts w:ascii="Trebuchet MS" w:hAnsi="Trebuchet MS" w:cs="Arial"/>
          <w:b/>
          <w:bCs/>
          <w:sz w:val="22"/>
          <w:szCs w:val="22"/>
          <w:lang w:val="ro-RO"/>
        </w:rPr>
      </w:pPr>
      <w:r w:rsidRPr="006B291C">
        <w:rPr>
          <w:rFonts w:ascii="Trebuchet MS" w:hAnsi="Trebuchet MS" w:cs="Arial"/>
          <w:b/>
          <w:bCs/>
          <w:sz w:val="22"/>
          <w:szCs w:val="22"/>
          <w:lang w:val="ro-RO"/>
        </w:rPr>
        <w:t>3.3. SECRETARIATUL COMISIEI PENTRU PROTECŢIA COPILULUI</w:t>
      </w:r>
    </w:p>
    <w:p w:rsidR="00732CE5" w:rsidRPr="006B291C" w:rsidRDefault="00732CE5" w:rsidP="00732CE5">
      <w:pPr>
        <w:widowControl w:val="0"/>
        <w:autoSpaceDE w:val="0"/>
        <w:autoSpaceDN w:val="0"/>
        <w:adjustRightInd w:val="0"/>
        <w:ind w:firstLine="360"/>
        <w:jc w:val="both"/>
        <w:outlineLvl w:val="0"/>
        <w:rPr>
          <w:rFonts w:ascii="Trebuchet MS" w:hAnsi="Trebuchet MS" w:cs="Arial"/>
          <w:bCs/>
          <w:sz w:val="22"/>
          <w:szCs w:val="22"/>
          <w:lang w:val="ro-RO"/>
        </w:rPr>
      </w:pPr>
    </w:p>
    <w:p w:rsidR="00732CE5" w:rsidRPr="006B291C" w:rsidRDefault="00732CE5" w:rsidP="00732CE5">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Art.49 Secretariatul Comisiei pentru Protecţia Copilului</w:t>
      </w:r>
      <w:r w:rsidRPr="006B291C">
        <w:rPr>
          <w:rFonts w:ascii="Trebuchet MS" w:hAnsi="Trebuchet MS" w:cs="Arial"/>
          <w:bCs/>
          <w:sz w:val="22"/>
          <w:szCs w:val="22"/>
          <w:lang w:val="ro-RO"/>
        </w:rPr>
        <w:t xml:space="preserve">  </w:t>
      </w:r>
      <w:r w:rsidRPr="006B291C">
        <w:rPr>
          <w:rFonts w:ascii="Trebuchet MS" w:hAnsi="Trebuchet MS" w:cs="Arial"/>
          <w:sz w:val="22"/>
          <w:szCs w:val="22"/>
          <w:lang w:val="ro-RO"/>
        </w:rPr>
        <w:t xml:space="preserve">asigură lucrările de secretariat ale Comisiei pentru Protecţia Copilului Mureş şi este condus de un secretar, numit prin dispoziţia  directorului general al direcţiei. </w:t>
      </w:r>
    </w:p>
    <w:p w:rsidR="00732CE5" w:rsidRPr="006B291C" w:rsidRDefault="00732CE5" w:rsidP="00732CE5">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 xml:space="preserve">Art.50 Secretariatul Comisiei îndeplineşte următoarele atribuţii principale: </w:t>
      </w:r>
    </w:p>
    <w:p w:rsidR="00732CE5" w:rsidRPr="006B291C" w:rsidRDefault="00732CE5">
      <w:pPr>
        <w:widowControl w:val="0"/>
        <w:numPr>
          <w:ilvl w:val="0"/>
          <w:numId w:val="33"/>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înregistrează cererile adresate de către copii în legătură cu procedurile în faţa Comisiei şi aduce la cunoştinţa acestora modul în care au fost soluţionate;</w:t>
      </w:r>
    </w:p>
    <w:p w:rsidR="00732CE5" w:rsidRPr="006B291C" w:rsidRDefault="00732CE5">
      <w:pPr>
        <w:widowControl w:val="0"/>
        <w:numPr>
          <w:ilvl w:val="0"/>
          <w:numId w:val="33"/>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convoacă, în scris, persoanele chemate în faţa Comisiei pentru soluţionarea cazurilor privind copiii prin scrisoare recomandată cu confirmare de primire, transmisă cu cel puţin 5 zile înainte de data şedinţei și întocmește procesul verbal de îndeplinire a procedurii de convocare;</w:t>
      </w:r>
    </w:p>
    <w:p w:rsidR="00732CE5" w:rsidRPr="006B291C" w:rsidRDefault="00732CE5">
      <w:pPr>
        <w:widowControl w:val="0"/>
        <w:numPr>
          <w:ilvl w:val="0"/>
          <w:numId w:val="33"/>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în cazuri excepţionale convocarea se poate face şi telefonic, situaţie în care secretarul comisiei anexează la dosarul ședinței referatul justificativ,</w:t>
      </w:r>
    </w:p>
    <w:p w:rsidR="00732CE5" w:rsidRPr="006B291C" w:rsidRDefault="00732CE5">
      <w:pPr>
        <w:widowControl w:val="0"/>
        <w:numPr>
          <w:ilvl w:val="0"/>
          <w:numId w:val="33"/>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comunică soluţiile adoptate de comisie persoanelor interesate în condiţiile legii, prin scrisoare recomandată, cu confirmare de primire;</w:t>
      </w:r>
    </w:p>
    <w:p w:rsidR="00732CE5" w:rsidRPr="006B291C" w:rsidRDefault="00732CE5">
      <w:pPr>
        <w:widowControl w:val="0"/>
        <w:numPr>
          <w:ilvl w:val="0"/>
          <w:numId w:val="33"/>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efectuează convocarea prin afişare când este cazul, şi întocmeşte procesul-verbal de îndeplinire a procedurii de convocare prin afişare, conform legii; </w:t>
      </w:r>
    </w:p>
    <w:p w:rsidR="00732CE5" w:rsidRPr="006B291C" w:rsidRDefault="00732CE5">
      <w:pPr>
        <w:widowControl w:val="0"/>
        <w:numPr>
          <w:ilvl w:val="0"/>
          <w:numId w:val="33"/>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ține evidența confirmărilor de primire a scrisorilor recomandate, proceselor verbale de îndeplinire a procedurii de convocare privind afișarea și înregistrează situațiile de prezentare a persoanei invitate în registrul special de evidenţă a convocărilor; </w:t>
      </w:r>
    </w:p>
    <w:p w:rsidR="00732CE5" w:rsidRPr="006B291C" w:rsidRDefault="00732CE5">
      <w:pPr>
        <w:widowControl w:val="0"/>
        <w:numPr>
          <w:ilvl w:val="0"/>
          <w:numId w:val="33"/>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consemnează în procesul verbal al şedinţei îndeplinirea procedurii de convocare în cazul prezentării persoanei interesate în faţa Comisiei la data şedinţei;</w:t>
      </w:r>
    </w:p>
    <w:p w:rsidR="00732CE5" w:rsidRPr="006B291C" w:rsidRDefault="00732CE5">
      <w:pPr>
        <w:widowControl w:val="0"/>
        <w:numPr>
          <w:ilvl w:val="0"/>
          <w:numId w:val="33"/>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pregăteşte şedinţele Comisiei şi spaţiul în care au loc acestea, convocarea membrilor </w:t>
      </w:r>
      <w:r w:rsidRPr="006B291C">
        <w:rPr>
          <w:rFonts w:ascii="Trebuchet MS" w:hAnsi="Trebuchet MS" w:cs="Arial"/>
          <w:sz w:val="22"/>
          <w:szCs w:val="22"/>
          <w:lang w:val="ro-RO"/>
        </w:rPr>
        <w:lastRenderedPageBreak/>
        <w:t>comisiei,</w:t>
      </w:r>
    </w:p>
    <w:p w:rsidR="00732CE5" w:rsidRPr="006B291C" w:rsidRDefault="00732CE5">
      <w:pPr>
        <w:widowControl w:val="0"/>
        <w:numPr>
          <w:ilvl w:val="0"/>
          <w:numId w:val="33"/>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asigură întocmirea în baza propunerilor managerilor de caz a ordinii de zi a ședințelor și convocarea membrilor Comisiei </w:t>
      </w:r>
    </w:p>
    <w:p w:rsidR="00732CE5" w:rsidRPr="006B291C" w:rsidRDefault="00732CE5">
      <w:pPr>
        <w:widowControl w:val="0"/>
        <w:numPr>
          <w:ilvl w:val="0"/>
          <w:numId w:val="33"/>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asigură confidenţialitatea datelor şi a informaţiilor referitoare la copil, care sunt prezentate Comisiei; </w:t>
      </w:r>
    </w:p>
    <w:p w:rsidR="00732CE5" w:rsidRPr="006B291C" w:rsidRDefault="00732CE5">
      <w:pPr>
        <w:widowControl w:val="0"/>
        <w:numPr>
          <w:ilvl w:val="0"/>
          <w:numId w:val="33"/>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respectă demnitatea clienţilor care se prezintă în faţa Comisiei, precum şi a confidenţialităţii dezbaterilor membrilor Comisiei;</w:t>
      </w:r>
    </w:p>
    <w:p w:rsidR="00732CE5" w:rsidRPr="006B291C" w:rsidRDefault="00732CE5">
      <w:pPr>
        <w:widowControl w:val="0"/>
        <w:numPr>
          <w:ilvl w:val="0"/>
          <w:numId w:val="33"/>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asigură amenajarea spaţiilor, inclusiv a sălilor de aşteptare aferente, unde se organizează şedinţele comisiei;</w:t>
      </w:r>
    </w:p>
    <w:p w:rsidR="00732CE5" w:rsidRPr="006B291C" w:rsidRDefault="00732CE5">
      <w:pPr>
        <w:widowControl w:val="0"/>
        <w:numPr>
          <w:ilvl w:val="0"/>
          <w:numId w:val="33"/>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prezintă în faţa Comisiei datele de identitate ale copilului şi ale persoanelor chemate în faţa acesteia pentru soluţionarea cazului, precum şi a situaţiei privind convocările acestora; </w:t>
      </w:r>
    </w:p>
    <w:p w:rsidR="00732CE5" w:rsidRPr="006B291C" w:rsidRDefault="00732CE5">
      <w:pPr>
        <w:widowControl w:val="0"/>
        <w:numPr>
          <w:ilvl w:val="0"/>
          <w:numId w:val="33"/>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consemnează audierile şi dezbaterile ce au loc în şedinţele Comisiei, hotărârile adoptate,  precum şi modul în care acestea au fost soluţionate  în procesul-verbal al şedinţei, şi contrasemnează aceste consemnări; </w:t>
      </w:r>
    </w:p>
    <w:p w:rsidR="00732CE5" w:rsidRPr="006B291C" w:rsidRDefault="00732CE5">
      <w:pPr>
        <w:widowControl w:val="0"/>
        <w:numPr>
          <w:ilvl w:val="0"/>
          <w:numId w:val="33"/>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redactează hotărârile Comisiei potrivit procesului-verbal al şedinţei în care au fost adoptate, în termen de 3 zile de la data în care a avut loc şedinţa;</w:t>
      </w:r>
    </w:p>
    <w:p w:rsidR="00732CE5" w:rsidRPr="006B291C" w:rsidRDefault="00732CE5">
      <w:pPr>
        <w:widowControl w:val="0"/>
        <w:numPr>
          <w:ilvl w:val="0"/>
          <w:numId w:val="33"/>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asigură expedierea tuturor actelor emise de Comisie în termenul legal.</w:t>
      </w:r>
    </w:p>
    <w:p w:rsidR="00732CE5" w:rsidRPr="006B291C" w:rsidRDefault="00732CE5">
      <w:pPr>
        <w:widowControl w:val="0"/>
        <w:numPr>
          <w:ilvl w:val="0"/>
          <w:numId w:val="33"/>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Întocmește situația statistică și rapoarte cu privire la activitatea Comisiei, lunar și anul pentru Direcție și anual pentru Consiliul Județean Mureș.</w:t>
      </w:r>
    </w:p>
    <w:p w:rsidR="00732CE5" w:rsidRPr="006B291C" w:rsidRDefault="00732CE5" w:rsidP="00732CE5">
      <w:pPr>
        <w:widowControl w:val="0"/>
        <w:autoSpaceDE w:val="0"/>
        <w:autoSpaceDN w:val="0"/>
        <w:adjustRightInd w:val="0"/>
        <w:spacing w:after="120" w:line="276" w:lineRule="auto"/>
        <w:jc w:val="both"/>
        <w:rPr>
          <w:rFonts w:ascii="Trebuchet MS" w:hAnsi="Trebuchet MS" w:cs="Arial"/>
          <w:sz w:val="22"/>
          <w:szCs w:val="22"/>
          <w:lang w:val="ro-RO"/>
        </w:rPr>
      </w:pPr>
    </w:p>
    <w:p w:rsidR="00732CE5" w:rsidRPr="006B291C" w:rsidRDefault="00732CE5" w:rsidP="00732CE5">
      <w:pPr>
        <w:widowControl w:val="0"/>
        <w:autoSpaceDE w:val="0"/>
        <w:autoSpaceDN w:val="0"/>
        <w:adjustRightInd w:val="0"/>
        <w:ind w:firstLine="360"/>
        <w:jc w:val="both"/>
        <w:outlineLvl w:val="0"/>
        <w:rPr>
          <w:rFonts w:ascii="Trebuchet MS" w:hAnsi="Trebuchet MS" w:cs="Arial"/>
          <w:b/>
          <w:bCs/>
          <w:sz w:val="22"/>
          <w:szCs w:val="22"/>
          <w:lang w:val="ro-RO"/>
        </w:rPr>
      </w:pPr>
      <w:r w:rsidRPr="006B291C">
        <w:rPr>
          <w:rFonts w:ascii="Trebuchet MS" w:hAnsi="Trebuchet MS" w:cs="Arial"/>
          <w:b/>
          <w:bCs/>
          <w:sz w:val="22"/>
          <w:szCs w:val="22"/>
          <w:lang w:val="ro-RO"/>
        </w:rPr>
        <w:t>3.4. SERVICIUL DE EVALUARE COMPLEXĂ AL COPILULUI</w:t>
      </w:r>
    </w:p>
    <w:p w:rsidR="00732CE5" w:rsidRPr="006B291C" w:rsidRDefault="00732CE5" w:rsidP="00732CE5">
      <w:pPr>
        <w:widowControl w:val="0"/>
        <w:autoSpaceDE w:val="0"/>
        <w:autoSpaceDN w:val="0"/>
        <w:adjustRightInd w:val="0"/>
        <w:spacing w:after="120" w:line="276" w:lineRule="auto"/>
        <w:jc w:val="both"/>
        <w:rPr>
          <w:rFonts w:ascii="Trebuchet MS" w:hAnsi="Trebuchet MS" w:cs="Arial"/>
          <w:sz w:val="22"/>
          <w:szCs w:val="22"/>
          <w:lang w:val="ro-RO"/>
        </w:rPr>
      </w:pPr>
    </w:p>
    <w:p w:rsidR="00732CE5" w:rsidRPr="006B291C" w:rsidRDefault="00732CE5" w:rsidP="00732CE5">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Art.51 În exercitarea atribuţiilor Serviciul de evaluare complexă al copilului are urmatoarele atribuţii:</w:t>
      </w:r>
    </w:p>
    <w:p w:rsidR="00732CE5" w:rsidRPr="006B291C" w:rsidRDefault="00732CE5">
      <w:pPr>
        <w:pStyle w:val="Listparagraf"/>
        <w:widowControl w:val="0"/>
        <w:numPr>
          <w:ilvl w:val="0"/>
          <w:numId w:val="34"/>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identifică copiii cu dizabilităţi care necesită încadrare întrun grad de handicap ori pentru care se solicită acces la servicii de abilitare şi reabilitare, în urma evaluării complexe; identificarea are loc în urma solicitărilor din partea părinţilor sau a reprezentanţilor legali, a referirilor din partea serviciului public de asistenţă socială şi a specialiştilor care vin în contact cu copiii cu dizabilităţi, precum şi a sesizărilor din oficiu;</w:t>
      </w:r>
    </w:p>
    <w:p w:rsidR="00732CE5" w:rsidRPr="006B291C" w:rsidRDefault="00732CE5">
      <w:pPr>
        <w:pStyle w:val="Listparagraf"/>
        <w:widowControl w:val="0"/>
        <w:numPr>
          <w:ilvl w:val="0"/>
          <w:numId w:val="34"/>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verifică documentele anexate cererii-tip pentru evaluarea complexă şi încadrarea în grad de handicap sau, după caz, cererea privind accesul la servicii, precum şi îndeplinirea condiţiilor privind încadrarea copilului într-un grad de handicap sau accesul la servicii;</w:t>
      </w:r>
    </w:p>
    <w:p w:rsidR="00732CE5" w:rsidRPr="006B291C" w:rsidRDefault="00732CE5">
      <w:pPr>
        <w:pStyle w:val="Listparagraf"/>
        <w:widowControl w:val="0"/>
        <w:numPr>
          <w:ilvl w:val="0"/>
          <w:numId w:val="34"/>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realizează evaluare complexă a copilului prin aplicarea criteriilor bipsihosociale  pentru încadrare într-un grad de handicap.</w:t>
      </w:r>
    </w:p>
    <w:p w:rsidR="00732CE5" w:rsidRPr="006B291C" w:rsidRDefault="00732CE5">
      <w:pPr>
        <w:pStyle w:val="Listparagraf"/>
        <w:widowControl w:val="0"/>
        <w:numPr>
          <w:ilvl w:val="0"/>
          <w:numId w:val="34"/>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contribuie la întocmirea de către managerul de caz a raportului de evaluare complexă și a planului de abilitare și reabilitare a copilului cu dizabilități și propune Comisiei  pentru Protecția Copilului Mureș încadrarea într-un grad de handicap;</w:t>
      </w:r>
    </w:p>
    <w:p w:rsidR="00732CE5" w:rsidRPr="006B291C" w:rsidRDefault="00732CE5">
      <w:pPr>
        <w:pStyle w:val="Listparagraf"/>
        <w:widowControl w:val="0"/>
        <w:numPr>
          <w:ilvl w:val="0"/>
          <w:numId w:val="34"/>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 xml:space="preserve">contribuie la întocmire, de către managerul de caz a proiectului planului de abilitare-reabilitare pentru copiii cu dizabilităţi din familie pentru care se solicită încadrare în grad de handicap sau, după caz, acces la servicii de abilitare şi reabilitare, respectiv a proiectului de revizuire a planului individualizat de protecţie pentru copiii cu dizabilităţi din sistemul de protecţie </w:t>
      </w:r>
      <w:r w:rsidRPr="006B291C">
        <w:rPr>
          <w:rFonts w:ascii="Trebuchet MS" w:hAnsi="Trebuchet MS" w:cs="Arial"/>
          <w:lang w:val="ro-RO"/>
        </w:rPr>
        <w:lastRenderedPageBreak/>
        <w:t>specială; în situaţia în care părintele sau reprezentantul legal nu doreşte încadrare în grad de handicap, ci acces la servicii de abilitare şi reabilitare, planul de abilitare-reabilitare este aprobat de directorul general al Direcţiei;</w:t>
      </w:r>
    </w:p>
    <w:p w:rsidR="00732CE5" w:rsidRPr="006B291C" w:rsidRDefault="00732CE5">
      <w:pPr>
        <w:numPr>
          <w:ilvl w:val="0"/>
          <w:numId w:val="34"/>
        </w:numPr>
        <w:tabs>
          <w:tab w:val="left" w:pos="450"/>
        </w:tabs>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In situatia in care nu este desemnat responsabil de caz prevenire din partea UAT intocmeste Contractul cu familia copilului pentru care se aproba incadrarea intr-un grad de handicap, cu reglementarea drepturilor si obligatiilor partilor.</w:t>
      </w:r>
    </w:p>
    <w:p w:rsidR="00732CE5" w:rsidRPr="006B291C" w:rsidRDefault="00732CE5">
      <w:pPr>
        <w:pStyle w:val="Listparagraf"/>
        <w:widowControl w:val="0"/>
        <w:numPr>
          <w:ilvl w:val="0"/>
          <w:numId w:val="34"/>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informează părinţii sau reprezentantul legal cu privire la obligaţia respectării şi implementării planului de abilitare-reabilitare a copilului cu dizabilităţi;</w:t>
      </w:r>
    </w:p>
    <w:p w:rsidR="00732CE5" w:rsidRPr="006B291C" w:rsidRDefault="00732CE5">
      <w:pPr>
        <w:pStyle w:val="Listparagraf"/>
        <w:widowControl w:val="0"/>
        <w:numPr>
          <w:ilvl w:val="0"/>
          <w:numId w:val="34"/>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coordonează activitatea de monitorizare  periodică  a implementării planului de abilitare-reabilitare,  monitorizare realizată de către responsabilii de caz prevenire din primării</w:t>
      </w:r>
    </w:p>
    <w:p w:rsidR="00732CE5" w:rsidRPr="006B291C" w:rsidRDefault="00732CE5">
      <w:pPr>
        <w:pStyle w:val="Listparagraf"/>
        <w:widowControl w:val="0"/>
        <w:numPr>
          <w:ilvl w:val="0"/>
          <w:numId w:val="34"/>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 xml:space="preserve">sprijină, în măsura în care este posibil, implicarea activă a copilului și a familiei sale/reprezentantului legal în toate demersurile întreprinse pe parcursul managmentului de caz   </w:t>
      </w:r>
    </w:p>
    <w:p w:rsidR="00732CE5" w:rsidRPr="006B291C" w:rsidRDefault="00732CE5">
      <w:pPr>
        <w:pStyle w:val="Listparagraf"/>
        <w:widowControl w:val="0"/>
        <w:numPr>
          <w:ilvl w:val="0"/>
          <w:numId w:val="34"/>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mediază comunicarea eficientă între toate părțile implicate în rezolvarea cazului;</w:t>
      </w:r>
    </w:p>
    <w:p w:rsidR="00732CE5" w:rsidRPr="006B291C" w:rsidRDefault="00732CE5">
      <w:pPr>
        <w:pStyle w:val="Listparagraf"/>
        <w:widowControl w:val="0"/>
        <w:numPr>
          <w:ilvl w:val="0"/>
          <w:numId w:val="34"/>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efectuează reevaluarea anuală a copiilor care necesită încadrare într-o categorie de persoană cu handicap;</w:t>
      </w:r>
    </w:p>
    <w:p w:rsidR="00732CE5" w:rsidRPr="006B291C" w:rsidRDefault="00732CE5">
      <w:pPr>
        <w:pStyle w:val="Listparagraf"/>
        <w:widowControl w:val="0"/>
        <w:numPr>
          <w:ilvl w:val="0"/>
          <w:numId w:val="34"/>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realizează și completează baza de date privind copii cu dizabilități;</w:t>
      </w:r>
    </w:p>
    <w:p w:rsidR="00732CE5" w:rsidRPr="006B291C" w:rsidRDefault="00732CE5">
      <w:pPr>
        <w:pStyle w:val="Listparagraf"/>
        <w:widowControl w:val="0"/>
        <w:numPr>
          <w:ilvl w:val="0"/>
          <w:numId w:val="34"/>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întocmește/completeză dosarul unic al copilului cu dizabilități;</w:t>
      </w:r>
    </w:p>
    <w:p w:rsidR="00732CE5" w:rsidRPr="006B291C" w:rsidRDefault="00732CE5">
      <w:pPr>
        <w:pStyle w:val="Listparagraf"/>
        <w:widowControl w:val="0"/>
        <w:numPr>
          <w:ilvl w:val="0"/>
          <w:numId w:val="34"/>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centralizează și monitorizează date referitoare la copii cu dizabilități încadrați într-un grad de handicap aflați în familie sau cu măsură de protecție specială pe raza județului Mureș;</w:t>
      </w:r>
    </w:p>
    <w:p w:rsidR="00732CE5" w:rsidRPr="006B291C" w:rsidRDefault="00732CE5">
      <w:pPr>
        <w:pStyle w:val="Listparagraf"/>
        <w:widowControl w:val="0"/>
        <w:numPr>
          <w:ilvl w:val="0"/>
          <w:numId w:val="34"/>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asigură arhivarea documentelor create la nivelul serviciului în conformitate cu prevederile legale în vigoare;</w:t>
      </w:r>
    </w:p>
    <w:p w:rsidR="00732CE5" w:rsidRPr="006B291C" w:rsidRDefault="00732CE5">
      <w:pPr>
        <w:pStyle w:val="Listparagraf"/>
        <w:widowControl w:val="0"/>
        <w:numPr>
          <w:ilvl w:val="0"/>
          <w:numId w:val="34"/>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comunică în scris, prin corespondenţă electronică sau telefonic, părinţilor sau reprezentantului legal data stabilită pentru reevaluare;</w:t>
      </w:r>
    </w:p>
    <w:p w:rsidR="00732CE5" w:rsidRPr="006B291C" w:rsidRDefault="00732CE5">
      <w:pPr>
        <w:pStyle w:val="Listparagraf"/>
        <w:widowControl w:val="0"/>
        <w:numPr>
          <w:ilvl w:val="0"/>
          <w:numId w:val="34"/>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reevaluează condiţiile privind încadrarea copilului într-un grad de handicap, la cererea părintelui sau a reprezentantului legal, formulată cu cel puţin 60 de zile înainte de expirarea termenului de valabilitate a certificatului. Cererea de reevaluare poate fi formulată oricând, dacă s-au schimbat condiţiile pentru care s-a eliberat certificatul de încadrare într-un grad de handicap;</w:t>
      </w:r>
    </w:p>
    <w:p w:rsidR="00732CE5" w:rsidRPr="006B291C" w:rsidRDefault="00732CE5">
      <w:pPr>
        <w:pStyle w:val="Listparagraf"/>
        <w:widowControl w:val="0"/>
        <w:numPr>
          <w:ilvl w:val="0"/>
          <w:numId w:val="34"/>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 xml:space="preserve">eliberează o adeverinţă prin care se specifică gradul deficienţei/afectării funcţionale a copiilor pentru care se propune măsură de plasament într-un serviciu de tip rezidenţial specializat, pentru situaţia prevăzută de </w:t>
      </w:r>
      <w:r w:rsidRPr="006B291C">
        <w:rPr>
          <w:rStyle w:val="panchor"/>
          <w:rFonts w:ascii="Trebuchet MS" w:hAnsi="Trebuchet MS" w:cs="Arial"/>
          <w:lang w:val="es-ES"/>
        </w:rPr>
        <w:t>Legea nr. 272/2004, republicată</w:t>
      </w:r>
      <w:r w:rsidRPr="006B291C">
        <w:rPr>
          <w:rFonts w:ascii="Trebuchet MS" w:hAnsi="Trebuchet MS" w:cs="Arial"/>
          <w:lang w:val="ro-RO"/>
        </w:rPr>
        <w:t>, cu modificările şi completările ulterioare, la propunerea medicului din cadrul serviciului;</w:t>
      </w:r>
    </w:p>
    <w:p w:rsidR="00732CE5" w:rsidRPr="006B291C" w:rsidRDefault="00732CE5">
      <w:pPr>
        <w:pStyle w:val="Listparagraf"/>
        <w:widowControl w:val="0"/>
        <w:numPr>
          <w:ilvl w:val="0"/>
          <w:numId w:val="34"/>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colaborează cu serviciul de evaluare şi de orientare şcolară şi profesională din cadrul centrelor judeţene de resurse şi asistenţă psihopedagogică, în vederea respectării interesului superior al copilului;</w:t>
      </w:r>
    </w:p>
    <w:p w:rsidR="00732CE5" w:rsidRPr="006B291C" w:rsidRDefault="00732CE5">
      <w:pPr>
        <w:pStyle w:val="Listparagraf"/>
        <w:widowControl w:val="0"/>
        <w:numPr>
          <w:ilvl w:val="0"/>
          <w:numId w:val="34"/>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colaborează cu serviciul de evaluare complexă a persoanelor adulte cu handicap din cadrul Direcţiei în vederea asigurării continuităţii serviciilor de abilitare şi reabilitare şi a tranziţiei copiilor cu dizabilităţi la viaţa de adult;</w:t>
      </w:r>
    </w:p>
    <w:p w:rsidR="00732CE5" w:rsidRPr="006B291C" w:rsidRDefault="00732CE5">
      <w:pPr>
        <w:pStyle w:val="Listparagraf"/>
        <w:widowControl w:val="0"/>
        <w:numPr>
          <w:ilvl w:val="0"/>
          <w:numId w:val="34"/>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întocmeşte anual propuneri documentate privind înfiinţarea de servicii sociale de interes local, educaţionale şi de sănătate pentru copiii cu dizabilităţi, care vor fi cuprinse în raportul anual al Direcţiei şi vor fi transmise Comisiei. În situaţia în care documentele de evaluare nu sunt complete, serviciul de evaluare complexă solicită specialiştilor transmiterea informaţiilor de completare. Dacă informaţiile nu sunt transmise în termen de 15 zile, este anunţată Comisia.</w:t>
      </w:r>
    </w:p>
    <w:p w:rsidR="00732CE5" w:rsidRPr="006B291C" w:rsidRDefault="00732CE5">
      <w:pPr>
        <w:pStyle w:val="Listparagraf"/>
        <w:widowControl w:val="0"/>
        <w:numPr>
          <w:ilvl w:val="0"/>
          <w:numId w:val="34"/>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transmite la serviciul de evaluare complexă a persoanelor adulte în copie documentele aferente ultimei încadrări în grad de handicap serviciului de evaluare complexă a persoanelor adulte cu handicap, care are acces la dosarul integral al copilului;</w:t>
      </w:r>
    </w:p>
    <w:p w:rsidR="00732CE5" w:rsidRPr="006B291C" w:rsidRDefault="00732CE5">
      <w:pPr>
        <w:pStyle w:val="Listparagraf"/>
        <w:widowControl w:val="0"/>
        <w:numPr>
          <w:ilvl w:val="0"/>
          <w:numId w:val="34"/>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lastRenderedPageBreak/>
        <w:t xml:space="preserve">împreună cu serviciul de evaluare complexă a persoanelor adulte cu handicap sprijină părinţii în întocmirea dosarului necesar pentru prima încadrare în grad de handicap ca adult, documentele medicale pentru dosarul depus la serviciul de evaluare complexă pentru persoanele adulte cu handicap </w:t>
      </w:r>
    </w:p>
    <w:p w:rsidR="00732CE5" w:rsidRPr="006B291C" w:rsidRDefault="00732CE5">
      <w:pPr>
        <w:pStyle w:val="Listparagraf"/>
        <w:widowControl w:val="0"/>
        <w:numPr>
          <w:ilvl w:val="0"/>
          <w:numId w:val="34"/>
        </w:numPr>
        <w:autoSpaceDE w:val="0"/>
        <w:autoSpaceDN w:val="0"/>
        <w:adjustRightInd w:val="0"/>
        <w:spacing w:after="120"/>
        <w:jc w:val="both"/>
        <w:rPr>
          <w:rFonts w:ascii="Trebuchet MS" w:hAnsi="Trebuchet MS" w:cs="Arial"/>
          <w:lang w:val="ro-RO"/>
        </w:rPr>
      </w:pPr>
      <w:r w:rsidRPr="006B291C">
        <w:rPr>
          <w:rFonts w:ascii="Trebuchet MS" w:hAnsi="Trebuchet MS" w:cs="Arial"/>
          <w:shd w:val="clear" w:color="auto" w:fill="FFFFFF"/>
          <w:lang w:val="ro-RO"/>
        </w:rPr>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6B291C">
        <w:rPr>
          <w:rFonts w:ascii="Trebuchet MS" w:hAnsi="Trebuchet MS"/>
          <w:lang w:val="ro-RO"/>
        </w:rPr>
        <w:t>.</w:t>
      </w:r>
    </w:p>
    <w:p w:rsidR="00732CE5" w:rsidRPr="006B291C" w:rsidRDefault="00732CE5">
      <w:pPr>
        <w:pStyle w:val="Listparagraf"/>
        <w:widowControl w:val="0"/>
        <w:numPr>
          <w:ilvl w:val="0"/>
          <w:numId w:val="34"/>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asigură respectarea etapelor metodei managementul de caz pentru copiii cu dizabilităţi conform prevederilor legale.</w:t>
      </w:r>
    </w:p>
    <w:p w:rsidR="00732CE5" w:rsidRPr="006B291C" w:rsidRDefault="00732CE5">
      <w:pPr>
        <w:pStyle w:val="Listparagraf"/>
        <w:widowControl w:val="0"/>
        <w:numPr>
          <w:ilvl w:val="0"/>
          <w:numId w:val="34"/>
        </w:numPr>
        <w:tabs>
          <w:tab w:val="left" w:pos="450"/>
        </w:tabs>
        <w:autoSpaceDE w:val="0"/>
        <w:autoSpaceDN w:val="0"/>
        <w:adjustRightInd w:val="0"/>
        <w:spacing w:after="120"/>
        <w:ind w:left="0" w:firstLine="360"/>
        <w:jc w:val="both"/>
        <w:rPr>
          <w:rFonts w:ascii="Trebuchet MS" w:hAnsi="Trebuchet MS" w:cs="Arial"/>
          <w:bCs/>
          <w:lang w:val="ro-RO"/>
        </w:rPr>
      </w:pPr>
      <w:r w:rsidRPr="006B291C">
        <w:rPr>
          <w:rFonts w:ascii="Trebuchet MS" w:hAnsi="Trebuchet MS" w:cs="Arial"/>
          <w:lang w:val="ro-RO"/>
        </w:rPr>
        <w:t xml:space="preserve">asigură respectarea </w:t>
      </w:r>
      <w:r w:rsidRPr="006B291C">
        <w:rPr>
          <w:rFonts w:ascii="Trebuchet MS" w:hAnsi="Trebuchet MS" w:cs="Arial"/>
          <w:bCs/>
          <w:lang w:val="ro-RO"/>
        </w:rPr>
        <w:t>metodologiei pentru evaluarea şi intervenţia integrată în vederea încadrării copiilor cu dizabilităţi în grad de handicap, a orientării şcolare şi profesionale a copiilor cu cerinţe educaţionale speciale, precum şi în vederea abilitării şi reabilitării copiilor cu dizabilităţi şi/sau cerinţe educaţionale speciale.</w:t>
      </w:r>
    </w:p>
    <w:p w:rsidR="00732CE5" w:rsidRPr="006B291C" w:rsidRDefault="00732CE5">
      <w:pPr>
        <w:numPr>
          <w:ilvl w:val="0"/>
          <w:numId w:val="34"/>
        </w:numPr>
        <w:tabs>
          <w:tab w:val="left" w:pos="360"/>
          <w:tab w:val="left" w:pos="450"/>
        </w:tabs>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stabileşte proceduri de lucru în cadrul serviciului, metodologia de organizare şi funcţionare a serviciului, planul strategic, norme de organizare internă a serviciului, cu respectarea prevederilor legale; le supune verificării serviciului juridic şi aprobării conducerii DGASPC;</w:t>
      </w:r>
    </w:p>
    <w:p w:rsidR="00732CE5" w:rsidRPr="006B291C" w:rsidRDefault="00732CE5" w:rsidP="00732CE5">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aa) coordonează metodologic activitatea specialiștilor din cadrul celorlalte compartimente/servicii din cadrul DGASPC-Mureș în situația evaluării copiilor cu măsură de protecție în vederea încadrării acestora într-un grad de handicap;</w:t>
      </w:r>
    </w:p>
    <w:p w:rsidR="00732CE5" w:rsidRPr="006B291C" w:rsidRDefault="00732CE5" w:rsidP="00732CE5">
      <w:pPr>
        <w:widowControl w:val="0"/>
        <w:autoSpaceDE w:val="0"/>
        <w:autoSpaceDN w:val="0"/>
        <w:adjustRightInd w:val="0"/>
        <w:spacing w:after="120" w:line="276" w:lineRule="auto"/>
        <w:jc w:val="both"/>
        <w:rPr>
          <w:rFonts w:ascii="Trebuchet MS" w:hAnsi="Trebuchet MS" w:cs="Arial"/>
          <w:sz w:val="22"/>
          <w:szCs w:val="22"/>
          <w:shd w:val="clear" w:color="auto" w:fill="FFFFFF"/>
          <w:lang w:val="es-ES"/>
        </w:rPr>
      </w:pPr>
      <w:r w:rsidRPr="006B291C">
        <w:rPr>
          <w:rFonts w:ascii="Trebuchet MS" w:hAnsi="Trebuchet MS" w:cs="Arial"/>
          <w:sz w:val="22"/>
          <w:szCs w:val="22"/>
          <w:lang w:val="ro-RO"/>
        </w:rPr>
        <w:t xml:space="preserve">bb) utilizează </w:t>
      </w:r>
      <w:r w:rsidRPr="006B291C">
        <w:rPr>
          <w:rFonts w:ascii="Trebuchet MS" w:hAnsi="Trebuchet MS" w:cs="Arial"/>
          <w:sz w:val="22"/>
          <w:szCs w:val="22"/>
          <w:shd w:val="clear" w:color="auto" w:fill="FFFFFF"/>
          <w:lang w:val="es-ES"/>
        </w:rPr>
        <w:t xml:space="preserve">platforma naţională centralizată pentru colectarea, stocarea şi distribuirea informaţiilor referitoare la cazurile cu handicap  de copii cu certificate de încadrare în grad şi tip de handicap sau care sunt la prima evaluare privind obţinerea certificatului  către  Secretariatul comisiei pentru Protecția Copilului, precum si a partenerilor instituționali pe care Sistemul Național de Management al Dizabilitații o permite. </w:t>
      </w:r>
    </w:p>
    <w:p w:rsidR="00732CE5" w:rsidRPr="006B291C" w:rsidRDefault="00732CE5" w:rsidP="00732CE5">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shd w:val="clear" w:color="auto" w:fill="FFFFFF"/>
          <w:lang w:val="es-ES"/>
        </w:rPr>
        <w:t>cc) 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6B291C">
        <w:rPr>
          <w:rFonts w:ascii="Trebuchet MS" w:hAnsi="Trebuchet MS"/>
          <w:sz w:val="22"/>
          <w:szCs w:val="22"/>
          <w:lang w:val="es-ES"/>
        </w:rPr>
        <w:t>.</w:t>
      </w:r>
    </w:p>
    <w:p w:rsidR="00732CE5" w:rsidRPr="006B291C" w:rsidRDefault="00732CE5" w:rsidP="00732CE5">
      <w:pPr>
        <w:widowControl w:val="0"/>
        <w:autoSpaceDE w:val="0"/>
        <w:autoSpaceDN w:val="0"/>
        <w:adjustRightInd w:val="0"/>
        <w:spacing w:after="120" w:line="276" w:lineRule="auto"/>
        <w:jc w:val="both"/>
        <w:rPr>
          <w:rFonts w:ascii="Trebuchet MS" w:hAnsi="Trebuchet MS" w:cs="Arial"/>
          <w:bCs/>
          <w:sz w:val="22"/>
          <w:szCs w:val="22"/>
          <w:lang w:val="ro-RO"/>
        </w:rPr>
      </w:pPr>
      <w:r w:rsidRPr="006B291C">
        <w:rPr>
          <w:rFonts w:ascii="Trebuchet MS" w:hAnsi="Trebuchet MS" w:cs="Arial"/>
          <w:sz w:val="22"/>
          <w:szCs w:val="22"/>
          <w:lang w:val="ro-RO"/>
        </w:rPr>
        <w:t xml:space="preserve">dd) </w:t>
      </w:r>
      <w:r w:rsidRPr="006B291C">
        <w:rPr>
          <w:rFonts w:ascii="Trebuchet MS" w:hAnsi="Trebuchet MS" w:cs="Arial"/>
          <w:bCs/>
          <w:sz w:val="22"/>
          <w:szCs w:val="22"/>
          <w:lang w:val="ro-RO"/>
        </w:rPr>
        <w:t>îndeplinește orice alte atribuții prevăzute de lege sau stabilite pe linie ierarhică.</w:t>
      </w:r>
    </w:p>
    <w:p w:rsidR="00732CE5" w:rsidRPr="006B291C" w:rsidRDefault="00732CE5" w:rsidP="00732CE5">
      <w:pPr>
        <w:widowControl w:val="0"/>
        <w:autoSpaceDE w:val="0"/>
        <w:autoSpaceDN w:val="0"/>
        <w:adjustRightInd w:val="0"/>
        <w:spacing w:after="120"/>
        <w:jc w:val="both"/>
        <w:rPr>
          <w:rFonts w:ascii="Trebuchet MS" w:hAnsi="Trebuchet MS" w:cs="Arial"/>
          <w:bCs/>
          <w:sz w:val="22"/>
          <w:szCs w:val="22"/>
          <w:lang w:val="ro-RO"/>
        </w:rPr>
      </w:pPr>
      <w:r w:rsidRPr="006B291C">
        <w:rPr>
          <w:rFonts w:ascii="Trebuchet MS" w:hAnsi="Trebuchet MS" w:cs="Arial"/>
          <w:bCs/>
          <w:lang w:val="ro-RO"/>
        </w:rPr>
        <w:t>ee)asigură cooperarea dintre personalul din subordinea sa cu managerii de caz ai copiilor cu dizabilități în ce privește aplicarea managamentul de caz al copilului conform legii</w:t>
      </w:r>
    </w:p>
    <w:p w:rsidR="00732CE5" w:rsidRPr="006B291C" w:rsidRDefault="00732CE5" w:rsidP="00732CE5">
      <w:pPr>
        <w:pStyle w:val="Listparagraf"/>
        <w:widowControl w:val="0"/>
        <w:autoSpaceDE w:val="0"/>
        <w:autoSpaceDN w:val="0"/>
        <w:adjustRightInd w:val="0"/>
        <w:spacing w:after="120"/>
        <w:jc w:val="both"/>
        <w:rPr>
          <w:rFonts w:ascii="Trebuchet MS" w:hAnsi="Trebuchet MS" w:cs="Arial"/>
          <w:bCs/>
          <w:lang w:val="ro-RO"/>
        </w:rPr>
      </w:pPr>
    </w:p>
    <w:p w:rsidR="00732CE5" w:rsidRPr="006B291C" w:rsidRDefault="00732CE5" w:rsidP="00732CE5">
      <w:pPr>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Art.52</w:t>
      </w:r>
      <w:r w:rsidRPr="006B291C">
        <w:rPr>
          <w:rFonts w:ascii="Trebuchet MS" w:hAnsi="Trebuchet MS" w:cs="Arial"/>
          <w:sz w:val="22"/>
          <w:szCs w:val="22"/>
          <w:lang w:val="ro-RO"/>
        </w:rPr>
        <w:t xml:space="preserve"> Relaţii organizatorice din cadrul Direcţiei pentru Protecţia Copilului sunt următoarele:</w:t>
      </w:r>
    </w:p>
    <w:p w:rsidR="00732CE5" w:rsidRPr="006B291C" w:rsidRDefault="00732CE5" w:rsidP="00732CE5">
      <w:pPr>
        <w:widowControl w:val="0"/>
        <w:numPr>
          <w:ilvl w:val="0"/>
          <w:numId w:val="1"/>
        </w:numPr>
        <w:tabs>
          <w:tab w:val="clear" w:pos="720"/>
          <w:tab w:val="num" w:pos="426"/>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se subordonează Directorului General Adjunct din cadrul Direcției de protecție a drepturilor copilului</w:t>
      </w:r>
    </w:p>
    <w:p w:rsidR="00732CE5" w:rsidRPr="006B291C" w:rsidRDefault="00732CE5" w:rsidP="00732CE5">
      <w:pPr>
        <w:widowControl w:val="0"/>
        <w:numPr>
          <w:ilvl w:val="0"/>
          <w:numId w:val="1"/>
        </w:numPr>
        <w:tabs>
          <w:tab w:val="clear" w:pos="720"/>
          <w:tab w:val="num" w:pos="426"/>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colaborează cu:</w:t>
      </w:r>
    </w:p>
    <w:p w:rsidR="00732CE5" w:rsidRPr="006B291C" w:rsidRDefault="00732CE5" w:rsidP="00732CE5">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-cu celelalte servicii din cadrul DGASPC </w:t>
      </w:r>
    </w:p>
    <w:p w:rsidR="00732CE5" w:rsidRPr="006B291C" w:rsidRDefault="00732CE5" w:rsidP="00732CE5">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-cu unităţile medicale care tratează copilul aflat în dificultate, în scopul creării unei baze de date complete şi actualizate a copiilor care necesită protecţie de tip rezidenţial;</w:t>
      </w:r>
    </w:p>
    <w:p w:rsidR="00732CE5" w:rsidRPr="006B291C" w:rsidRDefault="00732CE5">
      <w:pPr>
        <w:widowControl w:val="0"/>
        <w:numPr>
          <w:ilvl w:val="1"/>
          <w:numId w:val="35"/>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cu unităţile de învăţământ şi alti prestatori de servicii sociale</w:t>
      </w:r>
    </w:p>
    <w:p w:rsidR="00732CE5" w:rsidRPr="006B291C" w:rsidRDefault="00732CE5">
      <w:pPr>
        <w:widowControl w:val="0"/>
        <w:numPr>
          <w:ilvl w:val="1"/>
          <w:numId w:val="35"/>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cu serviciile de tip rezidenţial din cadrul Direcţiei;</w:t>
      </w:r>
    </w:p>
    <w:p w:rsidR="00732CE5" w:rsidRPr="006B291C" w:rsidRDefault="00732CE5">
      <w:pPr>
        <w:widowControl w:val="0"/>
        <w:numPr>
          <w:ilvl w:val="1"/>
          <w:numId w:val="35"/>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lastRenderedPageBreak/>
        <w:t>cu organismele private care dezvoltă programe în domeniul protecţiei copilului;</w:t>
      </w:r>
    </w:p>
    <w:p w:rsidR="00732CE5" w:rsidRPr="006B291C" w:rsidRDefault="00732CE5">
      <w:pPr>
        <w:widowControl w:val="0"/>
        <w:numPr>
          <w:ilvl w:val="1"/>
          <w:numId w:val="35"/>
        </w:numPr>
        <w:tabs>
          <w:tab w:val="clear" w:pos="567"/>
          <w:tab w:val="num" w:pos="284"/>
        </w:tabs>
        <w:autoSpaceDE w:val="0"/>
        <w:autoSpaceDN w:val="0"/>
        <w:adjustRightInd w:val="0"/>
        <w:spacing w:after="120" w:line="276" w:lineRule="auto"/>
        <w:ind w:left="0" w:firstLine="360"/>
        <w:jc w:val="both"/>
        <w:outlineLvl w:val="0"/>
        <w:rPr>
          <w:rFonts w:ascii="Trebuchet MS" w:hAnsi="Trebuchet MS" w:cs="Arial"/>
          <w:sz w:val="22"/>
          <w:szCs w:val="22"/>
          <w:lang w:val="ro-RO"/>
        </w:rPr>
      </w:pPr>
      <w:r w:rsidRPr="006B291C">
        <w:rPr>
          <w:rFonts w:ascii="Trebuchet MS" w:hAnsi="Trebuchet MS" w:cs="Arial"/>
          <w:sz w:val="22"/>
          <w:szCs w:val="22"/>
          <w:lang w:val="ro-RO"/>
        </w:rPr>
        <w:t>cu alte instituţii publice</w:t>
      </w:r>
    </w:p>
    <w:p w:rsidR="00732CE5" w:rsidRPr="006B291C" w:rsidRDefault="00732CE5" w:rsidP="00732CE5">
      <w:pPr>
        <w:jc w:val="both"/>
        <w:rPr>
          <w:rFonts w:ascii="Trebuchet MS" w:hAnsi="Trebuchet MS" w:cs="Arial"/>
          <w:b/>
          <w:sz w:val="22"/>
          <w:szCs w:val="22"/>
          <w:lang w:val="ro-RO"/>
        </w:rPr>
      </w:pPr>
    </w:p>
    <w:p w:rsidR="00732CE5" w:rsidRPr="006B291C" w:rsidRDefault="00732CE5" w:rsidP="00732CE5">
      <w:pPr>
        <w:jc w:val="both"/>
        <w:rPr>
          <w:rFonts w:ascii="Trebuchet MS" w:hAnsi="Trebuchet MS" w:cs="Arial"/>
          <w:b/>
          <w:sz w:val="22"/>
          <w:szCs w:val="22"/>
          <w:lang w:val="ro-RO"/>
        </w:rPr>
      </w:pPr>
      <w:r w:rsidRPr="006B291C">
        <w:rPr>
          <w:rFonts w:ascii="Trebuchet MS" w:hAnsi="Trebuchet MS" w:cs="Arial"/>
          <w:b/>
          <w:sz w:val="22"/>
          <w:szCs w:val="22"/>
          <w:lang w:val="ro-RO"/>
        </w:rPr>
        <w:t>3.5.</w:t>
      </w:r>
      <w:r w:rsidRPr="006B291C">
        <w:rPr>
          <w:rFonts w:ascii="Trebuchet MS" w:hAnsi="Trebuchet MS" w:cs="Arial"/>
          <w:b/>
          <w:bCs/>
          <w:sz w:val="22"/>
          <w:szCs w:val="22"/>
          <w:lang w:val="it-IT"/>
        </w:rPr>
        <w:t xml:space="preserve">Management de caz al copilului: </w:t>
      </w:r>
      <w:r w:rsidRPr="006B291C">
        <w:rPr>
          <w:rFonts w:ascii="Trebuchet MS" w:hAnsi="Trebuchet MS" w:cs="Arial"/>
          <w:b/>
          <w:sz w:val="22"/>
          <w:szCs w:val="22"/>
          <w:lang w:val="ro-RO"/>
        </w:rPr>
        <w:t>Serviciul Asistență Maternală Profesionistă</w:t>
      </w:r>
    </w:p>
    <w:p w:rsidR="00732CE5" w:rsidRPr="006B291C" w:rsidRDefault="00732CE5" w:rsidP="00732CE5">
      <w:pPr>
        <w:ind w:firstLine="360"/>
        <w:jc w:val="both"/>
        <w:rPr>
          <w:rFonts w:ascii="Trebuchet MS" w:hAnsi="Trebuchet MS" w:cs="Arial"/>
          <w:sz w:val="22"/>
          <w:szCs w:val="22"/>
          <w:lang w:val="ro-RO"/>
        </w:rPr>
      </w:pPr>
    </w:p>
    <w:p w:rsidR="00732CE5" w:rsidRPr="006B291C" w:rsidRDefault="00732CE5" w:rsidP="00732CE5">
      <w:pPr>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Serviciul asigură protecţia copilului care necesită stabilirea unei măsuri de protecţie ce impune creşterea, îngrijirea şi educarea copilului de către un asistent maternal profesionist; această protecţie include şi plasarea copilului în regim de urgenţă, plasarea copilului cu nevoi speciale.</w:t>
      </w:r>
    </w:p>
    <w:p w:rsidR="00732CE5" w:rsidRPr="006B291C" w:rsidRDefault="00732CE5" w:rsidP="00732CE5">
      <w:pPr>
        <w:autoSpaceDE w:val="0"/>
        <w:autoSpaceDN w:val="0"/>
        <w:adjustRightInd w:val="0"/>
        <w:spacing w:after="120" w:line="276" w:lineRule="auto"/>
        <w:jc w:val="both"/>
        <w:rPr>
          <w:rFonts w:ascii="Trebuchet MS" w:hAnsi="Trebuchet MS" w:cs="Arial"/>
          <w:b/>
          <w:sz w:val="22"/>
          <w:szCs w:val="22"/>
          <w:lang w:val="ro-RO"/>
        </w:rPr>
      </w:pPr>
      <w:r w:rsidRPr="006B291C">
        <w:rPr>
          <w:rFonts w:ascii="Trebuchet MS" w:hAnsi="Trebuchet MS" w:cs="Arial"/>
          <w:sz w:val="22"/>
          <w:szCs w:val="22"/>
          <w:lang w:val="ro-RO"/>
        </w:rPr>
        <w:t xml:space="preserve">Aspectele privind organizarea, funcţionarea, structura și modul de lucru ale serviciului social - Serviciul de asistenţă maternală profesionistă - în vederea asigurării funcţionării acestuia, cu respectarea standardelor minime de calitate aplicabile şi a asigurării serviciile specializate se regăsește alăturat </w:t>
      </w:r>
      <w:r w:rsidRPr="006B291C">
        <w:rPr>
          <w:rFonts w:ascii="Trebuchet MS" w:hAnsi="Trebuchet MS" w:cs="Arial"/>
          <w:b/>
          <w:sz w:val="22"/>
          <w:szCs w:val="22"/>
          <w:lang w:val="ro-RO"/>
        </w:rPr>
        <w:t>în Anexa nr.3.3.</w:t>
      </w:r>
    </w:p>
    <w:p w:rsidR="00732CE5" w:rsidRPr="006B291C" w:rsidRDefault="00732CE5" w:rsidP="00732CE5">
      <w:pPr>
        <w:pStyle w:val="Listparagraf"/>
        <w:spacing w:after="0" w:line="240" w:lineRule="auto"/>
        <w:ind w:left="0"/>
        <w:jc w:val="both"/>
        <w:rPr>
          <w:rFonts w:ascii="Trebuchet MS" w:hAnsi="Trebuchet MS" w:cs="Arial"/>
          <w:lang w:val="ro-RO"/>
        </w:rPr>
      </w:pPr>
      <w:r w:rsidRPr="006B291C">
        <w:rPr>
          <w:rFonts w:ascii="Trebuchet MS" w:hAnsi="Trebuchet MS" w:cs="Arial"/>
          <w:b/>
          <w:i/>
          <w:lang w:val="ro-RO"/>
        </w:rPr>
        <w:t>Centrul de consiliere şi sprijin pentru părinţi şi copii</w:t>
      </w:r>
      <w:r w:rsidRPr="006B291C">
        <w:rPr>
          <w:rFonts w:ascii="Trebuchet MS" w:hAnsi="Trebuchet MS" w:cs="Arial"/>
          <w:lang w:val="ro-RO"/>
        </w:rPr>
        <w:t>, este un centru de zi, de interes public, fără personalitate juridică, care funcționează în cadrul Serviciului de Asistenta Maternala Profesionista, aflat în subordinea Direcției Generale de Asistenţă Socială şi Protecția Copilului Mureş.</w:t>
      </w:r>
    </w:p>
    <w:p w:rsidR="00732CE5" w:rsidRPr="006B291C" w:rsidRDefault="00732CE5" w:rsidP="00732CE5">
      <w:pPr>
        <w:pStyle w:val="Listparagraf"/>
        <w:spacing w:after="0" w:line="240" w:lineRule="auto"/>
        <w:ind w:left="0"/>
        <w:jc w:val="both"/>
        <w:rPr>
          <w:rFonts w:ascii="Trebuchet MS" w:hAnsi="Trebuchet MS" w:cs="Arial"/>
          <w:lang w:val="ro-RO"/>
        </w:rPr>
      </w:pPr>
      <w:r w:rsidRPr="006B291C">
        <w:rPr>
          <w:rFonts w:ascii="Trebuchet MS" w:hAnsi="Trebuchet MS" w:cs="Arial"/>
          <w:lang w:val="ro-RO"/>
        </w:rPr>
        <w:t>Misiunea Centrului de consiliere şi sprijin pentru părinţi şi copii situat în Tg.Mureș, str. Trebely nr. 7, județul Mureș este de a preveni abandonul şi instituţionalizarea copiilor, prin asigurarea, pe timpul zilei a unor activităţi de consiliere psihologică pentru familie şi copii, educaţie parentală, suport emoţional pentru copii, cât şi a unor activităţi de sprijin, consiliere, educare pentru părinţi sau reprezentanţii legali, precum şi pentru alte persoane care au în îngrijire copii.</w:t>
      </w:r>
    </w:p>
    <w:p w:rsidR="00732CE5" w:rsidRDefault="00732CE5" w:rsidP="00732CE5">
      <w:pPr>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Aspectele privind organizarea, funcţionarea, structura și modul de lucru ale serviciului social – ,,Centrul de consiliere și sprijin pentru părinți și copii,, - în vederea asigurării funcţionării acestuia, cu respectarea standardelor minime de calitate aplicabile şi a asigurării serviciile specializate se regăsesc alăturat în Anexa nr.3.3.1</w:t>
      </w:r>
    </w:p>
    <w:p w:rsidR="00A37D7D" w:rsidRDefault="00A37D7D" w:rsidP="00732CE5">
      <w:pPr>
        <w:autoSpaceDE w:val="0"/>
        <w:autoSpaceDN w:val="0"/>
        <w:adjustRightInd w:val="0"/>
        <w:spacing w:after="120" w:line="276" w:lineRule="auto"/>
        <w:jc w:val="both"/>
        <w:rPr>
          <w:rFonts w:ascii="Trebuchet MS" w:hAnsi="Trebuchet MS" w:cs="Arial"/>
          <w:sz w:val="22"/>
          <w:szCs w:val="22"/>
          <w:lang w:val="ro-RO"/>
        </w:rPr>
      </w:pPr>
    </w:p>
    <w:p w:rsidR="00A37D7D" w:rsidRPr="00A37D7D" w:rsidRDefault="00A37D7D" w:rsidP="00732CE5">
      <w:pPr>
        <w:autoSpaceDE w:val="0"/>
        <w:autoSpaceDN w:val="0"/>
        <w:adjustRightInd w:val="0"/>
        <w:spacing w:after="120" w:line="276" w:lineRule="auto"/>
        <w:jc w:val="both"/>
        <w:rPr>
          <w:rFonts w:ascii="Trebuchet MS" w:hAnsi="Trebuchet MS" w:cs="Arial"/>
          <w:b/>
          <w:bCs/>
          <w:sz w:val="22"/>
          <w:szCs w:val="22"/>
          <w:lang w:val="it-IT"/>
        </w:rPr>
      </w:pPr>
      <w:r w:rsidRPr="00A37D7D">
        <w:rPr>
          <w:rFonts w:ascii="Trebuchet MS" w:hAnsi="Trebuchet MS" w:cs="Arial"/>
          <w:b/>
          <w:bCs/>
          <w:sz w:val="22"/>
          <w:szCs w:val="22"/>
          <w:lang w:val="ro-RO"/>
        </w:rPr>
        <w:t xml:space="preserve">3.6. </w:t>
      </w:r>
      <w:r w:rsidRPr="00A37D7D">
        <w:rPr>
          <w:rFonts w:ascii="Trebuchet MS" w:hAnsi="Trebuchet MS" w:cs="Arial"/>
          <w:b/>
          <w:bCs/>
          <w:sz w:val="22"/>
          <w:szCs w:val="22"/>
          <w:lang w:val="it-IT"/>
        </w:rPr>
        <w:t>Telefonul copilului si echipa mobilă</w:t>
      </w:r>
    </w:p>
    <w:p w:rsidR="00A37D7D" w:rsidRPr="00A37D7D" w:rsidRDefault="00A37D7D" w:rsidP="00732CE5">
      <w:pPr>
        <w:autoSpaceDE w:val="0"/>
        <w:autoSpaceDN w:val="0"/>
        <w:adjustRightInd w:val="0"/>
        <w:spacing w:after="120" w:line="276" w:lineRule="auto"/>
        <w:jc w:val="both"/>
        <w:rPr>
          <w:rFonts w:ascii="Trebuchet MS" w:hAnsi="Trebuchet MS" w:cs="Arial"/>
          <w:b/>
          <w:bCs/>
          <w:sz w:val="22"/>
          <w:szCs w:val="22"/>
          <w:lang w:val="it-IT"/>
        </w:rPr>
      </w:pPr>
    </w:p>
    <w:p w:rsidR="00A37D7D" w:rsidRPr="00A37D7D" w:rsidRDefault="00A37D7D" w:rsidP="00A37D7D">
      <w:pPr>
        <w:pStyle w:val="alp0s2t15"/>
        <w:shd w:val="clear" w:color="auto" w:fill="FFFFFF"/>
        <w:spacing w:before="0" w:beforeAutospacing="0" w:after="120" w:afterAutospacing="0" w:line="276" w:lineRule="auto"/>
        <w:jc w:val="both"/>
        <w:rPr>
          <w:rFonts w:ascii="Trebuchet MS" w:hAnsi="Trebuchet MS" w:cs="Arial"/>
          <w:sz w:val="22"/>
          <w:szCs w:val="22"/>
          <w:lang w:val="ro-RO"/>
        </w:rPr>
      </w:pPr>
      <w:r w:rsidRPr="00A37D7D">
        <w:rPr>
          <w:rFonts w:ascii="Trebuchet MS" w:hAnsi="Trebuchet MS" w:cs="Arial"/>
          <w:bCs/>
          <w:sz w:val="22"/>
          <w:szCs w:val="22"/>
          <w:lang w:val="it-IT"/>
        </w:rPr>
        <w:t xml:space="preserve">Telefonul copilului si echipa mobila (TCEM) </w:t>
      </w:r>
      <w:r w:rsidRPr="00A37D7D">
        <w:rPr>
          <w:rFonts w:ascii="Trebuchet MS" w:hAnsi="Trebuchet MS" w:cs="Arial"/>
          <w:sz w:val="22"/>
          <w:szCs w:val="22"/>
          <w:lang w:val="ro-RO"/>
        </w:rPr>
        <w:t xml:space="preserve">este </w:t>
      </w:r>
      <w:r w:rsidRPr="00A37D7D">
        <w:rPr>
          <w:rFonts w:ascii="Trebuchet MS" w:hAnsi="Trebuchet MS" w:cs="Arial"/>
          <w:sz w:val="22"/>
          <w:szCs w:val="22"/>
          <w:lang w:val="it-IT"/>
        </w:rPr>
        <w:t xml:space="preserve">destinat </w:t>
      </w:r>
      <w:r w:rsidRPr="00A37D7D">
        <w:rPr>
          <w:rFonts w:ascii="Trebuchet MS" w:hAnsi="Trebuchet MS" w:cs="Arial"/>
          <w:sz w:val="22"/>
          <w:szCs w:val="22"/>
          <w:lang w:val="ro-RO"/>
        </w:rPr>
        <w:t xml:space="preserve">semnalării riscurilor de abuz, neglijare și exploatare a copilului </w:t>
      </w:r>
      <w:r w:rsidRPr="00A37D7D">
        <w:rPr>
          <w:rFonts w:ascii="Trebuchet MS" w:hAnsi="Trebuchet MS" w:cs="Arial"/>
          <w:sz w:val="22"/>
          <w:szCs w:val="22"/>
          <w:lang w:val="it-IT"/>
        </w:rPr>
        <w:t xml:space="preserve">la numarul unic de telefon 119 fiind </w:t>
      </w:r>
      <w:r w:rsidRPr="00A37D7D">
        <w:rPr>
          <w:rFonts w:ascii="Trebuchet MS" w:hAnsi="Trebuchet MS" w:cs="Arial"/>
          <w:sz w:val="22"/>
          <w:szCs w:val="22"/>
          <w:lang w:val="ro-RO"/>
        </w:rPr>
        <w:t>disponibil permanent, 24 de ore/zi, 7 zile pe săptămână, inclusiv în perioada de sărbătorilor legale, iar taxar</w:t>
      </w:r>
      <w:r w:rsidRPr="00A37D7D">
        <w:rPr>
          <w:rFonts w:ascii="Trebuchet MS" w:hAnsi="Trebuchet MS" w:cs="Arial"/>
          <w:sz w:val="22"/>
          <w:szCs w:val="22"/>
          <w:lang w:val="it-IT"/>
        </w:rPr>
        <w:t xml:space="preserve">ea este gratuită pentru clienţi </w:t>
      </w:r>
      <w:r w:rsidRPr="00A37D7D">
        <w:rPr>
          <w:rFonts w:ascii="Trebuchet MS" w:hAnsi="Trebuchet MS" w:cs="Arial"/>
          <w:sz w:val="22"/>
          <w:szCs w:val="22"/>
          <w:lang w:val="ro-RO"/>
        </w:rPr>
        <w:t>și asigurării intervențiilor de urgență prin intermediul Echipei Mobile. Astfel, copiii în risc de abuz, neglijare și exploatare au posibilitatea de a semnala situația în care se află instituțiilor competente și beneficiază de consiliere și intervenții specializate pentru identificarea și soluționarea c</w:t>
      </w:r>
      <w:r w:rsidRPr="00A37D7D">
        <w:rPr>
          <w:rFonts w:ascii="Trebuchet MS" w:hAnsi="Trebuchet MS" w:cs="Arial"/>
          <w:sz w:val="22"/>
          <w:szCs w:val="22"/>
          <w:lang w:val="it-IT"/>
        </w:rPr>
        <w:t xml:space="preserve">azului în regim de urgență; Sesizarea unei situatii de urgență pentru copii poate fi sesizata la 119 de orice persoana fizica sau institutie/autoritate. La nivelul compartimentului se asigură  </w:t>
      </w:r>
      <w:r w:rsidRPr="00A37D7D">
        <w:rPr>
          <w:rFonts w:ascii="Trebuchet MS" w:hAnsi="Trebuchet MS" w:cs="Arial"/>
          <w:sz w:val="22"/>
          <w:szCs w:val="22"/>
          <w:lang w:val="ro-RO"/>
        </w:rPr>
        <w:t>Linie telefonică de urgență, Informare, Intervenție în situații de urgență, Evaluarea riscului imediat, Consiliere telefonică.</w:t>
      </w:r>
    </w:p>
    <w:p w:rsidR="00A37D7D" w:rsidRPr="00A37D7D" w:rsidRDefault="00A37D7D" w:rsidP="00A37D7D">
      <w:pPr>
        <w:pStyle w:val="alp0s2t15"/>
        <w:shd w:val="clear" w:color="auto" w:fill="FFFFFF"/>
        <w:spacing w:before="0" w:beforeAutospacing="0" w:after="120" w:afterAutospacing="0" w:line="276" w:lineRule="auto"/>
        <w:jc w:val="both"/>
        <w:rPr>
          <w:rFonts w:ascii="Trebuchet MS" w:hAnsi="Trebuchet MS" w:cs="Arial"/>
          <w:sz w:val="22"/>
          <w:szCs w:val="22"/>
          <w:lang w:val="ro-RO"/>
        </w:rPr>
      </w:pPr>
      <w:r w:rsidRPr="00A37D7D">
        <w:rPr>
          <w:rFonts w:ascii="Trebuchet MS" w:hAnsi="Trebuchet MS" w:cs="Arial"/>
          <w:bCs/>
          <w:sz w:val="22"/>
          <w:szCs w:val="22"/>
          <w:lang w:val="it-IT"/>
        </w:rPr>
        <w:t xml:space="preserve">Compartimentul Telefonul copilului si echipa mobile își desfășoară activitatea în Municipiul </w:t>
      </w:r>
      <w:r w:rsidRPr="00A37D7D">
        <w:rPr>
          <w:rFonts w:ascii="Trebuchet MS" w:hAnsi="Trebuchet MS" w:cs="Arial"/>
          <w:color w:val="000000"/>
          <w:sz w:val="22"/>
          <w:szCs w:val="22"/>
          <w:lang w:val="it-IT"/>
        </w:rPr>
        <w:t xml:space="preserve"> Tîrgu Mureş, str. Strâmbă nr.30, jud. Mureș, având </w:t>
      </w:r>
      <w:r w:rsidRPr="00A37D7D">
        <w:rPr>
          <w:rFonts w:ascii="Trebuchet MS" w:hAnsi="Trebuchet MS" w:cs="Arial"/>
          <w:sz w:val="22"/>
          <w:szCs w:val="22"/>
          <w:lang w:val="ro-RO"/>
        </w:rPr>
        <w:t>următoarele activităţi:</w:t>
      </w:r>
      <w:r w:rsidRPr="00A37D7D">
        <w:rPr>
          <w:rStyle w:val="apple-converted-space"/>
          <w:rFonts w:ascii="Trebuchet MS" w:hAnsi="Trebuchet MS" w:cs="Arial"/>
          <w:sz w:val="22"/>
          <w:szCs w:val="22"/>
          <w:lang w:val="ro-RO"/>
        </w:rPr>
        <w:t> </w:t>
      </w:r>
      <w:r w:rsidRPr="00A37D7D">
        <w:rPr>
          <w:rFonts w:ascii="Trebuchet MS" w:hAnsi="Trebuchet MS" w:cs="Arial"/>
          <w:sz w:val="22"/>
          <w:szCs w:val="22"/>
          <w:lang w:val="ro-RO"/>
        </w:rPr>
        <w:t xml:space="preserve">Preluarea cazului, Identificarea situaţiei copilului şi familiei, Evaluarea iniţială a situaţiei copilului, Evaluarea detaliată </w:t>
      </w:r>
      <w:r w:rsidRPr="00A37D7D">
        <w:rPr>
          <w:rStyle w:val="apple-converted-space"/>
          <w:rFonts w:ascii="Trebuchet MS" w:hAnsi="Trebuchet MS" w:cs="Arial"/>
          <w:sz w:val="22"/>
          <w:szCs w:val="22"/>
          <w:lang w:val="ro-RO"/>
        </w:rPr>
        <w:t xml:space="preserve"> a </w:t>
      </w:r>
      <w:r w:rsidRPr="00A37D7D">
        <w:rPr>
          <w:rFonts w:ascii="Trebuchet MS" w:hAnsi="Trebuchet MS" w:cs="Arial"/>
          <w:sz w:val="22"/>
          <w:szCs w:val="22"/>
          <w:lang w:val="ro-RO"/>
        </w:rPr>
        <w:t xml:space="preserve">situaţiei copilului, </w:t>
      </w:r>
      <w:r w:rsidRPr="00A37D7D">
        <w:rPr>
          <w:rStyle w:val="apple-converted-space"/>
          <w:rFonts w:ascii="Trebuchet MS" w:hAnsi="Trebuchet MS" w:cs="Arial"/>
          <w:sz w:val="22"/>
          <w:szCs w:val="22"/>
          <w:lang w:val="ro-RO"/>
        </w:rPr>
        <w:t>E</w:t>
      </w:r>
      <w:r w:rsidRPr="00A37D7D">
        <w:rPr>
          <w:rFonts w:ascii="Trebuchet MS" w:hAnsi="Trebuchet MS" w:cs="Arial"/>
          <w:sz w:val="22"/>
          <w:szCs w:val="22"/>
          <w:lang w:val="ro-RO"/>
        </w:rPr>
        <w:t xml:space="preserve">laborarea planului de intervenţie, </w:t>
      </w:r>
      <w:r w:rsidRPr="00A37D7D">
        <w:rPr>
          <w:rStyle w:val="apple-converted-space"/>
          <w:rFonts w:ascii="Trebuchet MS" w:hAnsi="Trebuchet MS" w:cs="Arial"/>
          <w:sz w:val="22"/>
          <w:szCs w:val="22"/>
          <w:lang w:val="ro-RO"/>
        </w:rPr>
        <w:t>A</w:t>
      </w:r>
      <w:r w:rsidRPr="00A37D7D">
        <w:rPr>
          <w:rFonts w:ascii="Trebuchet MS" w:hAnsi="Trebuchet MS" w:cs="Arial"/>
          <w:sz w:val="22"/>
          <w:szCs w:val="22"/>
          <w:lang w:val="ro-RO"/>
        </w:rPr>
        <w:t>plicarea planului de intervenţie, Monitorizarea situaţiei copilului şi familiei, Revizuirea planului de intervenţie, Monitorizarea situaţiei copilului şi familiei, Închiderea cazului.</w:t>
      </w:r>
    </w:p>
    <w:p w:rsidR="00A37D7D" w:rsidRPr="00A37D7D" w:rsidRDefault="00A37D7D" w:rsidP="00A37D7D">
      <w:pPr>
        <w:pStyle w:val="alp0s1t12"/>
        <w:shd w:val="clear" w:color="auto" w:fill="FFFFFF"/>
        <w:spacing w:before="0" w:beforeAutospacing="0" w:after="120" w:afterAutospacing="0" w:line="276" w:lineRule="auto"/>
        <w:jc w:val="both"/>
        <w:rPr>
          <w:rFonts w:ascii="Trebuchet MS" w:hAnsi="Trebuchet MS" w:cs="Arial"/>
          <w:sz w:val="22"/>
          <w:szCs w:val="22"/>
          <w:lang w:val="ro-RO"/>
        </w:rPr>
      </w:pPr>
      <w:r w:rsidRPr="00A37D7D">
        <w:rPr>
          <w:rFonts w:ascii="Trebuchet MS" w:hAnsi="Trebuchet MS" w:cs="Arial"/>
          <w:sz w:val="22"/>
          <w:szCs w:val="22"/>
          <w:lang w:val="ro-RO"/>
        </w:rPr>
        <w:lastRenderedPageBreak/>
        <w:t>In vederea vederea prevenirii situaţiilor de neglijare, abuz, abandon, violenţă, excluziune socială etc., asigură următoarele activităţi:activităţi de sensibilizare şi informare a populaţiei, promovarea participării sociale, colaborarea cu alte servicii sociale, colaborarea cu organizaţii non-guvernamentale în vederea acordării şi diversificării serviciilor;</w:t>
      </w:r>
    </w:p>
    <w:p w:rsidR="00A37D7D" w:rsidRPr="00A37D7D" w:rsidRDefault="00A37D7D" w:rsidP="00A37D7D">
      <w:pPr>
        <w:pStyle w:val="alp0s1"/>
        <w:shd w:val="clear" w:color="auto" w:fill="FFFFFF"/>
        <w:spacing w:before="0" w:beforeAutospacing="0" w:after="120" w:afterAutospacing="0" w:line="276" w:lineRule="auto"/>
        <w:jc w:val="both"/>
        <w:rPr>
          <w:rFonts w:ascii="Trebuchet MS" w:hAnsi="Trebuchet MS" w:cs="Arial"/>
          <w:sz w:val="22"/>
          <w:szCs w:val="22"/>
          <w:lang w:val="it-IT"/>
        </w:rPr>
      </w:pPr>
      <w:r w:rsidRPr="00A37D7D">
        <w:rPr>
          <w:rFonts w:ascii="Trebuchet MS" w:hAnsi="Trebuchet MS" w:cs="Arial"/>
          <w:bCs/>
          <w:sz w:val="22"/>
          <w:szCs w:val="22"/>
          <w:lang w:val="ro-RO"/>
        </w:rPr>
        <w:t xml:space="preserve">În vederea </w:t>
      </w:r>
      <w:r w:rsidRPr="00A37D7D">
        <w:rPr>
          <w:rFonts w:ascii="Trebuchet MS" w:hAnsi="Trebuchet MS" w:cs="Arial"/>
          <w:sz w:val="22"/>
          <w:szCs w:val="22"/>
          <w:lang w:val="ro-RO"/>
        </w:rPr>
        <w:t>informarii  potenţialilor beneficiari, autorităţilor publice şi publicului larg despre domeniul său de activitate şi 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asigură următoarele activităţi:</w:t>
      </w:r>
      <w:r w:rsidRPr="00A37D7D">
        <w:rPr>
          <w:rStyle w:val="apple-converted-space"/>
          <w:rFonts w:ascii="Trebuchet MS" w:hAnsi="Trebuchet MS" w:cs="Arial"/>
          <w:sz w:val="22"/>
          <w:szCs w:val="22"/>
          <w:lang w:val="ro-RO"/>
        </w:rPr>
        <w:t> </w:t>
      </w:r>
      <w:r w:rsidRPr="00A37D7D">
        <w:rPr>
          <w:rFonts w:ascii="Trebuchet MS" w:hAnsi="Trebuchet MS" w:cs="Arial"/>
          <w:sz w:val="22"/>
          <w:szCs w:val="22"/>
          <w:lang w:val="ro-RO"/>
        </w:rPr>
        <w:t xml:space="preserve">realizare de materiale promoţionale pentru copii, părinţi, profesionişti, comunitate, </w:t>
      </w:r>
      <w:r w:rsidRPr="00A37D7D">
        <w:rPr>
          <w:rStyle w:val="apple-converted-space"/>
          <w:rFonts w:ascii="Trebuchet MS" w:hAnsi="Trebuchet MS" w:cs="Arial"/>
          <w:sz w:val="22"/>
          <w:szCs w:val="22"/>
          <w:lang w:val="ro-RO"/>
        </w:rPr>
        <w:t> </w:t>
      </w:r>
      <w:r w:rsidRPr="00A37D7D">
        <w:rPr>
          <w:rFonts w:ascii="Trebuchet MS" w:hAnsi="Trebuchet MS" w:cs="Arial"/>
          <w:sz w:val="22"/>
          <w:szCs w:val="22"/>
          <w:lang w:val="ro-RO"/>
        </w:rPr>
        <w:t xml:space="preserve">campanii de informare, educare, comunicare cu privire la problema abuzului, neglijării şi exploatării copilului la nivelul comunităţii, </w:t>
      </w:r>
      <w:r w:rsidRPr="00A37D7D">
        <w:rPr>
          <w:rFonts w:ascii="Trebuchet MS" w:hAnsi="Trebuchet MS" w:cs="Arial"/>
          <w:bCs/>
          <w:sz w:val="22"/>
          <w:szCs w:val="22"/>
          <w:lang w:val="ro-RO"/>
        </w:rPr>
        <w:t>editare de rapoarte statistice şi publicarea acestora in mass-media, periodic</w:t>
      </w:r>
      <w:r w:rsidRPr="00A37D7D">
        <w:rPr>
          <w:rStyle w:val="apple-converted-space"/>
          <w:rFonts w:ascii="Trebuchet MS" w:hAnsi="Trebuchet MS" w:cs="Arial"/>
          <w:sz w:val="22"/>
          <w:szCs w:val="22"/>
          <w:lang w:val="ro-RO"/>
        </w:rPr>
        <w:t xml:space="preserve">, </w:t>
      </w:r>
      <w:r w:rsidRPr="00A37D7D">
        <w:rPr>
          <w:rFonts w:ascii="Trebuchet MS" w:hAnsi="Trebuchet MS" w:cs="Arial"/>
          <w:sz w:val="22"/>
          <w:szCs w:val="22"/>
          <w:lang w:val="it-IT"/>
        </w:rPr>
        <w:t>asistenţa multidisciplinară fiecărui copil într-un mod coerent şi eficient pentru reabilitarea/integrarea sa social, asigură înregistrarea şi monitorizarea apelurilor la telefonul copilului, asigură păstrarea dosarelor instrumentate de Echipa mobilă, identificarea și evaluarea persoanei/familiei (rude până la gradul III inclusiv, alte persoane sau familii fata de care copilul a dezvoltat legături de atașament) pentru copilul aflat în risc, realizează evaluarea nevoilor copilului și propune, în interesul superior al copilului, o măsură de protecție fie prin prezentarea cazului la Comisia pentru Protecția copilului fie prin sesizarea instanței judecătorești prin colaborarea cu Serviciul Juridic, colaborează cu alte DGASPC din țară, la nevoie, pentru identificarea și evaluarea persoanei/familiei (rude până la gradul III inclusiv, alte persoane sau familii fata de care copilul a dezvoltat legături de atașament cu domiciliul în alt judeţ) pentru copilul aflat în risc din județul Mureș, realizează în termen corespondența cu institutiile locale, judetene si centrale și cu alte instituții din domeniul de activitate sau din domenii conexe – sănătate, ordine publică, asisten</w:t>
      </w:r>
      <w:r w:rsidRPr="00A37D7D">
        <w:rPr>
          <w:rFonts w:ascii="Trebuchet MS" w:hAnsi="Trebuchet MS" w:cs="Arial"/>
          <w:sz w:val="22"/>
          <w:szCs w:val="22"/>
          <w:lang w:val="ro-RO"/>
        </w:rPr>
        <w:t xml:space="preserve">ță socială, educație, </w:t>
      </w:r>
      <w:r w:rsidRPr="00A37D7D">
        <w:rPr>
          <w:rFonts w:ascii="Trebuchet MS" w:hAnsi="Trebuchet MS" w:cs="Arial"/>
          <w:sz w:val="22"/>
          <w:szCs w:val="22"/>
          <w:lang w:val="it-IT"/>
        </w:rPr>
        <w:t>etc.</w:t>
      </w:r>
    </w:p>
    <w:p w:rsidR="00A37D7D" w:rsidRPr="00A37D7D" w:rsidRDefault="00A37D7D" w:rsidP="00A37D7D">
      <w:pPr>
        <w:tabs>
          <w:tab w:val="left" w:pos="4770"/>
        </w:tabs>
        <w:spacing w:after="120" w:line="276" w:lineRule="auto"/>
        <w:rPr>
          <w:rFonts w:ascii="Trebuchet MS" w:hAnsi="Trebuchet MS" w:cs="Arial"/>
          <w:color w:val="000000"/>
          <w:sz w:val="22"/>
          <w:szCs w:val="22"/>
          <w:lang w:val="it-IT"/>
        </w:rPr>
      </w:pPr>
    </w:p>
    <w:p w:rsidR="00A37D7D" w:rsidRDefault="00A37D7D" w:rsidP="00732CE5">
      <w:pPr>
        <w:autoSpaceDE w:val="0"/>
        <w:autoSpaceDN w:val="0"/>
        <w:adjustRightInd w:val="0"/>
        <w:spacing w:after="120" w:line="276" w:lineRule="auto"/>
        <w:jc w:val="both"/>
        <w:rPr>
          <w:rFonts w:ascii="Trebuchet MS" w:hAnsi="Trebuchet MS" w:cs="Arial"/>
          <w:sz w:val="22"/>
          <w:szCs w:val="22"/>
          <w:lang w:val="ro-RO"/>
        </w:rPr>
      </w:pPr>
    </w:p>
    <w:p w:rsidR="008B1051" w:rsidRPr="00772688" w:rsidRDefault="008B1051" w:rsidP="008B1051">
      <w:pPr>
        <w:widowControl w:val="0"/>
        <w:autoSpaceDE w:val="0"/>
        <w:autoSpaceDN w:val="0"/>
        <w:adjustRightInd w:val="0"/>
        <w:jc w:val="center"/>
        <w:outlineLvl w:val="0"/>
        <w:rPr>
          <w:rFonts w:ascii="Trebuchet MS" w:hAnsi="Trebuchet MS" w:cs="Arial"/>
          <w:b/>
          <w:bCs/>
          <w:color w:val="4F81BD" w:themeColor="accent1"/>
          <w:sz w:val="22"/>
          <w:szCs w:val="22"/>
          <w:lang w:val="ro-RO"/>
        </w:rPr>
      </w:pPr>
      <w:r w:rsidRPr="00772688">
        <w:rPr>
          <w:rFonts w:ascii="Trebuchet MS" w:hAnsi="Trebuchet MS" w:cs="Arial"/>
          <w:b/>
          <w:bCs/>
          <w:color w:val="4F81BD" w:themeColor="accent1"/>
          <w:sz w:val="22"/>
          <w:szCs w:val="22"/>
          <w:lang w:val="ro-RO"/>
        </w:rPr>
        <w:t>Capitolul IV.</w:t>
      </w:r>
    </w:p>
    <w:p w:rsidR="008B1051" w:rsidRPr="00772688" w:rsidRDefault="008B1051" w:rsidP="008B1051">
      <w:pPr>
        <w:jc w:val="both"/>
        <w:rPr>
          <w:rFonts w:ascii="Trebuchet MS" w:hAnsi="Trebuchet MS" w:cs="Arial"/>
          <w:b/>
          <w:bCs/>
          <w:color w:val="4F81BD" w:themeColor="accent1"/>
          <w:sz w:val="22"/>
          <w:szCs w:val="22"/>
          <w:lang w:val="ro-RO"/>
        </w:rPr>
      </w:pPr>
    </w:p>
    <w:p w:rsidR="008B1051" w:rsidRPr="00772688" w:rsidRDefault="008B1051" w:rsidP="008B1051">
      <w:pPr>
        <w:jc w:val="both"/>
        <w:rPr>
          <w:rFonts w:ascii="Trebuchet MS" w:hAnsi="Trebuchet MS" w:cs="Arial"/>
          <w:color w:val="4F81BD" w:themeColor="accent1"/>
          <w:sz w:val="22"/>
          <w:szCs w:val="22"/>
          <w:u w:val="single"/>
          <w:lang w:val="ro-RO"/>
        </w:rPr>
      </w:pPr>
      <w:r w:rsidRPr="00772688">
        <w:rPr>
          <w:rFonts w:ascii="Trebuchet MS" w:hAnsi="Trebuchet MS" w:cs="Arial"/>
          <w:b/>
          <w:bCs/>
          <w:color w:val="4F81BD" w:themeColor="accent1"/>
          <w:sz w:val="22"/>
          <w:szCs w:val="22"/>
          <w:u w:val="single"/>
          <w:lang w:val="ro-RO"/>
        </w:rPr>
        <w:t>SERVICII/BIROURI/COMPARTIMENTE ALE DIRECtIEI DE ASISTENțĂ SOCIALĂ PENTRU PERSOANELE ADULTE</w:t>
      </w:r>
    </w:p>
    <w:p w:rsidR="008B1051" w:rsidRPr="006B291C" w:rsidRDefault="008B1051" w:rsidP="008B1051">
      <w:pPr>
        <w:ind w:firstLine="360"/>
        <w:jc w:val="both"/>
        <w:rPr>
          <w:rFonts w:ascii="Trebuchet MS" w:hAnsi="Trebuchet MS" w:cs="Arial"/>
          <w:bCs/>
          <w:sz w:val="22"/>
          <w:szCs w:val="22"/>
          <w:lang w:val="ro-RO"/>
        </w:rPr>
      </w:pPr>
    </w:p>
    <w:p w:rsidR="008B1051" w:rsidRPr="006B291C" w:rsidRDefault="00713ED0" w:rsidP="008B1051">
      <w:pPr>
        <w:widowControl w:val="0"/>
        <w:autoSpaceDE w:val="0"/>
        <w:autoSpaceDN w:val="0"/>
        <w:adjustRightInd w:val="0"/>
        <w:ind w:firstLine="360"/>
        <w:jc w:val="both"/>
        <w:rPr>
          <w:rFonts w:ascii="Trebuchet MS" w:hAnsi="Trebuchet MS" w:cs="Arial"/>
          <w:b/>
          <w:bCs/>
          <w:sz w:val="22"/>
          <w:szCs w:val="22"/>
          <w:lang w:val="ro-RO"/>
        </w:rPr>
      </w:pPr>
      <w:r w:rsidRPr="006B291C">
        <w:rPr>
          <w:rFonts w:ascii="Trebuchet MS" w:hAnsi="Trebuchet MS" w:cs="Arial"/>
          <w:b/>
          <w:bCs/>
          <w:sz w:val="22"/>
          <w:szCs w:val="22"/>
          <w:lang w:val="ro-RO"/>
        </w:rPr>
        <w:t>4</w:t>
      </w:r>
      <w:r w:rsidR="008B1051" w:rsidRPr="006B291C">
        <w:rPr>
          <w:rFonts w:ascii="Trebuchet MS" w:hAnsi="Trebuchet MS" w:cs="Arial"/>
          <w:b/>
          <w:bCs/>
          <w:sz w:val="22"/>
          <w:szCs w:val="22"/>
          <w:lang w:val="ro-RO"/>
        </w:rPr>
        <w:t>.</w:t>
      </w:r>
      <w:r w:rsidRPr="006B291C">
        <w:rPr>
          <w:rFonts w:ascii="Trebuchet MS" w:hAnsi="Trebuchet MS" w:cs="Arial"/>
          <w:b/>
          <w:bCs/>
          <w:sz w:val="22"/>
          <w:szCs w:val="22"/>
          <w:lang w:val="ro-RO"/>
        </w:rPr>
        <w:t>1</w:t>
      </w:r>
      <w:r w:rsidR="008B1051" w:rsidRPr="006B291C">
        <w:rPr>
          <w:rFonts w:ascii="Trebuchet MS" w:hAnsi="Trebuchet MS" w:cs="Arial"/>
          <w:b/>
          <w:bCs/>
          <w:sz w:val="22"/>
          <w:szCs w:val="22"/>
          <w:lang w:val="ro-RO"/>
        </w:rPr>
        <w:t xml:space="preserve">. </w:t>
      </w:r>
      <w:r w:rsidR="008B1051" w:rsidRPr="006B291C">
        <w:rPr>
          <w:rFonts w:ascii="Trebuchet MS" w:hAnsi="Trebuchet MS" w:cs="Arial"/>
          <w:b/>
          <w:sz w:val="22"/>
          <w:szCs w:val="22"/>
          <w:lang w:val="ro-RO"/>
        </w:rPr>
        <w:t>SERVICIUL DE EVIDENTA, PLATĂ ȘI BENEFICII DE ASISTENȚĂ SOCIALĂ (SEPBAS)</w:t>
      </w:r>
    </w:p>
    <w:p w:rsidR="008B1051" w:rsidRPr="006B291C" w:rsidRDefault="008B1051" w:rsidP="008B1051">
      <w:pPr>
        <w:widowControl w:val="0"/>
        <w:autoSpaceDE w:val="0"/>
        <w:autoSpaceDN w:val="0"/>
        <w:adjustRightInd w:val="0"/>
        <w:ind w:firstLine="360"/>
        <w:jc w:val="both"/>
        <w:rPr>
          <w:rFonts w:ascii="Trebuchet MS" w:hAnsi="Trebuchet MS" w:cs="Arial"/>
          <w:b/>
          <w:sz w:val="22"/>
          <w:szCs w:val="22"/>
          <w:lang w:val="ro-RO"/>
        </w:rPr>
      </w:pPr>
    </w:p>
    <w:p w:rsidR="008B1051" w:rsidRPr="006B291C"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 xml:space="preserve">Art.75 </w:t>
      </w:r>
      <w:r w:rsidRPr="006B291C">
        <w:rPr>
          <w:rFonts w:ascii="Trebuchet MS" w:hAnsi="Trebuchet MS" w:cs="Arial"/>
          <w:i/>
          <w:sz w:val="22"/>
          <w:szCs w:val="22"/>
          <w:lang w:val="ro-RO"/>
        </w:rPr>
        <w:t>Serviciul de evidenţă, plată și beneficii de asistență socială</w:t>
      </w:r>
      <w:r w:rsidRPr="006B291C">
        <w:rPr>
          <w:rFonts w:ascii="Trebuchet MS" w:hAnsi="Trebuchet MS" w:cs="Arial"/>
          <w:sz w:val="22"/>
          <w:szCs w:val="22"/>
          <w:lang w:val="ro-RO"/>
        </w:rPr>
        <w:t xml:space="preserve"> asigură, organizează și desfasoara activitatea de primire a solicitărilor privind drepturile, beneficiile si serviciile de asistenţă socială, urmăreşteşi răspunde de îndeplinirea condiţiilor legale de către titularii şi persoanele îndreptăţite la drepturile, beneficiile si serviciile de asistenţă socială.</w:t>
      </w:r>
    </w:p>
    <w:p w:rsidR="008B1051" w:rsidRPr="006B291C"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Serviciul cu toate compartimentele sale gestioneaza si actualizeaza baza de date prin utilizarea programului informatic de evidenta a persoanelor cu handicap.</w:t>
      </w:r>
    </w:p>
    <w:p w:rsidR="008B1051" w:rsidRPr="006B291C"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p>
    <w:p w:rsidR="008B1051" w:rsidRPr="006B291C" w:rsidRDefault="008B1051" w:rsidP="008B1051">
      <w:pPr>
        <w:widowControl w:val="0"/>
        <w:autoSpaceDE w:val="0"/>
        <w:autoSpaceDN w:val="0"/>
        <w:adjustRightInd w:val="0"/>
        <w:spacing w:after="120" w:line="276" w:lineRule="auto"/>
        <w:jc w:val="both"/>
        <w:rPr>
          <w:rFonts w:ascii="Trebuchet MS" w:hAnsi="Trebuchet MS" w:cs="Arial"/>
          <w:i/>
          <w:sz w:val="22"/>
          <w:szCs w:val="22"/>
          <w:lang w:val="ro-RO"/>
        </w:rPr>
      </w:pPr>
      <w:r w:rsidRPr="006B291C">
        <w:rPr>
          <w:rFonts w:ascii="Trebuchet MS" w:hAnsi="Trebuchet MS" w:cs="Arial"/>
          <w:sz w:val="22"/>
          <w:szCs w:val="22"/>
          <w:lang w:val="ro-RO"/>
        </w:rPr>
        <w:t>Art. 76</w:t>
      </w:r>
      <w:r w:rsidRPr="006B291C">
        <w:rPr>
          <w:rFonts w:ascii="Trebuchet MS" w:hAnsi="Trebuchet MS" w:cs="Arial"/>
          <w:b/>
          <w:sz w:val="22"/>
          <w:szCs w:val="22"/>
          <w:lang w:val="ro-RO"/>
        </w:rPr>
        <w:t>SERVICIUL DE EVIDENTA, PLATĂ ȘI BENEFICII DE ASISTENȚĂ SOCIALĂ (SEPBAS) are următoarele atribuții:</w:t>
      </w:r>
    </w:p>
    <w:p w:rsidR="008B1051" w:rsidRPr="006B291C" w:rsidRDefault="008B1051" w:rsidP="008B1051">
      <w:pPr>
        <w:widowControl w:val="0"/>
        <w:autoSpaceDE w:val="0"/>
        <w:autoSpaceDN w:val="0"/>
        <w:adjustRightInd w:val="0"/>
        <w:spacing w:after="120" w:line="276" w:lineRule="auto"/>
        <w:ind w:firstLine="360"/>
        <w:jc w:val="both"/>
        <w:rPr>
          <w:rFonts w:ascii="Trebuchet MS" w:hAnsi="Trebuchet MS" w:cs="Arial"/>
          <w:b/>
          <w:i/>
          <w:iCs/>
          <w:sz w:val="22"/>
          <w:szCs w:val="22"/>
          <w:lang w:val="ro-RO"/>
        </w:rPr>
      </w:pPr>
      <w:r w:rsidRPr="006B291C">
        <w:rPr>
          <w:rFonts w:ascii="Trebuchet MS" w:hAnsi="Trebuchet MS" w:cs="Arial"/>
          <w:b/>
          <w:i/>
          <w:iCs/>
          <w:sz w:val="22"/>
          <w:szCs w:val="22"/>
          <w:lang w:val="ro-RO"/>
        </w:rPr>
        <w:t xml:space="preserve">1) Asigură organizarea si desfasurarea tuturor activităților specifice privind acordarea </w:t>
      </w:r>
      <w:r w:rsidRPr="006B291C">
        <w:rPr>
          <w:rFonts w:ascii="Trebuchet MS" w:hAnsi="Trebuchet MS" w:cs="Arial"/>
          <w:b/>
          <w:i/>
          <w:iCs/>
          <w:sz w:val="22"/>
          <w:szCs w:val="22"/>
          <w:lang w:val="ro-RO"/>
        </w:rPr>
        <w:lastRenderedPageBreak/>
        <w:t xml:space="preserve">drepturilor si facilităților pentru persoanele cu handicap </w:t>
      </w:r>
    </w:p>
    <w:p w:rsidR="008B1051" w:rsidRPr="006B291C" w:rsidRDefault="008B1051" w:rsidP="008B1051">
      <w:pPr>
        <w:widowControl w:val="0"/>
        <w:autoSpaceDE w:val="0"/>
        <w:autoSpaceDN w:val="0"/>
        <w:adjustRightInd w:val="0"/>
        <w:spacing w:after="120" w:line="276" w:lineRule="auto"/>
        <w:ind w:firstLine="360"/>
        <w:jc w:val="both"/>
        <w:rPr>
          <w:rFonts w:ascii="Trebuchet MS" w:hAnsi="Trebuchet MS" w:cs="Arial"/>
          <w:b/>
          <w:i/>
          <w:iCs/>
          <w:sz w:val="22"/>
          <w:szCs w:val="22"/>
          <w:lang w:val="ro-RO"/>
        </w:rPr>
      </w:pPr>
      <w:r w:rsidRPr="006B291C">
        <w:rPr>
          <w:rFonts w:ascii="Trebuchet MS" w:hAnsi="Trebuchet MS" w:cs="Arial"/>
          <w:b/>
          <w:i/>
          <w:iCs/>
          <w:sz w:val="22"/>
          <w:szCs w:val="22"/>
          <w:lang w:val="ro-RO"/>
        </w:rPr>
        <w:t>-</w:t>
      </w:r>
      <w:r w:rsidRPr="006B291C">
        <w:rPr>
          <w:rFonts w:ascii="Arial" w:hAnsi="Arial" w:cs="Arial"/>
          <w:sz w:val="22"/>
          <w:szCs w:val="22"/>
          <w:lang w:val="it-IT"/>
        </w:rPr>
        <w:t xml:space="preserve"> preia, verifica, inregistreaza si proceseaza cererile de stabilire/acordare </w:t>
      </w:r>
      <w:r w:rsidRPr="006B291C">
        <w:rPr>
          <w:rFonts w:ascii="Trebuchet MS" w:hAnsi="Trebuchet MS" w:cs="Arial"/>
          <w:iCs/>
          <w:sz w:val="22"/>
          <w:szCs w:val="22"/>
          <w:lang w:val="ro-RO"/>
        </w:rPr>
        <w:t>a drepturilor si facilităților pentru persoanele cu handicap</w:t>
      </w:r>
    </w:p>
    <w:p w:rsidR="008B1051" w:rsidRPr="006B291C" w:rsidRDefault="008B1051" w:rsidP="008B1051">
      <w:pPr>
        <w:widowControl w:val="0"/>
        <w:autoSpaceDE w:val="0"/>
        <w:autoSpaceDN w:val="0"/>
        <w:adjustRightInd w:val="0"/>
        <w:spacing w:after="120" w:line="276" w:lineRule="auto"/>
        <w:ind w:left="284"/>
        <w:jc w:val="both"/>
        <w:rPr>
          <w:rFonts w:ascii="Trebuchet MS" w:hAnsi="Trebuchet MS" w:cs="Arial"/>
          <w:sz w:val="22"/>
          <w:szCs w:val="22"/>
          <w:lang w:val="ro-RO"/>
        </w:rPr>
      </w:pPr>
      <w:r w:rsidRPr="006B291C">
        <w:rPr>
          <w:rFonts w:ascii="Trebuchet MS" w:hAnsi="Trebuchet MS" w:cs="Arial"/>
          <w:iCs/>
          <w:sz w:val="22"/>
          <w:szCs w:val="22"/>
          <w:lang w:val="ro-RO"/>
        </w:rPr>
        <w:t>- st</w:t>
      </w:r>
      <w:r w:rsidRPr="006B291C">
        <w:rPr>
          <w:rFonts w:ascii="Trebuchet MS" w:hAnsi="Trebuchet MS" w:cs="Arial"/>
          <w:sz w:val="22"/>
          <w:szCs w:val="22"/>
          <w:lang w:val="ro-RO"/>
        </w:rPr>
        <w:t xml:space="preserve">abilește și pune în aplicare procedura/metodologia de acordare a drepturilor și prestatiilor sociale cuvenite persoanelor cu dizabilitati care beneficiaza de indemnizaţie lunară si buget personal complementar,  redacteaza deciziile privind acordarea acestora, asigura evidența lor şi transmiterea la AJPIS în vederea platii drepturilor </w:t>
      </w:r>
    </w:p>
    <w:p w:rsidR="008B1051" w:rsidRPr="006B291C" w:rsidRDefault="008B1051" w:rsidP="008B1051">
      <w:pPr>
        <w:widowControl w:val="0"/>
        <w:autoSpaceDE w:val="0"/>
        <w:autoSpaceDN w:val="0"/>
        <w:adjustRightInd w:val="0"/>
        <w:spacing w:after="120" w:line="276" w:lineRule="auto"/>
        <w:ind w:left="360"/>
        <w:jc w:val="both"/>
        <w:rPr>
          <w:rFonts w:ascii="Trebuchet MS" w:hAnsi="Trebuchet MS" w:cs="Arial"/>
          <w:sz w:val="22"/>
          <w:szCs w:val="22"/>
          <w:lang w:val="ro-RO"/>
        </w:rPr>
      </w:pPr>
      <w:r w:rsidRPr="006B291C">
        <w:rPr>
          <w:rFonts w:ascii="Trebuchet MS" w:hAnsi="Trebuchet MS" w:cs="Arial"/>
          <w:sz w:val="22"/>
          <w:szCs w:val="22"/>
          <w:lang w:val="ro-RO"/>
        </w:rPr>
        <w:t>-tine evidența statistică a beneficiarilor de prestatii sociale (indemnizaţie lunara/buget personal complementar), opereaza in aplicatia informatica prelungirile certificatelor de încadrare in grad de handicap, modificările de grad, suspendările/sistările/incetarile de drepturi, transferurile, decesele, intocmestedispoziţiilecorespunzatoare</w:t>
      </w:r>
    </w:p>
    <w:p w:rsidR="008B1051" w:rsidRPr="006B291C" w:rsidRDefault="008B1051" w:rsidP="008B1051">
      <w:pPr>
        <w:widowControl w:val="0"/>
        <w:autoSpaceDE w:val="0"/>
        <w:autoSpaceDN w:val="0"/>
        <w:adjustRightInd w:val="0"/>
        <w:spacing w:after="120" w:line="276" w:lineRule="auto"/>
        <w:ind w:left="360"/>
        <w:jc w:val="both"/>
        <w:rPr>
          <w:rFonts w:ascii="Trebuchet MS" w:hAnsi="Trebuchet MS" w:cs="Arial"/>
          <w:sz w:val="22"/>
          <w:szCs w:val="22"/>
          <w:lang w:val="ro-RO"/>
        </w:rPr>
      </w:pPr>
      <w:r w:rsidRPr="006B291C">
        <w:rPr>
          <w:rFonts w:ascii="Trebuchet MS" w:hAnsi="Trebuchet MS" w:cs="Arial"/>
          <w:sz w:val="22"/>
          <w:szCs w:val="22"/>
          <w:lang w:val="ro-RO"/>
        </w:rPr>
        <w:t>- întocmeste anual listele cu beneficiarii de indemnizaţii  lunare/buget personal complementar (persoane cu handicap accentuat și grav) şi le transmite catre primăriile de domiciliu ale persoanelor cu dizabilitati</w:t>
      </w:r>
    </w:p>
    <w:p w:rsidR="008B1051" w:rsidRPr="006B291C" w:rsidRDefault="008B1051" w:rsidP="008B1051">
      <w:pPr>
        <w:widowControl w:val="0"/>
        <w:autoSpaceDE w:val="0"/>
        <w:autoSpaceDN w:val="0"/>
        <w:adjustRightInd w:val="0"/>
        <w:spacing w:after="120" w:line="276" w:lineRule="auto"/>
        <w:ind w:left="360"/>
        <w:jc w:val="both"/>
        <w:rPr>
          <w:rFonts w:ascii="Trebuchet MS" w:hAnsi="Trebuchet MS" w:cs="Arial"/>
          <w:sz w:val="22"/>
          <w:szCs w:val="22"/>
          <w:lang w:val="ro-RO"/>
        </w:rPr>
      </w:pPr>
      <w:r w:rsidRPr="006B291C">
        <w:rPr>
          <w:rFonts w:ascii="Trebuchet MS" w:hAnsi="Trebuchet MS" w:cs="Arial"/>
          <w:sz w:val="22"/>
          <w:szCs w:val="22"/>
          <w:lang w:val="ro-RO"/>
        </w:rPr>
        <w:t>- emite adeverinţe pentru obţinerea creditelor bancare cu dobandasubventionata, conform legii;</w:t>
      </w:r>
    </w:p>
    <w:p w:rsidR="008B1051" w:rsidRPr="006B291C" w:rsidRDefault="008B1051" w:rsidP="008B1051">
      <w:pPr>
        <w:widowControl w:val="0"/>
        <w:autoSpaceDE w:val="0"/>
        <w:autoSpaceDN w:val="0"/>
        <w:adjustRightInd w:val="0"/>
        <w:spacing w:after="120" w:line="276" w:lineRule="auto"/>
        <w:ind w:left="360"/>
        <w:jc w:val="both"/>
        <w:outlineLvl w:val="0"/>
        <w:rPr>
          <w:rFonts w:ascii="Trebuchet MS" w:hAnsi="Trebuchet MS" w:cs="Arial"/>
          <w:sz w:val="22"/>
          <w:szCs w:val="22"/>
          <w:lang w:val="ro-RO"/>
        </w:rPr>
      </w:pPr>
      <w:r w:rsidRPr="006B291C">
        <w:rPr>
          <w:rFonts w:ascii="Trebuchet MS" w:hAnsi="Trebuchet MS" w:cs="Arial"/>
          <w:sz w:val="22"/>
          <w:szCs w:val="22"/>
          <w:lang w:val="ro-RO"/>
        </w:rPr>
        <w:t xml:space="preserve">- efectueaza recalcularea si acordarea/recuperarea drepturilor cuvenite persoanelor cu dizabilitati,  pe baza deciziilor primite in urma contestării certificatelor de încadrare în grad de handicap de catre beneficiarii acestora.  </w:t>
      </w:r>
    </w:p>
    <w:p w:rsidR="008B1051" w:rsidRPr="006B291C" w:rsidRDefault="008B1051" w:rsidP="008B1051">
      <w:pPr>
        <w:widowControl w:val="0"/>
        <w:autoSpaceDE w:val="0"/>
        <w:autoSpaceDN w:val="0"/>
        <w:adjustRightInd w:val="0"/>
        <w:spacing w:after="120" w:line="276" w:lineRule="auto"/>
        <w:ind w:left="360"/>
        <w:jc w:val="both"/>
        <w:rPr>
          <w:rFonts w:ascii="Trebuchet MS" w:hAnsi="Trebuchet MS" w:cs="Arial"/>
          <w:sz w:val="22"/>
          <w:szCs w:val="22"/>
          <w:lang w:val="ro-RO"/>
        </w:rPr>
      </w:pPr>
      <w:r w:rsidRPr="006B291C">
        <w:rPr>
          <w:rFonts w:ascii="Trebuchet MS" w:hAnsi="Trebuchet MS" w:cs="Arial"/>
          <w:sz w:val="22"/>
          <w:szCs w:val="22"/>
          <w:lang w:val="ro-RO"/>
        </w:rPr>
        <w:t xml:space="preserve">-verifica situația persoanelor cu dizabilitati ori de câte ori este nevoie sau se impune (prin utilizarea programului informatic existent), </w:t>
      </w:r>
    </w:p>
    <w:p w:rsidR="008B1051" w:rsidRPr="006B291C" w:rsidRDefault="008B1051" w:rsidP="008B1051">
      <w:pPr>
        <w:widowControl w:val="0"/>
        <w:autoSpaceDE w:val="0"/>
        <w:autoSpaceDN w:val="0"/>
        <w:adjustRightInd w:val="0"/>
        <w:spacing w:after="120" w:line="276" w:lineRule="auto"/>
        <w:ind w:left="360"/>
        <w:jc w:val="both"/>
        <w:rPr>
          <w:rFonts w:ascii="Trebuchet MS" w:hAnsi="Trebuchet MS" w:cs="Arial"/>
          <w:sz w:val="22"/>
          <w:szCs w:val="22"/>
          <w:lang w:val="ro-RO"/>
        </w:rPr>
      </w:pPr>
      <w:r w:rsidRPr="006B291C">
        <w:rPr>
          <w:rFonts w:ascii="Trebuchet MS" w:hAnsi="Trebuchet MS" w:cs="Arial"/>
          <w:sz w:val="22"/>
          <w:szCs w:val="22"/>
          <w:lang w:val="ro-RO"/>
        </w:rPr>
        <w:t>-intocmeste/redacteaza/transmite raspunsurile la solicitarile care sunt de competenta compartimentului</w:t>
      </w:r>
    </w:p>
    <w:p w:rsidR="008B1051" w:rsidRPr="006B291C" w:rsidRDefault="008B1051" w:rsidP="008B1051">
      <w:pPr>
        <w:widowControl w:val="0"/>
        <w:autoSpaceDE w:val="0"/>
        <w:autoSpaceDN w:val="0"/>
        <w:adjustRightInd w:val="0"/>
        <w:spacing w:after="120" w:line="276" w:lineRule="auto"/>
        <w:ind w:firstLine="360"/>
        <w:jc w:val="both"/>
        <w:outlineLvl w:val="0"/>
        <w:rPr>
          <w:rFonts w:ascii="Trebuchet MS" w:hAnsi="Trebuchet MS" w:cs="Arial"/>
          <w:b/>
          <w:sz w:val="22"/>
          <w:szCs w:val="22"/>
          <w:lang w:val="ro-RO"/>
        </w:rPr>
      </w:pPr>
      <w:r w:rsidRPr="006B291C">
        <w:rPr>
          <w:rFonts w:ascii="Trebuchet MS" w:hAnsi="Trebuchet MS" w:cs="Arial"/>
          <w:b/>
          <w:sz w:val="22"/>
          <w:szCs w:val="22"/>
          <w:lang w:val="ro-RO"/>
        </w:rPr>
        <w:t>2)</w:t>
      </w:r>
      <w:r w:rsidRPr="006B291C">
        <w:rPr>
          <w:rFonts w:ascii="Trebuchet MS" w:hAnsi="Trebuchet MS" w:cs="Arial"/>
          <w:b/>
          <w:i/>
          <w:iCs/>
          <w:sz w:val="22"/>
          <w:szCs w:val="22"/>
          <w:lang w:val="ro-RO"/>
        </w:rPr>
        <w:t>Asigura organizarea tuturor activităților specifice privind eliberarea acordului pentru angajarea de asistent personal / acordarea indemnizație de îngrijire pentru persoanele cu handicap grav cu asistent personal, conform opțiunii lor sau a reprezentanților legali ai acestora</w:t>
      </w:r>
    </w:p>
    <w:p w:rsidR="008B1051" w:rsidRPr="006B291C" w:rsidRDefault="008B1051" w:rsidP="008B1051">
      <w:pPr>
        <w:widowControl w:val="0"/>
        <w:autoSpaceDE w:val="0"/>
        <w:autoSpaceDN w:val="0"/>
        <w:adjustRightInd w:val="0"/>
        <w:spacing w:after="120" w:line="276" w:lineRule="auto"/>
        <w:ind w:left="360"/>
        <w:jc w:val="both"/>
        <w:rPr>
          <w:rFonts w:ascii="Trebuchet MS" w:hAnsi="Trebuchet MS" w:cs="Arial"/>
          <w:sz w:val="22"/>
          <w:szCs w:val="22"/>
          <w:lang w:val="ro-RO"/>
        </w:rPr>
      </w:pPr>
      <w:r w:rsidRPr="006B291C">
        <w:rPr>
          <w:rFonts w:ascii="Trebuchet MS" w:hAnsi="Trebuchet MS" w:cs="Arial"/>
          <w:sz w:val="22"/>
          <w:szCs w:val="22"/>
          <w:lang w:val="ro-RO"/>
        </w:rPr>
        <w:t>-elibereaza acordurile pentru angajarea de asistent personal sau acordarea indemnizației de îngrijire de catreprimaria de domiciliu a persoanei cu handicap grav cu asistent personal, in urma cererilor de opțiune a acesteia/reprezentantului legal al acesteia.</w:t>
      </w:r>
    </w:p>
    <w:p w:rsidR="008B1051" w:rsidRPr="006B291C" w:rsidRDefault="008B1051" w:rsidP="008B1051">
      <w:pPr>
        <w:widowControl w:val="0"/>
        <w:autoSpaceDE w:val="0"/>
        <w:autoSpaceDN w:val="0"/>
        <w:adjustRightInd w:val="0"/>
        <w:spacing w:after="120" w:line="276" w:lineRule="auto"/>
        <w:ind w:left="360"/>
        <w:jc w:val="both"/>
        <w:rPr>
          <w:rFonts w:ascii="Trebuchet MS" w:hAnsi="Trebuchet MS" w:cs="Arial"/>
          <w:sz w:val="22"/>
          <w:szCs w:val="22"/>
          <w:lang w:val="ro-RO"/>
        </w:rPr>
      </w:pPr>
      <w:r w:rsidRPr="006B291C">
        <w:rPr>
          <w:rFonts w:ascii="Trebuchet MS" w:hAnsi="Trebuchet MS" w:cs="Arial"/>
          <w:sz w:val="22"/>
          <w:szCs w:val="22"/>
          <w:lang w:val="ro-RO"/>
        </w:rPr>
        <w:t>-conduce evidența statistica a asistenţilor personali angajaţi de primariile din judet</w:t>
      </w:r>
    </w:p>
    <w:p w:rsidR="008B1051" w:rsidRPr="006B291C" w:rsidRDefault="008B1051" w:rsidP="008B1051">
      <w:pPr>
        <w:widowControl w:val="0"/>
        <w:autoSpaceDE w:val="0"/>
        <w:autoSpaceDN w:val="0"/>
        <w:adjustRightInd w:val="0"/>
        <w:spacing w:after="120" w:line="276" w:lineRule="auto"/>
        <w:ind w:left="360"/>
        <w:jc w:val="both"/>
        <w:rPr>
          <w:rFonts w:ascii="Trebuchet MS" w:hAnsi="Trebuchet MS" w:cs="Arial"/>
          <w:sz w:val="22"/>
          <w:szCs w:val="22"/>
          <w:lang w:val="ro-RO"/>
        </w:rPr>
      </w:pPr>
      <w:r w:rsidRPr="006B291C">
        <w:rPr>
          <w:rFonts w:ascii="Trebuchet MS" w:hAnsi="Trebuchet MS" w:cs="Arial"/>
          <w:sz w:val="22"/>
          <w:szCs w:val="22"/>
          <w:lang w:val="ro-RO"/>
        </w:rPr>
        <w:t xml:space="preserve">-întocmeste statistici cu privire la asistenţi personali/indemnizaţie. </w:t>
      </w:r>
    </w:p>
    <w:p w:rsidR="008B1051" w:rsidRPr="006B291C" w:rsidRDefault="008B1051" w:rsidP="008B1051">
      <w:pPr>
        <w:widowControl w:val="0"/>
        <w:autoSpaceDE w:val="0"/>
        <w:autoSpaceDN w:val="0"/>
        <w:adjustRightInd w:val="0"/>
        <w:spacing w:after="120" w:line="276" w:lineRule="auto"/>
        <w:ind w:firstLine="360"/>
        <w:jc w:val="both"/>
        <w:outlineLvl w:val="0"/>
        <w:rPr>
          <w:rFonts w:ascii="Trebuchet MS" w:hAnsi="Trebuchet MS" w:cs="Arial"/>
          <w:b/>
          <w:i/>
          <w:iCs/>
          <w:sz w:val="22"/>
          <w:szCs w:val="22"/>
          <w:lang w:val="ro-RO"/>
        </w:rPr>
      </w:pPr>
      <w:r w:rsidRPr="006B291C">
        <w:rPr>
          <w:rFonts w:ascii="Trebuchet MS" w:hAnsi="Trebuchet MS" w:cs="Arial"/>
          <w:b/>
          <w:i/>
          <w:sz w:val="22"/>
          <w:szCs w:val="22"/>
          <w:lang w:val="ro-RO"/>
        </w:rPr>
        <w:t>3)</w:t>
      </w:r>
      <w:r w:rsidRPr="006B291C">
        <w:rPr>
          <w:rFonts w:ascii="Trebuchet MS" w:hAnsi="Trebuchet MS" w:cs="Arial"/>
          <w:b/>
          <w:i/>
          <w:iCs/>
          <w:sz w:val="22"/>
          <w:szCs w:val="22"/>
          <w:lang w:val="ro-RO"/>
        </w:rPr>
        <w:t>Asigura organizarea tuturor activităților specifice privind acordarea dreptului de gratuitate la transportul urban si interurban (bilete de calatorie AUTO/CFR/Naval sau decontarea carburantului sau acordarea de bonuri valorice de carburant):</w:t>
      </w:r>
    </w:p>
    <w:p w:rsidR="008B1051" w:rsidRPr="006B291C" w:rsidRDefault="008B1051" w:rsidP="008B1051">
      <w:pPr>
        <w:widowControl w:val="0"/>
        <w:autoSpaceDE w:val="0"/>
        <w:autoSpaceDN w:val="0"/>
        <w:adjustRightInd w:val="0"/>
        <w:spacing w:after="120" w:line="276" w:lineRule="auto"/>
        <w:ind w:left="426"/>
        <w:jc w:val="both"/>
        <w:outlineLvl w:val="0"/>
        <w:rPr>
          <w:rFonts w:ascii="Trebuchet MS" w:hAnsi="Trebuchet MS" w:cs="Arial"/>
          <w:sz w:val="22"/>
          <w:szCs w:val="22"/>
          <w:lang w:val="ro-RO"/>
        </w:rPr>
      </w:pPr>
      <w:r w:rsidRPr="006B291C">
        <w:rPr>
          <w:rFonts w:ascii="Trebuchet MS" w:hAnsi="Trebuchet MS" w:cs="Arial"/>
          <w:sz w:val="22"/>
          <w:szCs w:val="22"/>
          <w:lang w:val="ro-RO"/>
        </w:rPr>
        <w:t>-Primeste cererileprivindexprimareaoptiuniipentrubilete de transport interurban/decontare carburant/bonuri de carburant si/sau de bonurivalorice, Cererile</w:t>
      </w:r>
      <w:bookmarkStart w:id="1" w:name="bookmark3"/>
      <w:r w:rsidRPr="006B291C">
        <w:rPr>
          <w:rFonts w:ascii="Trebuchet MS" w:hAnsi="Trebuchet MS" w:cs="Arial"/>
          <w:sz w:val="22"/>
          <w:szCs w:val="22"/>
          <w:lang w:val="ro-RO"/>
        </w:rPr>
        <w:t>privinddecontareacarburantuluişi/sau a bonurilorvaloricepentrualimentareamijloacelor de transport electrice</w:t>
      </w:r>
      <w:bookmarkEnd w:id="1"/>
      <w:r w:rsidRPr="006B291C">
        <w:rPr>
          <w:rFonts w:ascii="Trebuchet MS" w:eastAsia="SimSun" w:hAnsi="Trebuchet MS" w:cs="Arial"/>
          <w:sz w:val="22"/>
          <w:szCs w:val="22"/>
          <w:lang w:val="ro-RO" w:eastAsia="zh-CN"/>
        </w:rPr>
        <w:t xml:space="preserve">necesardeplasării cu autoturismulaflatînproprietateapersoanelor cu handicap, familiei, asistentului personal, însoţitoruluisaufurnizorului de serviciisociale, precum </w:t>
      </w:r>
      <w:r w:rsidRPr="006B291C">
        <w:rPr>
          <w:rFonts w:ascii="Trebuchet MS" w:eastAsia="SimSun" w:hAnsi="Trebuchet MS" w:cs="Arial"/>
          <w:sz w:val="22"/>
          <w:szCs w:val="22"/>
          <w:lang w:val="ro-RO" w:eastAsia="zh-CN"/>
        </w:rPr>
        <w:lastRenderedPageBreak/>
        <w:t>siCererile</w:t>
      </w:r>
      <w:r w:rsidRPr="006B291C">
        <w:rPr>
          <w:rFonts w:ascii="Trebuchet MS" w:hAnsi="Trebuchet MS" w:cs="Arial"/>
          <w:sz w:val="22"/>
          <w:szCs w:val="22"/>
          <w:lang w:val="ro-RO"/>
        </w:rPr>
        <w:t>privindacordareabonurilor de carburant, insotite de documentelecorespunzatoare;</w:t>
      </w:r>
    </w:p>
    <w:p w:rsidR="008B1051" w:rsidRPr="006B291C" w:rsidRDefault="008B1051" w:rsidP="008B1051">
      <w:pPr>
        <w:widowControl w:val="0"/>
        <w:autoSpaceDE w:val="0"/>
        <w:autoSpaceDN w:val="0"/>
        <w:adjustRightInd w:val="0"/>
        <w:spacing w:after="120" w:line="276" w:lineRule="auto"/>
        <w:ind w:left="426"/>
        <w:jc w:val="both"/>
        <w:outlineLvl w:val="0"/>
        <w:rPr>
          <w:rFonts w:ascii="Trebuchet MS" w:hAnsi="Trebuchet MS" w:cs="Arial"/>
          <w:sz w:val="22"/>
          <w:szCs w:val="22"/>
          <w:lang w:val="it-IT"/>
        </w:rPr>
      </w:pPr>
      <w:r w:rsidRPr="006B291C">
        <w:rPr>
          <w:rFonts w:ascii="Trebuchet MS" w:hAnsi="Trebuchet MS" w:cs="Arial"/>
          <w:sz w:val="22"/>
          <w:szCs w:val="22"/>
          <w:lang w:val="it-IT"/>
        </w:rPr>
        <w:t xml:space="preserve">-efectueazadecontareacarburantuluisauacordareabonurilor de carburant, </w:t>
      </w:r>
    </w:p>
    <w:p w:rsidR="008B1051" w:rsidRPr="006B291C" w:rsidRDefault="008B1051" w:rsidP="008B1051">
      <w:pPr>
        <w:widowControl w:val="0"/>
        <w:autoSpaceDE w:val="0"/>
        <w:autoSpaceDN w:val="0"/>
        <w:adjustRightInd w:val="0"/>
        <w:spacing w:after="120" w:line="276" w:lineRule="auto"/>
        <w:ind w:left="426"/>
        <w:jc w:val="both"/>
        <w:outlineLvl w:val="0"/>
        <w:rPr>
          <w:rFonts w:ascii="Trebuchet MS" w:hAnsi="Trebuchet MS" w:cs="Arial"/>
          <w:sz w:val="22"/>
          <w:szCs w:val="22"/>
          <w:lang w:val="ro-RO"/>
        </w:rPr>
      </w:pPr>
      <w:r w:rsidRPr="006B291C">
        <w:rPr>
          <w:rFonts w:ascii="Trebuchet MS" w:hAnsi="Trebuchet MS" w:cs="Arial"/>
          <w:sz w:val="22"/>
          <w:szCs w:val="22"/>
          <w:lang w:val="it-IT"/>
        </w:rPr>
        <w:t>-emitebiletele de calatorie, le printeazasi le stampileaza, le inmaneaza/transmiteprinpostapersoanelorindreptatite, cu respectareaprevederilorlegalesi a proceduriioperationale,</w:t>
      </w:r>
      <w:r w:rsidRPr="006B291C">
        <w:rPr>
          <w:rFonts w:ascii="Trebuchet MS" w:hAnsi="Trebuchet MS" w:cs="Arial"/>
          <w:sz w:val="22"/>
          <w:szCs w:val="22"/>
          <w:lang w:val="ro-RO"/>
        </w:rPr>
        <w:t xml:space="preserve"> în funcţie de termenul de valabilitate al certificatului de încadrare în grad de handicap </w:t>
      </w:r>
    </w:p>
    <w:p w:rsidR="008B1051" w:rsidRPr="006B291C" w:rsidRDefault="008B1051" w:rsidP="008B1051">
      <w:pPr>
        <w:widowControl w:val="0"/>
        <w:autoSpaceDE w:val="0"/>
        <w:autoSpaceDN w:val="0"/>
        <w:adjustRightInd w:val="0"/>
        <w:spacing w:after="120" w:line="276" w:lineRule="auto"/>
        <w:ind w:left="360"/>
        <w:jc w:val="both"/>
        <w:rPr>
          <w:rFonts w:ascii="Trebuchet MS" w:hAnsi="Trebuchet MS" w:cs="Arial"/>
          <w:sz w:val="22"/>
          <w:szCs w:val="22"/>
          <w:lang w:val="ro-RO"/>
        </w:rPr>
      </w:pPr>
      <w:r w:rsidRPr="006B291C">
        <w:rPr>
          <w:rFonts w:ascii="Trebuchet MS" w:hAnsi="Trebuchet MS" w:cs="Arial"/>
          <w:sz w:val="22"/>
          <w:szCs w:val="22"/>
          <w:lang w:val="ro-RO"/>
        </w:rPr>
        <w:t>-</w:t>
      </w:r>
      <w:r w:rsidRPr="006B291C">
        <w:rPr>
          <w:rFonts w:ascii="Trebuchet MS" w:hAnsi="Trebuchet MS" w:cs="Arial"/>
          <w:sz w:val="22"/>
          <w:szCs w:val="22"/>
          <w:lang w:val="it-IT"/>
        </w:rPr>
        <w:t>Incheie conventii/protocoale, cu avizul Serviciului Juridic Contencios, cu  operatorii de transport interurban, pentru transportul gratuit al persoanelor cu handicap grav si accentuat, precum si al asistentilor personali/insotitorilor acestora, dupa caz, pe baza de bilete gratuite eliberate de DGASPC Mures</w:t>
      </w:r>
      <w:r w:rsidRPr="006B291C">
        <w:rPr>
          <w:rFonts w:ascii="Trebuchet MS" w:hAnsi="Trebuchet MS" w:cs="Arial"/>
          <w:sz w:val="22"/>
          <w:szCs w:val="22"/>
          <w:lang w:val="ro-RO"/>
        </w:rPr>
        <w:t>,</w:t>
      </w:r>
    </w:p>
    <w:p w:rsidR="008B1051" w:rsidRPr="006B291C" w:rsidRDefault="008B1051" w:rsidP="008B1051">
      <w:pPr>
        <w:widowControl w:val="0"/>
        <w:autoSpaceDE w:val="0"/>
        <w:autoSpaceDN w:val="0"/>
        <w:adjustRightInd w:val="0"/>
        <w:spacing w:after="120" w:line="276" w:lineRule="auto"/>
        <w:ind w:left="360"/>
        <w:jc w:val="both"/>
        <w:rPr>
          <w:rFonts w:ascii="Trebuchet MS" w:hAnsi="Trebuchet MS" w:cs="Arial"/>
          <w:sz w:val="22"/>
          <w:szCs w:val="22"/>
          <w:lang w:val="ro-RO"/>
        </w:rPr>
      </w:pPr>
      <w:r w:rsidRPr="006B291C">
        <w:rPr>
          <w:rFonts w:ascii="Trebuchet MS" w:hAnsi="Trebuchet MS" w:cs="Arial"/>
          <w:sz w:val="22"/>
          <w:szCs w:val="22"/>
          <w:lang w:val="ro-RO"/>
        </w:rPr>
        <w:t>-</w:t>
      </w:r>
      <w:r w:rsidRPr="006B291C">
        <w:rPr>
          <w:rFonts w:ascii="Trebuchet MS" w:hAnsi="Trebuchet MS" w:cs="Arial"/>
          <w:sz w:val="22"/>
          <w:szCs w:val="22"/>
          <w:lang w:val="it-IT"/>
        </w:rPr>
        <w:t xml:space="preserve"> Verifica borderourile si biletele de calatorie</w:t>
      </w:r>
      <w:r w:rsidRPr="006B291C">
        <w:rPr>
          <w:rFonts w:ascii="Trebuchet MS" w:hAnsi="Trebuchet MS" w:cs="Arial"/>
          <w:bCs/>
          <w:sz w:val="22"/>
          <w:szCs w:val="22"/>
          <w:lang w:val="it-IT"/>
        </w:rPr>
        <w:t>utilizate/cupoaneledepuse lunar de operatorii de transport in vedereadecontariiacestora</w:t>
      </w:r>
      <w:r w:rsidRPr="006B291C">
        <w:rPr>
          <w:rFonts w:ascii="Trebuchet MS" w:hAnsi="Trebuchet MS" w:cs="Arial"/>
          <w:sz w:val="22"/>
          <w:szCs w:val="22"/>
          <w:lang w:val="ro-RO"/>
        </w:rPr>
        <w:t xml:space="preserve">, propune efectuarea platii/emiterea refuzului,  dupa caz, </w:t>
      </w:r>
    </w:p>
    <w:p w:rsidR="008B1051" w:rsidRPr="006B291C" w:rsidRDefault="008B1051" w:rsidP="008B1051">
      <w:pPr>
        <w:widowControl w:val="0"/>
        <w:autoSpaceDE w:val="0"/>
        <w:autoSpaceDN w:val="0"/>
        <w:adjustRightInd w:val="0"/>
        <w:spacing w:after="120" w:line="276" w:lineRule="auto"/>
        <w:ind w:left="360"/>
        <w:jc w:val="both"/>
        <w:rPr>
          <w:rFonts w:ascii="Trebuchet MS" w:hAnsi="Trebuchet MS" w:cs="Arial"/>
          <w:sz w:val="22"/>
          <w:szCs w:val="22"/>
          <w:lang w:val="it-IT"/>
        </w:rPr>
      </w:pPr>
      <w:r w:rsidRPr="006B291C">
        <w:rPr>
          <w:rFonts w:ascii="Trebuchet MS" w:hAnsi="Trebuchet MS" w:cs="Arial"/>
          <w:sz w:val="22"/>
          <w:szCs w:val="22"/>
          <w:lang w:val="ro-RO"/>
        </w:rPr>
        <w:t xml:space="preserve">- </w:t>
      </w:r>
      <w:r w:rsidRPr="006B291C">
        <w:rPr>
          <w:rFonts w:ascii="Trebuchet MS" w:hAnsi="Trebuchet MS" w:cs="Arial"/>
          <w:sz w:val="22"/>
          <w:szCs w:val="22"/>
          <w:lang w:val="it-IT"/>
        </w:rPr>
        <w:t>intocmestesielibereaza/transmiteprinposta, pe bazacererilor /optiuniipersoanelorindreptatite, legitimațiilepentrutransportul urban gratuit, legitimația de persoana cu dizabilitati (Disability Card), altetipuri de legitimatii conform prevederilorlegalesi a proceduriloroperationale</w:t>
      </w:r>
    </w:p>
    <w:p w:rsidR="008B1051" w:rsidRPr="006B291C" w:rsidRDefault="008B1051" w:rsidP="008B1051">
      <w:pPr>
        <w:widowControl w:val="0"/>
        <w:autoSpaceDE w:val="0"/>
        <w:autoSpaceDN w:val="0"/>
        <w:adjustRightInd w:val="0"/>
        <w:spacing w:after="120" w:line="276" w:lineRule="auto"/>
        <w:ind w:left="360"/>
        <w:jc w:val="both"/>
        <w:rPr>
          <w:rFonts w:ascii="Trebuchet MS" w:hAnsi="Trebuchet MS" w:cs="Arial"/>
          <w:sz w:val="22"/>
          <w:szCs w:val="22"/>
          <w:lang w:val="ro-RO"/>
        </w:rPr>
      </w:pPr>
      <w:r w:rsidRPr="006B291C">
        <w:rPr>
          <w:rFonts w:ascii="Trebuchet MS" w:hAnsi="Trebuchet MS" w:cs="Arial"/>
          <w:sz w:val="22"/>
          <w:szCs w:val="22"/>
          <w:lang w:val="ro-RO"/>
        </w:rPr>
        <w:t>-întocmeste lunar situatia persoanelor cu handicap, asistenţii personali/ insoțitorii acestora, care beneficiază și solicită legitimatie de transport urban şi le transmite catre primăriile din judeţ</w:t>
      </w:r>
    </w:p>
    <w:p w:rsidR="008B1051" w:rsidRPr="006B291C" w:rsidRDefault="008B1051" w:rsidP="008B1051">
      <w:pPr>
        <w:widowControl w:val="0"/>
        <w:autoSpaceDE w:val="0"/>
        <w:autoSpaceDN w:val="0"/>
        <w:adjustRightInd w:val="0"/>
        <w:spacing w:after="120" w:line="276" w:lineRule="auto"/>
        <w:ind w:left="360"/>
        <w:jc w:val="both"/>
        <w:rPr>
          <w:rFonts w:ascii="Trebuchet MS" w:hAnsi="Trebuchet MS" w:cs="Arial"/>
          <w:bCs/>
          <w:sz w:val="22"/>
          <w:szCs w:val="22"/>
          <w:lang w:val="it-IT"/>
        </w:rPr>
      </w:pPr>
      <w:r w:rsidRPr="006B291C">
        <w:rPr>
          <w:rFonts w:ascii="Trebuchet MS" w:hAnsi="Trebuchet MS" w:cs="Arial"/>
          <w:sz w:val="22"/>
          <w:szCs w:val="22"/>
          <w:lang w:val="ro-RO"/>
        </w:rPr>
        <w:t>-</w:t>
      </w:r>
      <w:r w:rsidRPr="006B291C">
        <w:rPr>
          <w:rFonts w:ascii="Trebuchet MS" w:hAnsi="Trebuchet MS" w:cs="Arial"/>
          <w:sz w:val="22"/>
          <w:szCs w:val="22"/>
          <w:lang w:val="it-IT"/>
        </w:rPr>
        <w:t xml:space="preserve">Preia, verifica, inregistreaza si proceseaza documentele pentru </w:t>
      </w:r>
      <w:r w:rsidRPr="006B291C">
        <w:rPr>
          <w:rFonts w:ascii="Trebuchet MS" w:hAnsi="Trebuchet MS" w:cs="Arial"/>
          <w:bCs/>
          <w:sz w:val="22"/>
          <w:szCs w:val="22"/>
          <w:lang w:val="it-IT"/>
        </w:rPr>
        <w:t xml:space="preserve">scutireapersoanelor cu dizabilitati de la platatarifului de utilizare a reţelelor de drumurinaţionale (acordarerovinieta conform </w:t>
      </w:r>
      <w:r w:rsidRPr="006B291C">
        <w:rPr>
          <w:rFonts w:ascii="Trebuchet MS" w:hAnsi="Trebuchet MS" w:cs="Arial"/>
          <w:sz w:val="22"/>
          <w:szCs w:val="22"/>
          <w:lang w:val="it-IT"/>
        </w:rPr>
        <w:t>Legii.448/2006, Legii193 /2015</w:t>
      </w:r>
      <w:r w:rsidRPr="006B291C">
        <w:rPr>
          <w:rFonts w:ascii="Trebuchet MS" w:hAnsi="Trebuchet MS" w:cs="Arial"/>
          <w:bCs/>
          <w:sz w:val="22"/>
          <w:szCs w:val="22"/>
          <w:lang w:val="it-IT"/>
        </w:rPr>
        <w:t>); transmitedocumentatiilecatre DRDP Brasov, primesterovinietele, le inregistreaza in aplicatia informatica si le inmaneaza/transmitepersoanelor care le-au solicitat.</w:t>
      </w:r>
    </w:p>
    <w:p w:rsidR="008B1051" w:rsidRPr="006B291C" w:rsidRDefault="008B1051" w:rsidP="008B1051">
      <w:pPr>
        <w:widowControl w:val="0"/>
        <w:autoSpaceDE w:val="0"/>
        <w:autoSpaceDN w:val="0"/>
        <w:adjustRightInd w:val="0"/>
        <w:spacing w:after="120" w:line="276" w:lineRule="auto"/>
        <w:ind w:left="360"/>
        <w:jc w:val="both"/>
        <w:rPr>
          <w:rFonts w:ascii="Trebuchet MS" w:hAnsi="Trebuchet MS" w:cs="Arial"/>
          <w:bCs/>
          <w:sz w:val="22"/>
          <w:szCs w:val="22"/>
          <w:lang w:val="it-IT"/>
        </w:rPr>
      </w:pPr>
    </w:p>
    <w:p w:rsidR="008B1051" w:rsidRPr="006B291C" w:rsidRDefault="008B1051" w:rsidP="008B1051">
      <w:pPr>
        <w:widowControl w:val="0"/>
        <w:autoSpaceDE w:val="0"/>
        <w:autoSpaceDN w:val="0"/>
        <w:adjustRightInd w:val="0"/>
        <w:spacing w:after="120" w:line="276" w:lineRule="auto"/>
        <w:ind w:firstLine="360"/>
        <w:jc w:val="both"/>
        <w:rPr>
          <w:rFonts w:ascii="Trebuchet MS" w:hAnsi="Trebuchet MS" w:cs="Arial"/>
          <w:b/>
          <w:sz w:val="22"/>
          <w:szCs w:val="22"/>
          <w:lang w:val="ro-RO"/>
        </w:rPr>
      </w:pPr>
      <w:r w:rsidRPr="006B291C">
        <w:rPr>
          <w:rFonts w:ascii="Trebuchet MS" w:hAnsi="Trebuchet MS" w:cs="Arial"/>
          <w:b/>
          <w:sz w:val="22"/>
          <w:szCs w:val="22"/>
          <w:lang w:val="ro-RO"/>
        </w:rPr>
        <w:t>5).</w:t>
      </w:r>
      <w:r w:rsidRPr="006B291C">
        <w:rPr>
          <w:rFonts w:ascii="Trebuchet MS" w:hAnsi="Trebuchet MS" w:cs="Arial"/>
          <w:b/>
          <w:i/>
          <w:iCs/>
          <w:sz w:val="22"/>
          <w:szCs w:val="22"/>
          <w:lang w:val="ro-RO"/>
        </w:rPr>
        <w:t xml:space="preserve"> Asigura organizarea tuturor activităților specifice privind stabilirea  drepturilor persoanelor cu handicap vizual</w:t>
      </w:r>
      <w:r w:rsidRPr="006B291C">
        <w:rPr>
          <w:rFonts w:ascii="Trebuchet MS" w:hAnsi="Trebuchet MS" w:cs="Arial"/>
          <w:b/>
          <w:sz w:val="22"/>
          <w:szCs w:val="22"/>
          <w:lang w:val="ro-RO"/>
        </w:rPr>
        <w:t xml:space="preserve"> / auditiv </w:t>
      </w:r>
      <w:r w:rsidRPr="006B291C">
        <w:rPr>
          <w:rFonts w:ascii="Trebuchet MS" w:hAnsi="Trebuchet MS" w:cs="Arial"/>
          <w:b/>
          <w:i/>
          <w:sz w:val="22"/>
          <w:szCs w:val="22"/>
          <w:lang w:val="ro-RO"/>
        </w:rPr>
        <w:t>adulţişi copii</w:t>
      </w:r>
      <w:r w:rsidRPr="006B291C">
        <w:rPr>
          <w:rFonts w:ascii="Trebuchet MS" w:hAnsi="Trebuchet MS" w:cs="Arial"/>
          <w:b/>
          <w:sz w:val="22"/>
          <w:szCs w:val="22"/>
          <w:lang w:val="ro-RO"/>
        </w:rPr>
        <w:t xml:space="preserve">: </w:t>
      </w:r>
    </w:p>
    <w:p w:rsidR="008B1051" w:rsidRPr="006B291C" w:rsidRDefault="008B1051">
      <w:pPr>
        <w:pStyle w:val="Listparagraf"/>
        <w:widowControl w:val="0"/>
        <w:numPr>
          <w:ilvl w:val="0"/>
          <w:numId w:val="40"/>
        </w:numPr>
        <w:autoSpaceDE w:val="0"/>
        <w:autoSpaceDN w:val="0"/>
        <w:adjustRightInd w:val="0"/>
        <w:spacing w:after="120"/>
        <w:ind w:left="0" w:firstLine="360"/>
        <w:jc w:val="both"/>
        <w:rPr>
          <w:rFonts w:ascii="Trebuchet MS" w:hAnsi="Trebuchet MS" w:cs="Arial"/>
          <w:lang w:val="ro-RO"/>
        </w:rPr>
      </w:pPr>
      <w:r w:rsidRPr="006B291C">
        <w:rPr>
          <w:rFonts w:ascii="Trebuchet MS" w:hAnsi="Trebuchet MS" w:cs="Arial"/>
          <w:lang w:val="ro-RO"/>
        </w:rPr>
        <w:t>colaborare cu asociatiile reprezentative ale persoanelor cu handicap prin conventii de colaborare, consiliere privind drepturile prevăzute de legislaţia in vigoare.</w:t>
      </w:r>
    </w:p>
    <w:p w:rsidR="008B1051" w:rsidRPr="006B291C" w:rsidRDefault="008B1051" w:rsidP="008B1051">
      <w:pPr>
        <w:widowControl w:val="0"/>
        <w:autoSpaceDE w:val="0"/>
        <w:autoSpaceDN w:val="0"/>
        <w:adjustRightInd w:val="0"/>
        <w:spacing w:after="120" w:line="276" w:lineRule="auto"/>
        <w:jc w:val="both"/>
        <w:rPr>
          <w:rFonts w:ascii="Trebuchet MS" w:hAnsi="Trebuchet MS" w:cs="Arial"/>
          <w:bCs/>
          <w:sz w:val="22"/>
          <w:szCs w:val="22"/>
          <w:lang w:val="ro-RO"/>
        </w:rPr>
      </w:pPr>
    </w:p>
    <w:p w:rsidR="008B1051" w:rsidRPr="006B291C"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 xml:space="preserve">Art.76 </w:t>
      </w:r>
      <w:r w:rsidRPr="006B291C">
        <w:rPr>
          <w:rFonts w:ascii="Trebuchet MS" w:hAnsi="Trebuchet MS" w:cs="Arial"/>
          <w:sz w:val="22"/>
          <w:szCs w:val="22"/>
          <w:lang w:val="ro-RO"/>
        </w:rPr>
        <w:t>Relaţii organizatorice:</w:t>
      </w:r>
    </w:p>
    <w:p w:rsidR="008B1051" w:rsidRPr="006B291C"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-se subordonează Sefului de serviciu și Directorului General Adjunct  pentru asistenţa socială a persoanelor adulte</w:t>
      </w:r>
    </w:p>
    <w:p w:rsidR="008B1051" w:rsidRPr="006B291C"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-colaborează cu toate serviciile din cadrul DGASPC</w:t>
      </w:r>
    </w:p>
    <w:p w:rsidR="008B1051" w:rsidRPr="006B291C"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 xml:space="preserve">Art.77  </w:t>
      </w:r>
      <w:r w:rsidRPr="006B291C">
        <w:rPr>
          <w:rFonts w:ascii="Trebuchet MS" w:hAnsi="Trebuchet MS" w:cs="Arial"/>
          <w:sz w:val="22"/>
          <w:szCs w:val="22"/>
          <w:lang w:val="ro-RO"/>
        </w:rPr>
        <w:t>Coordonarea, îndrumarea şi controlul activităţilor curente ale Servicului este asigurată de către un şef de serviciu, acesta asigură legătura operativă cu conducerea Direcţiei, informând asupra stadiului şi modului de rezolvare a problemelor.</w:t>
      </w:r>
    </w:p>
    <w:p w:rsidR="008B1051" w:rsidRPr="006B291C"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În situaţia în care şeful de serviciu este temporar indisponibil atribuţiile acestuia sunt preluate de către un alt angajat din structura serviciului anume desemnat în acest sens.</w:t>
      </w:r>
    </w:p>
    <w:p w:rsidR="008B1051" w:rsidRPr="006B291C" w:rsidRDefault="008B1051" w:rsidP="008B1051">
      <w:pPr>
        <w:widowControl w:val="0"/>
        <w:autoSpaceDE w:val="0"/>
        <w:autoSpaceDN w:val="0"/>
        <w:adjustRightInd w:val="0"/>
        <w:ind w:firstLine="360"/>
        <w:jc w:val="both"/>
        <w:outlineLvl w:val="0"/>
        <w:rPr>
          <w:rFonts w:ascii="Trebuchet MS" w:hAnsi="Trebuchet MS" w:cs="Arial"/>
          <w:b/>
          <w:bCs/>
          <w:sz w:val="22"/>
          <w:szCs w:val="22"/>
          <w:lang w:val="ro-RO"/>
        </w:rPr>
      </w:pPr>
    </w:p>
    <w:p w:rsidR="008B1051" w:rsidRPr="006B291C" w:rsidRDefault="00713ED0" w:rsidP="008B1051">
      <w:pPr>
        <w:widowControl w:val="0"/>
        <w:autoSpaceDE w:val="0"/>
        <w:autoSpaceDN w:val="0"/>
        <w:adjustRightInd w:val="0"/>
        <w:ind w:firstLine="360"/>
        <w:jc w:val="both"/>
        <w:outlineLvl w:val="0"/>
        <w:rPr>
          <w:rFonts w:ascii="Trebuchet MS" w:hAnsi="Trebuchet MS" w:cs="Arial"/>
          <w:sz w:val="22"/>
          <w:szCs w:val="22"/>
          <w:lang w:val="fr-FR"/>
        </w:rPr>
      </w:pPr>
      <w:r w:rsidRPr="006B291C">
        <w:rPr>
          <w:rFonts w:ascii="Trebuchet MS" w:hAnsi="Trebuchet MS" w:cs="Arial"/>
          <w:b/>
          <w:bCs/>
          <w:sz w:val="22"/>
          <w:szCs w:val="22"/>
          <w:lang w:val="ro-RO"/>
        </w:rPr>
        <w:t>4</w:t>
      </w:r>
      <w:r w:rsidR="008B1051" w:rsidRPr="006B291C">
        <w:rPr>
          <w:rFonts w:ascii="Trebuchet MS" w:hAnsi="Trebuchet MS" w:cs="Arial"/>
          <w:b/>
          <w:bCs/>
          <w:sz w:val="22"/>
          <w:szCs w:val="22"/>
          <w:lang w:val="ro-RO"/>
        </w:rPr>
        <w:t>.</w:t>
      </w:r>
      <w:r w:rsidRPr="006B291C">
        <w:rPr>
          <w:rFonts w:ascii="Trebuchet MS" w:hAnsi="Trebuchet MS" w:cs="Arial"/>
          <w:b/>
          <w:bCs/>
          <w:sz w:val="22"/>
          <w:szCs w:val="22"/>
          <w:lang w:val="ro-RO"/>
        </w:rPr>
        <w:t>2</w:t>
      </w:r>
      <w:r w:rsidR="008B1051" w:rsidRPr="006B291C">
        <w:rPr>
          <w:rFonts w:ascii="Trebuchet MS" w:hAnsi="Trebuchet MS" w:cs="Arial"/>
          <w:b/>
          <w:bCs/>
          <w:sz w:val="22"/>
          <w:szCs w:val="22"/>
          <w:lang w:val="ro-RO"/>
        </w:rPr>
        <w:t xml:space="preserve">. </w:t>
      </w:r>
      <w:r w:rsidR="008B1051" w:rsidRPr="006B291C">
        <w:rPr>
          <w:rFonts w:ascii="Trebuchet MS" w:hAnsi="Trebuchet MS" w:cs="Arial"/>
          <w:b/>
          <w:sz w:val="22"/>
          <w:szCs w:val="22"/>
          <w:u w:val="single"/>
          <w:lang w:val="fr-FR"/>
        </w:rPr>
        <w:t>SERVICIUL EVALUARE COMPLEXA A PERSOANELOR ADULTE CU HANDICAP (SECPAH)</w:t>
      </w:r>
    </w:p>
    <w:p w:rsidR="008B1051" w:rsidRPr="006B291C" w:rsidRDefault="008B1051" w:rsidP="008B1051">
      <w:pPr>
        <w:widowControl w:val="0"/>
        <w:autoSpaceDE w:val="0"/>
        <w:autoSpaceDN w:val="0"/>
        <w:adjustRightInd w:val="0"/>
        <w:ind w:firstLine="360"/>
        <w:jc w:val="both"/>
        <w:outlineLvl w:val="0"/>
        <w:rPr>
          <w:rFonts w:ascii="Trebuchet MS" w:hAnsi="Trebuchet MS" w:cs="Arial"/>
          <w:sz w:val="22"/>
          <w:szCs w:val="22"/>
          <w:lang w:val="fr-FR"/>
        </w:rPr>
      </w:pPr>
    </w:p>
    <w:p w:rsidR="008B1051" w:rsidRPr="006B291C"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 xml:space="preserve">Art.75 </w:t>
      </w:r>
      <w:r w:rsidRPr="006B291C">
        <w:rPr>
          <w:rFonts w:ascii="Trebuchet MS" w:hAnsi="Trebuchet MS" w:cs="Arial"/>
          <w:i/>
          <w:sz w:val="22"/>
          <w:szCs w:val="22"/>
          <w:lang w:val="ro-RO"/>
        </w:rPr>
        <w:t xml:space="preserve">Serviciul </w:t>
      </w:r>
      <w:r w:rsidRPr="006B291C">
        <w:rPr>
          <w:rFonts w:ascii="Trebuchet MS" w:hAnsi="Trebuchet MS" w:cs="Arial"/>
          <w:i/>
          <w:sz w:val="22"/>
          <w:szCs w:val="22"/>
          <w:lang w:val="fr-FR"/>
        </w:rPr>
        <w:t>Evaluare complexa a persoanelor adulte cu handicap (SECPAH)</w:t>
      </w:r>
      <w:r w:rsidRPr="006B291C">
        <w:rPr>
          <w:rFonts w:ascii="Trebuchet MS" w:hAnsi="Trebuchet MS" w:cs="Arial"/>
          <w:sz w:val="22"/>
          <w:szCs w:val="22"/>
          <w:lang w:val="ro-RO"/>
        </w:rPr>
        <w:t>asigură şi organizează activitatea de primire a solicitărilor de evaluare/reevaluare a persoanelor adulte în vederea încadrării în grad de handicap.</w:t>
      </w:r>
    </w:p>
    <w:p w:rsidR="008B1051" w:rsidRPr="006B291C"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Serviciul gestioneaza si actualizeaza baza de date prin utilizarea programului informatic de evidenta a persoanelor cu handicap.</w:t>
      </w:r>
    </w:p>
    <w:p w:rsidR="008B1051" w:rsidRPr="006B291C"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 xml:space="preserve">Art.65 Serviciul </w:t>
      </w:r>
      <w:r w:rsidRPr="006B291C">
        <w:rPr>
          <w:rFonts w:ascii="Trebuchet MS" w:hAnsi="Trebuchet MS" w:cs="Arial"/>
          <w:sz w:val="22"/>
          <w:szCs w:val="22"/>
          <w:lang w:val="fr-FR"/>
        </w:rPr>
        <w:t>Evaluare complexa a persoanelor adulte cu handicap (SECPAH)</w:t>
      </w:r>
      <w:r w:rsidRPr="006B291C">
        <w:rPr>
          <w:rFonts w:ascii="Trebuchet MS" w:hAnsi="Trebuchet MS" w:cs="Arial"/>
          <w:sz w:val="22"/>
          <w:szCs w:val="22"/>
          <w:lang w:val="ro-RO"/>
        </w:rPr>
        <w:t>are ca obiect principal de activitate evaluarea/reevaluarea persoanelor adulte în vederea încadrării în grad de handicap.</w:t>
      </w:r>
    </w:p>
    <w:p w:rsidR="008B1051" w:rsidRPr="006B291C"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 xml:space="preserve">Art.66 Serviciul </w:t>
      </w:r>
      <w:r w:rsidRPr="006B291C">
        <w:rPr>
          <w:rFonts w:ascii="Trebuchet MS" w:hAnsi="Trebuchet MS" w:cs="Arial"/>
          <w:sz w:val="22"/>
          <w:szCs w:val="22"/>
          <w:lang w:val="fr-FR"/>
        </w:rPr>
        <w:t>Evaluare complexa a persoanelor adulte cu handicap (SECPAH)</w:t>
      </w:r>
      <w:r w:rsidRPr="006B291C">
        <w:rPr>
          <w:rFonts w:ascii="Trebuchet MS" w:hAnsi="Trebuchet MS" w:cs="Arial"/>
          <w:sz w:val="22"/>
          <w:szCs w:val="22"/>
          <w:lang w:val="ro-RO"/>
        </w:rPr>
        <w:t>are următoarele atribuţii principale:</w:t>
      </w:r>
    </w:p>
    <w:p w:rsidR="008B1051" w:rsidRPr="006B291C" w:rsidRDefault="008B1051">
      <w:pPr>
        <w:widowControl w:val="0"/>
        <w:numPr>
          <w:ilvl w:val="0"/>
          <w:numId w:val="37"/>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it-IT"/>
        </w:rPr>
        <w:t xml:space="preserve">preia, verifica, inregistreaza si proceseaza cererile </w:t>
      </w:r>
      <w:r w:rsidRPr="006B291C">
        <w:rPr>
          <w:rFonts w:ascii="Trebuchet MS" w:hAnsi="Trebuchet MS" w:cs="Arial"/>
          <w:sz w:val="22"/>
          <w:szCs w:val="22"/>
          <w:lang w:val="ro-RO"/>
        </w:rPr>
        <w:t>de evaluare în vederea încadrării în grad de handicap.</w:t>
      </w:r>
    </w:p>
    <w:p w:rsidR="008B1051" w:rsidRPr="006B291C" w:rsidRDefault="008B1051">
      <w:pPr>
        <w:widowControl w:val="0"/>
        <w:numPr>
          <w:ilvl w:val="0"/>
          <w:numId w:val="37"/>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verificarea existenţei actelor psiho-sociale şi medicale necesare pentru fundamentarea propunerii privind încadrarea în grad de handicap către Comisia de Evaluare a persoanelor adulte cu handicap;</w:t>
      </w:r>
    </w:p>
    <w:p w:rsidR="008B1051" w:rsidRPr="006B291C" w:rsidRDefault="008B1051">
      <w:pPr>
        <w:widowControl w:val="0"/>
        <w:numPr>
          <w:ilvl w:val="0"/>
          <w:numId w:val="37"/>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efectuează evaluarea/reevaluarea complexă a adultului cu handicap</w:t>
      </w:r>
      <w:r w:rsidR="00A20830" w:rsidRPr="006B291C">
        <w:rPr>
          <w:rFonts w:ascii="Trebuchet MS" w:hAnsi="Trebuchet MS" w:cs="Arial"/>
          <w:sz w:val="22"/>
          <w:szCs w:val="22"/>
          <w:lang w:val="ro-RO"/>
        </w:rPr>
        <w:t xml:space="preserve"> in vederea incadrarii in grad de handicap</w:t>
      </w:r>
      <w:r w:rsidRPr="006B291C">
        <w:rPr>
          <w:rFonts w:ascii="Trebuchet MS" w:hAnsi="Trebuchet MS" w:cs="Arial"/>
          <w:sz w:val="22"/>
          <w:szCs w:val="22"/>
          <w:lang w:val="ro-RO"/>
        </w:rPr>
        <w:t>,conform prevederilor legale/ instructiunilor metodologice, la sediul propriu, la domiciliul persoanei si/sau prin mijloace electronice agreate şiîntocmeşte raportul de evaluare complexă pentru fiecare persoană evaluată;</w:t>
      </w:r>
    </w:p>
    <w:p w:rsidR="008B1051" w:rsidRPr="006B291C" w:rsidRDefault="008B1051">
      <w:pPr>
        <w:widowControl w:val="0"/>
        <w:numPr>
          <w:ilvl w:val="0"/>
          <w:numId w:val="37"/>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informează şi asistă beneficiarii în vederea obţinerii drepturilor legale.</w:t>
      </w:r>
    </w:p>
    <w:p w:rsidR="008B1051" w:rsidRPr="006B291C" w:rsidRDefault="008B1051">
      <w:pPr>
        <w:widowControl w:val="0"/>
        <w:numPr>
          <w:ilvl w:val="0"/>
          <w:numId w:val="37"/>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înregistrează şi monitorizează dosarele care parvin serviciului pentru evaluare şi elaborează o bază de date proprie;</w:t>
      </w:r>
    </w:p>
    <w:p w:rsidR="008B1051" w:rsidRPr="006B291C" w:rsidRDefault="008B1051">
      <w:pPr>
        <w:widowControl w:val="0"/>
        <w:numPr>
          <w:ilvl w:val="0"/>
          <w:numId w:val="37"/>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colaborează cu Secretariatul Comisiei de evaluare a persoanelor adulte cu handicap;</w:t>
      </w:r>
    </w:p>
    <w:p w:rsidR="00A66647" w:rsidRPr="006B291C" w:rsidRDefault="008B1051">
      <w:pPr>
        <w:widowControl w:val="0"/>
        <w:numPr>
          <w:ilvl w:val="0"/>
          <w:numId w:val="37"/>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acordă consiliere de suport şi identifică reţelele comunitare pentru persoanele care necesită încadrarea în grad de handicap</w:t>
      </w:r>
      <w:r w:rsidR="00A66647" w:rsidRPr="006B291C">
        <w:rPr>
          <w:rFonts w:ascii="Trebuchet MS" w:hAnsi="Trebuchet MS" w:cs="Arial"/>
          <w:sz w:val="22"/>
          <w:szCs w:val="22"/>
          <w:lang w:val="ro-RO"/>
        </w:rPr>
        <w:t>.</w:t>
      </w:r>
    </w:p>
    <w:p w:rsidR="00FF2D87" w:rsidRPr="006B291C" w:rsidRDefault="00FF2D87">
      <w:pPr>
        <w:widowControl w:val="0"/>
        <w:numPr>
          <w:ilvl w:val="0"/>
          <w:numId w:val="37"/>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efectuarea evaluării psihologice, medicale şi vocaţionale a persoanei cu dizabilităţi, cât şi a nivelului de integrare socială - in vederea intocmirii propunerii de Programe individuale de reabilitare și integrare socială (PIRIS) si a Planurilor individuale de servicii (PIS)</w:t>
      </w:r>
    </w:p>
    <w:p w:rsidR="00FF2D87" w:rsidRPr="006B291C" w:rsidRDefault="00FF2D87">
      <w:pPr>
        <w:widowControl w:val="0"/>
        <w:numPr>
          <w:ilvl w:val="0"/>
          <w:numId w:val="37"/>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recomandă </w:t>
      </w:r>
      <w:r w:rsidR="004F510F" w:rsidRPr="006B291C">
        <w:rPr>
          <w:rFonts w:ascii="Trebuchet MS" w:hAnsi="Trebuchet MS" w:cs="Arial"/>
          <w:sz w:val="22"/>
          <w:szCs w:val="22"/>
          <w:lang w:val="ro-RO"/>
        </w:rPr>
        <w:t xml:space="preserve">activitatile, serviciile si </w:t>
      </w:r>
      <w:r w:rsidRPr="006B291C">
        <w:rPr>
          <w:rFonts w:ascii="Trebuchet MS" w:hAnsi="Trebuchet MS" w:cs="Arial"/>
          <w:sz w:val="22"/>
          <w:szCs w:val="22"/>
          <w:lang w:val="ro-RO"/>
        </w:rPr>
        <w:t>măsurile de protecţie a adultului cu handicap, in condiţiile legii</w:t>
      </w:r>
    </w:p>
    <w:p w:rsidR="00A66647" w:rsidRPr="006B291C" w:rsidRDefault="00A66647">
      <w:pPr>
        <w:widowControl w:val="0"/>
        <w:numPr>
          <w:ilvl w:val="0"/>
          <w:numId w:val="37"/>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ia măsurile necesare pentru asigurarea continuităţii drepturilor/serviciilor acordate tânărului cu dizabilităţi la trecere din sistemul de protecţie a copilului în sistemul de protecţie a adultului cu dizabilităţi, pe baza evaluarii complexe si a nevoilor individuale identificate ale acestuia</w:t>
      </w:r>
    </w:p>
    <w:p w:rsidR="00FF2D87" w:rsidRPr="006B291C" w:rsidRDefault="00A66647">
      <w:pPr>
        <w:widowControl w:val="0"/>
        <w:numPr>
          <w:ilvl w:val="0"/>
          <w:numId w:val="37"/>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la solicitare, sprijina Serviciul Management de caz a persoanelor adulte, in identificarea celor mai potrivite activitati si ser</w:t>
      </w:r>
      <w:r w:rsidR="004F510F" w:rsidRPr="006B291C">
        <w:rPr>
          <w:rFonts w:ascii="Trebuchet MS" w:hAnsi="Trebuchet MS" w:cs="Arial"/>
          <w:sz w:val="22"/>
          <w:szCs w:val="22"/>
          <w:lang w:val="ro-RO"/>
        </w:rPr>
        <w:t>vicii pentru persoana adulta cu dizabilitati aflata</w:t>
      </w:r>
      <w:r w:rsidRPr="006B291C">
        <w:rPr>
          <w:rFonts w:ascii="Trebuchet MS" w:hAnsi="Trebuchet MS" w:cs="Arial"/>
          <w:sz w:val="22"/>
          <w:szCs w:val="22"/>
          <w:lang w:val="ro-RO"/>
        </w:rPr>
        <w:t xml:space="preserve"> in situatii de risc</w:t>
      </w:r>
      <w:r w:rsidR="004F510F" w:rsidRPr="006B291C">
        <w:rPr>
          <w:rFonts w:ascii="Trebuchet MS" w:hAnsi="Trebuchet MS" w:cs="Arial"/>
          <w:sz w:val="22"/>
          <w:szCs w:val="22"/>
          <w:lang w:val="ro-RO"/>
        </w:rPr>
        <w:t xml:space="preserve"> prin furnizarea de informatii detaliate referitoare la</w:t>
      </w:r>
      <w:r w:rsidR="001C1451" w:rsidRPr="006B291C">
        <w:rPr>
          <w:rFonts w:ascii="Trebuchet MS" w:hAnsi="Trebuchet MS" w:cs="Arial"/>
          <w:sz w:val="22"/>
          <w:szCs w:val="22"/>
          <w:lang w:val="ro-RO"/>
        </w:rPr>
        <w:t xml:space="preserve"> diagnosticul,</w:t>
      </w:r>
      <w:r w:rsidR="004F510F" w:rsidRPr="006B291C">
        <w:rPr>
          <w:rFonts w:ascii="Trebuchet MS" w:hAnsi="Trebuchet MS" w:cs="Arial"/>
          <w:sz w:val="22"/>
          <w:szCs w:val="22"/>
          <w:lang w:val="ro-RO"/>
        </w:rPr>
        <w:t xml:space="preserve"> tipul si gradul de handicap detinute de aceasta</w:t>
      </w:r>
    </w:p>
    <w:p w:rsidR="00A77E91" w:rsidRPr="006B291C" w:rsidRDefault="008B1051">
      <w:pPr>
        <w:widowControl w:val="0"/>
        <w:numPr>
          <w:ilvl w:val="0"/>
          <w:numId w:val="37"/>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lastRenderedPageBreak/>
        <w:t>promovează şi asigură respectarea drepturilor persoanelor adulte cu dizabilităţi</w:t>
      </w:r>
    </w:p>
    <w:p w:rsidR="008B1051" w:rsidRPr="006B291C" w:rsidRDefault="008B1051">
      <w:pPr>
        <w:widowControl w:val="0"/>
        <w:numPr>
          <w:ilvl w:val="0"/>
          <w:numId w:val="37"/>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îndeplineşte orice alte atribuţii prevăzute de lege.</w:t>
      </w:r>
    </w:p>
    <w:p w:rsidR="007A5C9C" w:rsidRPr="006B291C" w:rsidRDefault="007A5C9C" w:rsidP="00FF2D87">
      <w:pPr>
        <w:widowControl w:val="0"/>
        <w:autoSpaceDE w:val="0"/>
        <w:autoSpaceDN w:val="0"/>
        <w:adjustRightInd w:val="0"/>
        <w:spacing w:after="120" w:line="276" w:lineRule="auto"/>
        <w:jc w:val="both"/>
        <w:rPr>
          <w:rFonts w:ascii="Trebuchet MS" w:hAnsi="Trebuchet MS" w:cs="Arial"/>
          <w:sz w:val="22"/>
          <w:szCs w:val="22"/>
          <w:highlight w:val="yellow"/>
          <w:lang w:val="ro-RO"/>
        </w:rPr>
      </w:pPr>
    </w:p>
    <w:p w:rsidR="008B1051" w:rsidRPr="006B291C" w:rsidRDefault="008B1051" w:rsidP="008B1051">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Domeniile obligatorii în care se desfăşoară evaluarea nevoilor persoanei sunt:</w:t>
      </w:r>
    </w:p>
    <w:p w:rsidR="008B1051" w:rsidRPr="006B291C" w:rsidRDefault="008B1051" w:rsidP="009110F3">
      <w:pPr>
        <w:widowControl w:val="0"/>
        <w:numPr>
          <w:ilvl w:val="1"/>
          <w:numId w:val="4"/>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evaluarea socială</w:t>
      </w:r>
    </w:p>
    <w:p w:rsidR="008B1051" w:rsidRPr="006B291C" w:rsidRDefault="008B1051" w:rsidP="009110F3">
      <w:pPr>
        <w:widowControl w:val="0"/>
        <w:numPr>
          <w:ilvl w:val="1"/>
          <w:numId w:val="4"/>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evaluarea medicală</w:t>
      </w:r>
    </w:p>
    <w:p w:rsidR="008B1051" w:rsidRPr="006B291C" w:rsidRDefault="008B1051" w:rsidP="009110F3">
      <w:pPr>
        <w:widowControl w:val="0"/>
        <w:numPr>
          <w:ilvl w:val="1"/>
          <w:numId w:val="4"/>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evaluarea psihologică</w:t>
      </w:r>
    </w:p>
    <w:p w:rsidR="008B1051" w:rsidRPr="006B291C" w:rsidRDefault="008B1051" w:rsidP="009110F3">
      <w:pPr>
        <w:widowControl w:val="0"/>
        <w:numPr>
          <w:ilvl w:val="1"/>
          <w:numId w:val="4"/>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evaluarea vocaţională sau a abilităţilor profesionale</w:t>
      </w:r>
    </w:p>
    <w:p w:rsidR="008B1051" w:rsidRPr="006B291C" w:rsidRDefault="008B1051" w:rsidP="009110F3">
      <w:pPr>
        <w:widowControl w:val="0"/>
        <w:numPr>
          <w:ilvl w:val="1"/>
          <w:numId w:val="4"/>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evaluarea nivelului de educaţie</w:t>
      </w:r>
    </w:p>
    <w:p w:rsidR="008B1051" w:rsidRPr="006B291C" w:rsidRDefault="008B1051" w:rsidP="009110F3">
      <w:pPr>
        <w:widowControl w:val="0"/>
        <w:numPr>
          <w:ilvl w:val="1"/>
          <w:numId w:val="4"/>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evaluarea abilităţilorşi a nivelului de integrare socială.</w:t>
      </w:r>
    </w:p>
    <w:p w:rsidR="008B1051" w:rsidRPr="006B291C"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 xml:space="preserve">Art.67 </w:t>
      </w:r>
      <w:r w:rsidRPr="006B291C">
        <w:rPr>
          <w:rFonts w:ascii="Trebuchet MS" w:hAnsi="Trebuchet MS" w:cs="Arial"/>
          <w:sz w:val="22"/>
          <w:szCs w:val="22"/>
          <w:lang w:val="ro-RO"/>
        </w:rPr>
        <w:t>Relaţii organizatorice:</w:t>
      </w:r>
    </w:p>
    <w:p w:rsidR="008B1051" w:rsidRPr="006B291C" w:rsidRDefault="008B1051" w:rsidP="008B1051">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-se subordonează Sefului de serviciu și Directorului General Adjunct pentru asistenţa socială a persoanelor adulte</w:t>
      </w:r>
    </w:p>
    <w:p w:rsidR="008B1051" w:rsidRPr="006B291C" w:rsidRDefault="008B1051" w:rsidP="008B1051">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-colaborează cu toate serviciile din cadrul DGASPC</w:t>
      </w:r>
    </w:p>
    <w:p w:rsidR="008B1051" w:rsidRPr="006B291C"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 xml:space="preserve">Art.68 </w:t>
      </w:r>
      <w:r w:rsidRPr="006B291C">
        <w:rPr>
          <w:rFonts w:ascii="Trebuchet MS" w:hAnsi="Trebuchet MS" w:cs="Arial"/>
          <w:sz w:val="22"/>
          <w:szCs w:val="22"/>
          <w:lang w:val="ro-RO"/>
        </w:rPr>
        <w:t>Coordonarea, îndrumarea şi controlul activităţilor curente ale Serviciului este asigurată de către un şef de serviciu, acesta asigură legătura operativă cu conducerea Direcţiei, informând asupra stadiului şi modului de rezolvare a problemelor.</w:t>
      </w:r>
    </w:p>
    <w:p w:rsidR="008B1051"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În situaţia în care şeful de serviciu este temporar indisponibil atribuţiile acestuia sunt preluate de către un alt angajat din structura serviciului anume desemnat în acest sens.</w:t>
      </w:r>
    </w:p>
    <w:p w:rsidR="00A40CEE" w:rsidRPr="00584BDD" w:rsidRDefault="00A40CEE" w:rsidP="008B1051">
      <w:pPr>
        <w:widowControl w:val="0"/>
        <w:autoSpaceDE w:val="0"/>
        <w:autoSpaceDN w:val="0"/>
        <w:adjustRightInd w:val="0"/>
        <w:spacing w:after="120" w:line="276" w:lineRule="auto"/>
        <w:jc w:val="both"/>
        <w:rPr>
          <w:rFonts w:ascii="Trebuchet MS" w:hAnsi="Trebuchet MS" w:cs="Arial"/>
          <w:b/>
          <w:bCs/>
          <w:sz w:val="22"/>
          <w:szCs w:val="22"/>
          <w:lang w:val="ro-RO"/>
        </w:rPr>
      </w:pPr>
    </w:p>
    <w:p w:rsidR="00A40CEE" w:rsidRPr="00584BDD" w:rsidRDefault="00A40CEE" w:rsidP="008B1051">
      <w:pPr>
        <w:widowControl w:val="0"/>
        <w:autoSpaceDE w:val="0"/>
        <w:autoSpaceDN w:val="0"/>
        <w:adjustRightInd w:val="0"/>
        <w:spacing w:after="120" w:line="276" w:lineRule="auto"/>
        <w:jc w:val="both"/>
        <w:rPr>
          <w:rFonts w:ascii="Trebuchet MS" w:hAnsi="Trebuchet MS" w:cs="Arial"/>
          <w:b/>
          <w:bCs/>
          <w:sz w:val="22"/>
          <w:szCs w:val="22"/>
          <w:lang w:val="ro-RO"/>
        </w:rPr>
      </w:pPr>
      <w:r w:rsidRPr="00584BDD">
        <w:rPr>
          <w:rFonts w:ascii="Trebuchet MS" w:hAnsi="Trebuchet MS" w:cs="Arial"/>
          <w:b/>
          <w:bCs/>
          <w:sz w:val="22"/>
          <w:szCs w:val="22"/>
          <w:lang w:val="ro-RO"/>
        </w:rPr>
        <w:t xml:space="preserve">4.2.1 </w:t>
      </w:r>
      <w:r w:rsidRPr="003B7FE5">
        <w:rPr>
          <w:rFonts w:ascii="Trebuchet MS" w:hAnsi="Trebuchet MS" w:cs="Arial"/>
          <w:b/>
          <w:bCs/>
          <w:color w:val="002060"/>
          <w:sz w:val="22"/>
          <w:szCs w:val="22"/>
          <w:lang w:val="ro-RO"/>
        </w:rPr>
        <w:t>Compartimentul A</w:t>
      </w:r>
      <w:r w:rsidR="003B7FE5">
        <w:rPr>
          <w:rFonts w:ascii="Trebuchet MS" w:hAnsi="Trebuchet MS" w:cs="Arial"/>
          <w:b/>
          <w:bCs/>
          <w:color w:val="002060"/>
          <w:sz w:val="22"/>
          <w:szCs w:val="22"/>
          <w:lang w:val="ro-RO"/>
        </w:rPr>
        <w:t xml:space="preserve">sistenți </w:t>
      </w:r>
      <w:r w:rsidRPr="003B7FE5">
        <w:rPr>
          <w:rFonts w:ascii="Trebuchet MS" w:hAnsi="Trebuchet MS" w:cs="Arial"/>
          <w:b/>
          <w:bCs/>
          <w:color w:val="002060"/>
          <w:sz w:val="22"/>
          <w:szCs w:val="22"/>
          <w:lang w:val="ro-RO"/>
        </w:rPr>
        <w:t>P</w:t>
      </w:r>
      <w:r w:rsidR="003B7FE5">
        <w:rPr>
          <w:rFonts w:ascii="Trebuchet MS" w:hAnsi="Trebuchet MS" w:cs="Arial"/>
          <w:b/>
          <w:bCs/>
          <w:color w:val="002060"/>
          <w:sz w:val="22"/>
          <w:szCs w:val="22"/>
          <w:lang w:val="ro-RO"/>
        </w:rPr>
        <w:t xml:space="preserve">ersonali </w:t>
      </w:r>
      <w:r w:rsidRPr="003B7FE5">
        <w:rPr>
          <w:rFonts w:ascii="Trebuchet MS" w:hAnsi="Trebuchet MS" w:cs="Arial"/>
          <w:b/>
          <w:bCs/>
          <w:color w:val="002060"/>
          <w:sz w:val="22"/>
          <w:szCs w:val="22"/>
          <w:lang w:val="ro-RO"/>
        </w:rPr>
        <w:t>P</w:t>
      </w:r>
      <w:r w:rsidR="003B7FE5">
        <w:rPr>
          <w:rFonts w:ascii="Trebuchet MS" w:hAnsi="Trebuchet MS" w:cs="Arial"/>
          <w:b/>
          <w:bCs/>
          <w:color w:val="002060"/>
          <w:sz w:val="22"/>
          <w:szCs w:val="22"/>
          <w:lang w:val="ro-RO"/>
        </w:rPr>
        <w:t>rofesionisti</w:t>
      </w:r>
      <w:r w:rsidR="00E5622E">
        <w:rPr>
          <w:rFonts w:ascii="Trebuchet MS" w:hAnsi="Trebuchet MS" w:cs="Arial"/>
          <w:b/>
          <w:bCs/>
          <w:color w:val="002060"/>
          <w:sz w:val="22"/>
          <w:szCs w:val="22"/>
          <w:lang w:val="ro-RO"/>
        </w:rPr>
        <w:t xml:space="preserve"> (APP)</w:t>
      </w:r>
    </w:p>
    <w:p w:rsidR="00A40CEE" w:rsidRPr="00584BDD" w:rsidRDefault="00A40CEE" w:rsidP="008B1051">
      <w:pPr>
        <w:widowControl w:val="0"/>
        <w:autoSpaceDE w:val="0"/>
        <w:autoSpaceDN w:val="0"/>
        <w:adjustRightInd w:val="0"/>
        <w:spacing w:after="120" w:line="276" w:lineRule="auto"/>
        <w:jc w:val="both"/>
        <w:rPr>
          <w:rFonts w:ascii="Trebuchet MS" w:hAnsi="Trebuchet MS" w:cs="Arial"/>
          <w:sz w:val="22"/>
          <w:szCs w:val="22"/>
          <w:lang w:val="ro-RO"/>
        </w:rPr>
      </w:pPr>
      <w:r w:rsidRPr="00584BDD">
        <w:rPr>
          <w:rFonts w:ascii="Trebuchet MS" w:hAnsi="Trebuchet MS" w:cs="Arial"/>
          <w:sz w:val="22"/>
          <w:szCs w:val="22"/>
          <w:lang w:val="ro-RO"/>
        </w:rPr>
        <w:t>Asistentul personal profesionist este, potrivit Legii 48/2006, persoana fizică atestată care acordă asistenţă personală necesară vieţii şi integrării în comunitate, precum şi pentru prevenirea izolării sau segregării de comunitate adultului cu handicap grav sau accentuat, aflat în condiţiile prevăzute de lege.</w:t>
      </w:r>
    </w:p>
    <w:p w:rsidR="00A40CEE" w:rsidRPr="00584BDD" w:rsidRDefault="00A40CEE" w:rsidP="008B1051">
      <w:pPr>
        <w:widowControl w:val="0"/>
        <w:autoSpaceDE w:val="0"/>
        <w:autoSpaceDN w:val="0"/>
        <w:adjustRightInd w:val="0"/>
        <w:spacing w:after="120" w:line="276" w:lineRule="auto"/>
        <w:jc w:val="both"/>
        <w:rPr>
          <w:rFonts w:ascii="Trebuchet MS" w:hAnsi="Trebuchet MS" w:cs="Arial"/>
          <w:sz w:val="22"/>
          <w:szCs w:val="22"/>
          <w:lang w:val="ro-RO"/>
        </w:rPr>
      </w:pPr>
      <w:r w:rsidRPr="00584BDD">
        <w:rPr>
          <w:rFonts w:ascii="Trebuchet MS" w:hAnsi="Trebuchet MS" w:cs="Arial"/>
          <w:sz w:val="22"/>
          <w:szCs w:val="22"/>
          <w:lang w:val="ro-RO"/>
        </w:rPr>
        <w:t>Specialistii din cadrul Compartimentului APP au următoarele atributii:</w:t>
      </w:r>
    </w:p>
    <w:p w:rsidR="00A40CEE" w:rsidRPr="00584BDD" w:rsidRDefault="00A40CEE" w:rsidP="00A40CEE">
      <w:pPr>
        <w:widowControl w:val="0"/>
        <w:autoSpaceDE w:val="0"/>
        <w:autoSpaceDN w:val="0"/>
        <w:adjustRightInd w:val="0"/>
        <w:spacing w:after="120" w:line="276" w:lineRule="auto"/>
        <w:jc w:val="both"/>
        <w:rPr>
          <w:rFonts w:ascii="Trebuchet MS" w:hAnsi="Trebuchet MS" w:cs="Arial"/>
          <w:sz w:val="22"/>
          <w:szCs w:val="22"/>
          <w:lang w:val="ro-RO"/>
        </w:rPr>
      </w:pPr>
      <w:r w:rsidRPr="00584BDD">
        <w:rPr>
          <w:rFonts w:ascii="Trebuchet MS" w:hAnsi="Trebuchet MS" w:cs="Arial"/>
          <w:sz w:val="22"/>
          <w:szCs w:val="22"/>
          <w:lang w:val="ro-RO"/>
        </w:rPr>
        <w:t>a)</w:t>
      </w:r>
      <w:r w:rsidRPr="00584BDD">
        <w:rPr>
          <w:rFonts w:ascii="Trebuchet MS" w:hAnsi="Trebuchet MS" w:cs="Arial"/>
          <w:sz w:val="22"/>
          <w:szCs w:val="22"/>
          <w:lang w:val="ro-RO"/>
        </w:rPr>
        <w:tab/>
        <w:t xml:space="preserve">identifică și evaluează persoane care pot deveni asistenţi personali profesionişti, în condiţiile legii; </w:t>
      </w:r>
    </w:p>
    <w:p w:rsidR="00A40CEE" w:rsidRPr="00584BDD" w:rsidRDefault="00A40CEE" w:rsidP="00A40CEE">
      <w:pPr>
        <w:widowControl w:val="0"/>
        <w:autoSpaceDE w:val="0"/>
        <w:autoSpaceDN w:val="0"/>
        <w:adjustRightInd w:val="0"/>
        <w:spacing w:after="120" w:line="276" w:lineRule="auto"/>
        <w:jc w:val="both"/>
        <w:rPr>
          <w:rFonts w:ascii="Trebuchet MS" w:hAnsi="Trebuchet MS" w:cs="Arial"/>
          <w:sz w:val="22"/>
          <w:szCs w:val="22"/>
          <w:lang w:val="ro-RO"/>
        </w:rPr>
      </w:pPr>
      <w:r w:rsidRPr="00584BDD">
        <w:rPr>
          <w:rFonts w:ascii="Trebuchet MS" w:hAnsi="Trebuchet MS" w:cs="Arial"/>
          <w:sz w:val="22"/>
          <w:szCs w:val="22"/>
          <w:lang w:val="ro-RO"/>
        </w:rPr>
        <w:t>b)</w:t>
      </w:r>
      <w:r w:rsidRPr="00584BDD">
        <w:rPr>
          <w:rFonts w:ascii="Trebuchet MS" w:hAnsi="Trebuchet MS" w:cs="Arial"/>
          <w:sz w:val="22"/>
          <w:szCs w:val="22"/>
          <w:lang w:val="ro-RO"/>
        </w:rPr>
        <w:tab/>
        <w:t>evaluează îndeplinirea condiţiilor necesare pentru atestarea ca asistent personal profesionist;</w:t>
      </w:r>
      <w:r w:rsidR="006F7CCD" w:rsidRPr="00584BDD">
        <w:rPr>
          <w:rFonts w:ascii="Trebuchet MS" w:hAnsi="Trebuchet MS" w:cs="Arial"/>
          <w:sz w:val="22"/>
          <w:szCs w:val="22"/>
          <w:lang w:val="ro-RO"/>
        </w:rPr>
        <w:t xml:space="preserve"> intocmeste propunerea de atestare si o prezinta Comisiei de Evaluare a Persoanelor cu Handicap Mures </w:t>
      </w:r>
    </w:p>
    <w:p w:rsidR="00A40CEE" w:rsidRPr="00584BDD" w:rsidRDefault="00A40CEE" w:rsidP="00A40CEE">
      <w:pPr>
        <w:widowControl w:val="0"/>
        <w:autoSpaceDE w:val="0"/>
        <w:autoSpaceDN w:val="0"/>
        <w:adjustRightInd w:val="0"/>
        <w:spacing w:after="120" w:line="276" w:lineRule="auto"/>
        <w:jc w:val="both"/>
        <w:rPr>
          <w:rFonts w:ascii="Trebuchet MS" w:hAnsi="Trebuchet MS" w:cs="Arial"/>
          <w:sz w:val="22"/>
          <w:szCs w:val="22"/>
          <w:lang w:val="ro-RO"/>
        </w:rPr>
      </w:pPr>
      <w:r w:rsidRPr="00584BDD">
        <w:rPr>
          <w:rFonts w:ascii="Trebuchet MS" w:hAnsi="Trebuchet MS" w:cs="Arial"/>
          <w:sz w:val="22"/>
          <w:szCs w:val="22"/>
          <w:lang w:val="ro-RO"/>
        </w:rPr>
        <w:t>c)</w:t>
      </w:r>
      <w:r w:rsidRPr="00584BDD">
        <w:rPr>
          <w:rFonts w:ascii="Trebuchet MS" w:hAnsi="Trebuchet MS" w:cs="Arial"/>
          <w:sz w:val="22"/>
          <w:szCs w:val="22"/>
          <w:lang w:val="ro-RO"/>
        </w:rPr>
        <w:tab/>
        <w:t xml:space="preserve">colaborează cu serviciul specific de Resurse umane la încheierea de contracte individuale de muncă cu APP; </w:t>
      </w:r>
    </w:p>
    <w:p w:rsidR="00A40CEE" w:rsidRPr="00584BDD" w:rsidRDefault="00A40CEE" w:rsidP="00A40CEE">
      <w:pPr>
        <w:widowControl w:val="0"/>
        <w:autoSpaceDE w:val="0"/>
        <w:autoSpaceDN w:val="0"/>
        <w:adjustRightInd w:val="0"/>
        <w:spacing w:after="120" w:line="276" w:lineRule="auto"/>
        <w:jc w:val="both"/>
        <w:rPr>
          <w:rFonts w:ascii="Trebuchet MS" w:hAnsi="Trebuchet MS" w:cs="Arial"/>
          <w:sz w:val="22"/>
          <w:szCs w:val="22"/>
          <w:lang w:val="ro-RO"/>
        </w:rPr>
      </w:pPr>
      <w:r w:rsidRPr="00584BDD">
        <w:rPr>
          <w:rFonts w:ascii="Trebuchet MS" w:hAnsi="Trebuchet MS" w:cs="Arial"/>
          <w:sz w:val="22"/>
          <w:szCs w:val="22"/>
          <w:lang w:val="ro-RO"/>
        </w:rPr>
        <w:t>d)</w:t>
      </w:r>
      <w:r w:rsidRPr="00584BDD">
        <w:rPr>
          <w:rFonts w:ascii="Trebuchet MS" w:hAnsi="Trebuchet MS" w:cs="Arial"/>
          <w:sz w:val="22"/>
          <w:szCs w:val="22"/>
          <w:lang w:val="ro-RO"/>
        </w:rPr>
        <w:tab/>
        <w:t>face demersuri pentru formarea continuă de asistenţi personali profesionişti atestaţi;</w:t>
      </w:r>
    </w:p>
    <w:p w:rsidR="00A40CEE" w:rsidRPr="00584BDD" w:rsidRDefault="00A40CEE" w:rsidP="00A40CEE">
      <w:pPr>
        <w:widowControl w:val="0"/>
        <w:autoSpaceDE w:val="0"/>
        <w:autoSpaceDN w:val="0"/>
        <w:adjustRightInd w:val="0"/>
        <w:spacing w:after="120" w:line="276" w:lineRule="auto"/>
        <w:jc w:val="both"/>
        <w:rPr>
          <w:rFonts w:ascii="Trebuchet MS" w:hAnsi="Trebuchet MS" w:cs="Arial"/>
          <w:sz w:val="22"/>
          <w:szCs w:val="22"/>
          <w:lang w:val="ro-RO"/>
        </w:rPr>
      </w:pPr>
      <w:r w:rsidRPr="00584BDD">
        <w:rPr>
          <w:rFonts w:ascii="Trebuchet MS" w:hAnsi="Trebuchet MS" w:cs="Arial"/>
          <w:sz w:val="22"/>
          <w:szCs w:val="22"/>
          <w:lang w:val="ro-RO"/>
        </w:rPr>
        <w:t>e)</w:t>
      </w:r>
      <w:r w:rsidRPr="00584BDD">
        <w:rPr>
          <w:rFonts w:ascii="Trebuchet MS" w:hAnsi="Trebuchet MS" w:cs="Arial"/>
          <w:sz w:val="22"/>
          <w:szCs w:val="22"/>
          <w:lang w:val="ro-RO"/>
        </w:rPr>
        <w:tab/>
        <w:t>monitorizează activitatea asistentilor personali profesionisti și face propuneri în funcție de rezultatele monitorizării</w:t>
      </w:r>
    </w:p>
    <w:p w:rsidR="00E05CAA" w:rsidRPr="00584BDD" w:rsidRDefault="00E05CAA" w:rsidP="00A40CEE">
      <w:pPr>
        <w:widowControl w:val="0"/>
        <w:autoSpaceDE w:val="0"/>
        <w:autoSpaceDN w:val="0"/>
        <w:adjustRightInd w:val="0"/>
        <w:spacing w:after="120" w:line="276" w:lineRule="auto"/>
        <w:jc w:val="both"/>
        <w:rPr>
          <w:rFonts w:ascii="Trebuchet MS" w:hAnsi="Trebuchet MS" w:cs="Arial"/>
          <w:sz w:val="22"/>
          <w:szCs w:val="22"/>
          <w:lang w:val="ro-RO"/>
        </w:rPr>
      </w:pPr>
      <w:r w:rsidRPr="00584BDD">
        <w:rPr>
          <w:rFonts w:ascii="Trebuchet MS" w:hAnsi="Trebuchet MS" w:cs="Arial"/>
          <w:sz w:val="22"/>
          <w:szCs w:val="22"/>
          <w:lang w:val="ro-RO"/>
        </w:rPr>
        <w:lastRenderedPageBreak/>
        <w:t>f) desfasoara activitati de recrutare si/sau de promovare a profesiei de APP</w:t>
      </w:r>
    </w:p>
    <w:p w:rsidR="00A40CEE" w:rsidRPr="00584BDD" w:rsidRDefault="00A40CEE" w:rsidP="008B1051">
      <w:pPr>
        <w:widowControl w:val="0"/>
        <w:autoSpaceDE w:val="0"/>
        <w:autoSpaceDN w:val="0"/>
        <w:adjustRightInd w:val="0"/>
        <w:spacing w:after="120" w:line="276" w:lineRule="auto"/>
        <w:jc w:val="both"/>
        <w:rPr>
          <w:rFonts w:ascii="Trebuchet MS" w:hAnsi="Trebuchet MS" w:cs="Arial"/>
          <w:sz w:val="22"/>
          <w:szCs w:val="22"/>
          <w:lang w:val="ro-RO"/>
        </w:rPr>
      </w:pPr>
    </w:p>
    <w:p w:rsidR="008B1051" w:rsidRPr="006B291C"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p>
    <w:p w:rsidR="008B1051" w:rsidRPr="006B291C" w:rsidRDefault="00713ED0" w:rsidP="008B1051">
      <w:pPr>
        <w:widowControl w:val="0"/>
        <w:autoSpaceDE w:val="0"/>
        <w:autoSpaceDN w:val="0"/>
        <w:adjustRightInd w:val="0"/>
        <w:ind w:firstLine="360"/>
        <w:jc w:val="both"/>
        <w:outlineLvl w:val="0"/>
        <w:rPr>
          <w:rFonts w:ascii="Trebuchet MS" w:hAnsi="Trebuchet MS" w:cs="Arial"/>
          <w:b/>
          <w:sz w:val="22"/>
          <w:szCs w:val="22"/>
          <w:lang w:val="ro-RO"/>
        </w:rPr>
      </w:pPr>
      <w:r w:rsidRPr="006B291C">
        <w:rPr>
          <w:rFonts w:ascii="Trebuchet MS" w:hAnsi="Trebuchet MS" w:cs="Arial"/>
          <w:b/>
          <w:sz w:val="22"/>
          <w:szCs w:val="22"/>
          <w:lang w:val="ro-RO"/>
        </w:rPr>
        <w:t>4</w:t>
      </w:r>
      <w:r w:rsidR="008B1051" w:rsidRPr="006B291C">
        <w:rPr>
          <w:rFonts w:ascii="Trebuchet MS" w:hAnsi="Trebuchet MS" w:cs="Arial"/>
          <w:b/>
          <w:sz w:val="22"/>
          <w:szCs w:val="22"/>
          <w:lang w:val="ro-RO"/>
        </w:rPr>
        <w:t>.</w:t>
      </w:r>
      <w:r w:rsidRPr="006B291C">
        <w:rPr>
          <w:rFonts w:ascii="Trebuchet MS" w:hAnsi="Trebuchet MS" w:cs="Arial"/>
          <w:b/>
          <w:sz w:val="22"/>
          <w:szCs w:val="22"/>
          <w:lang w:val="ro-RO"/>
        </w:rPr>
        <w:t>3.</w:t>
      </w:r>
      <w:r w:rsidR="008B1051" w:rsidRPr="006B291C">
        <w:rPr>
          <w:rFonts w:ascii="Trebuchet MS" w:hAnsi="Trebuchet MS" w:cs="Arial"/>
          <w:b/>
          <w:sz w:val="22"/>
          <w:szCs w:val="22"/>
          <w:lang w:val="ro-RO"/>
        </w:rPr>
        <w:t xml:space="preserve"> SECRETARIATUL COMISIEI DE EVALUARE A PERSOANELOR ADULTE CU HANDICAP</w:t>
      </w:r>
    </w:p>
    <w:p w:rsidR="008B1051" w:rsidRPr="006B291C" w:rsidRDefault="008B1051" w:rsidP="008B1051">
      <w:pPr>
        <w:widowControl w:val="0"/>
        <w:autoSpaceDE w:val="0"/>
        <w:autoSpaceDN w:val="0"/>
        <w:adjustRightInd w:val="0"/>
        <w:ind w:firstLine="360"/>
        <w:jc w:val="both"/>
        <w:outlineLvl w:val="0"/>
        <w:rPr>
          <w:rFonts w:ascii="Trebuchet MS" w:hAnsi="Trebuchet MS" w:cs="Arial"/>
          <w:b/>
          <w:sz w:val="22"/>
          <w:szCs w:val="22"/>
          <w:lang w:val="ro-RO"/>
        </w:rPr>
      </w:pPr>
    </w:p>
    <w:p w:rsidR="008B1051" w:rsidRPr="006B291C" w:rsidRDefault="008B1051" w:rsidP="008B1051">
      <w:pPr>
        <w:widowControl w:val="0"/>
        <w:autoSpaceDE w:val="0"/>
        <w:autoSpaceDN w:val="0"/>
        <w:adjustRightInd w:val="0"/>
        <w:ind w:firstLine="360"/>
        <w:jc w:val="both"/>
        <w:outlineLvl w:val="0"/>
        <w:rPr>
          <w:rFonts w:ascii="Trebuchet MS" w:hAnsi="Trebuchet MS" w:cs="Arial"/>
          <w:b/>
          <w:sz w:val="22"/>
          <w:szCs w:val="22"/>
          <w:lang w:val="ro-RO"/>
        </w:rPr>
      </w:pPr>
    </w:p>
    <w:p w:rsidR="008B1051" w:rsidRPr="006B291C"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Art.69 Secretariatul comisiei de evaluare a persoanelor adulte cu handicap pentru adulţi, are ca obiect principal de activitate asigurarea bunei funcţionări a comisiei de evaluare.</w:t>
      </w:r>
    </w:p>
    <w:p w:rsidR="008B1051" w:rsidRPr="006B291C" w:rsidRDefault="008B1051" w:rsidP="008B1051">
      <w:pPr>
        <w:widowControl w:val="0"/>
        <w:autoSpaceDE w:val="0"/>
        <w:autoSpaceDN w:val="0"/>
        <w:adjustRightInd w:val="0"/>
        <w:spacing w:after="120"/>
        <w:jc w:val="both"/>
        <w:rPr>
          <w:rFonts w:ascii="Trebuchet MS" w:hAnsi="Trebuchet MS" w:cs="Arial"/>
          <w:b/>
          <w:iCs/>
          <w:sz w:val="22"/>
          <w:szCs w:val="22"/>
          <w:lang w:val="ro-RO"/>
        </w:rPr>
      </w:pPr>
      <w:r w:rsidRPr="006B291C">
        <w:rPr>
          <w:rFonts w:ascii="Trebuchet MS" w:hAnsi="Trebuchet MS" w:cs="Arial"/>
          <w:b/>
          <w:iCs/>
          <w:sz w:val="22"/>
          <w:szCs w:val="22"/>
          <w:lang w:val="ro-RO"/>
        </w:rPr>
        <w:t>Art.70 În relaţia cu Comisia de Evaluare a Persoanelor Adulte cu Handicap Mures, secretariatul îndeplineşte următoarele atribuţii:</w:t>
      </w:r>
    </w:p>
    <w:p w:rsidR="008B1051" w:rsidRPr="006B291C" w:rsidRDefault="008B1051">
      <w:pPr>
        <w:widowControl w:val="0"/>
        <w:numPr>
          <w:ilvl w:val="0"/>
          <w:numId w:val="38"/>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Courier New"/>
          <w:sz w:val="22"/>
          <w:szCs w:val="22"/>
          <w:lang w:val="ro-RO"/>
        </w:rPr>
        <w:t>asigurătransmitereadosarelor la comisia de evaluare, însoţite de raportul de evaluarecomplexă cu propunerea de încadrareîn grad de handicap, întocmit de serviciul de evaluarecomplexă, potrivitmodeluluiprevăzut de legislatie;</w:t>
      </w:r>
    </w:p>
    <w:p w:rsidR="008B1051" w:rsidRPr="006B291C" w:rsidRDefault="008B1051">
      <w:pPr>
        <w:widowControl w:val="0"/>
        <w:numPr>
          <w:ilvl w:val="0"/>
          <w:numId w:val="38"/>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transmite ordinea de zi membrilor </w:t>
      </w:r>
      <w:r w:rsidRPr="006B291C">
        <w:rPr>
          <w:rFonts w:ascii="Trebuchet MS" w:hAnsi="Trebuchet MS" w:cs="Arial"/>
          <w:iCs/>
          <w:sz w:val="22"/>
          <w:szCs w:val="22"/>
          <w:lang w:val="ro-RO"/>
        </w:rPr>
        <w:t xml:space="preserve">comisiei de evaluare </w:t>
      </w:r>
      <w:r w:rsidRPr="006B291C">
        <w:rPr>
          <w:rFonts w:ascii="Trebuchet MS" w:hAnsi="Trebuchet MS" w:cs="Arial"/>
          <w:sz w:val="22"/>
          <w:szCs w:val="22"/>
          <w:lang w:val="ro-RO"/>
        </w:rPr>
        <w:t>şi data de desfăşurare a lucrărilor în baza convocatorului semnat de preşedintele acesteia;</w:t>
      </w:r>
    </w:p>
    <w:p w:rsidR="008B1051" w:rsidRPr="006B291C" w:rsidRDefault="008B1051">
      <w:pPr>
        <w:widowControl w:val="0"/>
        <w:numPr>
          <w:ilvl w:val="0"/>
          <w:numId w:val="38"/>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ţineevidenţadesfăşurăriişedinţelor;</w:t>
      </w:r>
    </w:p>
    <w:p w:rsidR="008B1051" w:rsidRPr="006B291C" w:rsidRDefault="008B1051">
      <w:pPr>
        <w:widowControl w:val="0"/>
        <w:numPr>
          <w:ilvl w:val="0"/>
          <w:numId w:val="38"/>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întocmeşte procesele – verbale privind desfăşurareaşedinţelor;</w:t>
      </w:r>
    </w:p>
    <w:p w:rsidR="008B1051" w:rsidRPr="006B291C" w:rsidRDefault="008B1051">
      <w:pPr>
        <w:widowControl w:val="0"/>
        <w:numPr>
          <w:ilvl w:val="0"/>
          <w:numId w:val="38"/>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redactează certificatele de încadrare în grad de handicap </w:t>
      </w:r>
      <w:r w:rsidRPr="006B291C">
        <w:rPr>
          <w:rFonts w:ascii="Trebuchet MS" w:hAnsi="Trebuchet MS" w:cs="Courier New"/>
          <w:sz w:val="22"/>
          <w:szCs w:val="22"/>
          <w:lang w:val="it-IT"/>
        </w:rPr>
        <w:t>şicertificatele de orientareprofesională</w:t>
      </w:r>
      <w:r w:rsidRPr="006B291C">
        <w:rPr>
          <w:rFonts w:ascii="Trebuchet MS" w:hAnsi="Trebuchet MS" w:cs="Arial"/>
          <w:sz w:val="22"/>
          <w:szCs w:val="22"/>
          <w:lang w:val="ro-RO"/>
        </w:rPr>
        <w:t xml:space="preserve"> /programul individual de reabilitare si integrare socialăîn termen de cel mult 3 zile de la data la care a avut loc şedinţa;</w:t>
      </w:r>
    </w:p>
    <w:p w:rsidR="008B1051" w:rsidRPr="006B291C" w:rsidRDefault="008B1051">
      <w:pPr>
        <w:widowControl w:val="0"/>
        <w:numPr>
          <w:ilvl w:val="0"/>
          <w:numId w:val="38"/>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gestionează registrul de procese – verbale;</w:t>
      </w:r>
    </w:p>
    <w:p w:rsidR="008B1051" w:rsidRPr="006B291C" w:rsidRDefault="008B1051">
      <w:pPr>
        <w:widowControl w:val="0"/>
        <w:numPr>
          <w:ilvl w:val="0"/>
          <w:numId w:val="38"/>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Courier New"/>
          <w:sz w:val="22"/>
          <w:szCs w:val="22"/>
        </w:rPr>
        <w:t>gestioneazăregistrul de contestaţii;</w:t>
      </w:r>
    </w:p>
    <w:p w:rsidR="008B1051" w:rsidRPr="006B291C" w:rsidRDefault="008B1051">
      <w:pPr>
        <w:widowControl w:val="0"/>
        <w:numPr>
          <w:ilvl w:val="0"/>
          <w:numId w:val="38"/>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redactează alte documente eliberate de </w:t>
      </w:r>
      <w:r w:rsidRPr="006B291C">
        <w:rPr>
          <w:rFonts w:ascii="Trebuchet MS" w:hAnsi="Trebuchet MS" w:cs="Arial"/>
          <w:iCs/>
          <w:sz w:val="22"/>
          <w:szCs w:val="22"/>
          <w:lang w:val="ro-RO"/>
        </w:rPr>
        <w:t>comisia de evaluare</w:t>
      </w:r>
    </w:p>
    <w:p w:rsidR="008B1051" w:rsidRPr="006B291C" w:rsidRDefault="008B1051">
      <w:pPr>
        <w:widowControl w:val="0"/>
        <w:numPr>
          <w:ilvl w:val="0"/>
          <w:numId w:val="38"/>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solicita, la cererea Consiliului JudeteanMures, punctele de vedere ale SECPAH si CEPAH asupra unor aspecte legate de emiterea unui certificat de incadrare in grad de handicap contestat</w:t>
      </w:r>
    </w:p>
    <w:p w:rsidR="008B1051" w:rsidRPr="006B291C" w:rsidRDefault="008B1051">
      <w:pPr>
        <w:widowControl w:val="0"/>
        <w:numPr>
          <w:ilvl w:val="0"/>
          <w:numId w:val="38"/>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transmite, la cerere, catre Consiliul JudeteanMures documentele care au stat la baza emiterii unui certificat de incadrare in grad de handicap contestat</w:t>
      </w:r>
    </w:p>
    <w:p w:rsidR="008B1051" w:rsidRPr="006B291C" w:rsidRDefault="008B1051">
      <w:pPr>
        <w:widowControl w:val="0"/>
        <w:numPr>
          <w:ilvl w:val="0"/>
          <w:numId w:val="38"/>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transmite către Comisia Superioara documentele care au stat la baza emiterii unui certificat de incadrare in grad de handicap contestat</w:t>
      </w:r>
    </w:p>
    <w:p w:rsidR="008B1051" w:rsidRPr="006B291C" w:rsidRDefault="008B1051">
      <w:pPr>
        <w:widowControl w:val="0"/>
        <w:numPr>
          <w:ilvl w:val="0"/>
          <w:numId w:val="38"/>
        </w:numPr>
        <w:autoSpaceDE w:val="0"/>
        <w:autoSpaceDN w:val="0"/>
        <w:adjustRightInd w:val="0"/>
        <w:spacing w:after="120" w:line="276" w:lineRule="auto"/>
        <w:ind w:left="0" w:firstLine="360"/>
        <w:jc w:val="both"/>
        <w:rPr>
          <w:rFonts w:ascii="Trebuchet MS" w:hAnsi="Trebuchet MS" w:cs="Arial"/>
          <w:iCs/>
          <w:sz w:val="22"/>
          <w:szCs w:val="22"/>
          <w:lang w:val="ro-RO"/>
        </w:rPr>
      </w:pPr>
      <w:r w:rsidRPr="006B291C">
        <w:rPr>
          <w:rFonts w:ascii="Trebuchet MS" w:hAnsi="Trebuchet MS" w:cs="Arial"/>
          <w:iCs/>
          <w:sz w:val="22"/>
          <w:szCs w:val="22"/>
          <w:lang w:val="ro-RO"/>
        </w:rPr>
        <w:t>comunică CEPAH dosarul persoanei adulte cu handicap în vederea stabilirii/revocării/înlocuirii unei măsuri de protecţie,</w:t>
      </w:r>
    </w:p>
    <w:p w:rsidR="008B1051" w:rsidRPr="006B291C" w:rsidRDefault="008B1051">
      <w:pPr>
        <w:widowControl w:val="0"/>
        <w:numPr>
          <w:ilvl w:val="0"/>
          <w:numId w:val="38"/>
        </w:numPr>
        <w:autoSpaceDE w:val="0"/>
        <w:autoSpaceDN w:val="0"/>
        <w:adjustRightInd w:val="0"/>
        <w:spacing w:after="120" w:line="276" w:lineRule="auto"/>
        <w:ind w:left="0" w:firstLine="360"/>
        <w:jc w:val="both"/>
        <w:rPr>
          <w:rFonts w:ascii="Trebuchet MS" w:hAnsi="Trebuchet MS" w:cs="Arial"/>
          <w:iCs/>
          <w:sz w:val="22"/>
          <w:szCs w:val="22"/>
          <w:lang w:val="ro-RO"/>
        </w:rPr>
      </w:pPr>
      <w:r w:rsidRPr="006B291C">
        <w:rPr>
          <w:rFonts w:ascii="Trebuchet MS" w:hAnsi="Trebuchet MS" w:cs="Arial"/>
          <w:iCs/>
          <w:sz w:val="22"/>
          <w:szCs w:val="22"/>
          <w:lang w:val="ro-RO"/>
        </w:rPr>
        <w:t>întocmeşte hotărârea Comisiei de stabilire/revocare/înlocuire a măsurii de protecţieşi o predă, împreună cu dosarul, la CMCADPV</w:t>
      </w:r>
    </w:p>
    <w:p w:rsidR="008B1051" w:rsidRPr="006B291C" w:rsidRDefault="008B1051">
      <w:pPr>
        <w:widowControl w:val="0"/>
        <w:numPr>
          <w:ilvl w:val="0"/>
          <w:numId w:val="38"/>
        </w:numPr>
        <w:autoSpaceDE w:val="0"/>
        <w:autoSpaceDN w:val="0"/>
        <w:adjustRightInd w:val="0"/>
        <w:spacing w:after="120" w:line="276" w:lineRule="auto"/>
        <w:ind w:left="0" w:firstLine="360"/>
        <w:jc w:val="both"/>
        <w:rPr>
          <w:rFonts w:ascii="Trebuchet MS" w:hAnsi="Trebuchet MS" w:cs="Arial"/>
          <w:iCs/>
          <w:sz w:val="22"/>
          <w:szCs w:val="22"/>
          <w:lang w:val="ro-RO"/>
        </w:rPr>
      </w:pPr>
      <w:r w:rsidRPr="006B291C">
        <w:rPr>
          <w:rFonts w:ascii="Trebuchet MS" w:hAnsi="Trebuchet MS" w:cs="Arial"/>
          <w:iCs/>
          <w:sz w:val="22"/>
          <w:szCs w:val="22"/>
          <w:lang w:val="ro-RO"/>
        </w:rPr>
        <w:t>întocmeşte proces verbal de şedinţă privind măsurile de protecţie stabilite de Comisie</w:t>
      </w:r>
    </w:p>
    <w:p w:rsidR="008B1051" w:rsidRPr="006B291C" w:rsidRDefault="008B1051">
      <w:pPr>
        <w:widowControl w:val="0"/>
        <w:numPr>
          <w:ilvl w:val="0"/>
          <w:numId w:val="38"/>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Courier New"/>
          <w:sz w:val="22"/>
          <w:szCs w:val="22"/>
          <w:lang w:val="it-IT"/>
        </w:rPr>
        <w:t>Certificatele de încadrareîn grad de handicap, certificatele de orientareprofesionalăşideciziileadoptate de comisia de evaluare, precum şimodulîn care acestea au fostluate se consemnează de secretarulcomisiei de evaluareînprocesul-verbal al şedinţei; procesul-verbal se semnează de cătrepreşedinteşi de membriiprezenţi</w:t>
      </w:r>
    </w:p>
    <w:p w:rsidR="008B1051" w:rsidRPr="006B291C" w:rsidRDefault="008B1051">
      <w:pPr>
        <w:widowControl w:val="0"/>
        <w:numPr>
          <w:ilvl w:val="0"/>
          <w:numId w:val="38"/>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Courier New"/>
          <w:sz w:val="22"/>
          <w:szCs w:val="22"/>
          <w:lang w:val="it-IT"/>
        </w:rPr>
        <w:lastRenderedPageBreak/>
        <w:t>Procesele-verbale ale şedinţelor se consemneazăînregistrul de procese-verbale ale căruipagini se numeroteazăşitrebuiesăpoarteştampilacomisiei de evaluare, precum şisemnăturasecretaruluicomisiei de evaluare</w:t>
      </w:r>
    </w:p>
    <w:p w:rsidR="008B1051" w:rsidRPr="006B291C" w:rsidRDefault="008B1051">
      <w:pPr>
        <w:widowControl w:val="0"/>
        <w:numPr>
          <w:ilvl w:val="0"/>
          <w:numId w:val="38"/>
        </w:numPr>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Courier New"/>
          <w:sz w:val="22"/>
          <w:szCs w:val="22"/>
          <w:lang w:val="it-IT"/>
        </w:rPr>
        <w:t>Documentele elaborate de comisia de evaluare se semnează de cătrepreşedinteşi de membriiacesteiaşi se contrasemnează de cătresecretarulcomisiei de evaluare</w:t>
      </w:r>
    </w:p>
    <w:p w:rsidR="008B1051" w:rsidRPr="006B291C"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p>
    <w:p w:rsidR="008B1051" w:rsidRPr="006B291C" w:rsidRDefault="008B1051" w:rsidP="008B1051">
      <w:pPr>
        <w:widowControl w:val="0"/>
        <w:autoSpaceDE w:val="0"/>
        <w:autoSpaceDN w:val="0"/>
        <w:adjustRightInd w:val="0"/>
        <w:spacing w:after="120"/>
        <w:jc w:val="both"/>
        <w:rPr>
          <w:rFonts w:ascii="Trebuchet MS" w:hAnsi="Trebuchet MS" w:cs="Arial"/>
          <w:b/>
          <w:iCs/>
          <w:sz w:val="22"/>
          <w:szCs w:val="22"/>
          <w:lang w:val="ro-RO"/>
        </w:rPr>
      </w:pPr>
      <w:r w:rsidRPr="006B291C">
        <w:rPr>
          <w:rFonts w:ascii="Trebuchet MS" w:hAnsi="Trebuchet MS" w:cs="Arial"/>
          <w:b/>
          <w:iCs/>
          <w:sz w:val="22"/>
          <w:szCs w:val="22"/>
          <w:lang w:val="ro-RO"/>
        </w:rPr>
        <w:t xml:space="preserve">Art.71 </w:t>
      </w:r>
      <w:r w:rsidRPr="006B291C">
        <w:rPr>
          <w:rFonts w:ascii="Trebuchet MS" w:hAnsi="Trebuchet MS" w:cs="Courier New"/>
          <w:b/>
          <w:sz w:val="22"/>
          <w:szCs w:val="22"/>
        </w:rPr>
        <w:t>Înrelaţia cu Serviciul de evaluarecomplexă, secretariatul</w:t>
      </w:r>
      <w:r w:rsidRPr="006B291C">
        <w:rPr>
          <w:rFonts w:ascii="Trebuchet MS" w:hAnsi="Trebuchet MS" w:cs="Arial"/>
          <w:b/>
          <w:iCs/>
          <w:sz w:val="22"/>
          <w:szCs w:val="22"/>
          <w:lang w:val="ro-RO"/>
        </w:rPr>
        <w:t>îndeplineşte următoarele atribuţii:</w:t>
      </w:r>
    </w:p>
    <w:p w:rsidR="008B1051" w:rsidRPr="006B291C" w:rsidRDefault="008B1051">
      <w:pPr>
        <w:pStyle w:val="Listparagraf"/>
        <w:widowControl w:val="0"/>
        <w:numPr>
          <w:ilvl w:val="0"/>
          <w:numId w:val="70"/>
        </w:numPr>
        <w:autoSpaceDE w:val="0"/>
        <w:autoSpaceDN w:val="0"/>
        <w:adjustRightInd w:val="0"/>
        <w:spacing w:after="120"/>
        <w:jc w:val="both"/>
        <w:rPr>
          <w:rFonts w:ascii="Trebuchet MS" w:hAnsi="Trebuchet MS" w:cs="Courier New"/>
          <w:lang w:val="ro-RO"/>
        </w:rPr>
      </w:pPr>
      <w:r w:rsidRPr="006B291C">
        <w:rPr>
          <w:rFonts w:ascii="Trebuchet MS" w:hAnsi="Trebuchet MS" w:cs="Courier New"/>
          <w:lang w:val="ro-RO"/>
        </w:rPr>
        <w:t>preiasiînregistreazăînregistrulpropriu de evidenţădosarelepersoanelor cu handicap solicitante, dupărealizareaevaluării de cătreserviciul de evaluarecomplexă.</w:t>
      </w:r>
    </w:p>
    <w:p w:rsidR="008B1051" w:rsidRPr="006B291C" w:rsidRDefault="008B1051" w:rsidP="008B1051">
      <w:pPr>
        <w:widowControl w:val="0"/>
        <w:autoSpaceDE w:val="0"/>
        <w:autoSpaceDN w:val="0"/>
        <w:adjustRightInd w:val="0"/>
        <w:spacing w:after="120" w:line="276" w:lineRule="auto"/>
        <w:ind w:left="360"/>
        <w:jc w:val="both"/>
        <w:rPr>
          <w:rFonts w:ascii="Trebuchet MS" w:hAnsi="Trebuchet MS" w:cs="Arial"/>
          <w:sz w:val="22"/>
          <w:szCs w:val="22"/>
          <w:lang w:val="ro-RO"/>
        </w:rPr>
      </w:pPr>
    </w:p>
    <w:p w:rsidR="008B1051" w:rsidRPr="006B291C" w:rsidRDefault="008B1051" w:rsidP="008B1051">
      <w:pPr>
        <w:widowControl w:val="0"/>
        <w:autoSpaceDE w:val="0"/>
        <w:autoSpaceDN w:val="0"/>
        <w:adjustRightInd w:val="0"/>
        <w:spacing w:after="120" w:line="276" w:lineRule="auto"/>
        <w:jc w:val="both"/>
        <w:rPr>
          <w:rFonts w:ascii="Trebuchet MS" w:hAnsi="Trebuchet MS" w:cs="Arial"/>
          <w:b/>
          <w:iCs/>
          <w:sz w:val="22"/>
          <w:szCs w:val="22"/>
          <w:lang w:val="ro-RO"/>
        </w:rPr>
      </w:pPr>
      <w:r w:rsidRPr="006B291C">
        <w:rPr>
          <w:rFonts w:ascii="Trebuchet MS" w:hAnsi="Trebuchet MS" w:cs="Arial"/>
          <w:b/>
          <w:iCs/>
          <w:sz w:val="22"/>
          <w:szCs w:val="22"/>
          <w:lang w:val="ro-RO"/>
        </w:rPr>
        <w:t xml:space="preserve">Art.72 În relaţia cu </w:t>
      </w:r>
      <w:r w:rsidRPr="006B291C">
        <w:rPr>
          <w:rFonts w:ascii="Trebuchet MS" w:hAnsi="Trebuchet MS" w:cs="Arial"/>
          <w:b/>
          <w:sz w:val="22"/>
          <w:szCs w:val="22"/>
          <w:lang w:val="ro-RO"/>
        </w:rPr>
        <w:t xml:space="preserve">Serviciul </w:t>
      </w:r>
      <w:r w:rsidRPr="006B291C">
        <w:rPr>
          <w:rFonts w:ascii="Trebuchet MS" w:hAnsi="Trebuchet MS" w:cs="Arial"/>
          <w:b/>
          <w:sz w:val="22"/>
          <w:szCs w:val="22"/>
          <w:lang w:val="fr-FR"/>
        </w:rPr>
        <w:t>Management de cazpentruadulti</w:t>
      </w:r>
      <w:r w:rsidRPr="006B291C">
        <w:rPr>
          <w:rFonts w:ascii="Trebuchet MS" w:hAnsi="Trebuchet MS" w:cs="Arial"/>
          <w:b/>
          <w:iCs/>
          <w:sz w:val="22"/>
          <w:szCs w:val="22"/>
          <w:lang w:val="ro-RO"/>
        </w:rPr>
        <w:t>, secretariatul îndeplineşte următoarele atribuţii:</w:t>
      </w:r>
    </w:p>
    <w:p w:rsidR="008B1051" w:rsidRPr="006B291C" w:rsidRDefault="008B1051">
      <w:pPr>
        <w:widowControl w:val="0"/>
        <w:numPr>
          <w:ilvl w:val="0"/>
          <w:numId w:val="50"/>
        </w:numPr>
        <w:autoSpaceDE w:val="0"/>
        <w:autoSpaceDN w:val="0"/>
        <w:adjustRightInd w:val="0"/>
        <w:spacing w:after="120" w:line="276" w:lineRule="auto"/>
        <w:jc w:val="both"/>
        <w:rPr>
          <w:rFonts w:ascii="Trebuchet MS" w:hAnsi="Trebuchet MS" w:cs="Arial"/>
          <w:iCs/>
          <w:sz w:val="22"/>
          <w:szCs w:val="22"/>
          <w:lang w:val="ro-RO"/>
        </w:rPr>
      </w:pPr>
      <w:r w:rsidRPr="006B291C">
        <w:rPr>
          <w:rFonts w:ascii="Trebuchet MS" w:hAnsi="Trebuchet MS" w:cs="Arial"/>
          <w:iCs/>
          <w:sz w:val="22"/>
          <w:szCs w:val="22"/>
          <w:lang w:val="ro-RO"/>
        </w:rPr>
        <w:t xml:space="preserve">preia de la SMCA dosarul de admitere într-un centru rezidenţial public pentru persoane adulte cu dizabilitati din subordinea/structura DGASPC Mureş sau privat ale caror servicii au fost contractate – complet, cu propunerea acestuia de stabilire/revocare/înlocuire a măsurii de protecţie a persoanelor cu handicap; </w:t>
      </w:r>
    </w:p>
    <w:p w:rsidR="008B1051" w:rsidRPr="006B291C" w:rsidRDefault="008B1051">
      <w:pPr>
        <w:widowControl w:val="0"/>
        <w:numPr>
          <w:ilvl w:val="0"/>
          <w:numId w:val="50"/>
        </w:numPr>
        <w:autoSpaceDE w:val="0"/>
        <w:autoSpaceDN w:val="0"/>
        <w:adjustRightInd w:val="0"/>
        <w:spacing w:after="120" w:line="276" w:lineRule="auto"/>
        <w:ind w:left="0" w:firstLine="360"/>
        <w:jc w:val="both"/>
        <w:rPr>
          <w:rFonts w:ascii="Trebuchet MS" w:hAnsi="Trebuchet MS" w:cs="Arial"/>
          <w:iCs/>
          <w:sz w:val="22"/>
          <w:szCs w:val="22"/>
          <w:lang w:val="ro-RO"/>
        </w:rPr>
      </w:pPr>
      <w:r w:rsidRPr="006B291C">
        <w:rPr>
          <w:rFonts w:ascii="Trebuchet MS" w:hAnsi="Trebuchet MS" w:cs="Arial"/>
          <w:iCs/>
          <w:sz w:val="22"/>
          <w:szCs w:val="22"/>
          <w:lang w:val="ro-RO"/>
        </w:rPr>
        <w:t>comunică CEPAH dosarul persoanei adulte cu handicap în vederea stabilirii/revocării/înlocuirii unei măsuri de protecţie,</w:t>
      </w:r>
    </w:p>
    <w:p w:rsidR="008B1051" w:rsidRPr="006B291C" w:rsidRDefault="008B1051">
      <w:pPr>
        <w:widowControl w:val="0"/>
        <w:numPr>
          <w:ilvl w:val="0"/>
          <w:numId w:val="50"/>
        </w:numPr>
        <w:autoSpaceDE w:val="0"/>
        <w:autoSpaceDN w:val="0"/>
        <w:adjustRightInd w:val="0"/>
        <w:spacing w:after="120" w:line="276" w:lineRule="auto"/>
        <w:ind w:left="0" w:firstLine="360"/>
        <w:jc w:val="both"/>
        <w:rPr>
          <w:rFonts w:ascii="Trebuchet MS" w:hAnsi="Trebuchet MS" w:cs="Arial"/>
          <w:iCs/>
          <w:sz w:val="22"/>
          <w:szCs w:val="22"/>
          <w:lang w:val="ro-RO"/>
        </w:rPr>
      </w:pPr>
      <w:r w:rsidRPr="006B291C">
        <w:rPr>
          <w:rFonts w:ascii="Trebuchet MS" w:hAnsi="Trebuchet MS" w:cs="Arial"/>
          <w:iCs/>
          <w:sz w:val="22"/>
          <w:szCs w:val="22"/>
          <w:lang w:val="ro-RO"/>
        </w:rPr>
        <w:t>întocmeşte hotărârea Comisiei de stabilire/revocare/înlocuire a măsurii de protecţieşi o predă, împreună cu dosarul, la SMCA</w:t>
      </w:r>
    </w:p>
    <w:p w:rsidR="008B1051" w:rsidRPr="006B291C" w:rsidRDefault="008B1051">
      <w:pPr>
        <w:widowControl w:val="0"/>
        <w:numPr>
          <w:ilvl w:val="0"/>
          <w:numId w:val="50"/>
        </w:numPr>
        <w:autoSpaceDE w:val="0"/>
        <w:autoSpaceDN w:val="0"/>
        <w:adjustRightInd w:val="0"/>
        <w:spacing w:after="120" w:line="276" w:lineRule="auto"/>
        <w:ind w:left="0" w:firstLine="360"/>
        <w:jc w:val="both"/>
        <w:rPr>
          <w:rFonts w:ascii="Trebuchet MS" w:hAnsi="Trebuchet MS" w:cs="Arial"/>
          <w:iCs/>
          <w:sz w:val="22"/>
          <w:szCs w:val="22"/>
          <w:lang w:val="ro-RO"/>
        </w:rPr>
      </w:pPr>
      <w:r w:rsidRPr="006B291C">
        <w:rPr>
          <w:rFonts w:ascii="Trebuchet MS" w:hAnsi="Trebuchet MS" w:cs="Arial"/>
          <w:iCs/>
          <w:sz w:val="22"/>
          <w:szCs w:val="22"/>
          <w:lang w:val="ro-RO"/>
        </w:rPr>
        <w:t>întocmeşte proces verbal de şedinţă privind măsurile de protecţie stabilite de Comisie.</w:t>
      </w:r>
    </w:p>
    <w:p w:rsidR="008B1051" w:rsidRPr="006B291C" w:rsidRDefault="008B1051" w:rsidP="008B1051">
      <w:pPr>
        <w:widowControl w:val="0"/>
        <w:autoSpaceDE w:val="0"/>
        <w:autoSpaceDN w:val="0"/>
        <w:adjustRightInd w:val="0"/>
        <w:spacing w:after="120" w:line="276" w:lineRule="auto"/>
        <w:jc w:val="both"/>
        <w:rPr>
          <w:rFonts w:ascii="Trebuchet MS" w:hAnsi="Trebuchet MS" w:cs="Arial"/>
          <w:b/>
          <w:iCs/>
          <w:sz w:val="22"/>
          <w:szCs w:val="22"/>
          <w:lang w:val="ro-RO"/>
        </w:rPr>
      </w:pPr>
    </w:p>
    <w:p w:rsidR="008B1051" w:rsidRPr="006B291C" w:rsidRDefault="008B1051" w:rsidP="008B1051">
      <w:pPr>
        <w:widowControl w:val="0"/>
        <w:autoSpaceDE w:val="0"/>
        <w:autoSpaceDN w:val="0"/>
        <w:adjustRightInd w:val="0"/>
        <w:spacing w:after="120" w:line="276" w:lineRule="auto"/>
        <w:jc w:val="both"/>
        <w:rPr>
          <w:rFonts w:ascii="Trebuchet MS" w:hAnsi="Trebuchet MS" w:cs="Arial"/>
          <w:b/>
          <w:sz w:val="22"/>
          <w:szCs w:val="22"/>
          <w:lang w:val="ro-RO"/>
        </w:rPr>
      </w:pPr>
      <w:r w:rsidRPr="006B291C">
        <w:rPr>
          <w:rFonts w:ascii="Trebuchet MS" w:hAnsi="Trebuchet MS" w:cs="Arial"/>
          <w:b/>
          <w:iCs/>
          <w:sz w:val="22"/>
          <w:szCs w:val="22"/>
          <w:lang w:val="ro-RO"/>
        </w:rPr>
        <w:t>Art.73 În relaţia cu persoanele cu handicap, secretariatul îndeplineşte următoarele atribuţii</w:t>
      </w:r>
      <w:r w:rsidRPr="006B291C">
        <w:rPr>
          <w:rFonts w:ascii="Trebuchet MS" w:hAnsi="Trebuchet MS" w:cs="Arial"/>
          <w:b/>
          <w:sz w:val="22"/>
          <w:szCs w:val="22"/>
          <w:lang w:val="ro-RO"/>
        </w:rPr>
        <w:t>:</w:t>
      </w:r>
    </w:p>
    <w:p w:rsidR="008B1051" w:rsidRPr="006B291C" w:rsidRDefault="008B1051">
      <w:pPr>
        <w:widowControl w:val="0"/>
        <w:numPr>
          <w:ilvl w:val="0"/>
          <w:numId w:val="39"/>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transmite persoanei cu handicap solicitante documentele aprobate de comisia de evaluare </w:t>
      </w:r>
      <w:r w:rsidRPr="006B291C">
        <w:rPr>
          <w:rFonts w:ascii="Trebuchet MS" w:hAnsi="Trebuchet MS" w:cs="Courier New"/>
          <w:sz w:val="22"/>
          <w:szCs w:val="22"/>
          <w:lang w:val="it-IT"/>
        </w:rPr>
        <w:t>adicăcertificatul de încadrareîn grad de handicap, programul individual de reabilitareşiintegraresocialăşicertificatul de orientareprofesională, precum şialtedocumenteeliberate de comisia de evaluare/</w:t>
      </w:r>
      <w:r w:rsidRPr="006B291C">
        <w:rPr>
          <w:rFonts w:ascii="Trebuchet MS" w:hAnsi="Trebuchet MS" w:cs="Arial"/>
          <w:sz w:val="22"/>
          <w:szCs w:val="22"/>
          <w:lang w:val="ro-RO"/>
        </w:rPr>
        <w:t xml:space="preserve"> alte acte tipizate necesare stabilirii drepturilor cuvenite,</w:t>
      </w:r>
      <w:r w:rsidRPr="006B291C">
        <w:rPr>
          <w:rFonts w:ascii="Trebuchet MS" w:hAnsi="Trebuchet MS" w:cs="Courier New"/>
          <w:sz w:val="22"/>
          <w:szCs w:val="22"/>
          <w:lang w:val="it-IT"/>
        </w:rPr>
        <w:t>în termen</w:t>
      </w:r>
      <w:r w:rsidRPr="006B291C">
        <w:rPr>
          <w:rFonts w:ascii="Trebuchet MS" w:hAnsi="Trebuchet MS" w:cs="Arial"/>
          <w:iCs/>
          <w:sz w:val="22"/>
          <w:szCs w:val="22"/>
          <w:lang w:val="ro-RO"/>
        </w:rPr>
        <w:t>ulprevazut de legislatia in vigoare</w:t>
      </w:r>
    </w:p>
    <w:p w:rsidR="008B1051" w:rsidRPr="006B291C" w:rsidRDefault="008B1051">
      <w:pPr>
        <w:widowControl w:val="0"/>
        <w:numPr>
          <w:ilvl w:val="0"/>
          <w:numId w:val="39"/>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intocmeste/redacteaza/transmite raspunsul la solicitarile care intra in competenta secretariatului</w:t>
      </w:r>
    </w:p>
    <w:p w:rsidR="002766CF" w:rsidRPr="006B291C" w:rsidRDefault="002766CF">
      <w:pPr>
        <w:widowControl w:val="0"/>
        <w:numPr>
          <w:ilvl w:val="0"/>
          <w:numId w:val="39"/>
        </w:numPr>
        <w:tabs>
          <w:tab w:val="clear" w:pos="567"/>
          <w:tab w:val="num" w:pos="284"/>
        </w:tabs>
        <w:autoSpaceDE w:val="0"/>
        <w:autoSpaceDN w:val="0"/>
        <w:adjustRightInd w:val="0"/>
        <w:spacing w:after="120" w:line="276" w:lineRule="auto"/>
        <w:ind w:left="0" w:firstLine="360"/>
        <w:jc w:val="both"/>
        <w:rPr>
          <w:rFonts w:ascii="Trebuchet MS" w:hAnsi="Trebuchet MS" w:cs="Arial"/>
          <w:sz w:val="22"/>
          <w:szCs w:val="22"/>
          <w:lang w:val="ro-RO"/>
        </w:rPr>
      </w:pPr>
      <w:r w:rsidRPr="006B291C">
        <w:rPr>
          <w:rFonts w:ascii="Trebuchet MS" w:hAnsi="Trebuchet MS" w:cs="Calibri"/>
          <w:iCs/>
          <w:sz w:val="22"/>
          <w:szCs w:val="22"/>
          <w:shd w:val="clear" w:color="auto" w:fill="FFFFFF"/>
          <w:lang w:val="ro-RO"/>
        </w:rPr>
        <w:t>transmite în numele şi pentru beneficiar</w:t>
      </w:r>
      <w:r w:rsidR="0030353A" w:rsidRPr="006B291C">
        <w:rPr>
          <w:rFonts w:ascii="Trebuchet MS" w:hAnsi="Trebuchet MS" w:cs="Calibri"/>
          <w:iCs/>
          <w:sz w:val="22"/>
          <w:szCs w:val="22"/>
          <w:shd w:val="clear" w:color="auto" w:fill="FFFFFF"/>
          <w:lang w:val="ro-RO"/>
        </w:rPr>
        <w:t>, C</w:t>
      </w:r>
      <w:r w:rsidRPr="006B291C">
        <w:rPr>
          <w:rFonts w:ascii="Trebuchet MS" w:hAnsi="Trebuchet MS" w:cs="Calibri"/>
          <w:iCs/>
          <w:sz w:val="22"/>
          <w:szCs w:val="22"/>
          <w:shd w:val="clear" w:color="auto" w:fill="FFFFFF"/>
          <w:lang w:val="ro-RO"/>
        </w:rPr>
        <w:t>ertificatul de încadrare în grad de handicap, la solicitarea adultului încadrat în grad de handicap sau al reprezentantului legal al acestuia, după caz, în vederea acordării beneficiilor prevăzute la lit. h) din Legea 448/2006, tuturor autorităţilor şi instituţiilor competente</w:t>
      </w:r>
      <w:r w:rsidRPr="006B291C">
        <w:rPr>
          <w:rFonts w:ascii="Trebuchet MS" w:hAnsi="Trebuchet MS" w:cs="Arial"/>
          <w:sz w:val="22"/>
          <w:szCs w:val="22"/>
          <w:lang w:val="ro-RO"/>
        </w:rPr>
        <w:t>.</w:t>
      </w:r>
    </w:p>
    <w:p w:rsidR="00D27B55" w:rsidRPr="006B291C" w:rsidRDefault="00D27B55" w:rsidP="002766CF">
      <w:pPr>
        <w:widowControl w:val="0"/>
        <w:autoSpaceDE w:val="0"/>
        <w:autoSpaceDN w:val="0"/>
        <w:adjustRightInd w:val="0"/>
        <w:spacing w:after="120" w:line="276" w:lineRule="auto"/>
        <w:ind w:left="360"/>
        <w:jc w:val="both"/>
        <w:rPr>
          <w:rFonts w:ascii="Trebuchet MS" w:hAnsi="Trebuchet MS"/>
          <w:sz w:val="22"/>
          <w:szCs w:val="22"/>
          <w:lang w:val="ro-RO"/>
        </w:rPr>
      </w:pPr>
    </w:p>
    <w:p w:rsidR="008B1051" w:rsidRPr="006B291C" w:rsidRDefault="008B1051" w:rsidP="002766CF">
      <w:pPr>
        <w:widowControl w:val="0"/>
        <w:autoSpaceDE w:val="0"/>
        <w:autoSpaceDN w:val="0"/>
        <w:adjustRightInd w:val="0"/>
        <w:spacing w:after="120" w:line="276" w:lineRule="auto"/>
        <w:ind w:left="360"/>
        <w:jc w:val="both"/>
        <w:rPr>
          <w:rFonts w:ascii="Trebuchet MS" w:hAnsi="Trebuchet MS" w:cs="Arial"/>
          <w:sz w:val="22"/>
          <w:szCs w:val="22"/>
          <w:lang w:val="ro-RO"/>
        </w:rPr>
      </w:pPr>
      <w:r w:rsidRPr="006B291C">
        <w:rPr>
          <w:rFonts w:ascii="Trebuchet MS" w:hAnsi="Trebuchet MS" w:cs="Arial"/>
          <w:b/>
          <w:iCs/>
          <w:sz w:val="22"/>
          <w:szCs w:val="22"/>
          <w:lang w:val="ro-RO"/>
        </w:rPr>
        <w:t xml:space="preserve">Art.74 În relaţia cu </w:t>
      </w:r>
      <w:r w:rsidRPr="006B291C">
        <w:rPr>
          <w:rFonts w:ascii="Trebuchet MS" w:hAnsi="Trebuchet MS" w:cs="Arial"/>
          <w:b/>
          <w:sz w:val="22"/>
          <w:szCs w:val="22"/>
          <w:lang w:val="ro-RO"/>
        </w:rPr>
        <w:t>Serviciul de evidenţă, plată și beneficii de asistență socială</w:t>
      </w:r>
      <w:r w:rsidRPr="006B291C">
        <w:rPr>
          <w:rFonts w:ascii="Trebuchet MS" w:hAnsi="Trebuchet MS" w:cs="Arial"/>
          <w:b/>
          <w:iCs/>
          <w:sz w:val="22"/>
          <w:szCs w:val="22"/>
          <w:lang w:val="ro-RO"/>
        </w:rPr>
        <w:t>, secretariatul îndeplineşte următoarele atribuţii</w:t>
      </w:r>
      <w:r w:rsidRPr="006B291C">
        <w:rPr>
          <w:rFonts w:ascii="Trebuchet MS" w:hAnsi="Trebuchet MS" w:cs="Arial"/>
          <w:b/>
          <w:sz w:val="22"/>
          <w:szCs w:val="22"/>
          <w:lang w:val="ro-RO"/>
        </w:rPr>
        <w:t>:</w:t>
      </w:r>
    </w:p>
    <w:p w:rsidR="008B1051" w:rsidRPr="006B291C"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 xml:space="preserve">a) predă in termenul legal stabilit noile Certificate de incadrare in grad de handicap în vederea </w:t>
      </w:r>
      <w:r w:rsidRPr="006B291C">
        <w:rPr>
          <w:rFonts w:ascii="Trebuchet MS" w:hAnsi="Trebuchet MS" w:cs="Arial"/>
          <w:sz w:val="22"/>
          <w:szCs w:val="22"/>
          <w:lang w:val="ro-RO"/>
        </w:rPr>
        <w:lastRenderedPageBreak/>
        <w:t>stabilirii si acordării drepturilor cuvenite persoanelor cu dizabilități.</w:t>
      </w:r>
    </w:p>
    <w:p w:rsidR="008B1051" w:rsidRPr="006B291C" w:rsidRDefault="008B1051" w:rsidP="008B1051">
      <w:pPr>
        <w:widowControl w:val="0"/>
        <w:autoSpaceDE w:val="0"/>
        <w:autoSpaceDN w:val="0"/>
        <w:adjustRightInd w:val="0"/>
        <w:spacing w:after="120" w:line="276" w:lineRule="auto"/>
        <w:jc w:val="both"/>
        <w:rPr>
          <w:rFonts w:ascii="Trebuchet MS" w:hAnsi="Trebuchet MS" w:cs="Arial"/>
          <w:iCs/>
          <w:sz w:val="22"/>
          <w:szCs w:val="22"/>
          <w:lang w:val="ro-RO"/>
        </w:rPr>
      </w:pPr>
    </w:p>
    <w:p w:rsidR="008B1051" w:rsidRPr="006B291C"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iCs/>
          <w:sz w:val="22"/>
          <w:szCs w:val="22"/>
          <w:lang w:val="ro-RO"/>
        </w:rPr>
        <w:t xml:space="preserve">Art.75  </w:t>
      </w:r>
      <w:r w:rsidRPr="006B291C">
        <w:rPr>
          <w:rFonts w:ascii="Trebuchet MS" w:hAnsi="Trebuchet MS" w:cs="Arial"/>
          <w:sz w:val="22"/>
          <w:szCs w:val="22"/>
          <w:lang w:val="ro-RO"/>
        </w:rPr>
        <w:t>Secretariatul comisiei de evaluare îndeplineşte orice alte atribuţii stabilite de conducătorul DGASPC Mures.</w:t>
      </w:r>
    </w:p>
    <w:p w:rsidR="008B1051" w:rsidRPr="006B291C" w:rsidRDefault="008B1051" w:rsidP="008B1051">
      <w:pPr>
        <w:widowControl w:val="0"/>
        <w:autoSpaceDE w:val="0"/>
        <w:autoSpaceDN w:val="0"/>
        <w:adjustRightInd w:val="0"/>
        <w:spacing w:after="120"/>
        <w:jc w:val="both"/>
        <w:rPr>
          <w:rFonts w:ascii="Trebuchet MS" w:hAnsi="Trebuchet MS" w:cs="Arial"/>
          <w:sz w:val="22"/>
          <w:szCs w:val="22"/>
          <w:lang w:val="ro-RO"/>
        </w:rPr>
      </w:pPr>
    </w:p>
    <w:p w:rsidR="008B1051" w:rsidRPr="006B291C"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 xml:space="preserve">Art.76 </w:t>
      </w:r>
      <w:r w:rsidRPr="006B291C">
        <w:rPr>
          <w:rFonts w:ascii="Trebuchet MS" w:hAnsi="Trebuchet MS" w:cs="Arial"/>
          <w:sz w:val="22"/>
          <w:szCs w:val="22"/>
          <w:lang w:val="ro-RO"/>
        </w:rPr>
        <w:t>Relaţii organizatorice:</w:t>
      </w:r>
    </w:p>
    <w:p w:rsidR="008B1051" w:rsidRPr="006B291C" w:rsidRDefault="008B1051" w:rsidP="008B1051">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-se subordonează Directorului General Adjunct pentru asistenţa socială a persoanelor adulte</w:t>
      </w:r>
    </w:p>
    <w:p w:rsidR="008B1051" w:rsidRPr="006B291C" w:rsidRDefault="008B1051" w:rsidP="008B1051">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-colaborează cu toate serviciile din cadrul D.G.A.S.P.C. Mureş.</w:t>
      </w:r>
    </w:p>
    <w:p w:rsidR="008B1051" w:rsidRPr="006B291C"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p>
    <w:p w:rsidR="008B1051" w:rsidRPr="006B291C" w:rsidRDefault="00713ED0" w:rsidP="008B1051">
      <w:pPr>
        <w:pStyle w:val="NormalWeb"/>
        <w:spacing w:before="0" w:beforeAutospacing="0" w:after="120" w:line="276" w:lineRule="auto"/>
        <w:jc w:val="both"/>
        <w:rPr>
          <w:rFonts w:ascii="Arial" w:hAnsi="Arial" w:cs="Arial"/>
          <w:b/>
          <w:lang w:val="fr-FR"/>
        </w:rPr>
      </w:pPr>
      <w:r w:rsidRPr="006B291C">
        <w:rPr>
          <w:rFonts w:ascii="Arial" w:hAnsi="Arial" w:cs="Arial"/>
          <w:b/>
          <w:lang w:val="ro-RO"/>
        </w:rPr>
        <w:t>4.4.</w:t>
      </w:r>
      <w:r w:rsidR="008B1051" w:rsidRPr="006B291C">
        <w:rPr>
          <w:rFonts w:ascii="Arial" w:hAnsi="Arial" w:cs="Arial"/>
          <w:b/>
          <w:lang w:val="ro-RO"/>
        </w:rPr>
        <w:t xml:space="preserve"> SERVICIUL </w:t>
      </w:r>
      <w:r w:rsidR="008B1051" w:rsidRPr="006B291C">
        <w:rPr>
          <w:rFonts w:ascii="Arial" w:hAnsi="Arial" w:cs="Arial"/>
          <w:b/>
          <w:lang w:val="fr-FR"/>
        </w:rPr>
        <w:t>MANAGEMENT DE CAZ PENTRU ADULTI (SMCA)</w:t>
      </w:r>
    </w:p>
    <w:p w:rsidR="008B1051" w:rsidRPr="006B291C" w:rsidRDefault="008B1051" w:rsidP="008B1051">
      <w:pPr>
        <w:widowControl w:val="0"/>
        <w:autoSpaceDE w:val="0"/>
        <w:autoSpaceDN w:val="0"/>
        <w:adjustRightInd w:val="0"/>
        <w:spacing w:after="120" w:line="276" w:lineRule="auto"/>
        <w:jc w:val="both"/>
        <w:rPr>
          <w:rFonts w:ascii="Trebuchet MS" w:hAnsi="Trebuchet MS" w:cs="Arial"/>
          <w:bCs/>
          <w:sz w:val="22"/>
          <w:szCs w:val="22"/>
          <w:lang w:val="ro-RO"/>
        </w:rPr>
      </w:pPr>
    </w:p>
    <w:p w:rsidR="008B1051" w:rsidRPr="006B291C" w:rsidRDefault="008B1051" w:rsidP="008B1051">
      <w:pPr>
        <w:pStyle w:val="NormalWeb"/>
        <w:spacing w:before="0" w:beforeAutospacing="0" w:after="120" w:line="276" w:lineRule="auto"/>
        <w:jc w:val="both"/>
        <w:rPr>
          <w:rFonts w:ascii="Arial" w:hAnsi="Arial" w:cs="Arial"/>
          <w:b/>
          <w:lang w:val="fr-FR"/>
        </w:rPr>
      </w:pPr>
      <w:r w:rsidRPr="006B291C">
        <w:rPr>
          <w:rFonts w:ascii="Trebuchet MS" w:hAnsi="Trebuchet MS" w:cs="Arial"/>
          <w:sz w:val="22"/>
          <w:szCs w:val="22"/>
          <w:lang w:val="ro-RO"/>
        </w:rPr>
        <w:t xml:space="preserve">Serviciul </w:t>
      </w:r>
      <w:r w:rsidRPr="006B291C">
        <w:rPr>
          <w:rFonts w:ascii="Trebuchet MS" w:hAnsi="Trebuchet MS" w:cs="Arial"/>
          <w:sz w:val="22"/>
          <w:szCs w:val="22"/>
          <w:lang w:val="fr-FR"/>
        </w:rPr>
        <w:t>Management de cazpentruadulti (SMCA</w:t>
      </w:r>
      <w:r w:rsidRPr="006B291C">
        <w:rPr>
          <w:rFonts w:ascii="Arial" w:hAnsi="Arial" w:cs="Arial"/>
          <w:b/>
          <w:lang w:val="fr-FR"/>
        </w:rPr>
        <w:t xml:space="preserve">) </w:t>
      </w:r>
      <w:r w:rsidRPr="006B291C">
        <w:rPr>
          <w:rFonts w:ascii="Trebuchet MS" w:hAnsi="Trebuchet MS"/>
          <w:sz w:val="22"/>
          <w:szCs w:val="22"/>
          <w:lang w:val="ro-RO"/>
        </w:rPr>
        <w:t xml:space="preserve">asigură informarea, asistenţa, sprijinirea şi consilierea persoanelor adulte aflate în dificultate, din categoria populatiei vulnerabile: persoane cu dizabilitați, persoane vârstnice, victime ale violenţei domestice, tineri care </w:t>
      </w:r>
      <w:r w:rsidR="00A063BA" w:rsidRPr="006B291C">
        <w:rPr>
          <w:rFonts w:ascii="Trebuchet MS" w:hAnsi="Trebuchet MS"/>
          <w:sz w:val="22"/>
          <w:szCs w:val="22"/>
          <w:lang w:val="ro-RO"/>
        </w:rPr>
        <w:t>au părăsit</w:t>
      </w:r>
      <w:r w:rsidRPr="006B291C">
        <w:rPr>
          <w:rFonts w:ascii="Trebuchet MS" w:hAnsi="Trebuchet MS"/>
          <w:sz w:val="22"/>
          <w:szCs w:val="22"/>
          <w:lang w:val="ro-RO"/>
        </w:rPr>
        <w:t xml:space="preserve"> sistemul de protecţie specială, ș.a.</w:t>
      </w:r>
    </w:p>
    <w:p w:rsidR="008B1051" w:rsidRDefault="008B1051" w:rsidP="008B1051">
      <w:pPr>
        <w:widowControl w:val="0"/>
        <w:autoSpaceDE w:val="0"/>
        <w:autoSpaceDN w:val="0"/>
        <w:adjustRightInd w:val="0"/>
        <w:spacing w:after="120" w:line="276" w:lineRule="auto"/>
        <w:jc w:val="both"/>
        <w:rPr>
          <w:rFonts w:ascii="Trebuchet MS" w:hAnsi="Trebuchet MS"/>
          <w:sz w:val="22"/>
          <w:szCs w:val="22"/>
          <w:lang w:val="ro-RO"/>
        </w:rPr>
      </w:pPr>
      <w:r w:rsidRPr="006B291C">
        <w:rPr>
          <w:rFonts w:ascii="Trebuchet MS" w:hAnsi="Trebuchet MS"/>
          <w:b/>
          <w:sz w:val="22"/>
          <w:szCs w:val="22"/>
          <w:lang w:val="ro-RO"/>
        </w:rPr>
        <w:t>Serviciul cuprinde în structura sa</w:t>
      </w:r>
      <w:r w:rsidRPr="006B291C">
        <w:rPr>
          <w:rFonts w:ascii="Trebuchet MS" w:hAnsi="Trebuchet MS"/>
          <w:sz w:val="22"/>
          <w:szCs w:val="22"/>
          <w:lang w:val="ro-RO"/>
        </w:rPr>
        <w:t xml:space="preserve">: </w:t>
      </w:r>
    </w:p>
    <w:p w:rsidR="009678F3" w:rsidRPr="006B291C" w:rsidRDefault="009678F3" w:rsidP="008B1051">
      <w:pPr>
        <w:widowControl w:val="0"/>
        <w:autoSpaceDE w:val="0"/>
        <w:autoSpaceDN w:val="0"/>
        <w:adjustRightInd w:val="0"/>
        <w:spacing w:after="120" w:line="276" w:lineRule="auto"/>
        <w:jc w:val="both"/>
        <w:rPr>
          <w:rFonts w:ascii="Trebuchet MS" w:hAnsi="Trebuchet MS"/>
          <w:sz w:val="22"/>
          <w:szCs w:val="22"/>
          <w:lang w:val="ro-RO"/>
        </w:rPr>
      </w:pPr>
      <w:r w:rsidRPr="009678F3">
        <w:rPr>
          <w:rFonts w:ascii="Trebuchet MS" w:hAnsi="Trebuchet MS"/>
          <w:sz w:val="22"/>
          <w:szCs w:val="22"/>
          <w:lang w:val="ro-RO"/>
        </w:rPr>
        <w:t xml:space="preserve">Locuinta protejata VENUS – MURES  </w:t>
      </w:r>
    </w:p>
    <w:p w:rsidR="00F24CF3"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Co</w:t>
      </w:r>
      <w:r w:rsidR="00A063BA" w:rsidRPr="006B291C">
        <w:rPr>
          <w:rFonts w:ascii="Trebuchet MS" w:hAnsi="Trebuchet MS" w:cs="Arial"/>
          <w:sz w:val="22"/>
          <w:szCs w:val="22"/>
          <w:lang w:val="ro-RO"/>
        </w:rPr>
        <w:t>mpartimentul locuire incluziva</w:t>
      </w:r>
    </w:p>
    <w:p w:rsidR="0024403C" w:rsidRPr="006B291C" w:rsidRDefault="0024403C" w:rsidP="008B1051">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Compartimentul pentru sprijinirea victimelor infractiunilor (CSVI)</w:t>
      </w:r>
    </w:p>
    <w:p w:rsidR="008B1051" w:rsidRPr="00584BDD" w:rsidRDefault="008B1051" w:rsidP="00206993">
      <w:pPr>
        <w:widowControl w:val="0"/>
        <w:autoSpaceDE w:val="0"/>
        <w:autoSpaceDN w:val="0"/>
        <w:adjustRightInd w:val="0"/>
        <w:spacing w:line="276" w:lineRule="auto"/>
        <w:jc w:val="both"/>
        <w:rPr>
          <w:rFonts w:ascii="Trebuchet MS" w:hAnsi="Trebuchet MS" w:cs="Arial"/>
          <w:sz w:val="22"/>
          <w:szCs w:val="22"/>
          <w:lang w:val="ro-RO"/>
        </w:rPr>
      </w:pPr>
      <w:r w:rsidRPr="00584BDD">
        <w:rPr>
          <w:rFonts w:ascii="Trebuchet MS" w:hAnsi="Trebuchet MS" w:cs="Arial"/>
          <w:i/>
          <w:sz w:val="22"/>
          <w:szCs w:val="22"/>
          <w:lang w:val="ro-RO"/>
        </w:rPr>
        <w:t>Serviciul management de caz pentru adulţi</w:t>
      </w:r>
      <w:r w:rsidRPr="00584BDD">
        <w:rPr>
          <w:rFonts w:ascii="Trebuchet MS" w:hAnsi="Trebuchet MS" w:cs="Arial"/>
          <w:sz w:val="22"/>
          <w:szCs w:val="22"/>
          <w:lang w:val="ro-RO"/>
        </w:rPr>
        <w:t>are următoarele atribuţii principale:</w:t>
      </w:r>
    </w:p>
    <w:p w:rsidR="0042563C" w:rsidRPr="00584BDD" w:rsidRDefault="0042563C" w:rsidP="00206993">
      <w:pPr>
        <w:widowControl w:val="0"/>
        <w:autoSpaceDE w:val="0"/>
        <w:autoSpaceDN w:val="0"/>
        <w:adjustRightInd w:val="0"/>
        <w:spacing w:line="276" w:lineRule="auto"/>
        <w:jc w:val="both"/>
        <w:rPr>
          <w:rFonts w:ascii="Trebuchet MS" w:hAnsi="Trebuchet MS" w:cs="Arial"/>
          <w:sz w:val="22"/>
          <w:szCs w:val="22"/>
          <w:lang w:val="ro-RO"/>
        </w:rPr>
      </w:pPr>
      <w:r w:rsidRPr="00584BDD">
        <w:rPr>
          <w:rFonts w:ascii="Trebuchet MS" w:hAnsi="Trebuchet MS" w:cs="Arial"/>
          <w:sz w:val="22"/>
          <w:szCs w:val="22"/>
          <w:lang w:val="ro-RO"/>
        </w:rPr>
        <w:t>- elaboreaza/actualizeaza proceduri operationale specifice domeniilor de activitate</w:t>
      </w:r>
    </w:p>
    <w:p w:rsidR="0042563C" w:rsidRPr="00584BDD" w:rsidRDefault="0042563C" w:rsidP="00206993">
      <w:pPr>
        <w:widowControl w:val="0"/>
        <w:autoSpaceDE w:val="0"/>
        <w:autoSpaceDN w:val="0"/>
        <w:adjustRightInd w:val="0"/>
        <w:spacing w:line="276" w:lineRule="auto"/>
        <w:jc w:val="both"/>
        <w:rPr>
          <w:rFonts w:ascii="Trebuchet MS" w:hAnsi="Trebuchet MS" w:cs="Arial"/>
          <w:sz w:val="22"/>
          <w:szCs w:val="22"/>
          <w:lang w:val="ro-RO"/>
        </w:rPr>
      </w:pPr>
      <w:r w:rsidRPr="00584BDD">
        <w:rPr>
          <w:rFonts w:ascii="Trebuchet MS" w:hAnsi="Trebuchet MS" w:cs="Arial"/>
          <w:sz w:val="22"/>
          <w:szCs w:val="22"/>
          <w:lang w:val="ro-RO"/>
        </w:rPr>
        <w:t xml:space="preserve">- participă, conform Dispozitiei Directorului general, la scrierea/implementarea proiectelor care au drept scop/obiectiv cresterea calitatii vietii persoanelor adulte aflate in risc </w:t>
      </w:r>
    </w:p>
    <w:p w:rsidR="008B1051" w:rsidRPr="00584BDD" w:rsidRDefault="008B1051">
      <w:pPr>
        <w:pStyle w:val="Listparagraf"/>
        <w:widowControl w:val="0"/>
        <w:numPr>
          <w:ilvl w:val="0"/>
          <w:numId w:val="69"/>
        </w:numPr>
        <w:autoSpaceDE w:val="0"/>
        <w:autoSpaceDN w:val="0"/>
        <w:adjustRightInd w:val="0"/>
        <w:jc w:val="both"/>
        <w:rPr>
          <w:rFonts w:ascii="Trebuchet MS" w:hAnsi="Trebuchet MS" w:cs="Arial"/>
          <w:b/>
          <w:lang w:val="ro-RO"/>
        </w:rPr>
      </w:pPr>
      <w:r w:rsidRPr="00584BDD">
        <w:rPr>
          <w:rFonts w:ascii="Trebuchet MS" w:hAnsi="Trebuchet MS" w:cs="Arial"/>
          <w:b/>
          <w:lang w:val="ro-RO"/>
        </w:rPr>
        <w:t>in domeniul protectiei drepturilor persoanelor cu dizabilitati, persoanelor vârstnice, tinerilor care părăsesc sistemul de protectie</w:t>
      </w:r>
      <w:r w:rsidR="00106308" w:rsidRPr="00584BDD">
        <w:rPr>
          <w:rFonts w:ascii="Trebuchet MS" w:hAnsi="Trebuchet MS" w:cs="Arial"/>
          <w:b/>
          <w:lang w:val="ro-RO"/>
        </w:rPr>
        <w:t>, alt</w:t>
      </w:r>
      <w:r w:rsidR="00AC66EC" w:rsidRPr="00584BDD">
        <w:rPr>
          <w:rFonts w:ascii="Trebuchet MS" w:hAnsi="Trebuchet MS" w:cs="Arial"/>
          <w:b/>
          <w:lang w:val="ro-RO"/>
        </w:rPr>
        <w:t>or</w:t>
      </w:r>
      <w:r w:rsidR="00106308" w:rsidRPr="00584BDD">
        <w:rPr>
          <w:rFonts w:ascii="Trebuchet MS" w:hAnsi="Trebuchet MS" w:cs="Arial"/>
          <w:b/>
          <w:lang w:val="ro-RO"/>
        </w:rPr>
        <w:t xml:space="preserve"> persoane adulte aflate în situații de risc</w:t>
      </w:r>
    </w:p>
    <w:p w:rsidR="00636BD8" w:rsidRPr="006B291C" w:rsidRDefault="00636BD8">
      <w:pPr>
        <w:numPr>
          <w:ilvl w:val="0"/>
          <w:numId w:val="36"/>
        </w:numPr>
        <w:tabs>
          <w:tab w:val="clear" w:pos="567"/>
          <w:tab w:val="num" w:pos="284"/>
        </w:tabs>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asigură informare, asistenţă, sprijin şi consiliere persoanei adulte in risc</w:t>
      </w:r>
    </w:p>
    <w:p w:rsidR="008B1051" w:rsidRPr="006B291C" w:rsidRDefault="00636BD8">
      <w:pPr>
        <w:numPr>
          <w:ilvl w:val="0"/>
          <w:numId w:val="36"/>
        </w:numPr>
        <w:tabs>
          <w:tab w:val="clear" w:pos="567"/>
          <w:tab w:val="num" w:pos="284"/>
        </w:tabs>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it-IT"/>
        </w:rPr>
        <w:t xml:space="preserve">prin serviciile sociale din structura DGASPC Mures, </w:t>
      </w:r>
      <w:r w:rsidR="008B1051" w:rsidRPr="006B291C">
        <w:rPr>
          <w:rFonts w:ascii="Trebuchet MS" w:hAnsi="Trebuchet MS" w:cs="Arial"/>
          <w:sz w:val="22"/>
          <w:szCs w:val="22"/>
          <w:lang w:val="it-IT"/>
        </w:rPr>
        <w:t xml:space="preserve">acorda servicii primare si specializate </w:t>
      </w:r>
      <w:r w:rsidR="008B1051" w:rsidRPr="006B291C">
        <w:rPr>
          <w:rFonts w:ascii="Trebuchet MS" w:hAnsi="Trebuchet MS" w:cs="Arial"/>
          <w:sz w:val="22"/>
          <w:szCs w:val="22"/>
          <w:lang w:val="ro-RO"/>
        </w:rPr>
        <w:t>persoanelor adulte aflate în situaţii de risc</w:t>
      </w:r>
    </w:p>
    <w:p w:rsidR="001C1451" w:rsidRPr="006B291C" w:rsidRDefault="001C1451">
      <w:pPr>
        <w:numPr>
          <w:ilvl w:val="0"/>
          <w:numId w:val="36"/>
        </w:numPr>
        <w:tabs>
          <w:tab w:val="clear" w:pos="567"/>
          <w:tab w:val="num" w:pos="284"/>
        </w:tabs>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efectueaza, in echipa multidisciplinara, evaluarea psiho-sociala a persoanei adulte in risc</w:t>
      </w:r>
    </w:p>
    <w:p w:rsidR="008B1051" w:rsidRPr="006B291C" w:rsidRDefault="008B1051">
      <w:pPr>
        <w:numPr>
          <w:ilvl w:val="0"/>
          <w:numId w:val="36"/>
        </w:numPr>
        <w:tabs>
          <w:tab w:val="clear" w:pos="567"/>
          <w:tab w:val="num" w:pos="284"/>
        </w:tabs>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 xml:space="preserve">completează, la cerere, evaluarea situaţiei socioeconomice a persoanei adulte în risc, a nevoilor şi resurselor acesteia. </w:t>
      </w:r>
    </w:p>
    <w:p w:rsidR="008B1051" w:rsidRPr="006B291C" w:rsidRDefault="00A9127F">
      <w:pPr>
        <w:numPr>
          <w:ilvl w:val="0"/>
          <w:numId w:val="36"/>
        </w:numPr>
        <w:tabs>
          <w:tab w:val="clear" w:pos="567"/>
          <w:tab w:val="num" w:pos="284"/>
        </w:tabs>
        <w:spacing w:after="120" w:line="276" w:lineRule="auto"/>
        <w:ind w:left="0" w:firstLine="360"/>
        <w:jc w:val="both"/>
        <w:rPr>
          <w:rFonts w:ascii="Trebuchet MS" w:hAnsi="Trebuchet MS" w:cs="Arial"/>
          <w:sz w:val="22"/>
          <w:szCs w:val="22"/>
          <w:lang w:val="ro-RO"/>
        </w:rPr>
      </w:pPr>
      <w:r w:rsidRPr="006B291C">
        <w:rPr>
          <w:rFonts w:ascii="Trebuchet MS" w:hAnsi="Trebuchet MS" w:cs="Arial"/>
          <w:sz w:val="22"/>
          <w:szCs w:val="22"/>
          <w:lang w:val="ro-RO"/>
        </w:rPr>
        <w:t>Î</w:t>
      </w:r>
      <w:r w:rsidR="008B1051" w:rsidRPr="006B291C">
        <w:rPr>
          <w:rFonts w:ascii="Trebuchet MS" w:hAnsi="Trebuchet MS" w:cs="Arial"/>
          <w:sz w:val="22"/>
          <w:szCs w:val="22"/>
          <w:lang w:val="ro-RO"/>
        </w:rPr>
        <w:t>ntocmeşte</w:t>
      </w:r>
      <w:r w:rsidRPr="006B291C">
        <w:rPr>
          <w:rFonts w:ascii="Trebuchet MS" w:hAnsi="Trebuchet MS" w:cs="Arial"/>
          <w:sz w:val="22"/>
          <w:szCs w:val="22"/>
          <w:lang w:val="ro-RO"/>
        </w:rPr>
        <w:t>,</w:t>
      </w:r>
      <w:r w:rsidR="008B1051" w:rsidRPr="006B291C">
        <w:rPr>
          <w:rFonts w:ascii="Trebuchet MS" w:hAnsi="Trebuchet MS" w:cs="Arial"/>
          <w:sz w:val="22"/>
          <w:szCs w:val="22"/>
          <w:lang w:val="ro-RO"/>
        </w:rPr>
        <w:t xml:space="preserve"> împreună cu solicitantul</w:t>
      </w:r>
      <w:r w:rsidRPr="006B291C">
        <w:rPr>
          <w:rFonts w:ascii="Trebuchet MS" w:hAnsi="Trebuchet MS" w:cs="Arial"/>
          <w:sz w:val="22"/>
          <w:szCs w:val="22"/>
          <w:lang w:val="ro-RO"/>
        </w:rPr>
        <w:t>,</w:t>
      </w:r>
      <w:r w:rsidR="008B1051" w:rsidRPr="006B291C">
        <w:rPr>
          <w:rFonts w:ascii="Trebuchet MS" w:hAnsi="Trebuchet MS" w:cs="Arial"/>
          <w:sz w:val="22"/>
          <w:szCs w:val="22"/>
          <w:lang w:val="ro-RO"/>
        </w:rPr>
        <w:t xml:space="preserve"> măsuril</w:t>
      </w:r>
      <w:r w:rsidRPr="006B291C">
        <w:rPr>
          <w:rFonts w:ascii="Trebuchet MS" w:hAnsi="Trebuchet MS" w:cs="Arial"/>
          <w:sz w:val="22"/>
          <w:szCs w:val="22"/>
          <w:lang w:val="ro-RO"/>
        </w:rPr>
        <w:t>e necesare de intervenţie pentru depasirea situatiei de risc</w:t>
      </w:r>
      <w:r w:rsidR="008B1051" w:rsidRPr="006B291C">
        <w:rPr>
          <w:rFonts w:ascii="Trebuchet MS" w:hAnsi="Trebuchet MS" w:cs="Arial"/>
          <w:sz w:val="22"/>
          <w:szCs w:val="22"/>
          <w:lang w:val="ro-RO"/>
        </w:rPr>
        <w:t>;</w:t>
      </w:r>
    </w:p>
    <w:p w:rsidR="000913DE" w:rsidRPr="006B291C" w:rsidRDefault="000913DE">
      <w:pPr>
        <w:numPr>
          <w:ilvl w:val="0"/>
          <w:numId w:val="36"/>
        </w:numPr>
        <w:tabs>
          <w:tab w:val="clear" w:pos="567"/>
          <w:tab w:val="num" w:pos="284"/>
        </w:tabs>
        <w:spacing w:after="120" w:line="276" w:lineRule="auto"/>
        <w:ind w:left="0" w:firstLine="360"/>
        <w:jc w:val="both"/>
        <w:rPr>
          <w:rFonts w:ascii="Trebuchet MS" w:hAnsi="Trebuchet MS" w:cs="Arial"/>
          <w:sz w:val="22"/>
          <w:szCs w:val="22"/>
          <w:lang w:val="ro-RO"/>
        </w:rPr>
      </w:pPr>
      <w:r w:rsidRPr="006B291C">
        <w:rPr>
          <w:rFonts w:ascii="Arial" w:hAnsi="Arial" w:cs="Arial"/>
          <w:sz w:val="22"/>
          <w:szCs w:val="22"/>
          <w:lang w:val="it-IT"/>
        </w:rPr>
        <w:t>preia, verifica, inregistreaza si proceseaza cererile de admitere in serviciile rezidentiale din structura DGASPC Mures</w:t>
      </w:r>
    </w:p>
    <w:p w:rsidR="000913DE" w:rsidRPr="006B291C" w:rsidRDefault="000913DE" w:rsidP="000913DE">
      <w:pPr>
        <w:spacing w:after="120" w:line="276" w:lineRule="auto"/>
        <w:ind w:left="360"/>
        <w:jc w:val="both"/>
        <w:rPr>
          <w:rFonts w:ascii="Trebuchet MS" w:hAnsi="Trebuchet MS" w:cs="Arial"/>
          <w:sz w:val="22"/>
          <w:szCs w:val="22"/>
          <w:lang w:val="ro-RO"/>
        </w:rPr>
      </w:pPr>
      <w:r w:rsidRPr="006B291C">
        <w:rPr>
          <w:rFonts w:ascii="Trebuchet MS" w:hAnsi="Trebuchet MS" w:cs="Arial"/>
          <w:sz w:val="22"/>
          <w:szCs w:val="22"/>
          <w:lang w:val="ro-RO"/>
        </w:rPr>
        <w:t>– realizeaza, in echipa multidisciplinara, evaluarea cazului</w:t>
      </w:r>
    </w:p>
    <w:p w:rsidR="004021A5" w:rsidRPr="006B291C" w:rsidRDefault="000913DE" w:rsidP="004021A5">
      <w:pPr>
        <w:spacing w:after="120" w:line="276" w:lineRule="auto"/>
        <w:ind w:left="360"/>
        <w:jc w:val="both"/>
        <w:rPr>
          <w:rFonts w:ascii="Trebuchet MS" w:hAnsi="Trebuchet MS" w:cs="Arial"/>
          <w:sz w:val="22"/>
          <w:szCs w:val="22"/>
          <w:lang w:val="ro-RO"/>
        </w:rPr>
      </w:pPr>
      <w:r w:rsidRPr="006B291C">
        <w:rPr>
          <w:rFonts w:ascii="Trebuchet MS" w:hAnsi="Trebuchet MS" w:cs="Arial"/>
          <w:sz w:val="22"/>
          <w:szCs w:val="22"/>
          <w:lang w:val="ro-RO"/>
        </w:rPr>
        <w:lastRenderedPageBreak/>
        <w:t>-</w:t>
      </w:r>
      <w:r w:rsidR="004021A5" w:rsidRPr="006B291C">
        <w:rPr>
          <w:rFonts w:ascii="Trebuchet MS" w:hAnsi="Trebuchet MS" w:cs="Arial"/>
          <w:sz w:val="22"/>
          <w:szCs w:val="22"/>
          <w:lang w:val="ro-RO"/>
        </w:rPr>
        <w:t xml:space="preserve"> prin abordarea centrata pe persoana,identifica nevoile persoanei cu handicap</w:t>
      </w:r>
    </w:p>
    <w:p w:rsidR="004021A5" w:rsidRPr="006B291C" w:rsidRDefault="004021A5" w:rsidP="004021A5">
      <w:pPr>
        <w:spacing w:after="120" w:line="276" w:lineRule="auto"/>
        <w:ind w:left="360"/>
        <w:jc w:val="both"/>
        <w:rPr>
          <w:rFonts w:ascii="Trebuchet MS" w:hAnsi="Trebuchet MS" w:cs="Arial"/>
          <w:sz w:val="22"/>
          <w:szCs w:val="22"/>
          <w:lang w:val="ro-RO"/>
        </w:rPr>
      </w:pPr>
      <w:r w:rsidRPr="006B291C">
        <w:rPr>
          <w:rFonts w:ascii="Trebuchet MS" w:hAnsi="Trebuchet MS" w:cs="Arial"/>
          <w:sz w:val="22"/>
          <w:szCs w:val="22"/>
          <w:lang w:val="ro-RO"/>
        </w:rPr>
        <w:t>- recomandaactivitati, serviciisi masuri de asistenta sociala potrivite, personalizate pentru fiecare caz</w:t>
      </w:r>
    </w:p>
    <w:p w:rsidR="008A0F13" w:rsidRPr="006B291C" w:rsidRDefault="004021A5" w:rsidP="008A0F13">
      <w:pPr>
        <w:spacing w:after="120" w:line="276" w:lineRule="auto"/>
        <w:ind w:left="360"/>
        <w:jc w:val="both"/>
        <w:rPr>
          <w:rFonts w:ascii="Trebuchet MS" w:hAnsi="Trebuchet MS" w:cs="Arial"/>
          <w:sz w:val="22"/>
          <w:szCs w:val="22"/>
          <w:lang w:val="ro-RO"/>
        </w:rPr>
      </w:pPr>
      <w:r w:rsidRPr="006B291C">
        <w:rPr>
          <w:rFonts w:ascii="Trebuchet MS" w:hAnsi="Trebuchet MS" w:cs="Arial"/>
          <w:sz w:val="22"/>
          <w:szCs w:val="22"/>
          <w:lang w:val="ro-RO"/>
        </w:rPr>
        <w:t>- propune conducerii instuirea unei masuri de protectie a adultului cu handicap, in condiţiile legii</w:t>
      </w:r>
    </w:p>
    <w:p w:rsidR="001C1451" w:rsidRPr="006C12CC" w:rsidRDefault="008A0F13" w:rsidP="008A0F13">
      <w:pPr>
        <w:spacing w:after="120" w:line="276" w:lineRule="auto"/>
        <w:ind w:left="360"/>
        <w:jc w:val="both"/>
        <w:rPr>
          <w:rFonts w:ascii="Trebuchet MS" w:hAnsi="Trebuchet MS" w:cs="Arial"/>
          <w:sz w:val="22"/>
          <w:szCs w:val="22"/>
          <w:lang w:val="ro-RO"/>
        </w:rPr>
      </w:pPr>
      <w:r w:rsidRPr="006B291C">
        <w:rPr>
          <w:rFonts w:ascii="Trebuchet MS" w:hAnsi="Trebuchet MS" w:cs="Arial"/>
          <w:sz w:val="22"/>
          <w:szCs w:val="22"/>
          <w:lang w:val="ro-RO"/>
        </w:rPr>
        <w:t xml:space="preserve">- </w:t>
      </w:r>
      <w:r w:rsidR="001C1451" w:rsidRPr="006B291C">
        <w:rPr>
          <w:rFonts w:ascii="Trebuchet MS" w:hAnsi="Trebuchet MS" w:cs="Arial"/>
          <w:sz w:val="22"/>
          <w:szCs w:val="22"/>
          <w:lang w:val="ro-RO"/>
        </w:rPr>
        <w:t xml:space="preserve">ia măsurile necesare pentru </w:t>
      </w:r>
      <w:r w:rsidR="004021A5" w:rsidRPr="006B291C">
        <w:rPr>
          <w:rFonts w:ascii="Trebuchet MS" w:hAnsi="Trebuchet MS" w:cs="Arial"/>
          <w:sz w:val="22"/>
          <w:szCs w:val="22"/>
          <w:lang w:val="ro-RO"/>
        </w:rPr>
        <w:t xml:space="preserve">asigurarea continuităţii </w:t>
      </w:r>
      <w:r w:rsidR="001C1451" w:rsidRPr="006B291C">
        <w:rPr>
          <w:rFonts w:ascii="Trebuchet MS" w:hAnsi="Trebuchet MS" w:cs="Arial"/>
          <w:sz w:val="22"/>
          <w:szCs w:val="22"/>
          <w:lang w:val="ro-RO"/>
        </w:rPr>
        <w:t>serviciilor acordate tânărului cu dizabilităţi la trecere</w:t>
      </w:r>
      <w:r w:rsidR="004021A5" w:rsidRPr="006B291C">
        <w:rPr>
          <w:rFonts w:ascii="Trebuchet MS" w:hAnsi="Trebuchet MS" w:cs="Arial"/>
          <w:sz w:val="22"/>
          <w:szCs w:val="22"/>
          <w:lang w:val="ro-RO"/>
        </w:rPr>
        <w:t>a</w:t>
      </w:r>
      <w:r w:rsidR="001C1451" w:rsidRPr="006B291C">
        <w:rPr>
          <w:rFonts w:ascii="Trebuchet MS" w:hAnsi="Trebuchet MS" w:cs="Arial"/>
          <w:sz w:val="22"/>
          <w:szCs w:val="22"/>
          <w:lang w:val="ro-RO"/>
        </w:rPr>
        <w:t xml:space="preserve"> din sistemul de protecţie a copilului în sistemul de protecţie a adultului cu dizabilităţi</w:t>
      </w:r>
      <w:r w:rsidRPr="006B291C">
        <w:rPr>
          <w:rFonts w:ascii="Trebuchet MS" w:hAnsi="Trebuchet MS" w:cs="Arial"/>
          <w:sz w:val="22"/>
          <w:szCs w:val="22"/>
          <w:lang w:val="ro-RO"/>
        </w:rPr>
        <w:t>. In aces sens, colaboreaza cu serviciile de specialitate din cadrul DPC (Management de caz copii, SEC, s.a) si cu echipele</w:t>
      </w:r>
      <w:r w:rsidR="004021A5" w:rsidRPr="006B291C">
        <w:rPr>
          <w:rFonts w:ascii="Trebuchet MS" w:hAnsi="Trebuchet MS" w:cs="Arial"/>
          <w:sz w:val="22"/>
          <w:szCs w:val="22"/>
          <w:lang w:val="ro-RO"/>
        </w:rPr>
        <w:t xml:space="preserve"> multidisciplinare din cadrul</w:t>
      </w:r>
      <w:r w:rsidRPr="006B291C">
        <w:rPr>
          <w:rFonts w:ascii="Trebuchet MS" w:hAnsi="Trebuchet MS" w:cs="Arial"/>
          <w:sz w:val="22"/>
          <w:szCs w:val="22"/>
          <w:lang w:val="ro-RO"/>
        </w:rPr>
        <w:t xml:space="preserve"> serviciului </w:t>
      </w:r>
      <w:r w:rsidRPr="006C12CC">
        <w:rPr>
          <w:rFonts w:ascii="Trebuchet MS" w:hAnsi="Trebuchet MS" w:cs="Arial"/>
          <w:sz w:val="22"/>
          <w:szCs w:val="22"/>
          <w:lang w:val="ro-RO"/>
        </w:rPr>
        <w:t>rezidential din care provine tanarul cu dizabilitati</w:t>
      </w:r>
    </w:p>
    <w:p w:rsidR="004F3A94" w:rsidRPr="006C12CC" w:rsidRDefault="008A0F13">
      <w:pPr>
        <w:pStyle w:val="Default"/>
        <w:numPr>
          <w:ilvl w:val="0"/>
          <w:numId w:val="36"/>
        </w:numPr>
        <w:jc w:val="both"/>
        <w:rPr>
          <w:rFonts w:ascii="Trebuchet MS" w:hAnsi="Trebuchet MS" w:cs="Arial"/>
          <w:color w:val="auto"/>
          <w:sz w:val="22"/>
          <w:szCs w:val="22"/>
          <w:lang w:val="es-ES"/>
        </w:rPr>
      </w:pPr>
      <w:r w:rsidRPr="006C12CC">
        <w:rPr>
          <w:rFonts w:ascii="Trebuchet MS" w:hAnsi="Trebuchet MS" w:cs="Arial"/>
          <w:color w:val="auto"/>
          <w:sz w:val="22"/>
          <w:szCs w:val="22"/>
          <w:lang w:val="es-ES"/>
        </w:rPr>
        <w:t xml:space="preserve">efectueaza demersurile necesare catre Secretariatul CEPAH/ CEPAH pentru emiterea Hotararii de </w:t>
      </w:r>
      <w:r w:rsidRPr="006C12CC">
        <w:rPr>
          <w:rFonts w:ascii="Trebuchet MS" w:hAnsi="Trebuchet MS" w:cs="Arial"/>
          <w:color w:val="auto"/>
          <w:sz w:val="22"/>
          <w:szCs w:val="22"/>
          <w:lang w:val="ro-RO"/>
        </w:rPr>
        <w:t>instuirea unei masuri de protectie a adultului cu handicap</w:t>
      </w:r>
    </w:p>
    <w:p w:rsidR="004F3A94" w:rsidRPr="006C12CC" w:rsidRDefault="00636BD8">
      <w:pPr>
        <w:pStyle w:val="Default"/>
        <w:numPr>
          <w:ilvl w:val="0"/>
          <w:numId w:val="36"/>
        </w:numPr>
        <w:jc w:val="both"/>
        <w:rPr>
          <w:rFonts w:ascii="Trebuchet MS" w:hAnsi="Trebuchet MS" w:cs="Arial"/>
          <w:color w:val="auto"/>
          <w:sz w:val="22"/>
          <w:szCs w:val="22"/>
          <w:lang w:val="es-ES"/>
        </w:rPr>
      </w:pPr>
      <w:r w:rsidRPr="006C12CC">
        <w:rPr>
          <w:rFonts w:ascii="Trebuchet MS" w:hAnsi="Trebuchet MS" w:cs="Arial"/>
          <w:color w:val="auto"/>
          <w:sz w:val="22"/>
          <w:szCs w:val="22"/>
          <w:lang w:val="es-ES"/>
        </w:rPr>
        <w:t xml:space="preserve">asigură sprijin pentru realizarea obiectivelor cuprinse în planul </w:t>
      </w:r>
      <w:r w:rsidR="008A0F13" w:rsidRPr="006C12CC">
        <w:rPr>
          <w:rFonts w:ascii="Trebuchet MS" w:hAnsi="Trebuchet MS" w:cs="Arial"/>
          <w:color w:val="auto"/>
          <w:sz w:val="22"/>
          <w:szCs w:val="22"/>
          <w:lang w:val="es-ES"/>
        </w:rPr>
        <w:t xml:space="preserve">personalizat al </w:t>
      </w:r>
      <w:r w:rsidRPr="006C12CC">
        <w:rPr>
          <w:rFonts w:ascii="Trebuchet MS" w:hAnsi="Trebuchet MS" w:cs="Arial"/>
          <w:color w:val="auto"/>
          <w:sz w:val="22"/>
          <w:szCs w:val="22"/>
          <w:lang w:val="es-ES"/>
        </w:rPr>
        <w:t>beneficiarului aflat in servicii de tip rezidential in contextul managamentului de caz ,</w:t>
      </w:r>
      <w:r w:rsidR="004F3A94" w:rsidRPr="006C12CC">
        <w:rPr>
          <w:rFonts w:ascii="Trebuchet MS" w:hAnsi="Trebuchet MS" w:cs="Arial"/>
          <w:color w:val="auto"/>
          <w:sz w:val="22"/>
          <w:szCs w:val="22"/>
          <w:lang w:val="es-ES"/>
        </w:rPr>
        <w:t xml:space="preserve"> inclusiv in </w:t>
      </w:r>
      <w:r w:rsidR="004F3A94" w:rsidRPr="006C12CC">
        <w:rPr>
          <w:rFonts w:ascii="Trebuchet MS" w:hAnsi="Trebuchet MS" w:cs="Arial"/>
          <w:color w:val="auto"/>
          <w:spacing w:val="16"/>
          <w:sz w:val="22"/>
          <w:szCs w:val="22"/>
          <w:shd w:val="clear" w:color="auto" w:fill="FFFFFF"/>
          <w:lang w:val="it-IT"/>
        </w:rPr>
        <w:t xml:space="preserve">asigurarea abordării centrate pe persoană a tranziției la viața independent în comunitate a beneficiarilor din centrele rezidentiale pentru personae adulte cu dizabilitati aflate in structura DGASPC Mures </w:t>
      </w:r>
    </w:p>
    <w:p w:rsidR="004F3A94" w:rsidRPr="006C12CC" w:rsidRDefault="001C1451">
      <w:pPr>
        <w:pStyle w:val="Default"/>
        <w:numPr>
          <w:ilvl w:val="0"/>
          <w:numId w:val="36"/>
        </w:numPr>
        <w:jc w:val="both"/>
        <w:rPr>
          <w:rFonts w:ascii="Trebuchet MS" w:hAnsi="Trebuchet MS" w:cs="Arial"/>
          <w:color w:val="auto"/>
          <w:sz w:val="22"/>
          <w:szCs w:val="22"/>
          <w:lang w:val="es-ES"/>
        </w:rPr>
      </w:pPr>
      <w:r w:rsidRPr="006C12CC">
        <w:rPr>
          <w:rFonts w:ascii="Trebuchet MS" w:hAnsi="Trebuchet MS" w:cs="Arial"/>
          <w:color w:val="auto"/>
          <w:spacing w:val="16"/>
          <w:sz w:val="22"/>
          <w:szCs w:val="22"/>
          <w:shd w:val="clear" w:color="auto" w:fill="FFFFFF"/>
          <w:lang w:val="it-IT"/>
        </w:rPr>
        <w:t>implementeaza metoda managementului de caz ca metodă de intervenție centrată pe persoană</w:t>
      </w:r>
    </w:p>
    <w:p w:rsidR="004F3A94" w:rsidRPr="006C12CC" w:rsidRDefault="008B1051">
      <w:pPr>
        <w:pStyle w:val="Default"/>
        <w:numPr>
          <w:ilvl w:val="0"/>
          <w:numId w:val="36"/>
        </w:numPr>
        <w:jc w:val="both"/>
        <w:rPr>
          <w:rFonts w:ascii="Trebuchet MS" w:hAnsi="Trebuchet MS" w:cs="Arial"/>
          <w:color w:val="auto"/>
          <w:sz w:val="22"/>
          <w:szCs w:val="22"/>
          <w:lang w:val="es-ES"/>
        </w:rPr>
      </w:pPr>
      <w:r w:rsidRPr="006C12CC">
        <w:rPr>
          <w:rFonts w:ascii="Trebuchet MS" w:hAnsi="Trebuchet MS" w:cs="Arial"/>
          <w:color w:val="auto"/>
          <w:sz w:val="22"/>
          <w:szCs w:val="22"/>
          <w:lang w:val="ro-RO"/>
        </w:rPr>
        <w:t>sprijină, la cerere, persoana adultă in risc în demersurile necesare prin colaboarea permanentă interinstituţională pentru realizarea eficientă şi sistematică a tuturor măsurilor stabilite;</w:t>
      </w:r>
    </w:p>
    <w:p w:rsidR="004F3A94" w:rsidRPr="006B291C" w:rsidRDefault="008B1051">
      <w:pPr>
        <w:pStyle w:val="Default"/>
        <w:numPr>
          <w:ilvl w:val="0"/>
          <w:numId w:val="36"/>
        </w:numPr>
        <w:jc w:val="both"/>
        <w:rPr>
          <w:rFonts w:ascii="Trebuchet MS" w:hAnsi="Trebuchet MS" w:cs="Arial"/>
          <w:color w:val="auto"/>
          <w:sz w:val="22"/>
          <w:szCs w:val="22"/>
          <w:lang w:val="es-ES"/>
        </w:rPr>
      </w:pPr>
      <w:r w:rsidRPr="006C12CC">
        <w:rPr>
          <w:rFonts w:ascii="Trebuchet MS" w:hAnsi="Trebuchet MS" w:cs="Arial"/>
          <w:color w:val="auto"/>
          <w:sz w:val="22"/>
          <w:szCs w:val="22"/>
          <w:lang w:val="ro-RO"/>
        </w:rPr>
        <w:t>identifică serviciile necesare</w:t>
      </w:r>
      <w:r w:rsidRPr="006B291C">
        <w:rPr>
          <w:rFonts w:ascii="Trebuchet MS" w:hAnsi="Trebuchet MS" w:cs="Arial"/>
          <w:color w:val="auto"/>
          <w:sz w:val="22"/>
          <w:szCs w:val="22"/>
          <w:lang w:val="ro-RO"/>
        </w:rPr>
        <w:t xml:space="preserve"> pentru refacerea şi dezvoltarea capacităţilor individuale şi familiale pentru a depăşi cu forţele proprii situaţiile de dificultate în vederea exercitării tuturor drepturilor prevăzute de actele normative în vigoare;</w:t>
      </w:r>
    </w:p>
    <w:p w:rsidR="004F3A94" w:rsidRPr="006B291C" w:rsidRDefault="008B1051">
      <w:pPr>
        <w:pStyle w:val="Default"/>
        <w:numPr>
          <w:ilvl w:val="0"/>
          <w:numId w:val="36"/>
        </w:numPr>
        <w:jc w:val="both"/>
        <w:rPr>
          <w:rFonts w:ascii="Trebuchet MS" w:hAnsi="Trebuchet MS" w:cs="Arial"/>
          <w:color w:val="auto"/>
          <w:sz w:val="22"/>
          <w:szCs w:val="22"/>
          <w:lang w:val="es-ES"/>
        </w:rPr>
      </w:pPr>
      <w:r w:rsidRPr="006B291C">
        <w:rPr>
          <w:rFonts w:ascii="Trebuchet MS" w:hAnsi="Trebuchet MS" w:cs="Arial"/>
          <w:color w:val="auto"/>
          <w:sz w:val="22"/>
          <w:szCs w:val="22"/>
          <w:lang w:val="ro-RO"/>
        </w:rPr>
        <w:t>întocmeşteşi gestionează evidenţaşi tipologia solicitărilor persoanelor adulte in risc;</w:t>
      </w:r>
    </w:p>
    <w:p w:rsidR="004F3A94" w:rsidRPr="006B291C" w:rsidRDefault="008B1051">
      <w:pPr>
        <w:pStyle w:val="Default"/>
        <w:numPr>
          <w:ilvl w:val="0"/>
          <w:numId w:val="36"/>
        </w:numPr>
        <w:jc w:val="both"/>
        <w:rPr>
          <w:rFonts w:ascii="Trebuchet MS" w:hAnsi="Trebuchet MS" w:cs="Arial"/>
          <w:color w:val="auto"/>
          <w:sz w:val="22"/>
          <w:szCs w:val="22"/>
          <w:lang w:val="es-ES"/>
        </w:rPr>
      </w:pPr>
      <w:r w:rsidRPr="006B291C">
        <w:rPr>
          <w:rFonts w:ascii="Trebuchet MS" w:hAnsi="Trebuchet MS" w:cs="Arial"/>
          <w:color w:val="auto"/>
          <w:sz w:val="22"/>
          <w:szCs w:val="22"/>
          <w:lang w:val="ro-RO"/>
        </w:rPr>
        <w:t>face propuneri pentru parteneriate sau colaborări cu alte institutii sau organizatii pentru a asigura solicitantilorinformaţii, referiri către instituţiişi servici</w:t>
      </w:r>
      <w:r w:rsidR="004F3A94" w:rsidRPr="006B291C">
        <w:rPr>
          <w:rFonts w:ascii="Trebuchet MS" w:hAnsi="Trebuchet MS" w:cs="Arial"/>
          <w:color w:val="auto"/>
          <w:sz w:val="22"/>
          <w:szCs w:val="22"/>
          <w:lang w:val="ro-RO"/>
        </w:rPr>
        <w:t>i corespunzătoare nevoilor lor;</w:t>
      </w:r>
    </w:p>
    <w:p w:rsidR="004F3A94" w:rsidRPr="006B291C" w:rsidRDefault="008B1051">
      <w:pPr>
        <w:pStyle w:val="Default"/>
        <w:numPr>
          <w:ilvl w:val="0"/>
          <w:numId w:val="36"/>
        </w:numPr>
        <w:jc w:val="both"/>
        <w:rPr>
          <w:rFonts w:ascii="Trebuchet MS" w:hAnsi="Trebuchet MS" w:cs="Arial"/>
          <w:color w:val="auto"/>
          <w:sz w:val="22"/>
          <w:szCs w:val="22"/>
          <w:lang w:val="es-ES"/>
        </w:rPr>
      </w:pPr>
      <w:r w:rsidRPr="006B291C">
        <w:rPr>
          <w:rFonts w:ascii="Trebuchet MS" w:hAnsi="Trebuchet MS" w:cs="Arial"/>
          <w:color w:val="auto"/>
          <w:sz w:val="22"/>
          <w:szCs w:val="22"/>
          <w:lang w:val="ro-RO"/>
        </w:rPr>
        <w:t>acționează pentru promovarea alternativelor la protecția instituționalizat</w:t>
      </w:r>
      <w:r w:rsidR="004F3A94" w:rsidRPr="006B291C">
        <w:rPr>
          <w:rFonts w:ascii="Trebuchet MS" w:hAnsi="Trebuchet MS" w:cs="Arial"/>
          <w:color w:val="auto"/>
          <w:sz w:val="22"/>
          <w:szCs w:val="22"/>
          <w:lang w:val="ro-RO"/>
        </w:rPr>
        <w:t>ă a persoanelor cu dizabilități</w:t>
      </w:r>
    </w:p>
    <w:p w:rsidR="004F3A94" w:rsidRPr="006B291C" w:rsidRDefault="008B1051">
      <w:pPr>
        <w:pStyle w:val="Default"/>
        <w:numPr>
          <w:ilvl w:val="0"/>
          <w:numId w:val="36"/>
        </w:numPr>
        <w:jc w:val="both"/>
        <w:rPr>
          <w:rFonts w:ascii="Trebuchet MS" w:hAnsi="Trebuchet MS" w:cs="Arial"/>
          <w:color w:val="auto"/>
          <w:sz w:val="22"/>
          <w:szCs w:val="22"/>
          <w:lang w:val="es-ES"/>
        </w:rPr>
      </w:pPr>
      <w:r w:rsidRPr="006B291C">
        <w:rPr>
          <w:rFonts w:ascii="Trebuchet MS" w:hAnsi="Trebuchet MS" w:cs="Arial"/>
          <w:color w:val="auto"/>
          <w:sz w:val="22"/>
          <w:szCs w:val="22"/>
          <w:lang w:val="ro-RO"/>
        </w:rPr>
        <w:t xml:space="preserve">colaborează cu serviciile publice descentralizate ale instituţiilor care au responsabilităţi in domeniul asistentei sociale, </w:t>
      </w:r>
    </w:p>
    <w:p w:rsidR="004F3A94" w:rsidRPr="006B291C" w:rsidRDefault="008B1051">
      <w:pPr>
        <w:pStyle w:val="Default"/>
        <w:numPr>
          <w:ilvl w:val="0"/>
          <w:numId w:val="36"/>
        </w:numPr>
        <w:jc w:val="both"/>
        <w:rPr>
          <w:rFonts w:ascii="Trebuchet MS" w:hAnsi="Trebuchet MS" w:cs="Arial"/>
          <w:color w:val="auto"/>
          <w:sz w:val="22"/>
          <w:szCs w:val="22"/>
          <w:lang w:val="es-ES"/>
        </w:rPr>
      </w:pPr>
      <w:r w:rsidRPr="006B291C">
        <w:rPr>
          <w:rFonts w:ascii="Trebuchet MS" w:hAnsi="Trebuchet MS" w:cs="Arial"/>
          <w:color w:val="auto"/>
          <w:sz w:val="22"/>
          <w:szCs w:val="22"/>
          <w:lang w:val="ro-RO"/>
        </w:rPr>
        <w:t>consiliere in vederea alcătuirii dosarului de admitere, preluarea şi verificarea acesteia, conducerea evidentei dosarelor preluate şi pregătire</w:t>
      </w:r>
      <w:r w:rsidR="004F3A94" w:rsidRPr="006B291C">
        <w:rPr>
          <w:rFonts w:ascii="Trebuchet MS" w:hAnsi="Trebuchet MS" w:cs="Arial"/>
          <w:color w:val="auto"/>
          <w:sz w:val="22"/>
          <w:szCs w:val="22"/>
          <w:lang w:val="ro-RO"/>
        </w:rPr>
        <w:t>a pentru aprobarea/avizarea propunerii de instituire a unei masuri de protectie</w:t>
      </w:r>
    </w:p>
    <w:p w:rsidR="004F3A94" w:rsidRPr="006B291C" w:rsidRDefault="008B1051">
      <w:pPr>
        <w:pStyle w:val="Default"/>
        <w:numPr>
          <w:ilvl w:val="0"/>
          <w:numId w:val="36"/>
        </w:numPr>
        <w:jc w:val="both"/>
        <w:rPr>
          <w:rFonts w:ascii="Trebuchet MS" w:hAnsi="Trebuchet MS" w:cs="Arial"/>
          <w:color w:val="auto"/>
          <w:sz w:val="22"/>
          <w:szCs w:val="22"/>
          <w:lang w:val="es-ES"/>
        </w:rPr>
      </w:pPr>
      <w:r w:rsidRPr="006B291C">
        <w:rPr>
          <w:rFonts w:ascii="Trebuchet MS" w:hAnsi="Trebuchet MS" w:cs="Arial"/>
          <w:color w:val="auto"/>
          <w:sz w:val="22"/>
          <w:szCs w:val="22"/>
          <w:lang w:val="ro-RO"/>
        </w:rPr>
        <w:t>verificarea şi reevaluarea modului de îngrijire a persoanei adulte cu dizabilităţi si persoanei vârstnice, pentru care s-a instituit o măsură de asistenta sociala într-o instituţie tip rezidenţial, in vederea menţinerii, modificării sau revocării măsurii stabilite, în colaborare cu personalul de specialitate din instituţie;</w:t>
      </w:r>
    </w:p>
    <w:p w:rsidR="004F3A94" w:rsidRPr="006B291C" w:rsidRDefault="008B1051">
      <w:pPr>
        <w:pStyle w:val="Default"/>
        <w:numPr>
          <w:ilvl w:val="0"/>
          <w:numId w:val="36"/>
        </w:numPr>
        <w:jc w:val="both"/>
        <w:rPr>
          <w:rFonts w:ascii="Trebuchet MS" w:hAnsi="Trebuchet MS" w:cs="Arial"/>
          <w:color w:val="auto"/>
          <w:sz w:val="22"/>
          <w:szCs w:val="22"/>
          <w:lang w:val="es-ES"/>
        </w:rPr>
      </w:pPr>
      <w:r w:rsidRPr="006B291C">
        <w:rPr>
          <w:rFonts w:ascii="Trebuchet MS" w:hAnsi="Trebuchet MS" w:cs="Arial"/>
          <w:color w:val="auto"/>
          <w:sz w:val="22"/>
          <w:szCs w:val="22"/>
          <w:lang w:val="ro-RO"/>
        </w:rPr>
        <w:t xml:space="preserve">preluarea cazurilor de urgenta referitoare la persoane cu dizabilităţi si/sau persoane varstnice semnalate de către alte instituţii publice locale sau judeţene sau de către persoane fizice şi îndeplinirea demersurilor necesare admiterii acestora in limita locurilor disponibile, în una din instituţiile de protecţie pentru persoane cu handicap si/sau persoane varstnice aflate în structura/subordinea DGASPC Mureş, </w:t>
      </w:r>
    </w:p>
    <w:p w:rsidR="004F3A94" w:rsidRPr="006B291C" w:rsidRDefault="008B1051">
      <w:pPr>
        <w:pStyle w:val="Default"/>
        <w:numPr>
          <w:ilvl w:val="0"/>
          <w:numId w:val="36"/>
        </w:numPr>
        <w:jc w:val="both"/>
        <w:rPr>
          <w:rFonts w:ascii="Trebuchet MS" w:hAnsi="Trebuchet MS" w:cs="Arial"/>
          <w:color w:val="auto"/>
          <w:sz w:val="22"/>
          <w:szCs w:val="22"/>
          <w:lang w:val="es-ES"/>
        </w:rPr>
      </w:pPr>
      <w:r w:rsidRPr="006B291C">
        <w:rPr>
          <w:rFonts w:ascii="Trebuchet MS" w:hAnsi="Trebuchet MS" w:cs="Arial"/>
          <w:color w:val="auto"/>
          <w:sz w:val="22"/>
          <w:szCs w:val="22"/>
          <w:lang w:val="ro-RO"/>
        </w:rPr>
        <w:t xml:space="preserve">conducerea evidentei internărilor/externărilor efectuate în institutiile de protecţie pentru persoane cu dizabilităţi aflate in structura/subordinea DGASPC Mures, </w:t>
      </w:r>
    </w:p>
    <w:p w:rsidR="004F3A94" w:rsidRPr="006B291C" w:rsidRDefault="008B1051">
      <w:pPr>
        <w:pStyle w:val="Default"/>
        <w:numPr>
          <w:ilvl w:val="0"/>
          <w:numId w:val="36"/>
        </w:numPr>
        <w:jc w:val="both"/>
        <w:rPr>
          <w:rFonts w:ascii="Trebuchet MS" w:hAnsi="Trebuchet MS" w:cs="Arial"/>
          <w:color w:val="auto"/>
          <w:sz w:val="22"/>
          <w:szCs w:val="22"/>
          <w:lang w:val="es-ES"/>
        </w:rPr>
      </w:pPr>
      <w:r w:rsidRPr="006B291C">
        <w:rPr>
          <w:rFonts w:ascii="Trebuchet MS" w:hAnsi="Trebuchet MS" w:cs="Arial"/>
          <w:color w:val="auto"/>
          <w:sz w:val="22"/>
          <w:szCs w:val="22"/>
          <w:lang w:val="ro-RO"/>
        </w:rPr>
        <w:t>evidenţierea statistica a locurilor ocupate şi a celor disponibile pentru fiecare centru rezidenţial aflat in structura/subordinea DGASPC Mures,</w:t>
      </w:r>
    </w:p>
    <w:p w:rsidR="004F3A94" w:rsidRPr="006B291C" w:rsidRDefault="008B1051">
      <w:pPr>
        <w:pStyle w:val="Default"/>
        <w:numPr>
          <w:ilvl w:val="0"/>
          <w:numId w:val="36"/>
        </w:numPr>
        <w:jc w:val="both"/>
        <w:rPr>
          <w:rFonts w:ascii="Trebuchet MS" w:hAnsi="Trebuchet MS" w:cs="Arial"/>
          <w:color w:val="auto"/>
          <w:sz w:val="22"/>
          <w:szCs w:val="22"/>
          <w:lang w:val="es-ES"/>
        </w:rPr>
      </w:pPr>
      <w:r w:rsidRPr="006B291C">
        <w:rPr>
          <w:rFonts w:ascii="Trebuchet MS" w:hAnsi="Trebuchet MS" w:cs="Arial"/>
          <w:color w:val="auto"/>
          <w:sz w:val="22"/>
          <w:szCs w:val="22"/>
          <w:lang w:val="ro-RO"/>
        </w:rPr>
        <w:lastRenderedPageBreak/>
        <w:t>evaluarea periodica a rezultatelor şi a stadiului implementării planurilor individualizate de interventie a persoanelor internate in centre rezidenţiale aflate in structura/subordinea DGASPC Mures, în colaborare cu personalul de specialitate din instituţie;</w:t>
      </w:r>
    </w:p>
    <w:p w:rsidR="004F3A94" w:rsidRPr="006B291C" w:rsidRDefault="008B1051">
      <w:pPr>
        <w:pStyle w:val="Default"/>
        <w:numPr>
          <w:ilvl w:val="0"/>
          <w:numId w:val="36"/>
        </w:numPr>
        <w:jc w:val="both"/>
        <w:rPr>
          <w:rFonts w:ascii="Trebuchet MS" w:hAnsi="Trebuchet MS" w:cs="Arial"/>
          <w:color w:val="auto"/>
          <w:sz w:val="22"/>
          <w:szCs w:val="22"/>
          <w:lang w:val="es-ES"/>
        </w:rPr>
      </w:pPr>
      <w:r w:rsidRPr="006B291C">
        <w:rPr>
          <w:rFonts w:ascii="Trebuchet MS" w:hAnsi="Trebuchet MS" w:cs="Arial"/>
          <w:color w:val="auto"/>
          <w:sz w:val="22"/>
          <w:szCs w:val="22"/>
          <w:lang w:val="ro-RO"/>
        </w:rPr>
        <w:t xml:space="preserve">propuneri pentru înfiinţarea, finanţarea respectiv cofinanţareainstituţiilor publice de asistenta sociala şiprotecţie a persoanelor cu dizabilităţi. </w:t>
      </w:r>
    </w:p>
    <w:p w:rsidR="000B1069" w:rsidRPr="006B291C" w:rsidRDefault="008B1051">
      <w:pPr>
        <w:pStyle w:val="Default"/>
        <w:numPr>
          <w:ilvl w:val="0"/>
          <w:numId w:val="36"/>
        </w:numPr>
        <w:jc w:val="both"/>
        <w:rPr>
          <w:rFonts w:ascii="Trebuchet MS" w:hAnsi="Trebuchet MS" w:cs="Arial"/>
          <w:color w:val="auto"/>
          <w:sz w:val="22"/>
          <w:szCs w:val="22"/>
          <w:lang w:val="es-ES"/>
        </w:rPr>
      </w:pPr>
      <w:r w:rsidRPr="006B291C">
        <w:rPr>
          <w:rFonts w:ascii="Trebuchet MS" w:hAnsi="Trebuchet MS" w:cs="Arial"/>
          <w:color w:val="auto"/>
          <w:sz w:val="22"/>
          <w:szCs w:val="22"/>
          <w:lang w:val="ro-RO"/>
        </w:rPr>
        <w:t xml:space="preserve">consilierea persoanelor cu dizabilităţi/persoanelor varstnice sau a reprezentanţilor legali ai acestora care doresc admiterea într-o instituţie de protecţie, in vederea întocmirii tuturor actelor necesare pentru evaluarea sociala şi medicala a cazului, </w:t>
      </w:r>
    </w:p>
    <w:p w:rsidR="000B1069" w:rsidRPr="006B291C" w:rsidRDefault="008B1051">
      <w:pPr>
        <w:pStyle w:val="Default"/>
        <w:numPr>
          <w:ilvl w:val="0"/>
          <w:numId w:val="36"/>
        </w:numPr>
        <w:jc w:val="both"/>
        <w:rPr>
          <w:rFonts w:ascii="Trebuchet MS" w:hAnsi="Trebuchet MS" w:cs="Arial"/>
          <w:color w:val="auto"/>
          <w:sz w:val="22"/>
          <w:szCs w:val="22"/>
          <w:lang w:val="es-ES"/>
        </w:rPr>
      </w:pPr>
      <w:r w:rsidRPr="006B291C">
        <w:rPr>
          <w:rFonts w:ascii="Trebuchet MS" w:hAnsi="Trebuchet MS" w:cs="Arial"/>
          <w:color w:val="auto"/>
          <w:sz w:val="22"/>
          <w:szCs w:val="22"/>
          <w:lang w:val="ro-RO"/>
        </w:rPr>
        <w:t>acordă persoanei adulte in risc asistenţăşi sprijin pentru exercitarea dreptului său la exprimarea liberă a opiniei;</w:t>
      </w:r>
    </w:p>
    <w:p w:rsidR="000B1069" w:rsidRPr="006B291C" w:rsidRDefault="008B1051">
      <w:pPr>
        <w:pStyle w:val="Default"/>
        <w:numPr>
          <w:ilvl w:val="0"/>
          <w:numId w:val="36"/>
        </w:numPr>
        <w:jc w:val="both"/>
        <w:rPr>
          <w:rFonts w:ascii="Trebuchet MS" w:hAnsi="Trebuchet MS" w:cs="Arial"/>
          <w:color w:val="auto"/>
          <w:sz w:val="22"/>
          <w:szCs w:val="22"/>
          <w:lang w:val="es-ES"/>
        </w:rPr>
      </w:pPr>
      <w:r w:rsidRPr="006B291C">
        <w:rPr>
          <w:rFonts w:ascii="Trebuchet MS" w:hAnsi="Trebuchet MS" w:cs="Arial"/>
          <w:color w:val="auto"/>
          <w:sz w:val="22"/>
          <w:szCs w:val="22"/>
          <w:lang w:val="ro-RO"/>
        </w:rPr>
        <w:t>depune diligenţe pentru clarificarea situaţiei juridice a persoanei adulte aflate în nevoie, inclusiv pentru înregistrarea tardivă a naşterii acesteia;</w:t>
      </w:r>
    </w:p>
    <w:p w:rsidR="000B1069" w:rsidRPr="006B291C" w:rsidRDefault="008B1051">
      <w:pPr>
        <w:pStyle w:val="Default"/>
        <w:numPr>
          <w:ilvl w:val="0"/>
          <w:numId w:val="36"/>
        </w:numPr>
        <w:jc w:val="both"/>
        <w:rPr>
          <w:rFonts w:ascii="Trebuchet MS" w:hAnsi="Trebuchet MS" w:cs="Arial"/>
          <w:color w:val="auto"/>
          <w:sz w:val="22"/>
          <w:szCs w:val="22"/>
          <w:lang w:val="es-ES"/>
        </w:rPr>
      </w:pPr>
      <w:r w:rsidRPr="006B291C">
        <w:rPr>
          <w:rFonts w:ascii="Trebuchet MS" w:hAnsi="Trebuchet MS" w:cs="Arial"/>
          <w:color w:val="auto"/>
          <w:sz w:val="22"/>
          <w:szCs w:val="22"/>
          <w:lang w:val="ro-RO"/>
        </w:rPr>
        <w:t>ia măsuri pentru planificarea şi asigurarea continuităţii serviciilor acordate tânărului cu dizabilităţi la trecerea din sistemul de protecţie a copilului în sistemul de protecţie a adultului cu dizabilităţi, în baza nevoilor individuale identificate ale acestuia;</w:t>
      </w:r>
    </w:p>
    <w:p w:rsidR="000B1069" w:rsidRPr="006B291C" w:rsidRDefault="008B1051">
      <w:pPr>
        <w:pStyle w:val="Default"/>
        <w:numPr>
          <w:ilvl w:val="0"/>
          <w:numId w:val="36"/>
        </w:numPr>
        <w:jc w:val="both"/>
        <w:rPr>
          <w:rFonts w:ascii="Trebuchet MS" w:hAnsi="Trebuchet MS" w:cs="Arial"/>
          <w:color w:val="auto"/>
          <w:sz w:val="22"/>
          <w:szCs w:val="22"/>
          <w:lang w:val="es-ES"/>
        </w:rPr>
      </w:pPr>
      <w:r w:rsidRPr="006B291C">
        <w:rPr>
          <w:rFonts w:ascii="Trebuchet MS" w:hAnsi="Trebuchet MS" w:cs="Arial"/>
          <w:color w:val="auto"/>
          <w:sz w:val="22"/>
          <w:szCs w:val="22"/>
          <w:lang w:val="ro-RO"/>
        </w:rPr>
        <w:t>realizează statistica/baza de date privind nevoia si reteaua existenta de servicii sociale comunitare pentru populaţia adulta aflata in risc a judeţuluiMureş in baza datelor transmite de autoritati publice locale si organisme nonguvernamentale;</w:t>
      </w:r>
    </w:p>
    <w:p w:rsidR="000B1069" w:rsidRPr="006B291C" w:rsidRDefault="008B1051">
      <w:pPr>
        <w:pStyle w:val="Default"/>
        <w:numPr>
          <w:ilvl w:val="0"/>
          <w:numId w:val="36"/>
        </w:numPr>
        <w:jc w:val="both"/>
        <w:rPr>
          <w:rFonts w:ascii="Trebuchet MS" w:hAnsi="Trebuchet MS" w:cs="Arial"/>
          <w:color w:val="auto"/>
          <w:sz w:val="22"/>
          <w:szCs w:val="22"/>
          <w:lang w:val="es-ES"/>
        </w:rPr>
      </w:pPr>
      <w:r w:rsidRPr="006B291C">
        <w:rPr>
          <w:rFonts w:ascii="Trebuchet MS" w:hAnsi="Trebuchet MS" w:cs="Arial"/>
          <w:color w:val="auto"/>
          <w:sz w:val="22"/>
          <w:szCs w:val="22"/>
          <w:lang w:val="ro-RO"/>
        </w:rPr>
        <w:t>urmăreşte dezvoltarea la nivelul judeţuluiMureş strategiilor de intervenţieşi de prevenire a situaţiilor de marginalizare şi excludere sociala a persoanelor in risc ;</w:t>
      </w:r>
    </w:p>
    <w:p w:rsidR="000B1069" w:rsidRPr="006B291C" w:rsidRDefault="008B1051">
      <w:pPr>
        <w:pStyle w:val="Default"/>
        <w:numPr>
          <w:ilvl w:val="0"/>
          <w:numId w:val="36"/>
        </w:numPr>
        <w:jc w:val="both"/>
        <w:rPr>
          <w:rFonts w:ascii="Trebuchet MS" w:hAnsi="Trebuchet MS" w:cs="Arial"/>
          <w:color w:val="auto"/>
          <w:sz w:val="22"/>
          <w:szCs w:val="22"/>
          <w:lang w:val="es-ES"/>
        </w:rPr>
      </w:pPr>
      <w:r w:rsidRPr="006B291C">
        <w:rPr>
          <w:rFonts w:ascii="Trebuchet MS" w:hAnsi="Trebuchet MS" w:cs="Arial"/>
          <w:color w:val="auto"/>
          <w:sz w:val="22"/>
          <w:szCs w:val="22"/>
          <w:lang w:val="ro-RO"/>
        </w:rPr>
        <w:t>propune măsuri şiacţiuni pentru implementarea la nivelul judeţuluiMureş strategiilor de intervenţieşi de prevenire a situaţiilor de marginalizare şi excludere sociala a persoanelor in risc;</w:t>
      </w:r>
    </w:p>
    <w:p w:rsidR="000B1069" w:rsidRPr="006B291C" w:rsidRDefault="008B1051">
      <w:pPr>
        <w:pStyle w:val="Default"/>
        <w:numPr>
          <w:ilvl w:val="0"/>
          <w:numId w:val="36"/>
        </w:numPr>
        <w:jc w:val="both"/>
        <w:rPr>
          <w:rFonts w:ascii="Trebuchet MS" w:hAnsi="Trebuchet MS" w:cs="Arial"/>
          <w:color w:val="auto"/>
          <w:sz w:val="22"/>
          <w:szCs w:val="22"/>
          <w:lang w:val="es-ES"/>
        </w:rPr>
      </w:pPr>
      <w:r w:rsidRPr="006B291C">
        <w:rPr>
          <w:rFonts w:ascii="Trebuchet MS" w:hAnsi="Trebuchet MS" w:cs="Arial"/>
          <w:color w:val="auto"/>
          <w:sz w:val="22"/>
          <w:szCs w:val="22"/>
          <w:lang w:val="ro-RO"/>
        </w:rPr>
        <w:t>identifică şi propune soluţii pentru problemele sociale ale comunităţii din domeniul protecţiei persoanelor adulte in risc;</w:t>
      </w:r>
    </w:p>
    <w:p w:rsidR="000B1069" w:rsidRPr="006B291C" w:rsidRDefault="008B1051">
      <w:pPr>
        <w:pStyle w:val="Default"/>
        <w:numPr>
          <w:ilvl w:val="0"/>
          <w:numId w:val="36"/>
        </w:numPr>
        <w:jc w:val="both"/>
        <w:rPr>
          <w:rFonts w:ascii="Trebuchet MS" w:hAnsi="Trebuchet MS" w:cs="Arial"/>
          <w:color w:val="auto"/>
          <w:sz w:val="22"/>
          <w:szCs w:val="22"/>
          <w:lang w:val="es-ES"/>
        </w:rPr>
      </w:pPr>
      <w:r w:rsidRPr="006B291C">
        <w:rPr>
          <w:rFonts w:ascii="Trebuchet MS" w:hAnsi="Trebuchet MS" w:cs="Arial"/>
          <w:color w:val="auto"/>
          <w:sz w:val="22"/>
          <w:szCs w:val="22"/>
          <w:lang w:val="ro-RO"/>
        </w:rPr>
        <w:t>participă activ la lucrările Comitetului Consultativ de dialog civic pentru problemele persoanelor vârstnice Mureş, din cadrul Instituţiei Prefectului Mureş</w:t>
      </w:r>
    </w:p>
    <w:p w:rsidR="000B1069" w:rsidRPr="006B291C" w:rsidRDefault="008B1051">
      <w:pPr>
        <w:pStyle w:val="Default"/>
        <w:numPr>
          <w:ilvl w:val="0"/>
          <w:numId w:val="36"/>
        </w:numPr>
        <w:jc w:val="both"/>
        <w:rPr>
          <w:rFonts w:ascii="Trebuchet MS" w:hAnsi="Trebuchet MS" w:cs="Arial"/>
          <w:color w:val="auto"/>
          <w:sz w:val="22"/>
          <w:szCs w:val="22"/>
          <w:lang w:val="es-ES"/>
        </w:rPr>
      </w:pPr>
      <w:r w:rsidRPr="006B291C">
        <w:rPr>
          <w:rFonts w:ascii="Trebuchet MS" w:hAnsi="Trebuchet MS" w:cs="Arial"/>
          <w:color w:val="auto"/>
          <w:sz w:val="22"/>
          <w:szCs w:val="22"/>
          <w:lang w:val="ro-RO"/>
        </w:rPr>
        <w:t>asigura coordonarea/indrumarea metodologica a activitatilor serviciilor publice de asistenta sociala de la nivelul oraselor, municipiilor, comunelor in ceea ce privestedesfasurarea procesului de dezinstitutionalizare si prevenire a institutionalizarii per</w:t>
      </w:r>
      <w:r w:rsidR="000B1069" w:rsidRPr="006B291C">
        <w:rPr>
          <w:rFonts w:ascii="Trebuchet MS" w:hAnsi="Trebuchet MS" w:cs="Arial"/>
          <w:color w:val="auto"/>
          <w:sz w:val="22"/>
          <w:szCs w:val="22"/>
          <w:lang w:val="ro-RO"/>
        </w:rPr>
        <w:t>soanelor adulte cu dizabilitati</w:t>
      </w:r>
    </w:p>
    <w:p w:rsidR="000B1069" w:rsidRPr="006B291C" w:rsidRDefault="000B1069">
      <w:pPr>
        <w:pStyle w:val="Default"/>
        <w:numPr>
          <w:ilvl w:val="0"/>
          <w:numId w:val="36"/>
        </w:numPr>
        <w:jc w:val="both"/>
        <w:rPr>
          <w:rFonts w:ascii="Trebuchet MS" w:hAnsi="Trebuchet MS" w:cs="Arial"/>
          <w:color w:val="auto"/>
          <w:sz w:val="22"/>
          <w:szCs w:val="22"/>
          <w:lang w:val="es-ES"/>
        </w:rPr>
      </w:pPr>
      <w:r w:rsidRPr="006B291C">
        <w:rPr>
          <w:rFonts w:ascii="Trebuchet MS" w:hAnsi="Trebuchet MS" w:cs="Arial"/>
          <w:color w:val="auto"/>
          <w:sz w:val="22"/>
          <w:szCs w:val="22"/>
          <w:lang w:val="it-IT"/>
        </w:rPr>
        <w:t>a</w:t>
      </w:r>
      <w:r w:rsidR="008B1051" w:rsidRPr="006B291C">
        <w:rPr>
          <w:rFonts w:ascii="Trebuchet MS" w:hAnsi="Trebuchet MS" w:cs="Arial"/>
          <w:color w:val="auto"/>
          <w:sz w:val="22"/>
          <w:szCs w:val="22"/>
          <w:lang w:val="it-IT"/>
        </w:rPr>
        <w:t>sigura Secretariatul Comitetului DI</w:t>
      </w:r>
    </w:p>
    <w:p w:rsidR="000B1069" w:rsidRPr="006B291C" w:rsidRDefault="008B1051">
      <w:pPr>
        <w:pStyle w:val="Default"/>
        <w:numPr>
          <w:ilvl w:val="0"/>
          <w:numId w:val="36"/>
        </w:numPr>
        <w:jc w:val="both"/>
        <w:rPr>
          <w:rFonts w:ascii="Trebuchet MS" w:hAnsi="Trebuchet MS" w:cs="Arial"/>
          <w:color w:val="auto"/>
          <w:sz w:val="22"/>
          <w:szCs w:val="22"/>
          <w:lang w:val="es-ES"/>
        </w:rPr>
      </w:pPr>
      <w:r w:rsidRPr="006B291C">
        <w:rPr>
          <w:rFonts w:ascii="Trebuchet MS" w:hAnsi="Trebuchet MS" w:cs="Arial"/>
          <w:color w:val="auto"/>
          <w:lang w:val="ro-RO"/>
        </w:rPr>
        <w:t>identifică, la cerere/la sesizare, nevoile persoanelor adulte</w:t>
      </w:r>
      <w:r w:rsidRPr="006B291C">
        <w:rPr>
          <w:rFonts w:ascii="Trebuchet MS" w:hAnsi="Trebuchet MS" w:cs="Arial"/>
          <w:color w:val="auto"/>
          <w:shd w:val="clear" w:color="auto" w:fill="FFFFFF"/>
          <w:lang w:val="ro-RO"/>
        </w:rPr>
        <w:t xml:space="preserve"> aflate în dificultate</w:t>
      </w:r>
      <w:r w:rsidRPr="006B291C">
        <w:rPr>
          <w:rFonts w:ascii="Trebuchet MS" w:hAnsi="Trebuchet MS" w:cs="Arial"/>
          <w:color w:val="auto"/>
          <w:lang w:val="ro-RO"/>
        </w:rPr>
        <w:t>şi propune organizarea, administrarea şifinanţarea serviciilor sociale destinate persoanelor adulte aflate în dificultate, în condiţiile legii;</w:t>
      </w:r>
    </w:p>
    <w:p w:rsidR="000B1069" w:rsidRPr="006B291C" w:rsidRDefault="008B1051">
      <w:pPr>
        <w:pStyle w:val="Default"/>
        <w:numPr>
          <w:ilvl w:val="0"/>
          <w:numId w:val="36"/>
        </w:numPr>
        <w:jc w:val="both"/>
        <w:rPr>
          <w:rFonts w:ascii="Trebuchet MS" w:hAnsi="Trebuchet MS" w:cs="Arial"/>
          <w:color w:val="auto"/>
          <w:sz w:val="22"/>
          <w:szCs w:val="22"/>
          <w:lang w:val="es-ES"/>
        </w:rPr>
      </w:pPr>
      <w:r w:rsidRPr="006B291C">
        <w:rPr>
          <w:rFonts w:ascii="Trebuchet MS" w:hAnsi="Trebuchet MS" w:cs="Arial"/>
          <w:color w:val="auto"/>
          <w:lang w:val="ro-RO"/>
        </w:rPr>
        <w:t>efectuarea formalităţilor necesare pentru obţinerea actelor de indentitateşi îndrumarea către serviciile publice competente pentru soluţionarea acestor cazuri</w:t>
      </w:r>
    </w:p>
    <w:p w:rsidR="000B1069" w:rsidRPr="006B291C" w:rsidRDefault="008B1051">
      <w:pPr>
        <w:pStyle w:val="Default"/>
        <w:numPr>
          <w:ilvl w:val="0"/>
          <w:numId w:val="36"/>
        </w:numPr>
        <w:jc w:val="both"/>
        <w:rPr>
          <w:rFonts w:ascii="Trebuchet MS" w:hAnsi="Trebuchet MS" w:cs="Arial"/>
          <w:color w:val="auto"/>
          <w:sz w:val="22"/>
          <w:szCs w:val="22"/>
          <w:lang w:val="es-ES"/>
        </w:rPr>
      </w:pPr>
      <w:r w:rsidRPr="006B291C">
        <w:rPr>
          <w:rFonts w:ascii="Trebuchet MS" w:hAnsi="Trebuchet MS" w:cs="Arial"/>
          <w:color w:val="auto"/>
          <w:lang w:val="ro-RO"/>
        </w:rPr>
        <w:t>colaborează cu alte instituţii, publice ori private, cu activitate în domeniul  asistenţei sociale</w:t>
      </w:r>
    </w:p>
    <w:p w:rsidR="006B18FF" w:rsidRPr="006B291C" w:rsidRDefault="008B1051">
      <w:pPr>
        <w:pStyle w:val="Default"/>
        <w:numPr>
          <w:ilvl w:val="0"/>
          <w:numId w:val="36"/>
        </w:numPr>
        <w:jc w:val="both"/>
        <w:rPr>
          <w:rFonts w:ascii="Trebuchet MS" w:hAnsi="Trebuchet MS" w:cs="Arial"/>
          <w:color w:val="auto"/>
          <w:sz w:val="22"/>
          <w:szCs w:val="22"/>
          <w:lang w:val="es-ES"/>
        </w:rPr>
      </w:pPr>
      <w:r w:rsidRPr="006B291C">
        <w:rPr>
          <w:rFonts w:ascii="Trebuchet MS" w:hAnsi="Trebuchet MS" w:cs="Arial"/>
          <w:color w:val="auto"/>
          <w:sz w:val="22"/>
          <w:szCs w:val="22"/>
          <w:lang w:val="ro-RO"/>
        </w:rPr>
        <w:t>desemnează reprezentanți în echipa mixtă constituită la nivel județean, în vederea implementării pachetului minimal de servicii pentru copil și familie.</w:t>
      </w:r>
    </w:p>
    <w:p w:rsidR="008B1051" w:rsidRPr="00584BDD" w:rsidRDefault="008B1051">
      <w:pPr>
        <w:pStyle w:val="Default"/>
        <w:numPr>
          <w:ilvl w:val="0"/>
          <w:numId w:val="36"/>
        </w:numPr>
        <w:jc w:val="both"/>
        <w:rPr>
          <w:rFonts w:ascii="Trebuchet MS" w:hAnsi="Trebuchet MS" w:cs="Arial"/>
          <w:color w:val="auto"/>
          <w:sz w:val="22"/>
          <w:szCs w:val="22"/>
          <w:lang w:val="es-ES"/>
        </w:rPr>
      </w:pPr>
      <w:r w:rsidRPr="006B291C">
        <w:rPr>
          <w:rFonts w:ascii="Trebuchet MS" w:hAnsi="Trebuchet MS" w:cs="Arial"/>
          <w:i/>
          <w:color w:val="auto"/>
          <w:sz w:val="22"/>
          <w:szCs w:val="22"/>
          <w:lang w:val="ro-RO"/>
        </w:rPr>
        <w:t>Serviciul</w:t>
      </w:r>
      <w:r w:rsidRPr="006B291C">
        <w:rPr>
          <w:rFonts w:ascii="Trebuchet MS" w:hAnsi="Trebuchet MS" w:cs="Arial"/>
          <w:color w:val="auto"/>
          <w:sz w:val="22"/>
          <w:szCs w:val="22"/>
          <w:lang w:val="ro-RO"/>
        </w:rPr>
        <w:t xml:space="preserve"> asigură sprijin metodologic în activitatea de protecţie acordată de către centrele </w:t>
      </w:r>
      <w:r w:rsidRPr="00584BDD">
        <w:rPr>
          <w:rFonts w:ascii="Trebuchet MS" w:hAnsi="Trebuchet MS" w:cs="Arial"/>
          <w:color w:val="auto"/>
          <w:sz w:val="22"/>
          <w:szCs w:val="22"/>
          <w:lang w:val="ro-RO"/>
        </w:rPr>
        <w:t>rezidenţiale aflate în structura Direcției destinate persoanelor adulte ( centre pentru persoane adulte cu dizabilitati/persoane varstnice/victime ale violentei domestice).</w:t>
      </w:r>
    </w:p>
    <w:p w:rsidR="00AC66EC" w:rsidRPr="00584BDD" w:rsidRDefault="00AC66EC">
      <w:pPr>
        <w:pStyle w:val="Default"/>
        <w:numPr>
          <w:ilvl w:val="0"/>
          <w:numId w:val="36"/>
        </w:numPr>
        <w:jc w:val="both"/>
        <w:rPr>
          <w:rFonts w:ascii="Trebuchet MS" w:hAnsi="Trebuchet MS" w:cs="Arial"/>
          <w:color w:val="auto"/>
          <w:sz w:val="22"/>
          <w:szCs w:val="22"/>
          <w:lang w:val="es-ES"/>
        </w:rPr>
      </w:pPr>
      <w:r w:rsidRPr="00584BDD">
        <w:rPr>
          <w:rFonts w:ascii="Trebuchet MS" w:hAnsi="Trebuchet MS" w:cs="Arial"/>
          <w:i/>
          <w:color w:val="auto"/>
          <w:sz w:val="22"/>
          <w:szCs w:val="22"/>
          <w:lang w:val="ro-RO"/>
        </w:rPr>
        <w:t>Identifică/evaluează si acordă asistență migranților și azilantilor; colaborează cu Inspectoratul General de Imigrări și transmite informații cu privire la monitorizarea persoanelor cu dizabilități aflate în servicii sociale rezidențiale</w:t>
      </w:r>
      <w:r w:rsidR="00311D40" w:rsidRPr="00584BDD">
        <w:rPr>
          <w:rFonts w:ascii="Trebuchet MS" w:hAnsi="Trebuchet MS" w:cs="Arial"/>
          <w:i/>
          <w:color w:val="auto"/>
          <w:sz w:val="22"/>
          <w:szCs w:val="22"/>
          <w:lang w:val="ro-RO"/>
        </w:rPr>
        <w:t xml:space="preserve"> din structura DGASPC Mures, provenite din alte state.</w:t>
      </w:r>
    </w:p>
    <w:p w:rsidR="00311D40" w:rsidRPr="00584BDD" w:rsidRDefault="006C12CC">
      <w:pPr>
        <w:pStyle w:val="Default"/>
        <w:numPr>
          <w:ilvl w:val="0"/>
          <w:numId w:val="36"/>
        </w:numPr>
        <w:jc w:val="both"/>
        <w:rPr>
          <w:rFonts w:ascii="Trebuchet MS" w:hAnsi="Trebuchet MS" w:cs="Arial"/>
          <w:color w:val="auto"/>
          <w:sz w:val="22"/>
          <w:szCs w:val="22"/>
          <w:lang w:val="es-ES"/>
        </w:rPr>
      </w:pPr>
      <w:r w:rsidRPr="00584BDD">
        <w:rPr>
          <w:rFonts w:ascii="Trebuchet MS" w:hAnsi="Trebuchet MS" w:cs="Arial"/>
          <w:color w:val="auto"/>
          <w:sz w:val="22"/>
          <w:szCs w:val="22"/>
          <w:lang w:val="es-ES"/>
        </w:rPr>
        <w:t>Participă, impreuna cu managerul de caz, la monitorizarea situatiei beneficiarilor dezinstituționalizati din centrele rezidentiale din structura DGASPC Mures.</w:t>
      </w:r>
    </w:p>
    <w:p w:rsidR="006C12CC" w:rsidRPr="00584BDD" w:rsidRDefault="006C1DE3">
      <w:pPr>
        <w:pStyle w:val="Default"/>
        <w:numPr>
          <w:ilvl w:val="0"/>
          <w:numId w:val="36"/>
        </w:numPr>
        <w:jc w:val="both"/>
        <w:rPr>
          <w:rFonts w:ascii="Trebuchet MS" w:hAnsi="Trebuchet MS" w:cs="Arial"/>
          <w:color w:val="auto"/>
          <w:sz w:val="22"/>
          <w:szCs w:val="22"/>
          <w:lang w:val="es-ES"/>
        </w:rPr>
      </w:pPr>
      <w:r w:rsidRPr="00584BDD">
        <w:rPr>
          <w:rFonts w:ascii="Trebuchet MS" w:hAnsi="Trebuchet MS" w:cs="Arial"/>
          <w:color w:val="auto"/>
          <w:sz w:val="22"/>
          <w:szCs w:val="22"/>
          <w:lang w:val="es-ES"/>
        </w:rPr>
        <w:t>Participa, conform Dispozitiei Directorului general al DGASPC Mures, la elaborarea Planului de dezinstitutionalizare a centrelor rezidentiale din structura DGASPC Mures.</w:t>
      </w:r>
    </w:p>
    <w:p w:rsidR="00AF379C" w:rsidRPr="00584BDD" w:rsidRDefault="00AF379C" w:rsidP="00AF379C">
      <w:pPr>
        <w:pStyle w:val="Default"/>
        <w:ind w:left="567"/>
        <w:jc w:val="both"/>
        <w:rPr>
          <w:rFonts w:ascii="Trebuchet MS" w:hAnsi="Trebuchet MS" w:cs="Arial"/>
          <w:color w:val="auto"/>
          <w:sz w:val="22"/>
          <w:szCs w:val="22"/>
          <w:lang w:val="es-ES"/>
        </w:rPr>
      </w:pPr>
    </w:p>
    <w:p w:rsidR="008B1051" w:rsidRPr="00584BDD" w:rsidRDefault="004E03E7" w:rsidP="004E03E7">
      <w:pPr>
        <w:widowControl w:val="0"/>
        <w:autoSpaceDE w:val="0"/>
        <w:autoSpaceDN w:val="0"/>
        <w:adjustRightInd w:val="0"/>
        <w:spacing w:after="120" w:line="276" w:lineRule="auto"/>
        <w:jc w:val="both"/>
        <w:rPr>
          <w:rFonts w:ascii="Trebuchet MS" w:hAnsi="Trebuchet MS" w:cs="Arial"/>
          <w:sz w:val="22"/>
          <w:szCs w:val="22"/>
          <w:lang w:val="it-IT"/>
        </w:rPr>
      </w:pPr>
      <w:r w:rsidRPr="00584BDD">
        <w:rPr>
          <w:rFonts w:ascii="Trebuchet MS" w:hAnsi="Trebuchet MS" w:cs="Arial"/>
          <w:sz w:val="22"/>
          <w:szCs w:val="22"/>
          <w:lang w:val="it-IT"/>
        </w:rPr>
        <w:t>Admiterea in centrele rezidentiale din structura/subordinea DGASPC Mures se realizeaza in conformitate cu prevederile legale in vigoare, in baza procedurii operationale interne.</w:t>
      </w:r>
    </w:p>
    <w:p w:rsidR="00444A4E" w:rsidRPr="00584BDD" w:rsidRDefault="00444A4E" w:rsidP="004E03E7">
      <w:pPr>
        <w:widowControl w:val="0"/>
        <w:autoSpaceDE w:val="0"/>
        <w:autoSpaceDN w:val="0"/>
        <w:adjustRightInd w:val="0"/>
        <w:spacing w:after="120" w:line="276" w:lineRule="auto"/>
        <w:jc w:val="both"/>
        <w:rPr>
          <w:rFonts w:ascii="Trebuchet MS" w:hAnsi="Trebuchet MS" w:cs="Arial"/>
          <w:sz w:val="22"/>
          <w:szCs w:val="22"/>
          <w:lang w:val="it-IT"/>
        </w:rPr>
      </w:pPr>
      <w:r w:rsidRPr="00584BDD">
        <w:rPr>
          <w:rFonts w:ascii="Trebuchet MS" w:hAnsi="Trebuchet MS" w:cs="Arial"/>
          <w:sz w:val="22"/>
          <w:szCs w:val="22"/>
          <w:lang w:val="it-IT"/>
        </w:rPr>
        <w:t>Serviciile rezidentiale/de tip LACVI destinate persoanelor adulte cu dizabilități din structura DGASPC Mures sunt:</w:t>
      </w:r>
    </w:p>
    <w:p w:rsidR="00331811" w:rsidRPr="00331811" w:rsidRDefault="00331811">
      <w:pPr>
        <w:pStyle w:val="Listparagraf"/>
        <w:widowControl w:val="0"/>
        <w:numPr>
          <w:ilvl w:val="0"/>
          <w:numId w:val="75"/>
        </w:numPr>
        <w:autoSpaceDE w:val="0"/>
        <w:autoSpaceDN w:val="0"/>
        <w:adjustRightInd w:val="0"/>
        <w:spacing w:after="120"/>
        <w:jc w:val="both"/>
        <w:rPr>
          <w:rFonts w:ascii="Trebuchet MS" w:hAnsi="Trebuchet MS" w:cs="Arial"/>
          <w:lang w:val="it-IT"/>
        </w:rPr>
      </w:pPr>
      <w:r w:rsidRPr="00584BDD">
        <w:rPr>
          <w:rFonts w:ascii="Trebuchet MS" w:hAnsi="Trebuchet MS" w:cs="Arial"/>
          <w:lang w:val="it-IT"/>
        </w:rPr>
        <w:t>Centrul de criză pentru persoane adulte cu dizabilități – Anexa nr.3.75</w:t>
      </w:r>
      <w:r w:rsidRPr="00331811">
        <w:rPr>
          <w:rFonts w:ascii="Trebuchet MS" w:hAnsi="Trebuchet MS" w:cs="Arial"/>
          <w:lang w:val="it-IT"/>
        </w:rPr>
        <w:tab/>
      </w:r>
    </w:p>
    <w:p w:rsidR="00444A4E" w:rsidRPr="00331811" w:rsidRDefault="00444A4E">
      <w:pPr>
        <w:pStyle w:val="Listparagraf"/>
        <w:widowControl w:val="0"/>
        <w:numPr>
          <w:ilvl w:val="0"/>
          <w:numId w:val="75"/>
        </w:numPr>
        <w:autoSpaceDE w:val="0"/>
        <w:autoSpaceDN w:val="0"/>
        <w:adjustRightInd w:val="0"/>
        <w:spacing w:after="120"/>
        <w:jc w:val="both"/>
        <w:rPr>
          <w:rFonts w:ascii="Trebuchet MS" w:hAnsi="Trebuchet MS" w:cs="Arial"/>
          <w:lang w:val="it-IT"/>
        </w:rPr>
      </w:pPr>
      <w:r w:rsidRPr="00331811">
        <w:rPr>
          <w:rFonts w:ascii="Trebuchet MS" w:hAnsi="Trebuchet MS" w:cs="Arial"/>
          <w:lang w:val="it-IT"/>
        </w:rPr>
        <w:t>Centrulde îngrijire şi asistenţă Căpușu de Câmpie – SF. ANDREI – Anexanr.3.45.</w:t>
      </w:r>
    </w:p>
    <w:p w:rsidR="00331811" w:rsidRPr="00331811" w:rsidRDefault="00444A4E">
      <w:pPr>
        <w:pStyle w:val="Listparagraf"/>
        <w:widowControl w:val="0"/>
        <w:numPr>
          <w:ilvl w:val="0"/>
          <w:numId w:val="75"/>
        </w:numPr>
        <w:autoSpaceDE w:val="0"/>
        <w:autoSpaceDN w:val="0"/>
        <w:adjustRightInd w:val="0"/>
        <w:spacing w:after="120"/>
        <w:jc w:val="both"/>
        <w:rPr>
          <w:rFonts w:ascii="Trebuchet MS" w:hAnsi="Trebuchet MS" w:cs="Arial"/>
          <w:lang w:val="it-IT"/>
        </w:rPr>
      </w:pPr>
      <w:r w:rsidRPr="00331811">
        <w:rPr>
          <w:rFonts w:ascii="Trebuchet MS" w:hAnsi="Trebuchet MS" w:cs="Arial"/>
          <w:lang w:val="it-IT"/>
        </w:rPr>
        <w:t>Centrul de Îngrijire și Asistență Căpușu de Câmpie – SF. MARIA; – Anexa nr.3.46.</w:t>
      </w:r>
    </w:p>
    <w:p w:rsidR="00331811" w:rsidRPr="00331811" w:rsidRDefault="00331811">
      <w:pPr>
        <w:pStyle w:val="Listparagraf"/>
        <w:widowControl w:val="0"/>
        <w:numPr>
          <w:ilvl w:val="0"/>
          <w:numId w:val="75"/>
        </w:numPr>
        <w:autoSpaceDE w:val="0"/>
        <w:autoSpaceDN w:val="0"/>
        <w:adjustRightInd w:val="0"/>
        <w:spacing w:after="120"/>
        <w:jc w:val="both"/>
        <w:rPr>
          <w:rFonts w:ascii="Trebuchet MS" w:hAnsi="Trebuchet MS" w:cs="Arial"/>
          <w:lang w:val="it-IT"/>
        </w:rPr>
      </w:pPr>
      <w:r w:rsidRPr="00331811">
        <w:rPr>
          <w:rFonts w:ascii="Trebuchet MS" w:hAnsi="Trebuchet MS" w:cs="Arial"/>
          <w:lang w:val="it-IT"/>
        </w:rPr>
        <w:t>Centrul de îngrijire şi asistenţă SIGHIŞOARA - Anexa nr.3.47</w:t>
      </w:r>
    </w:p>
    <w:p w:rsidR="00331811" w:rsidRPr="00331811" w:rsidRDefault="00331811">
      <w:pPr>
        <w:pStyle w:val="Listparagraf"/>
        <w:widowControl w:val="0"/>
        <w:numPr>
          <w:ilvl w:val="0"/>
          <w:numId w:val="75"/>
        </w:numPr>
        <w:autoSpaceDE w:val="0"/>
        <w:autoSpaceDN w:val="0"/>
        <w:adjustRightInd w:val="0"/>
        <w:spacing w:after="120"/>
        <w:jc w:val="both"/>
        <w:rPr>
          <w:rFonts w:ascii="Trebuchet MS" w:hAnsi="Trebuchet MS" w:cs="Arial"/>
          <w:lang w:val="it-IT"/>
        </w:rPr>
      </w:pPr>
      <w:r w:rsidRPr="00331811">
        <w:rPr>
          <w:rFonts w:ascii="Trebuchet MS" w:hAnsi="Trebuchet MS" w:cs="Arial"/>
          <w:lang w:val="it-IT"/>
        </w:rPr>
        <w:t xml:space="preserve">Centrul de îngrijire şi asistenţă LUNCA MUREŞULUI - Anexa nr.3.48. </w:t>
      </w:r>
    </w:p>
    <w:p w:rsidR="00331811" w:rsidRDefault="00331811">
      <w:pPr>
        <w:pStyle w:val="Listparagraf"/>
        <w:widowControl w:val="0"/>
        <w:numPr>
          <w:ilvl w:val="0"/>
          <w:numId w:val="75"/>
        </w:numPr>
        <w:autoSpaceDE w:val="0"/>
        <w:autoSpaceDN w:val="0"/>
        <w:adjustRightInd w:val="0"/>
        <w:spacing w:after="120"/>
        <w:jc w:val="both"/>
        <w:rPr>
          <w:rFonts w:ascii="Trebuchet MS" w:hAnsi="Trebuchet MS" w:cs="Arial"/>
          <w:lang w:val="it-IT"/>
        </w:rPr>
      </w:pPr>
      <w:r w:rsidRPr="00331811">
        <w:rPr>
          <w:rFonts w:ascii="Trebuchet MS" w:hAnsi="Trebuchet MS" w:cs="Arial"/>
          <w:lang w:val="it-IT"/>
        </w:rPr>
        <w:t>Centrul de îngrijire şi asistenţă REGHIN – Anexa nr.3.49.</w:t>
      </w:r>
    </w:p>
    <w:p w:rsidR="00331811" w:rsidRPr="00584BDD" w:rsidRDefault="00331811" w:rsidP="00331811">
      <w:pPr>
        <w:pStyle w:val="Listparagraf"/>
        <w:widowControl w:val="0"/>
        <w:autoSpaceDE w:val="0"/>
        <w:autoSpaceDN w:val="0"/>
        <w:adjustRightInd w:val="0"/>
        <w:spacing w:after="120"/>
        <w:jc w:val="both"/>
        <w:rPr>
          <w:rFonts w:ascii="Trebuchet MS" w:hAnsi="Trebuchet MS" w:cs="Arial"/>
          <w:lang w:val="it-IT"/>
        </w:rPr>
      </w:pPr>
    </w:p>
    <w:p w:rsidR="00444A4E" w:rsidRPr="00584BDD" w:rsidRDefault="00444A4E">
      <w:pPr>
        <w:pStyle w:val="Listparagraf"/>
        <w:widowControl w:val="0"/>
        <w:numPr>
          <w:ilvl w:val="0"/>
          <w:numId w:val="76"/>
        </w:numPr>
        <w:autoSpaceDE w:val="0"/>
        <w:autoSpaceDN w:val="0"/>
        <w:adjustRightInd w:val="0"/>
        <w:spacing w:after="120"/>
        <w:jc w:val="both"/>
        <w:rPr>
          <w:rFonts w:ascii="Trebuchet MS" w:hAnsi="Trebuchet MS" w:cs="Arial"/>
          <w:lang w:val="it-IT"/>
        </w:rPr>
      </w:pPr>
      <w:r w:rsidRPr="00584BDD">
        <w:rPr>
          <w:rFonts w:ascii="Trebuchet MS" w:hAnsi="Trebuchet MS" w:cs="Arial"/>
          <w:lang w:val="it-IT"/>
        </w:rPr>
        <w:t>Locuința Protejată Căpușu de Câmpie – Anexa nr.3.</w:t>
      </w:r>
      <w:r w:rsidR="00331811" w:rsidRPr="00584BDD">
        <w:rPr>
          <w:rFonts w:ascii="Trebuchet MS" w:hAnsi="Trebuchet MS" w:cs="Arial"/>
          <w:lang w:val="it-IT"/>
        </w:rPr>
        <w:t>50</w:t>
      </w:r>
      <w:r w:rsidRPr="00584BDD">
        <w:rPr>
          <w:rFonts w:ascii="Trebuchet MS" w:hAnsi="Trebuchet MS" w:cs="Arial"/>
          <w:lang w:val="it-IT"/>
        </w:rPr>
        <w:t>.</w:t>
      </w:r>
    </w:p>
    <w:p w:rsidR="00444A4E" w:rsidRPr="00584BDD" w:rsidRDefault="00444A4E">
      <w:pPr>
        <w:pStyle w:val="Listparagraf"/>
        <w:widowControl w:val="0"/>
        <w:numPr>
          <w:ilvl w:val="0"/>
          <w:numId w:val="76"/>
        </w:numPr>
        <w:autoSpaceDE w:val="0"/>
        <w:autoSpaceDN w:val="0"/>
        <w:adjustRightInd w:val="0"/>
        <w:spacing w:after="120"/>
        <w:jc w:val="both"/>
        <w:rPr>
          <w:rFonts w:ascii="Trebuchet MS" w:hAnsi="Trebuchet MS" w:cs="Arial"/>
          <w:lang w:val="it-IT"/>
        </w:rPr>
      </w:pPr>
      <w:r w:rsidRPr="00584BDD">
        <w:rPr>
          <w:rFonts w:ascii="Trebuchet MS" w:hAnsi="Trebuchet MS" w:cs="Arial"/>
          <w:lang w:val="it-IT"/>
        </w:rPr>
        <w:t>Centrul de abilitare si reabilitare REGHIN - Anexa nr.3.</w:t>
      </w:r>
      <w:r w:rsidR="00331811" w:rsidRPr="00584BDD">
        <w:rPr>
          <w:rFonts w:ascii="Trebuchet MS" w:hAnsi="Trebuchet MS" w:cs="Arial"/>
          <w:lang w:val="it-IT"/>
        </w:rPr>
        <w:t>59</w:t>
      </w:r>
      <w:r w:rsidRPr="00584BDD">
        <w:rPr>
          <w:rFonts w:ascii="Trebuchet MS" w:hAnsi="Trebuchet MS" w:cs="Arial"/>
          <w:lang w:val="it-IT"/>
        </w:rPr>
        <w:t>.</w:t>
      </w:r>
    </w:p>
    <w:p w:rsidR="00331811" w:rsidRPr="00584BDD" w:rsidRDefault="00331811">
      <w:pPr>
        <w:pStyle w:val="Listparagraf"/>
        <w:widowControl w:val="0"/>
        <w:numPr>
          <w:ilvl w:val="0"/>
          <w:numId w:val="76"/>
        </w:numPr>
        <w:autoSpaceDE w:val="0"/>
        <w:autoSpaceDN w:val="0"/>
        <w:adjustRightInd w:val="0"/>
        <w:spacing w:after="120"/>
        <w:jc w:val="both"/>
        <w:rPr>
          <w:rFonts w:ascii="Trebuchet MS" w:hAnsi="Trebuchet MS" w:cs="Arial"/>
          <w:lang w:val="it-IT"/>
        </w:rPr>
      </w:pPr>
      <w:r w:rsidRPr="00584BDD">
        <w:rPr>
          <w:rFonts w:ascii="Trebuchet MS" w:hAnsi="Trebuchet MS" w:cs="Arial"/>
          <w:lang w:val="it-IT"/>
        </w:rPr>
        <w:t>Centrul de abilitare si reabilitare CEUAȘU DE CÂMPIE nr.215 - Anexa nr.3.55.</w:t>
      </w:r>
    </w:p>
    <w:p w:rsidR="00444A4E" w:rsidRPr="00584BDD" w:rsidRDefault="00444A4E">
      <w:pPr>
        <w:pStyle w:val="Listparagraf"/>
        <w:widowControl w:val="0"/>
        <w:numPr>
          <w:ilvl w:val="0"/>
          <w:numId w:val="76"/>
        </w:numPr>
        <w:autoSpaceDE w:val="0"/>
        <w:autoSpaceDN w:val="0"/>
        <w:adjustRightInd w:val="0"/>
        <w:spacing w:after="120"/>
        <w:jc w:val="both"/>
        <w:rPr>
          <w:rFonts w:ascii="Trebuchet MS" w:hAnsi="Trebuchet MS" w:cs="Arial"/>
          <w:lang w:val="it-IT"/>
        </w:rPr>
      </w:pPr>
      <w:r w:rsidRPr="00584BDD">
        <w:rPr>
          <w:rFonts w:ascii="Trebuchet MS" w:hAnsi="Trebuchet MS" w:cs="Arial"/>
          <w:lang w:val="it-IT"/>
        </w:rPr>
        <w:t>Centrul de abilitare si reabilitare CEUAȘU DE CÂMPIE nr.185 - Anexa nr.3.</w:t>
      </w:r>
      <w:r w:rsidR="00331811" w:rsidRPr="00584BDD">
        <w:rPr>
          <w:rFonts w:ascii="Trebuchet MS" w:hAnsi="Trebuchet MS" w:cs="Arial"/>
          <w:lang w:val="it-IT"/>
        </w:rPr>
        <w:t>56</w:t>
      </w:r>
      <w:r w:rsidRPr="00584BDD">
        <w:rPr>
          <w:rFonts w:ascii="Trebuchet MS" w:hAnsi="Trebuchet MS" w:cs="Arial"/>
          <w:lang w:val="it-IT"/>
        </w:rPr>
        <w:t>.</w:t>
      </w:r>
    </w:p>
    <w:p w:rsidR="00331811" w:rsidRPr="00584BDD" w:rsidRDefault="00331811">
      <w:pPr>
        <w:pStyle w:val="Listparagraf"/>
        <w:widowControl w:val="0"/>
        <w:numPr>
          <w:ilvl w:val="0"/>
          <w:numId w:val="76"/>
        </w:numPr>
        <w:autoSpaceDE w:val="0"/>
        <w:autoSpaceDN w:val="0"/>
        <w:adjustRightInd w:val="0"/>
        <w:spacing w:after="120"/>
        <w:jc w:val="both"/>
        <w:rPr>
          <w:rFonts w:ascii="Trebuchet MS" w:hAnsi="Trebuchet MS" w:cs="Arial"/>
          <w:lang w:val="it-IT"/>
        </w:rPr>
      </w:pPr>
      <w:r w:rsidRPr="00584BDD">
        <w:rPr>
          <w:rFonts w:ascii="Trebuchet MS" w:hAnsi="Trebuchet MS" w:cs="Arial"/>
          <w:lang w:val="it-IT"/>
        </w:rPr>
        <w:t xml:space="preserve">Centrul de abilitare si reabilitare CEUAȘU DE CÂMPIE nr.43 - Anexa nr.3.57. </w:t>
      </w:r>
    </w:p>
    <w:p w:rsidR="00331811" w:rsidRPr="00584BDD" w:rsidRDefault="00331811">
      <w:pPr>
        <w:pStyle w:val="Listparagraf"/>
        <w:widowControl w:val="0"/>
        <w:numPr>
          <w:ilvl w:val="0"/>
          <w:numId w:val="76"/>
        </w:numPr>
        <w:autoSpaceDE w:val="0"/>
        <w:autoSpaceDN w:val="0"/>
        <w:adjustRightInd w:val="0"/>
        <w:spacing w:after="120"/>
        <w:jc w:val="both"/>
        <w:rPr>
          <w:rFonts w:ascii="Trebuchet MS" w:hAnsi="Trebuchet MS" w:cs="Arial"/>
          <w:lang w:val="it-IT"/>
        </w:rPr>
      </w:pPr>
      <w:r w:rsidRPr="00584BDD">
        <w:rPr>
          <w:rFonts w:ascii="Trebuchet MS" w:hAnsi="Trebuchet MS" w:cs="Arial"/>
          <w:lang w:val="it-IT"/>
        </w:rPr>
        <w:t>Centrul de abilitare si reabilitare SIGHIȘOARA - Anexa nr.3.58.</w:t>
      </w:r>
    </w:p>
    <w:p w:rsidR="00444A4E" w:rsidRPr="00584BDD" w:rsidRDefault="00444A4E" w:rsidP="00444A4E">
      <w:pPr>
        <w:widowControl w:val="0"/>
        <w:autoSpaceDE w:val="0"/>
        <w:autoSpaceDN w:val="0"/>
        <w:adjustRightInd w:val="0"/>
        <w:spacing w:after="120" w:line="276" w:lineRule="auto"/>
        <w:jc w:val="both"/>
        <w:rPr>
          <w:rFonts w:ascii="Trebuchet MS" w:hAnsi="Trebuchet MS" w:cs="Arial"/>
          <w:sz w:val="22"/>
          <w:szCs w:val="22"/>
          <w:lang w:val="it-IT"/>
        </w:rPr>
      </w:pPr>
      <w:r w:rsidRPr="00584BDD">
        <w:rPr>
          <w:rFonts w:ascii="Trebuchet MS" w:hAnsi="Trebuchet MS" w:cs="Arial"/>
          <w:sz w:val="22"/>
          <w:szCs w:val="22"/>
          <w:lang w:val="it-IT"/>
        </w:rPr>
        <w:t>Serviciul de coordonare a centrelor pentru persoane adulte cu dizabilități Luduș</w:t>
      </w:r>
    </w:p>
    <w:p w:rsidR="00444A4E" w:rsidRPr="00584BDD" w:rsidRDefault="00444A4E">
      <w:pPr>
        <w:pStyle w:val="Listparagraf"/>
        <w:widowControl w:val="0"/>
        <w:numPr>
          <w:ilvl w:val="0"/>
          <w:numId w:val="77"/>
        </w:numPr>
        <w:autoSpaceDE w:val="0"/>
        <w:autoSpaceDN w:val="0"/>
        <w:adjustRightInd w:val="0"/>
        <w:spacing w:after="120"/>
        <w:jc w:val="both"/>
        <w:rPr>
          <w:rFonts w:ascii="Trebuchet MS" w:hAnsi="Trebuchet MS" w:cs="Arial"/>
          <w:lang w:val="it-IT"/>
        </w:rPr>
      </w:pPr>
      <w:r w:rsidRPr="00584BDD">
        <w:rPr>
          <w:rFonts w:ascii="Trebuchet MS" w:hAnsi="Trebuchet MS" w:cs="Arial"/>
          <w:lang w:val="it-IT"/>
        </w:rPr>
        <w:t>Centrul de abilitare si reabilitare LUDUȘ - Anexa nr.3.6</w:t>
      </w:r>
      <w:r w:rsidR="0054401D" w:rsidRPr="00584BDD">
        <w:rPr>
          <w:rFonts w:ascii="Trebuchet MS" w:hAnsi="Trebuchet MS" w:cs="Arial"/>
          <w:lang w:val="it-IT"/>
        </w:rPr>
        <w:t>0</w:t>
      </w:r>
      <w:r w:rsidRPr="00584BDD">
        <w:rPr>
          <w:rFonts w:ascii="Trebuchet MS" w:hAnsi="Trebuchet MS" w:cs="Arial"/>
          <w:lang w:val="it-IT"/>
        </w:rPr>
        <w:t>.</w:t>
      </w:r>
    </w:p>
    <w:p w:rsidR="00444A4E" w:rsidRPr="00584BDD" w:rsidRDefault="00444A4E">
      <w:pPr>
        <w:pStyle w:val="Listparagraf"/>
        <w:widowControl w:val="0"/>
        <w:numPr>
          <w:ilvl w:val="0"/>
          <w:numId w:val="77"/>
        </w:numPr>
        <w:autoSpaceDE w:val="0"/>
        <w:autoSpaceDN w:val="0"/>
        <w:adjustRightInd w:val="0"/>
        <w:spacing w:after="120"/>
        <w:jc w:val="both"/>
        <w:rPr>
          <w:rFonts w:ascii="Trebuchet MS" w:hAnsi="Trebuchet MS" w:cs="Arial"/>
          <w:lang w:val="it-IT"/>
        </w:rPr>
      </w:pPr>
      <w:r w:rsidRPr="00584BDD">
        <w:rPr>
          <w:rFonts w:ascii="Trebuchet MS" w:hAnsi="Trebuchet MS" w:cs="Arial"/>
          <w:lang w:val="it-IT"/>
        </w:rPr>
        <w:t>Locuință Protejată LARISA – Anexa nr.3.</w:t>
      </w:r>
      <w:r w:rsidR="0054401D" w:rsidRPr="00584BDD">
        <w:rPr>
          <w:rFonts w:ascii="Trebuchet MS" w:hAnsi="Trebuchet MS" w:cs="Arial"/>
          <w:lang w:val="it-IT"/>
        </w:rPr>
        <w:t>51</w:t>
      </w:r>
      <w:r w:rsidRPr="00584BDD">
        <w:rPr>
          <w:rFonts w:ascii="Trebuchet MS" w:hAnsi="Trebuchet MS" w:cs="Arial"/>
          <w:lang w:val="it-IT"/>
        </w:rPr>
        <w:t xml:space="preserve">. </w:t>
      </w:r>
    </w:p>
    <w:p w:rsidR="00444A4E" w:rsidRPr="00584BDD" w:rsidRDefault="00444A4E">
      <w:pPr>
        <w:pStyle w:val="Listparagraf"/>
        <w:widowControl w:val="0"/>
        <w:numPr>
          <w:ilvl w:val="0"/>
          <w:numId w:val="77"/>
        </w:numPr>
        <w:autoSpaceDE w:val="0"/>
        <w:autoSpaceDN w:val="0"/>
        <w:adjustRightInd w:val="0"/>
        <w:spacing w:after="120"/>
        <w:jc w:val="both"/>
        <w:rPr>
          <w:rFonts w:ascii="Trebuchet MS" w:hAnsi="Trebuchet MS" w:cs="Arial"/>
          <w:lang w:val="it-IT"/>
        </w:rPr>
      </w:pPr>
      <w:r w:rsidRPr="00584BDD">
        <w:rPr>
          <w:rFonts w:ascii="Trebuchet MS" w:hAnsi="Trebuchet MS" w:cs="Arial"/>
          <w:lang w:val="it-IT"/>
        </w:rPr>
        <w:t>Locuință Protejată LUCA – Anexa nr.3.</w:t>
      </w:r>
      <w:r w:rsidR="0054401D" w:rsidRPr="00584BDD">
        <w:rPr>
          <w:rFonts w:ascii="Trebuchet MS" w:hAnsi="Trebuchet MS" w:cs="Arial"/>
          <w:lang w:val="it-IT"/>
        </w:rPr>
        <w:t>52</w:t>
      </w:r>
      <w:r w:rsidRPr="00584BDD">
        <w:rPr>
          <w:rFonts w:ascii="Trebuchet MS" w:hAnsi="Trebuchet MS" w:cs="Arial"/>
          <w:lang w:val="it-IT"/>
        </w:rPr>
        <w:t>.</w:t>
      </w:r>
    </w:p>
    <w:p w:rsidR="00444A4E" w:rsidRPr="00584BDD" w:rsidRDefault="00444A4E">
      <w:pPr>
        <w:pStyle w:val="Listparagraf"/>
        <w:widowControl w:val="0"/>
        <w:numPr>
          <w:ilvl w:val="0"/>
          <w:numId w:val="77"/>
        </w:numPr>
        <w:autoSpaceDE w:val="0"/>
        <w:autoSpaceDN w:val="0"/>
        <w:adjustRightInd w:val="0"/>
        <w:spacing w:after="120"/>
        <w:jc w:val="both"/>
        <w:rPr>
          <w:rFonts w:ascii="Trebuchet MS" w:hAnsi="Trebuchet MS" w:cs="Arial"/>
          <w:lang w:val="it-IT"/>
        </w:rPr>
      </w:pPr>
      <w:r w:rsidRPr="00584BDD">
        <w:rPr>
          <w:rFonts w:ascii="Trebuchet MS" w:hAnsi="Trebuchet MS" w:cs="Arial"/>
          <w:lang w:val="it-IT"/>
        </w:rPr>
        <w:t>Locuință Protejată MARIA – Anexa nr.3.</w:t>
      </w:r>
      <w:r w:rsidR="0054401D" w:rsidRPr="00584BDD">
        <w:rPr>
          <w:rFonts w:ascii="Trebuchet MS" w:hAnsi="Trebuchet MS" w:cs="Arial"/>
          <w:lang w:val="it-IT"/>
        </w:rPr>
        <w:t>53</w:t>
      </w:r>
      <w:r w:rsidRPr="00584BDD">
        <w:rPr>
          <w:rFonts w:ascii="Trebuchet MS" w:hAnsi="Trebuchet MS" w:cs="Arial"/>
          <w:lang w:val="it-IT"/>
        </w:rPr>
        <w:t>.</w:t>
      </w:r>
    </w:p>
    <w:p w:rsidR="00444A4E" w:rsidRPr="00584BDD" w:rsidRDefault="00444A4E">
      <w:pPr>
        <w:pStyle w:val="Listparagraf"/>
        <w:widowControl w:val="0"/>
        <w:numPr>
          <w:ilvl w:val="0"/>
          <w:numId w:val="77"/>
        </w:numPr>
        <w:autoSpaceDE w:val="0"/>
        <w:autoSpaceDN w:val="0"/>
        <w:adjustRightInd w:val="0"/>
        <w:spacing w:after="120"/>
        <w:jc w:val="both"/>
        <w:rPr>
          <w:rFonts w:ascii="Trebuchet MS" w:hAnsi="Trebuchet MS" w:cs="Arial"/>
          <w:lang w:val="it-IT"/>
        </w:rPr>
      </w:pPr>
      <w:r w:rsidRPr="00584BDD">
        <w:rPr>
          <w:rFonts w:ascii="Trebuchet MS" w:hAnsi="Trebuchet MS" w:cs="Arial"/>
          <w:lang w:val="it-IT"/>
        </w:rPr>
        <w:t>Locuință Protejată MATEI – Anexa nr.3.</w:t>
      </w:r>
      <w:r w:rsidR="0054401D" w:rsidRPr="00584BDD">
        <w:rPr>
          <w:rFonts w:ascii="Trebuchet MS" w:hAnsi="Trebuchet MS" w:cs="Arial"/>
          <w:lang w:val="it-IT"/>
        </w:rPr>
        <w:t>54</w:t>
      </w:r>
      <w:r w:rsidRPr="00584BDD">
        <w:rPr>
          <w:rFonts w:ascii="Trebuchet MS" w:hAnsi="Trebuchet MS" w:cs="Arial"/>
          <w:lang w:val="it-IT"/>
        </w:rPr>
        <w:t>.</w:t>
      </w:r>
    </w:p>
    <w:p w:rsidR="00444A4E" w:rsidRPr="00584BDD" w:rsidRDefault="00444A4E" w:rsidP="00444A4E">
      <w:pPr>
        <w:widowControl w:val="0"/>
        <w:autoSpaceDE w:val="0"/>
        <w:autoSpaceDN w:val="0"/>
        <w:adjustRightInd w:val="0"/>
        <w:spacing w:after="120" w:line="276" w:lineRule="auto"/>
        <w:jc w:val="both"/>
        <w:rPr>
          <w:rFonts w:ascii="Trebuchet MS" w:hAnsi="Trebuchet MS" w:cs="Arial"/>
          <w:sz w:val="22"/>
          <w:szCs w:val="22"/>
          <w:lang w:val="it-IT"/>
        </w:rPr>
      </w:pPr>
      <w:r w:rsidRPr="00584BDD">
        <w:rPr>
          <w:rFonts w:ascii="Trebuchet MS" w:hAnsi="Trebuchet MS" w:cs="Arial"/>
          <w:sz w:val="22"/>
          <w:szCs w:val="22"/>
          <w:lang w:val="it-IT"/>
        </w:rPr>
        <w:t>Serviciul de coordonare a centrelor Glodeni:</w:t>
      </w:r>
    </w:p>
    <w:p w:rsidR="00444A4E" w:rsidRPr="0054401D" w:rsidRDefault="00444A4E">
      <w:pPr>
        <w:pStyle w:val="Listparagraf"/>
        <w:widowControl w:val="0"/>
        <w:numPr>
          <w:ilvl w:val="0"/>
          <w:numId w:val="78"/>
        </w:numPr>
        <w:autoSpaceDE w:val="0"/>
        <w:autoSpaceDN w:val="0"/>
        <w:adjustRightInd w:val="0"/>
        <w:spacing w:after="120"/>
        <w:jc w:val="both"/>
        <w:rPr>
          <w:rFonts w:ascii="Trebuchet MS" w:hAnsi="Trebuchet MS" w:cs="Arial"/>
          <w:lang w:val="it-IT"/>
        </w:rPr>
      </w:pPr>
      <w:r w:rsidRPr="00584BDD">
        <w:rPr>
          <w:rFonts w:ascii="Trebuchet MS" w:hAnsi="Trebuchet MS" w:cs="Arial"/>
          <w:lang w:val="it-IT"/>
        </w:rPr>
        <w:t xml:space="preserve">Centrul de îngrijire şi asistenţă – CAMELIA - Anexa </w:t>
      </w:r>
      <w:r w:rsidRPr="0054401D">
        <w:rPr>
          <w:rFonts w:ascii="Trebuchet MS" w:hAnsi="Trebuchet MS" w:cs="Arial"/>
          <w:lang w:val="it-IT"/>
        </w:rPr>
        <w:t>nr.3.</w:t>
      </w:r>
      <w:r w:rsidR="0054401D" w:rsidRPr="0054401D">
        <w:rPr>
          <w:rFonts w:ascii="Trebuchet MS" w:hAnsi="Trebuchet MS" w:cs="Arial"/>
          <w:lang w:val="it-IT"/>
        </w:rPr>
        <w:t>43</w:t>
      </w:r>
      <w:r w:rsidRPr="0054401D">
        <w:rPr>
          <w:rFonts w:ascii="Trebuchet MS" w:hAnsi="Trebuchet MS" w:cs="Arial"/>
          <w:lang w:val="it-IT"/>
        </w:rPr>
        <w:t>.</w:t>
      </w:r>
    </w:p>
    <w:p w:rsidR="00444A4E" w:rsidRPr="0054401D" w:rsidRDefault="00444A4E">
      <w:pPr>
        <w:pStyle w:val="Listparagraf"/>
        <w:widowControl w:val="0"/>
        <w:numPr>
          <w:ilvl w:val="0"/>
          <w:numId w:val="78"/>
        </w:numPr>
        <w:autoSpaceDE w:val="0"/>
        <w:autoSpaceDN w:val="0"/>
        <w:adjustRightInd w:val="0"/>
        <w:spacing w:after="120"/>
        <w:jc w:val="both"/>
        <w:rPr>
          <w:rFonts w:ascii="Trebuchet MS" w:hAnsi="Trebuchet MS" w:cs="Arial"/>
          <w:lang w:val="it-IT"/>
        </w:rPr>
      </w:pPr>
      <w:r w:rsidRPr="0054401D">
        <w:rPr>
          <w:rFonts w:ascii="Trebuchet MS" w:hAnsi="Trebuchet MS" w:cs="Arial"/>
          <w:lang w:val="it-IT"/>
        </w:rPr>
        <w:t>Centrul de îngrijire şi asistenţă - MARGARETA - Anexa nr.3.4</w:t>
      </w:r>
      <w:r w:rsidR="0054401D" w:rsidRPr="0054401D">
        <w:rPr>
          <w:rFonts w:ascii="Trebuchet MS" w:hAnsi="Trebuchet MS" w:cs="Arial"/>
          <w:lang w:val="it-IT"/>
        </w:rPr>
        <w:t>4</w:t>
      </w:r>
      <w:r w:rsidRPr="0054401D">
        <w:rPr>
          <w:rFonts w:ascii="Trebuchet MS" w:hAnsi="Trebuchet MS" w:cs="Arial"/>
          <w:lang w:val="it-IT"/>
        </w:rPr>
        <w:t xml:space="preserve">. </w:t>
      </w:r>
    </w:p>
    <w:p w:rsidR="00444A4E" w:rsidRPr="00444A4E" w:rsidRDefault="00444A4E" w:rsidP="00444A4E">
      <w:pPr>
        <w:widowControl w:val="0"/>
        <w:autoSpaceDE w:val="0"/>
        <w:autoSpaceDN w:val="0"/>
        <w:adjustRightInd w:val="0"/>
        <w:spacing w:after="120" w:line="276" w:lineRule="auto"/>
        <w:jc w:val="both"/>
        <w:rPr>
          <w:rFonts w:ascii="Trebuchet MS" w:hAnsi="Trebuchet MS" w:cs="Arial"/>
          <w:sz w:val="22"/>
          <w:szCs w:val="22"/>
          <w:lang w:val="it-IT"/>
        </w:rPr>
      </w:pPr>
      <w:r w:rsidRPr="00444A4E">
        <w:rPr>
          <w:rFonts w:ascii="Trebuchet MS" w:hAnsi="Trebuchet MS" w:cs="Arial"/>
          <w:sz w:val="22"/>
          <w:szCs w:val="22"/>
          <w:lang w:val="it-IT"/>
        </w:rPr>
        <w:t>Serviciul de coordonare a centrelor Călugăreni:</w:t>
      </w:r>
    </w:p>
    <w:p w:rsidR="00444A4E" w:rsidRPr="00CA5D98" w:rsidRDefault="00444A4E">
      <w:pPr>
        <w:pStyle w:val="Listparagraf"/>
        <w:widowControl w:val="0"/>
        <w:numPr>
          <w:ilvl w:val="0"/>
          <w:numId w:val="79"/>
        </w:numPr>
        <w:autoSpaceDE w:val="0"/>
        <w:autoSpaceDN w:val="0"/>
        <w:adjustRightInd w:val="0"/>
        <w:spacing w:after="120"/>
        <w:jc w:val="both"/>
        <w:rPr>
          <w:rFonts w:ascii="Trebuchet MS" w:hAnsi="Trebuchet MS" w:cs="Arial"/>
          <w:lang w:val="it-IT"/>
        </w:rPr>
      </w:pPr>
      <w:r w:rsidRPr="00CA5D98">
        <w:rPr>
          <w:rFonts w:ascii="Trebuchet MS" w:hAnsi="Trebuchet MS" w:cs="Arial"/>
          <w:lang w:val="it-IT"/>
        </w:rPr>
        <w:t>Centrul de abilitare si reabilitare CĂLUGĂRENI - MĂNĂSTIRE - Anexa nr.3.</w:t>
      </w:r>
      <w:r w:rsidR="00CA5D98" w:rsidRPr="00CA5D98">
        <w:rPr>
          <w:rFonts w:ascii="Trebuchet MS" w:hAnsi="Trebuchet MS" w:cs="Arial"/>
          <w:lang w:val="it-IT"/>
        </w:rPr>
        <w:t>67</w:t>
      </w:r>
      <w:r w:rsidRPr="00CA5D98">
        <w:rPr>
          <w:rFonts w:ascii="Trebuchet MS" w:hAnsi="Trebuchet MS" w:cs="Arial"/>
          <w:lang w:val="it-IT"/>
        </w:rPr>
        <w:t>.</w:t>
      </w:r>
    </w:p>
    <w:p w:rsidR="00CA5D98" w:rsidRPr="00CA5D98" w:rsidRDefault="00CA5D98">
      <w:pPr>
        <w:pStyle w:val="Listparagraf"/>
        <w:widowControl w:val="0"/>
        <w:numPr>
          <w:ilvl w:val="0"/>
          <w:numId w:val="79"/>
        </w:numPr>
        <w:autoSpaceDE w:val="0"/>
        <w:autoSpaceDN w:val="0"/>
        <w:adjustRightInd w:val="0"/>
        <w:spacing w:after="120"/>
        <w:jc w:val="both"/>
        <w:rPr>
          <w:rFonts w:ascii="Trebuchet MS" w:hAnsi="Trebuchet MS" w:cs="Arial"/>
          <w:lang w:val="it-IT"/>
        </w:rPr>
      </w:pPr>
      <w:r w:rsidRPr="00CA5D98">
        <w:rPr>
          <w:rFonts w:ascii="Trebuchet MS" w:hAnsi="Trebuchet MS" w:cs="Arial"/>
          <w:lang w:val="it-IT"/>
        </w:rPr>
        <w:t>Centrul de abilitare si reabilitare SF. IOSIF - Anexa nr.3.68.</w:t>
      </w:r>
    </w:p>
    <w:p w:rsidR="00444A4E" w:rsidRPr="00CA5D98" w:rsidRDefault="00444A4E">
      <w:pPr>
        <w:pStyle w:val="Listparagraf"/>
        <w:widowControl w:val="0"/>
        <w:numPr>
          <w:ilvl w:val="0"/>
          <w:numId w:val="79"/>
        </w:numPr>
        <w:autoSpaceDE w:val="0"/>
        <w:autoSpaceDN w:val="0"/>
        <w:adjustRightInd w:val="0"/>
        <w:spacing w:after="120"/>
        <w:jc w:val="both"/>
        <w:rPr>
          <w:rFonts w:ascii="Trebuchet MS" w:hAnsi="Trebuchet MS" w:cs="Arial"/>
          <w:lang w:val="it-IT"/>
        </w:rPr>
      </w:pPr>
      <w:r w:rsidRPr="00CA5D98">
        <w:rPr>
          <w:rFonts w:ascii="Trebuchet MS" w:hAnsi="Trebuchet MS" w:cs="Arial"/>
          <w:lang w:val="it-IT"/>
        </w:rPr>
        <w:t>Centrul de abilitare si reabilitare SF. FRANCISC - Anexa nr.3.</w:t>
      </w:r>
      <w:r w:rsidR="00CA5D98" w:rsidRPr="00CA5D98">
        <w:rPr>
          <w:rFonts w:ascii="Trebuchet MS" w:hAnsi="Trebuchet MS" w:cs="Arial"/>
          <w:lang w:val="it-IT"/>
        </w:rPr>
        <w:t>69</w:t>
      </w:r>
      <w:r w:rsidRPr="00CA5D98">
        <w:rPr>
          <w:rFonts w:ascii="Trebuchet MS" w:hAnsi="Trebuchet MS" w:cs="Arial"/>
          <w:lang w:val="it-IT"/>
        </w:rPr>
        <w:t>.</w:t>
      </w:r>
    </w:p>
    <w:p w:rsidR="00CA5D98" w:rsidRPr="00CA5D98" w:rsidRDefault="00CA5D98">
      <w:pPr>
        <w:pStyle w:val="Listparagraf"/>
        <w:widowControl w:val="0"/>
        <w:numPr>
          <w:ilvl w:val="0"/>
          <w:numId w:val="79"/>
        </w:numPr>
        <w:autoSpaceDE w:val="0"/>
        <w:autoSpaceDN w:val="0"/>
        <w:adjustRightInd w:val="0"/>
        <w:spacing w:after="120"/>
        <w:jc w:val="both"/>
        <w:rPr>
          <w:rFonts w:ascii="Trebuchet MS" w:hAnsi="Trebuchet MS" w:cs="Arial"/>
          <w:lang w:val="it-IT"/>
        </w:rPr>
      </w:pPr>
      <w:r w:rsidRPr="00CA5D98">
        <w:rPr>
          <w:rFonts w:ascii="Trebuchet MS" w:hAnsi="Trebuchet MS" w:cs="Arial"/>
          <w:lang w:val="it-IT"/>
        </w:rPr>
        <w:t>Centrul de abilitare si reabilitare CÂMPUL CETĂȚII - Anexa nr.3.70.</w:t>
      </w:r>
    </w:p>
    <w:p w:rsidR="00CA5D98" w:rsidRPr="00CA5D98" w:rsidRDefault="00CA5D98">
      <w:pPr>
        <w:pStyle w:val="Listparagraf"/>
        <w:widowControl w:val="0"/>
        <w:numPr>
          <w:ilvl w:val="0"/>
          <w:numId w:val="79"/>
        </w:numPr>
        <w:autoSpaceDE w:val="0"/>
        <w:autoSpaceDN w:val="0"/>
        <w:adjustRightInd w:val="0"/>
        <w:spacing w:after="120"/>
        <w:jc w:val="both"/>
        <w:rPr>
          <w:rFonts w:ascii="Trebuchet MS" w:hAnsi="Trebuchet MS" w:cs="Arial"/>
          <w:lang w:val="it-IT"/>
        </w:rPr>
      </w:pPr>
      <w:r w:rsidRPr="00CA5D98">
        <w:rPr>
          <w:rFonts w:ascii="Trebuchet MS" w:hAnsi="Trebuchet MS" w:cs="Arial"/>
          <w:lang w:val="it-IT"/>
        </w:rPr>
        <w:t>Centrul de abilitare si reabilitare SF. STÂNA DE VALE- Anexa nr.3.71.</w:t>
      </w:r>
    </w:p>
    <w:p w:rsidR="00444A4E" w:rsidRPr="00CA5D98" w:rsidRDefault="00444A4E">
      <w:pPr>
        <w:pStyle w:val="Listparagraf"/>
        <w:widowControl w:val="0"/>
        <w:numPr>
          <w:ilvl w:val="0"/>
          <w:numId w:val="79"/>
        </w:numPr>
        <w:autoSpaceDE w:val="0"/>
        <w:autoSpaceDN w:val="0"/>
        <w:adjustRightInd w:val="0"/>
        <w:spacing w:after="120"/>
        <w:jc w:val="both"/>
        <w:rPr>
          <w:rFonts w:ascii="Trebuchet MS" w:hAnsi="Trebuchet MS" w:cs="Arial"/>
          <w:lang w:val="it-IT"/>
        </w:rPr>
      </w:pPr>
      <w:r w:rsidRPr="00CA5D98">
        <w:rPr>
          <w:rFonts w:ascii="Trebuchet MS" w:hAnsi="Trebuchet MS" w:cs="Arial"/>
          <w:lang w:val="it-IT"/>
        </w:rPr>
        <w:t>Centrul de îngrijire şi asistenţă EREMITU – Anexa nr.3.</w:t>
      </w:r>
      <w:r w:rsidR="00CA5D98" w:rsidRPr="00CA5D98">
        <w:rPr>
          <w:rFonts w:ascii="Trebuchet MS" w:hAnsi="Trebuchet MS" w:cs="Arial"/>
          <w:lang w:val="it-IT"/>
        </w:rPr>
        <w:t>72</w:t>
      </w:r>
      <w:r w:rsidRPr="00CA5D98">
        <w:rPr>
          <w:rFonts w:ascii="Trebuchet MS" w:hAnsi="Trebuchet MS" w:cs="Arial"/>
          <w:lang w:val="it-IT"/>
        </w:rPr>
        <w:t>.</w:t>
      </w:r>
    </w:p>
    <w:p w:rsidR="00444A4E" w:rsidRPr="00CA5D98" w:rsidRDefault="00444A4E">
      <w:pPr>
        <w:pStyle w:val="Listparagraf"/>
        <w:widowControl w:val="0"/>
        <w:numPr>
          <w:ilvl w:val="0"/>
          <w:numId w:val="79"/>
        </w:numPr>
        <w:autoSpaceDE w:val="0"/>
        <w:autoSpaceDN w:val="0"/>
        <w:adjustRightInd w:val="0"/>
        <w:spacing w:after="120"/>
        <w:jc w:val="both"/>
        <w:rPr>
          <w:rFonts w:ascii="Trebuchet MS" w:hAnsi="Trebuchet MS" w:cs="Arial"/>
          <w:lang w:val="it-IT"/>
        </w:rPr>
      </w:pPr>
      <w:r w:rsidRPr="00CA5D98">
        <w:rPr>
          <w:rFonts w:ascii="Trebuchet MS" w:hAnsi="Trebuchet MS" w:cs="Arial"/>
          <w:lang w:val="it-IT"/>
        </w:rPr>
        <w:t>Centrul de abilitare si reabilitare SF. MARK - Anexa nr.3.</w:t>
      </w:r>
      <w:r w:rsidR="00CA5D98" w:rsidRPr="00CA5D98">
        <w:rPr>
          <w:rFonts w:ascii="Trebuchet MS" w:hAnsi="Trebuchet MS" w:cs="Arial"/>
          <w:lang w:val="it-IT"/>
        </w:rPr>
        <w:t>73</w:t>
      </w:r>
      <w:r w:rsidRPr="00CA5D98">
        <w:rPr>
          <w:rFonts w:ascii="Trebuchet MS" w:hAnsi="Trebuchet MS" w:cs="Arial"/>
          <w:lang w:val="it-IT"/>
        </w:rPr>
        <w:t>.</w:t>
      </w:r>
    </w:p>
    <w:p w:rsidR="00444A4E" w:rsidRPr="00CA5D98" w:rsidRDefault="00444A4E">
      <w:pPr>
        <w:pStyle w:val="Listparagraf"/>
        <w:widowControl w:val="0"/>
        <w:numPr>
          <w:ilvl w:val="0"/>
          <w:numId w:val="79"/>
        </w:numPr>
        <w:autoSpaceDE w:val="0"/>
        <w:autoSpaceDN w:val="0"/>
        <w:adjustRightInd w:val="0"/>
        <w:spacing w:after="120"/>
        <w:jc w:val="both"/>
        <w:rPr>
          <w:rFonts w:ascii="Trebuchet MS" w:hAnsi="Trebuchet MS" w:cs="Arial"/>
          <w:lang w:val="it-IT"/>
        </w:rPr>
      </w:pPr>
      <w:r w:rsidRPr="00CA5D98">
        <w:rPr>
          <w:rFonts w:ascii="Trebuchet MS" w:hAnsi="Trebuchet MS" w:cs="Arial"/>
          <w:lang w:val="it-IT"/>
        </w:rPr>
        <w:t>Centrul de abilitare si reabilitare SF. PAUL - Anexa nr.3.</w:t>
      </w:r>
      <w:r w:rsidR="00CA5D98" w:rsidRPr="00CA5D98">
        <w:rPr>
          <w:rFonts w:ascii="Trebuchet MS" w:hAnsi="Trebuchet MS" w:cs="Arial"/>
          <w:lang w:val="it-IT"/>
        </w:rPr>
        <w:t>7</w:t>
      </w:r>
      <w:r w:rsidRPr="00CA5D98">
        <w:rPr>
          <w:rFonts w:ascii="Trebuchet MS" w:hAnsi="Trebuchet MS" w:cs="Arial"/>
          <w:lang w:val="it-IT"/>
        </w:rPr>
        <w:t>4.</w:t>
      </w:r>
    </w:p>
    <w:p w:rsidR="00444A4E" w:rsidRPr="00444A4E" w:rsidRDefault="00444A4E" w:rsidP="00444A4E">
      <w:pPr>
        <w:widowControl w:val="0"/>
        <w:autoSpaceDE w:val="0"/>
        <w:autoSpaceDN w:val="0"/>
        <w:adjustRightInd w:val="0"/>
        <w:spacing w:after="120" w:line="276" w:lineRule="auto"/>
        <w:jc w:val="both"/>
        <w:rPr>
          <w:rFonts w:ascii="Trebuchet MS" w:hAnsi="Trebuchet MS" w:cs="Arial"/>
          <w:sz w:val="22"/>
          <w:szCs w:val="22"/>
          <w:lang w:val="it-IT"/>
        </w:rPr>
      </w:pPr>
      <w:r w:rsidRPr="00444A4E">
        <w:rPr>
          <w:rFonts w:ascii="Trebuchet MS" w:hAnsi="Trebuchet MS" w:cs="Arial"/>
          <w:sz w:val="22"/>
          <w:szCs w:val="22"/>
          <w:lang w:val="it-IT"/>
        </w:rPr>
        <w:t>Serviciul de coordonare a centrelor Brâncovenești:</w:t>
      </w:r>
    </w:p>
    <w:p w:rsidR="00CA5D98" w:rsidRDefault="00444A4E">
      <w:pPr>
        <w:pStyle w:val="Listparagraf"/>
        <w:widowControl w:val="0"/>
        <w:numPr>
          <w:ilvl w:val="0"/>
          <w:numId w:val="80"/>
        </w:numPr>
        <w:autoSpaceDE w:val="0"/>
        <w:autoSpaceDN w:val="0"/>
        <w:adjustRightInd w:val="0"/>
        <w:spacing w:after="120"/>
        <w:jc w:val="both"/>
        <w:rPr>
          <w:rFonts w:ascii="Trebuchet MS" w:hAnsi="Trebuchet MS" w:cs="Arial"/>
          <w:lang w:val="it-IT"/>
        </w:rPr>
      </w:pPr>
      <w:r w:rsidRPr="00CA5D98">
        <w:rPr>
          <w:rFonts w:ascii="Trebuchet MS" w:hAnsi="Trebuchet MS" w:cs="Arial"/>
          <w:lang w:val="it-IT"/>
        </w:rPr>
        <w:t>Centrul de abilitare si reabilitare Brîncovenești BRIGITTA - Anexa nr.3.</w:t>
      </w:r>
      <w:r w:rsidR="00CA5D98" w:rsidRPr="00CA5D98">
        <w:rPr>
          <w:rFonts w:ascii="Trebuchet MS" w:hAnsi="Trebuchet MS" w:cs="Arial"/>
          <w:lang w:val="it-IT"/>
        </w:rPr>
        <w:t>61</w:t>
      </w:r>
      <w:r w:rsidRPr="00CA5D98">
        <w:rPr>
          <w:rFonts w:ascii="Trebuchet MS" w:hAnsi="Trebuchet MS" w:cs="Arial"/>
          <w:lang w:val="it-IT"/>
        </w:rPr>
        <w:t>.</w:t>
      </w:r>
    </w:p>
    <w:p w:rsidR="00CA5D98" w:rsidRPr="00CA5D98" w:rsidRDefault="00CA5D98">
      <w:pPr>
        <w:pStyle w:val="Listparagraf"/>
        <w:widowControl w:val="0"/>
        <w:numPr>
          <w:ilvl w:val="0"/>
          <w:numId w:val="80"/>
        </w:numPr>
        <w:autoSpaceDE w:val="0"/>
        <w:autoSpaceDN w:val="0"/>
        <w:adjustRightInd w:val="0"/>
        <w:spacing w:after="120"/>
        <w:jc w:val="both"/>
        <w:rPr>
          <w:rFonts w:ascii="Trebuchet MS" w:hAnsi="Trebuchet MS" w:cs="Arial"/>
          <w:lang w:val="it-IT"/>
        </w:rPr>
      </w:pPr>
      <w:r w:rsidRPr="00CA5D98">
        <w:rPr>
          <w:rFonts w:ascii="Trebuchet MS" w:hAnsi="Trebuchet MS" w:cs="Arial"/>
          <w:lang w:val="it-IT"/>
        </w:rPr>
        <w:t>Centrul de abilitare si reabilitare Brîncovenești Else Maria - Anexa nr.3.62.</w:t>
      </w:r>
    </w:p>
    <w:p w:rsidR="00444A4E" w:rsidRPr="00CA5D98" w:rsidRDefault="00444A4E">
      <w:pPr>
        <w:pStyle w:val="Listparagraf"/>
        <w:widowControl w:val="0"/>
        <w:numPr>
          <w:ilvl w:val="0"/>
          <w:numId w:val="80"/>
        </w:numPr>
        <w:autoSpaceDE w:val="0"/>
        <w:autoSpaceDN w:val="0"/>
        <w:adjustRightInd w:val="0"/>
        <w:spacing w:after="120"/>
        <w:jc w:val="both"/>
        <w:rPr>
          <w:rFonts w:ascii="Trebuchet MS" w:hAnsi="Trebuchet MS" w:cs="Arial"/>
          <w:lang w:val="it-IT"/>
        </w:rPr>
      </w:pPr>
      <w:r w:rsidRPr="00CA5D98">
        <w:rPr>
          <w:rFonts w:ascii="Trebuchet MS" w:hAnsi="Trebuchet MS" w:cs="Arial"/>
          <w:lang w:val="it-IT"/>
        </w:rPr>
        <w:t>Centrul de abilitare si reabilitare Brîncovenești ERIKA - Anexa nr.3.</w:t>
      </w:r>
      <w:r w:rsidR="00CA5D98" w:rsidRPr="00CA5D98">
        <w:rPr>
          <w:rFonts w:ascii="Trebuchet MS" w:hAnsi="Trebuchet MS" w:cs="Arial"/>
          <w:lang w:val="it-IT"/>
        </w:rPr>
        <w:t>63</w:t>
      </w:r>
      <w:r w:rsidRPr="00CA5D98">
        <w:rPr>
          <w:rFonts w:ascii="Trebuchet MS" w:hAnsi="Trebuchet MS" w:cs="Arial"/>
          <w:lang w:val="it-IT"/>
        </w:rPr>
        <w:t>.</w:t>
      </w:r>
    </w:p>
    <w:p w:rsidR="00444A4E" w:rsidRPr="00CA5D98" w:rsidRDefault="00444A4E">
      <w:pPr>
        <w:pStyle w:val="Listparagraf"/>
        <w:widowControl w:val="0"/>
        <w:numPr>
          <w:ilvl w:val="0"/>
          <w:numId w:val="80"/>
        </w:numPr>
        <w:autoSpaceDE w:val="0"/>
        <w:autoSpaceDN w:val="0"/>
        <w:adjustRightInd w:val="0"/>
        <w:spacing w:after="120"/>
        <w:jc w:val="both"/>
        <w:rPr>
          <w:rFonts w:ascii="Trebuchet MS" w:hAnsi="Trebuchet MS" w:cs="Arial"/>
          <w:lang w:val="it-IT"/>
        </w:rPr>
      </w:pPr>
      <w:r w:rsidRPr="00CA5D98">
        <w:rPr>
          <w:rFonts w:ascii="Trebuchet MS" w:hAnsi="Trebuchet MS" w:cs="Arial"/>
          <w:lang w:val="it-IT"/>
        </w:rPr>
        <w:lastRenderedPageBreak/>
        <w:t>Centrul de abilitare si reabilitare Brîncovenești PRIMULA - Anexa nr.3.6</w:t>
      </w:r>
      <w:r w:rsidR="00CA5D98" w:rsidRPr="00CA5D98">
        <w:rPr>
          <w:rFonts w:ascii="Trebuchet MS" w:hAnsi="Trebuchet MS" w:cs="Arial"/>
          <w:lang w:val="it-IT"/>
        </w:rPr>
        <w:t>4</w:t>
      </w:r>
      <w:r w:rsidRPr="00CA5D98">
        <w:rPr>
          <w:rFonts w:ascii="Trebuchet MS" w:hAnsi="Trebuchet MS" w:cs="Arial"/>
          <w:lang w:val="it-IT"/>
        </w:rPr>
        <w:t>.</w:t>
      </w:r>
    </w:p>
    <w:p w:rsidR="00444A4E" w:rsidRPr="00CA5D98" w:rsidRDefault="00444A4E">
      <w:pPr>
        <w:pStyle w:val="Listparagraf"/>
        <w:widowControl w:val="0"/>
        <w:numPr>
          <w:ilvl w:val="0"/>
          <w:numId w:val="80"/>
        </w:numPr>
        <w:autoSpaceDE w:val="0"/>
        <w:autoSpaceDN w:val="0"/>
        <w:adjustRightInd w:val="0"/>
        <w:spacing w:after="120"/>
        <w:jc w:val="both"/>
        <w:rPr>
          <w:rFonts w:ascii="Trebuchet MS" w:hAnsi="Trebuchet MS" w:cs="Arial"/>
          <w:lang w:val="it-IT"/>
        </w:rPr>
      </w:pPr>
      <w:r w:rsidRPr="00CA5D98">
        <w:rPr>
          <w:rFonts w:ascii="Trebuchet MS" w:hAnsi="Trebuchet MS" w:cs="Arial"/>
          <w:lang w:val="it-IT"/>
        </w:rPr>
        <w:t>Centrul de abilitare si reabilitare Brîncovenești SF. ANA - Anexa nr.3.</w:t>
      </w:r>
      <w:r w:rsidR="00CA5D98" w:rsidRPr="00CA5D98">
        <w:rPr>
          <w:rFonts w:ascii="Trebuchet MS" w:hAnsi="Trebuchet MS" w:cs="Arial"/>
          <w:lang w:val="it-IT"/>
        </w:rPr>
        <w:t>65</w:t>
      </w:r>
      <w:r w:rsidRPr="00CA5D98">
        <w:rPr>
          <w:rFonts w:ascii="Trebuchet MS" w:hAnsi="Trebuchet MS" w:cs="Arial"/>
          <w:lang w:val="it-IT"/>
        </w:rPr>
        <w:t>.</w:t>
      </w:r>
    </w:p>
    <w:p w:rsidR="00444A4E" w:rsidRPr="00CA5D98" w:rsidRDefault="00444A4E">
      <w:pPr>
        <w:pStyle w:val="Listparagraf"/>
        <w:widowControl w:val="0"/>
        <w:numPr>
          <w:ilvl w:val="0"/>
          <w:numId w:val="80"/>
        </w:numPr>
        <w:autoSpaceDE w:val="0"/>
        <w:autoSpaceDN w:val="0"/>
        <w:adjustRightInd w:val="0"/>
        <w:spacing w:after="120"/>
        <w:jc w:val="both"/>
        <w:rPr>
          <w:rFonts w:ascii="Trebuchet MS" w:hAnsi="Trebuchet MS" w:cs="Arial"/>
          <w:lang w:val="it-IT"/>
        </w:rPr>
      </w:pPr>
      <w:r w:rsidRPr="00CA5D98">
        <w:rPr>
          <w:rFonts w:ascii="Trebuchet MS" w:hAnsi="Trebuchet MS" w:cs="Arial"/>
          <w:lang w:val="it-IT"/>
        </w:rPr>
        <w:t>Centrul de abilitare si reabilitare Brîncovenești SF. MARIA - Anexa nr.3.6</w:t>
      </w:r>
      <w:r w:rsidR="00CA5D98" w:rsidRPr="00CA5D98">
        <w:rPr>
          <w:rFonts w:ascii="Trebuchet MS" w:hAnsi="Trebuchet MS" w:cs="Arial"/>
          <w:lang w:val="it-IT"/>
        </w:rPr>
        <w:t>6</w:t>
      </w:r>
      <w:r w:rsidRPr="00CA5D98">
        <w:rPr>
          <w:rFonts w:ascii="Trebuchet MS" w:hAnsi="Trebuchet MS" w:cs="Arial"/>
          <w:lang w:val="it-IT"/>
        </w:rPr>
        <w:t>.</w:t>
      </w:r>
    </w:p>
    <w:p w:rsidR="00444A4E" w:rsidRPr="00444A4E" w:rsidRDefault="00444A4E" w:rsidP="00444A4E">
      <w:pPr>
        <w:widowControl w:val="0"/>
        <w:autoSpaceDE w:val="0"/>
        <w:autoSpaceDN w:val="0"/>
        <w:adjustRightInd w:val="0"/>
        <w:spacing w:after="120" w:line="276" w:lineRule="auto"/>
        <w:jc w:val="both"/>
        <w:rPr>
          <w:rFonts w:ascii="Trebuchet MS" w:hAnsi="Trebuchet MS" w:cs="Arial"/>
          <w:sz w:val="22"/>
          <w:szCs w:val="22"/>
          <w:lang w:val="it-IT"/>
        </w:rPr>
      </w:pPr>
      <w:r w:rsidRPr="00444A4E">
        <w:rPr>
          <w:rFonts w:ascii="Arial" w:hAnsi="Arial" w:cs="Arial"/>
          <w:sz w:val="22"/>
          <w:szCs w:val="22"/>
          <w:lang w:val="it-IT"/>
        </w:rPr>
        <w:t>►</w:t>
      </w:r>
      <w:r w:rsidRPr="00444A4E">
        <w:rPr>
          <w:rFonts w:ascii="Trebuchet MS" w:hAnsi="Trebuchet MS" w:cs="Arial"/>
          <w:sz w:val="22"/>
          <w:szCs w:val="22"/>
          <w:lang w:val="it-IT"/>
        </w:rPr>
        <w:t>CENTRE REZIDENTIALE PENTRU PERSOANE V</w:t>
      </w:r>
      <w:r w:rsidRPr="00444A4E">
        <w:rPr>
          <w:rFonts w:ascii="Trebuchet MS" w:hAnsi="Trebuchet MS" w:cs="Trebuchet MS"/>
          <w:sz w:val="22"/>
          <w:szCs w:val="22"/>
          <w:lang w:val="it-IT"/>
        </w:rPr>
        <w:t>Â</w:t>
      </w:r>
      <w:r w:rsidRPr="00444A4E">
        <w:rPr>
          <w:rFonts w:ascii="Trebuchet MS" w:hAnsi="Trebuchet MS" w:cs="Arial"/>
          <w:sz w:val="22"/>
          <w:szCs w:val="22"/>
          <w:lang w:val="it-IT"/>
        </w:rPr>
        <w:t>RSTNICE</w:t>
      </w:r>
    </w:p>
    <w:p w:rsidR="00444A4E" w:rsidRDefault="00444A4E" w:rsidP="00444A4E">
      <w:pPr>
        <w:widowControl w:val="0"/>
        <w:autoSpaceDE w:val="0"/>
        <w:autoSpaceDN w:val="0"/>
        <w:adjustRightInd w:val="0"/>
        <w:spacing w:after="120" w:line="276" w:lineRule="auto"/>
        <w:jc w:val="both"/>
        <w:rPr>
          <w:rFonts w:ascii="Trebuchet MS" w:hAnsi="Trebuchet MS" w:cs="Arial"/>
          <w:sz w:val="22"/>
          <w:szCs w:val="22"/>
          <w:lang w:val="it-IT"/>
        </w:rPr>
      </w:pPr>
      <w:r w:rsidRPr="00444A4E">
        <w:rPr>
          <w:rFonts w:ascii="Trebuchet MS" w:hAnsi="Trebuchet MS" w:cs="Arial"/>
          <w:sz w:val="22"/>
          <w:szCs w:val="22"/>
          <w:lang w:val="it-IT"/>
        </w:rPr>
        <w:t xml:space="preserve">     ● Cămin pentru persoane vârstnice Ideciu de Jos – Anexa nr.3.7</w:t>
      </w:r>
      <w:r w:rsidR="00CA5D98">
        <w:rPr>
          <w:rFonts w:ascii="Trebuchet MS" w:hAnsi="Trebuchet MS" w:cs="Arial"/>
          <w:sz w:val="22"/>
          <w:szCs w:val="22"/>
          <w:lang w:val="it-IT"/>
        </w:rPr>
        <w:t>6</w:t>
      </w:r>
      <w:r w:rsidRPr="00444A4E">
        <w:rPr>
          <w:rFonts w:ascii="Trebuchet MS" w:hAnsi="Trebuchet MS" w:cs="Arial"/>
          <w:sz w:val="22"/>
          <w:szCs w:val="22"/>
          <w:lang w:val="it-IT"/>
        </w:rPr>
        <w:t>.</w:t>
      </w:r>
    </w:p>
    <w:p w:rsidR="008B1051" w:rsidRPr="006B291C" w:rsidRDefault="008B1051">
      <w:pPr>
        <w:pStyle w:val="NormalWeb"/>
        <w:numPr>
          <w:ilvl w:val="0"/>
          <w:numId w:val="69"/>
        </w:numPr>
        <w:shd w:val="clear" w:color="auto" w:fill="FFFFFF"/>
        <w:spacing w:before="0" w:beforeAutospacing="0" w:after="120" w:line="276" w:lineRule="auto"/>
        <w:jc w:val="both"/>
        <w:rPr>
          <w:rFonts w:ascii="Trebuchet MS" w:hAnsi="Trebuchet MS" w:cs="Arial"/>
          <w:b/>
          <w:sz w:val="22"/>
          <w:szCs w:val="22"/>
          <w:lang w:val="it-IT"/>
        </w:rPr>
      </w:pPr>
      <w:r w:rsidRPr="006B291C">
        <w:rPr>
          <w:rFonts w:ascii="Trebuchet MS" w:hAnsi="Trebuchet MS" w:cs="Arial"/>
          <w:b/>
          <w:sz w:val="22"/>
          <w:szCs w:val="22"/>
          <w:lang w:val="ro-RO"/>
        </w:rPr>
        <w:t>in domeniul protectiei drepturilor</w:t>
      </w:r>
      <w:r w:rsidRPr="006B291C">
        <w:rPr>
          <w:rFonts w:ascii="Trebuchet MS" w:hAnsi="Trebuchet MS" w:cs="Arial"/>
          <w:b/>
          <w:sz w:val="22"/>
          <w:szCs w:val="22"/>
          <w:lang w:val="it-IT"/>
        </w:rPr>
        <w:t xml:space="preserve"> victimelor violenţei domestice </w:t>
      </w:r>
    </w:p>
    <w:p w:rsidR="008B1051" w:rsidRPr="006B291C" w:rsidRDefault="000B1069">
      <w:pPr>
        <w:pStyle w:val="NormalWeb"/>
        <w:numPr>
          <w:ilvl w:val="0"/>
          <w:numId w:val="73"/>
        </w:numPr>
        <w:shd w:val="clear" w:color="auto" w:fill="FFFFFF"/>
        <w:spacing w:before="0" w:beforeAutospacing="0" w:after="120" w:line="276" w:lineRule="auto"/>
        <w:jc w:val="both"/>
        <w:rPr>
          <w:rFonts w:ascii="Trebuchet MS" w:hAnsi="Trebuchet MS" w:cs="Arial"/>
          <w:sz w:val="22"/>
          <w:szCs w:val="22"/>
          <w:lang w:val="it-IT"/>
        </w:rPr>
      </w:pPr>
      <w:r w:rsidRPr="006B291C">
        <w:rPr>
          <w:rFonts w:ascii="Trebuchet MS" w:hAnsi="Trebuchet MS" w:cs="Arial"/>
          <w:sz w:val="22"/>
          <w:szCs w:val="22"/>
          <w:lang w:val="it-IT"/>
        </w:rPr>
        <w:t xml:space="preserve">prin serviciile sociale din structura DGASPC Mures, </w:t>
      </w:r>
      <w:r w:rsidR="008B1051" w:rsidRPr="006B291C">
        <w:rPr>
          <w:rFonts w:ascii="Trebuchet MS" w:hAnsi="Trebuchet MS" w:cs="Arial"/>
          <w:sz w:val="22"/>
          <w:szCs w:val="22"/>
          <w:lang w:val="it-IT"/>
        </w:rPr>
        <w:t>acorda servicii primare si specializate</w:t>
      </w:r>
      <w:r w:rsidRPr="006B291C">
        <w:rPr>
          <w:rFonts w:ascii="Trebuchet MS" w:hAnsi="Trebuchet MS" w:cs="Arial"/>
          <w:sz w:val="22"/>
          <w:szCs w:val="22"/>
          <w:lang w:val="it-IT"/>
        </w:rPr>
        <w:t xml:space="preserve"> victimelor violenţei domestice (</w:t>
      </w:r>
      <w:r w:rsidR="008B1051" w:rsidRPr="006B291C">
        <w:rPr>
          <w:rFonts w:ascii="Trebuchet MS" w:hAnsi="Trebuchet MS" w:cs="Arial"/>
          <w:sz w:val="22"/>
          <w:szCs w:val="22"/>
          <w:lang w:val="it-IT"/>
        </w:rPr>
        <w:t>inclusiv beneficiarilor din LP Venus</w:t>
      </w:r>
      <w:r w:rsidRPr="006B291C">
        <w:rPr>
          <w:rFonts w:ascii="Trebuchet MS" w:hAnsi="Trebuchet MS" w:cs="Arial"/>
          <w:sz w:val="22"/>
          <w:szCs w:val="22"/>
          <w:lang w:val="it-IT"/>
        </w:rPr>
        <w:t>)</w:t>
      </w:r>
      <w:r w:rsidR="007B2C01" w:rsidRPr="006B291C">
        <w:rPr>
          <w:rFonts w:ascii="Trebuchet MS" w:hAnsi="Trebuchet MS" w:cs="Arial"/>
          <w:sz w:val="22"/>
          <w:szCs w:val="22"/>
          <w:lang w:val="it-IT"/>
        </w:rPr>
        <w:t xml:space="preserve"> şi agresorilor familiali;</w:t>
      </w:r>
    </w:p>
    <w:p w:rsidR="000B1069" w:rsidRPr="006B291C" w:rsidRDefault="000B1069">
      <w:pPr>
        <w:pStyle w:val="NormalWeb"/>
        <w:numPr>
          <w:ilvl w:val="0"/>
          <w:numId w:val="73"/>
        </w:numPr>
        <w:shd w:val="clear" w:color="auto" w:fill="FFFFFF"/>
        <w:spacing w:before="0" w:beforeAutospacing="0" w:after="120" w:line="276" w:lineRule="auto"/>
        <w:jc w:val="both"/>
        <w:rPr>
          <w:rFonts w:ascii="Trebuchet MS" w:hAnsi="Trebuchet MS" w:cs="Arial"/>
          <w:sz w:val="22"/>
          <w:szCs w:val="22"/>
          <w:lang w:val="it-IT"/>
        </w:rPr>
      </w:pPr>
      <w:r w:rsidRPr="006B291C">
        <w:rPr>
          <w:rFonts w:ascii="Trebuchet MS" w:hAnsi="Trebuchet MS" w:cs="Arial"/>
          <w:sz w:val="22"/>
          <w:szCs w:val="22"/>
          <w:lang w:val="it-IT"/>
        </w:rPr>
        <w:t>realizeaza si/sau participa la activităţi de prevenire şi combatere a violenţei domest</w:t>
      </w:r>
      <w:r w:rsidR="007B2C01" w:rsidRPr="006B291C">
        <w:rPr>
          <w:rFonts w:ascii="Trebuchet MS" w:hAnsi="Trebuchet MS" w:cs="Arial"/>
          <w:sz w:val="22"/>
          <w:szCs w:val="22"/>
          <w:lang w:val="it-IT"/>
        </w:rPr>
        <w:t>ice</w:t>
      </w:r>
    </w:p>
    <w:p w:rsidR="008B1051" w:rsidRPr="006B291C" w:rsidRDefault="008B1051">
      <w:pPr>
        <w:pStyle w:val="NormalWeb"/>
        <w:numPr>
          <w:ilvl w:val="0"/>
          <w:numId w:val="73"/>
        </w:numPr>
        <w:shd w:val="clear" w:color="auto" w:fill="FFFFFF"/>
        <w:spacing w:before="0" w:beforeAutospacing="0" w:after="120" w:line="276" w:lineRule="auto"/>
        <w:jc w:val="both"/>
        <w:rPr>
          <w:rFonts w:ascii="Trebuchet MS" w:hAnsi="Trebuchet MS" w:cs="Arial"/>
          <w:sz w:val="22"/>
          <w:szCs w:val="22"/>
          <w:lang w:val="it-IT"/>
        </w:rPr>
      </w:pPr>
      <w:r w:rsidRPr="006B291C">
        <w:rPr>
          <w:rFonts w:ascii="Trebuchet MS" w:hAnsi="Trebuchet MS" w:cs="Arial"/>
          <w:sz w:val="22"/>
          <w:szCs w:val="22"/>
          <w:lang w:val="ro-RO"/>
        </w:rPr>
        <w:t>preluarea cazurilor de urgenta referitoare la violenta domestica semnalate de către alte instituţii publice locale sau judeţene sau de către persoane fizice şi îndeplinirea demersurilor necesare oferirii serviciilor de care au nevoie intr-un serviciu din structura/subordinea DGASPC Mureş sau orienteazacatre alte servicii sociale publice sau private corespunzătoare;</w:t>
      </w:r>
    </w:p>
    <w:p w:rsidR="008B1051" w:rsidRPr="006B291C" w:rsidRDefault="008B1051">
      <w:pPr>
        <w:pStyle w:val="NormalWeb"/>
        <w:numPr>
          <w:ilvl w:val="0"/>
          <w:numId w:val="73"/>
        </w:numPr>
        <w:shd w:val="clear" w:color="auto" w:fill="FFFFFF"/>
        <w:spacing w:before="0" w:beforeAutospacing="0" w:after="120" w:line="276" w:lineRule="auto"/>
        <w:jc w:val="both"/>
        <w:rPr>
          <w:rFonts w:ascii="Trebuchet MS" w:hAnsi="Trebuchet MS" w:cs="Arial"/>
          <w:sz w:val="22"/>
          <w:szCs w:val="22"/>
          <w:lang w:val="it-IT"/>
        </w:rPr>
      </w:pPr>
      <w:r w:rsidRPr="006B291C">
        <w:rPr>
          <w:rFonts w:ascii="Trebuchet MS" w:hAnsi="Trebuchet MS" w:cs="Arial"/>
          <w:sz w:val="22"/>
          <w:szCs w:val="22"/>
          <w:lang w:val="it-IT"/>
        </w:rPr>
        <w:t>coordonează</w:t>
      </w:r>
      <w:r w:rsidRPr="006B291C">
        <w:rPr>
          <w:rFonts w:ascii="Trebuchet MS" w:hAnsi="Trebuchet MS" w:cs="Arial"/>
          <w:sz w:val="22"/>
          <w:szCs w:val="22"/>
        </w:rPr>
        <w:t>/organizeaza</w:t>
      </w:r>
      <w:r w:rsidRPr="006B291C">
        <w:rPr>
          <w:rFonts w:ascii="Trebuchet MS" w:hAnsi="Trebuchet MS" w:cs="Arial"/>
          <w:sz w:val="22"/>
          <w:szCs w:val="22"/>
          <w:lang w:val="it-IT"/>
        </w:rPr>
        <w:t xml:space="preserve"> activitatea Locuintei protejate VENUS MURES</w:t>
      </w:r>
    </w:p>
    <w:p w:rsidR="008B1051" w:rsidRPr="006B291C" w:rsidRDefault="008B1051">
      <w:pPr>
        <w:pStyle w:val="NormalWeb"/>
        <w:numPr>
          <w:ilvl w:val="0"/>
          <w:numId w:val="73"/>
        </w:numPr>
        <w:shd w:val="clear" w:color="auto" w:fill="FFFFFF"/>
        <w:spacing w:before="0" w:beforeAutospacing="0" w:after="120" w:line="276" w:lineRule="auto"/>
        <w:jc w:val="both"/>
        <w:rPr>
          <w:rFonts w:ascii="Trebuchet MS" w:hAnsi="Trebuchet MS" w:cs="Arial"/>
          <w:sz w:val="22"/>
          <w:szCs w:val="22"/>
          <w:lang w:val="it-IT"/>
        </w:rPr>
      </w:pPr>
      <w:r w:rsidRPr="006B291C">
        <w:rPr>
          <w:rFonts w:ascii="Trebuchet MS" w:hAnsi="Trebuchet MS" w:cs="Arial"/>
          <w:sz w:val="22"/>
          <w:szCs w:val="22"/>
          <w:lang w:val="it-IT"/>
        </w:rPr>
        <w:t>dezvoltă parteneriate şi colaborează cu organizaţii neguvernamentale şi cu alţi reprezentanţi ai societăţii civile în vederea acordării şi diversificării serviciilor destinate prevenirii şi combaterii violenţei domestice;</w:t>
      </w:r>
    </w:p>
    <w:p w:rsidR="008B1051" w:rsidRPr="006B291C" w:rsidRDefault="008B1051">
      <w:pPr>
        <w:pStyle w:val="NormalWeb"/>
        <w:numPr>
          <w:ilvl w:val="0"/>
          <w:numId w:val="73"/>
        </w:numPr>
        <w:shd w:val="clear" w:color="auto" w:fill="FFFFFF"/>
        <w:spacing w:before="0" w:beforeAutospacing="0" w:after="120" w:line="276" w:lineRule="auto"/>
        <w:jc w:val="both"/>
        <w:rPr>
          <w:rFonts w:ascii="Trebuchet MS" w:hAnsi="Trebuchet MS" w:cs="Arial"/>
          <w:sz w:val="22"/>
          <w:szCs w:val="22"/>
          <w:lang w:val="it-IT"/>
        </w:rPr>
      </w:pPr>
      <w:r w:rsidRPr="006B291C">
        <w:rPr>
          <w:rFonts w:ascii="Trebuchet MS" w:hAnsi="Trebuchet MS" w:cs="Arial"/>
          <w:sz w:val="22"/>
          <w:szCs w:val="22"/>
          <w:lang w:val="it-IT"/>
        </w:rPr>
        <w:t>fundamentează şi propune consiliului judeţean, înfiinţarea, finanţarea, respectiv cofinanţarea instituţiilor publice care oferă servicii destinate prevenirii şi combaterii violenţei domestice;</w:t>
      </w:r>
    </w:p>
    <w:p w:rsidR="008B1051" w:rsidRPr="006B291C" w:rsidRDefault="008B1051">
      <w:pPr>
        <w:pStyle w:val="NormalWeb"/>
        <w:numPr>
          <w:ilvl w:val="0"/>
          <w:numId w:val="73"/>
        </w:numPr>
        <w:shd w:val="clear" w:color="auto" w:fill="FFFFFF"/>
        <w:spacing w:before="0" w:beforeAutospacing="0" w:after="120" w:line="276" w:lineRule="auto"/>
        <w:jc w:val="both"/>
        <w:rPr>
          <w:rFonts w:ascii="Trebuchet MS" w:hAnsi="Trebuchet MS" w:cs="Arial"/>
          <w:sz w:val="22"/>
          <w:szCs w:val="22"/>
          <w:lang w:val="it-IT"/>
        </w:rPr>
      </w:pPr>
      <w:r w:rsidRPr="006B291C">
        <w:rPr>
          <w:rFonts w:ascii="Trebuchet MS" w:hAnsi="Trebuchet MS" w:cs="Arial"/>
          <w:sz w:val="22"/>
          <w:szCs w:val="22"/>
          <w:lang w:val="it-IT"/>
        </w:rPr>
        <w:t>sprijină şi dezvoltă un sistem de informare şi de consultanţă accesibil persoanelor</w:t>
      </w:r>
      <w:r w:rsidRPr="006B291C">
        <w:rPr>
          <w:rStyle w:val="apple-converted-space"/>
          <w:rFonts w:ascii="Trebuchet MS" w:hAnsi="Trebuchet MS" w:cs="Arial"/>
          <w:sz w:val="22"/>
          <w:szCs w:val="22"/>
          <w:lang w:val="it-IT"/>
        </w:rPr>
        <w:t> </w:t>
      </w:r>
      <w:hyperlink r:id="rId9" w:tgtFrame="_blank" w:tooltip="Legea 211 2004 protectia victimelor infractiunilor" w:history="1">
        <w:r w:rsidRPr="006B291C">
          <w:rPr>
            <w:rStyle w:val="Hyperlink"/>
            <w:rFonts w:ascii="Trebuchet MS" w:hAnsi="Trebuchet MS" w:cs="Arial"/>
            <w:color w:val="auto"/>
            <w:sz w:val="22"/>
            <w:szCs w:val="22"/>
            <w:lang w:val="it-IT"/>
          </w:rPr>
          <w:t>victime</w:t>
        </w:r>
      </w:hyperlink>
      <w:r w:rsidRPr="006B291C">
        <w:rPr>
          <w:rStyle w:val="apple-converted-space"/>
          <w:rFonts w:ascii="Trebuchet MS" w:hAnsi="Trebuchet MS" w:cs="Arial"/>
          <w:sz w:val="22"/>
          <w:szCs w:val="22"/>
          <w:lang w:val="it-IT"/>
        </w:rPr>
        <w:t> </w:t>
      </w:r>
      <w:r w:rsidRPr="006B291C">
        <w:rPr>
          <w:rFonts w:ascii="Trebuchet MS" w:hAnsi="Trebuchet MS" w:cs="Arial"/>
          <w:sz w:val="22"/>
          <w:szCs w:val="22"/>
          <w:lang w:val="it-IT"/>
        </w:rPr>
        <w:t>ale violenţei domestice, în vederea exercitării tuturor drepturilor prevăzute de actele normative în vigoare;</w:t>
      </w:r>
    </w:p>
    <w:p w:rsidR="008B1051" w:rsidRPr="006B291C" w:rsidRDefault="008B1051">
      <w:pPr>
        <w:pStyle w:val="NormalWeb"/>
        <w:numPr>
          <w:ilvl w:val="0"/>
          <w:numId w:val="73"/>
        </w:numPr>
        <w:shd w:val="clear" w:color="auto" w:fill="FFFFFF"/>
        <w:spacing w:before="0" w:beforeAutospacing="0" w:after="120" w:line="276" w:lineRule="auto"/>
        <w:jc w:val="both"/>
        <w:rPr>
          <w:rFonts w:ascii="Trebuchet MS" w:hAnsi="Trebuchet MS" w:cs="Arial"/>
          <w:sz w:val="22"/>
          <w:szCs w:val="22"/>
          <w:lang w:val="it-IT"/>
        </w:rPr>
      </w:pPr>
      <w:r w:rsidRPr="006B291C">
        <w:rPr>
          <w:rFonts w:ascii="Trebuchet MS" w:hAnsi="Trebuchet MS" w:cs="Arial"/>
          <w:sz w:val="22"/>
          <w:szCs w:val="22"/>
          <w:lang w:val="it-IT"/>
        </w:rPr>
        <w:t>monitorizează/solicita monitorizarea cazurilor de violenţă domestică din unitatea administrativ-teritorială în care acestea sunt rezidente;</w:t>
      </w:r>
    </w:p>
    <w:p w:rsidR="008B1051" w:rsidRPr="006B291C" w:rsidRDefault="008B1051">
      <w:pPr>
        <w:pStyle w:val="NormalWeb"/>
        <w:numPr>
          <w:ilvl w:val="0"/>
          <w:numId w:val="73"/>
        </w:numPr>
        <w:shd w:val="clear" w:color="auto" w:fill="FFFFFF"/>
        <w:spacing w:before="0" w:beforeAutospacing="0" w:after="120" w:line="276" w:lineRule="auto"/>
        <w:jc w:val="both"/>
        <w:rPr>
          <w:rFonts w:ascii="Trebuchet MS" w:hAnsi="Trebuchet MS" w:cs="Arial"/>
          <w:sz w:val="22"/>
          <w:szCs w:val="22"/>
          <w:lang w:val="it-IT"/>
        </w:rPr>
      </w:pPr>
      <w:r w:rsidRPr="006B291C">
        <w:rPr>
          <w:rFonts w:ascii="Trebuchet MS" w:hAnsi="Trebuchet MS" w:cs="Arial"/>
          <w:sz w:val="22"/>
          <w:szCs w:val="22"/>
          <w:lang w:val="it-IT"/>
        </w:rPr>
        <w:t>identifică situaţii de risc pentru părţile implicate în situaţii de violenţă domestică şi îndrumă părţile către servicii de specialitate/mediere;</w:t>
      </w:r>
    </w:p>
    <w:p w:rsidR="008B1051" w:rsidRPr="006B291C" w:rsidRDefault="008B1051">
      <w:pPr>
        <w:pStyle w:val="NormalWeb"/>
        <w:numPr>
          <w:ilvl w:val="0"/>
          <w:numId w:val="73"/>
        </w:numPr>
        <w:shd w:val="clear" w:color="auto" w:fill="FFFFFF"/>
        <w:spacing w:before="0" w:beforeAutospacing="0" w:after="120" w:line="276" w:lineRule="auto"/>
        <w:jc w:val="both"/>
        <w:rPr>
          <w:rFonts w:ascii="Trebuchet MS" w:hAnsi="Trebuchet MS" w:cs="Arial"/>
          <w:sz w:val="22"/>
          <w:szCs w:val="22"/>
          <w:lang w:val="it-IT"/>
        </w:rPr>
      </w:pPr>
      <w:r w:rsidRPr="006B291C">
        <w:rPr>
          <w:rFonts w:ascii="Trebuchet MS" w:hAnsi="Trebuchet MS" w:cs="Arial"/>
          <w:sz w:val="22"/>
          <w:szCs w:val="22"/>
          <w:lang w:val="it-IT"/>
        </w:rPr>
        <w:t>realizează la nivel judeţean, baza de date privind cazurile de violenţă domestică şi raportează trimestrial aceste date către Agenţia Naţională pentru Egalitatea de Şanse între Femei şi Bărbaţi;</w:t>
      </w:r>
    </w:p>
    <w:p w:rsidR="008B1051" w:rsidRPr="006B291C" w:rsidRDefault="008B1051">
      <w:pPr>
        <w:pStyle w:val="NormalWeb"/>
        <w:numPr>
          <w:ilvl w:val="0"/>
          <w:numId w:val="73"/>
        </w:numPr>
        <w:shd w:val="clear" w:color="auto" w:fill="FFFFFF"/>
        <w:spacing w:before="0" w:beforeAutospacing="0"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organizează şi participă la întâlnirile Echipei Intersectoriale Locale privind prevenirea și combaterea violenței în familie;</w:t>
      </w:r>
    </w:p>
    <w:p w:rsidR="008B1051" w:rsidRPr="00584BDD" w:rsidRDefault="008B1051">
      <w:pPr>
        <w:pStyle w:val="NormalWeb"/>
        <w:numPr>
          <w:ilvl w:val="0"/>
          <w:numId w:val="73"/>
        </w:numPr>
        <w:shd w:val="clear" w:color="auto" w:fill="FFFFFF"/>
        <w:spacing w:before="0" w:beforeAutospacing="0"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 xml:space="preserve">colaborează cu alte instituţii, ONG-uri, mijloacele locale de informare în masă pentru campanii de informare şi educare a comunităţilorţintă, precum şi pentru elaborarea materialelor </w:t>
      </w:r>
      <w:r w:rsidRPr="00584BDD">
        <w:rPr>
          <w:rFonts w:ascii="Trebuchet MS" w:hAnsi="Trebuchet MS" w:cs="Arial"/>
          <w:sz w:val="22"/>
          <w:szCs w:val="22"/>
          <w:lang w:val="ro-RO"/>
        </w:rPr>
        <w:t>promoţionale specifice în scopul prevenirii şi combaterii violenţei în familie</w:t>
      </w:r>
    </w:p>
    <w:p w:rsidR="00800F0D" w:rsidRPr="00584BDD" w:rsidRDefault="00800F0D">
      <w:pPr>
        <w:pStyle w:val="NormalWeb"/>
        <w:numPr>
          <w:ilvl w:val="0"/>
          <w:numId w:val="73"/>
        </w:numPr>
        <w:shd w:val="clear" w:color="auto" w:fill="FFFFFF"/>
        <w:spacing w:before="0" w:beforeAutospacing="0" w:after="120" w:line="276" w:lineRule="auto"/>
        <w:jc w:val="both"/>
        <w:rPr>
          <w:rFonts w:ascii="Trebuchet MS" w:hAnsi="Trebuchet MS" w:cs="Arial"/>
          <w:sz w:val="22"/>
          <w:szCs w:val="22"/>
          <w:lang w:val="ro-RO"/>
        </w:rPr>
      </w:pPr>
      <w:r w:rsidRPr="00584BDD">
        <w:rPr>
          <w:rFonts w:ascii="Trebuchet MS" w:hAnsi="Trebuchet MS" w:cs="Arial"/>
          <w:sz w:val="22"/>
          <w:szCs w:val="22"/>
          <w:lang w:val="ro-RO"/>
        </w:rPr>
        <w:t>participa, conform Dispozitiei Directorului general, la elaborarea/implementarea proiectelor care au drept scop/obiectiv protectia victimelor violentei domestice.</w:t>
      </w:r>
    </w:p>
    <w:p w:rsidR="008B1051" w:rsidRPr="00584BDD" w:rsidRDefault="008B1051" w:rsidP="008B1051">
      <w:pPr>
        <w:widowControl w:val="0"/>
        <w:autoSpaceDE w:val="0"/>
        <w:autoSpaceDN w:val="0"/>
        <w:adjustRightInd w:val="0"/>
        <w:ind w:firstLine="360"/>
        <w:jc w:val="both"/>
        <w:outlineLvl w:val="0"/>
        <w:rPr>
          <w:rFonts w:ascii="Trebuchet MS" w:hAnsi="Trebuchet MS" w:cs="Arial"/>
          <w:sz w:val="22"/>
          <w:szCs w:val="22"/>
          <w:lang w:val="ro-RO"/>
        </w:rPr>
      </w:pPr>
    </w:p>
    <w:p w:rsidR="008B1051" w:rsidRDefault="00713ED0" w:rsidP="008B1051">
      <w:pPr>
        <w:widowControl w:val="0"/>
        <w:autoSpaceDE w:val="0"/>
        <w:autoSpaceDN w:val="0"/>
        <w:adjustRightInd w:val="0"/>
        <w:ind w:firstLine="360"/>
        <w:jc w:val="both"/>
        <w:outlineLvl w:val="0"/>
        <w:rPr>
          <w:rFonts w:ascii="Trebuchet MS" w:hAnsi="Trebuchet MS" w:cs="Arial"/>
          <w:b/>
          <w:sz w:val="22"/>
          <w:szCs w:val="22"/>
          <w:lang w:val="ro-RO"/>
        </w:rPr>
      </w:pPr>
      <w:r w:rsidRPr="006B291C">
        <w:rPr>
          <w:rFonts w:ascii="Trebuchet MS" w:hAnsi="Trebuchet MS" w:cs="Arial"/>
          <w:b/>
          <w:bCs/>
          <w:sz w:val="22"/>
          <w:szCs w:val="22"/>
          <w:lang w:val="ro-RO"/>
        </w:rPr>
        <w:t>4</w:t>
      </w:r>
      <w:r w:rsidR="008B1051" w:rsidRPr="006B291C">
        <w:rPr>
          <w:rFonts w:ascii="Trebuchet MS" w:hAnsi="Trebuchet MS" w:cs="Arial"/>
          <w:b/>
          <w:bCs/>
          <w:sz w:val="22"/>
          <w:szCs w:val="22"/>
          <w:lang w:val="ro-RO"/>
        </w:rPr>
        <w:t>.</w:t>
      </w:r>
      <w:r w:rsidRPr="006B291C">
        <w:rPr>
          <w:rFonts w:ascii="Trebuchet MS" w:hAnsi="Trebuchet MS" w:cs="Arial"/>
          <w:b/>
          <w:bCs/>
          <w:sz w:val="22"/>
          <w:szCs w:val="22"/>
          <w:lang w:val="ro-RO"/>
        </w:rPr>
        <w:t>4</w:t>
      </w:r>
      <w:r w:rsidR="008B1051" w:rsidRPr="006B291C">
        <w:rPr>
          <w:rFonts w:ascii="Trebuchet MS" w:hAnsi="Trebuchet MS" w:cs="Arial"/>
          <w:b/>
          <w:bCs/>
          <w:sz w:val="22"/>
          <w:szCs w:val="22"/>
          <w:lang w:val="ro-RO"/>
        </w:rPr>
        <w:t xml:space="preserve">.1 </w:t>
      </w:r>
      <w:r w:rsidR="008B1051" w:rsidRPr="006B291C">
        <w:rPr>
          <w:rFonts w:ascii="Trebuchet MS" w:hAnsi="Trebuchet MS" w:cs="Arial"/>
          <w:b/>
          <w:sz w:val="22"/>
          <w:szCs w:val="22"/>
          <w:lang w:val="ro-RO"/>
        </w:rPr>
        <w:t>COMPARTIMENTUL LOCUIRE INCLUZIVA  (C.L.I.)</w:t>
      </w:r>
    </w:p>
    <w:p w:rsidR="008B1051" w:rsidRPr="006B291C" w:rsidRDefault="008B1051" w:rsidP="008B1051">
      <w:pPr>
        <w:widowControl w:val="0"/>
        <w:autoSpaceDE w:val="0"/>
        <w:autoSpaceDN w:val="0"/>
        <w:adjustRightInd w:val="0"/>
        <w:jc w:val="both"/>
        <w:outlineLvl w:val="0"/>
        <w:rPr>
          <w:rFonts w:ascii="Courier New" w:hAnsi="Courier New" w:cs="Courier New"/>
          <w:sz w:val="22"/>
          <w:szCs w:val="22"/>
          <w:shd w:val="clear" w:color="auto" w:fill="FFFFFF"/>
          <w:lang w:val="it-IT"/>
        </w:rPr>
      </w:pPr>
    </w:p>
    <w:p w:rsidR="008B1051" w:rsidRPr="006B291C" w:rsidRDefault="008B1051" w:rsidP="008B1051">
      <w:pPr>
        <w:widowControl w:val="0"/>
        <w:autoSpaceDE w:val="0"/>
        <w:autoSpaceDN w:val="0"/>
        <w:adjustRightInd w:val="0"/>
        <w:spacing w:line="276" w:lineRule="auto"/>
        <w:jc w:val="both"/>
        <w:outlineLvl w:val="0"/>
        <w:rPr>
          <w:rFonts w:ascii="Trebuchet MS" w:hAnsi="Trebuchet MS" w:cs="Courier New"/>
          <w:sz w:val="22"/>
          <w:szCs w:val="22"/>
          <w:shd w:val="clear" w:color="auto" w:fill="FFFFFF"/>
          <w:lang w:val="it-IT"/>
        </w:rPr>
      </w:pPr>
      <w:r w:rsidRPr="006B291C">
        <w:rPr>
          <w:rFonts w:ascii="Trebuchet MS" w:hAnsi="Trebuchet MS" w:cs="Courier New"/>
          <w:sz w:val="22"/>
          <w:szCs w:val="22"/>
          <w:shd w:val="clear" w:color="auto" w:fill="FFFFFF"/>
          <w:lang w:val="it-IT"/>
        </w:rPr>
        <w:lastRenderedPageBreak/>
        <w:t>Potrivitprevederilorlegale, Locuireaincluzivăeste o formă de găzduirebazată pe asigurarearespectăriisetului de standarde cu privire la principiilealegeriişicontrolului, nonsegregării, adaptării, accesibilităţii, sustenabilităţii, diversităţii, siguranţeişiseparăriifurnizăriilocuirii de furnizareaserviciilor de sprijin.</w:t>
      </w:r>
    </w:p>
    <w:p w:rsidR="004F0E7A" w:rsidRDefault="008B1051" w:rsidP="008B1051">
      <w:pPr>
        <w:widowControl w:val="0"/>
        <w:autoSpaceDE w:val="0"/>
        <w:autoSpaceDN w:val="0"/>
        <w:adjustRightInd w:val="0"/>
        <w:spacing w:line="276" w:lineRule="auto"/>
        <w:jc w:val="both"/>
        <w:outlineLvl w:val="0"/>
        <w:rPr>
          <w:rFonts w:ascii="Trebuchet MS" w:hAnsi="Trebuchet MS" w:cs="Courier New"/>
          <w:sz w:val="22"/>
          <w:szCs w:val="22"/>
          <w:shd w:val="clear" w:color="auto" w:fill="FFFFFF"/>
          <w:lang w:val="it-IT"/>
        </w:rPr>
      </w:pPr>
      <w:r w:rsidRPr="006B291C">
        <w:rPr>
          <w:rFonts w:ascii="Trebuchet MS" w:hAnsi="Trebuchet MS" w:cs="Courier New"/>
          <w:sz w:val="22"/>
          <w:szCs w:val="22"/>
          <w:shd w:val="clear" w:color="auto" w:fill="FFFFFF"/>
          <w:lang w:val="it-IT"/>
        </w:rPr>
        <w:t>Atributiilecompartimentului sunt</w:t>
      </w:r>
      <w:r w:rsidR="004F0E7A" w:rsidRPr="006B291C">
        <w:rPr>
          <w:rFonts w:ascii="Trebuchet MS" w:hAnsi="Trebuchet MS" w:cs="Courier New"/>
          <w:sz w:val="22"/>
          <w:szCs w:val="22"/>
          <w:shd w:val="clear" w:color="auto" w:fill="FFFFFF"/>
          <w:lang w:val="it-IT"/>
        </w:rPr>
        <w:t xml:space="preserve">: </w:t>
      </w:r>
    </w:p>
    <w:p w:rsidR="00DD1D11" w:rsidRDefault="00DD1D11" w:rsidP="008B1051">
      <w:pPr>
        <w:widowControl w:val="0"/>
        <w:autoSpaceDE w:val="0"/>
        <w:autoSpaceDN w:val="0"/>
        <w:adjustRightInd w:val="0"/>
        <w:spacing w:line="276" w:lineRule="auto"/>
        <w:jc w:val="both"/>
        <w:outlineLvl w:val="0"/>
        <w:rPr>
          <w:rFonts w:ascii="Trebuchet MS" w:hAnsi="Trebuchet MS" w:cs="Courier New"/>
          <w:sz w:val="22"/>
          <w:szCs w:val="22"/>
          <w:shd w:val="clear" w:color="auto" w:fill="FFFFFF"/>
          <w:lang w:val="it-IT"/>
        </w:rPr>
      </w:pPr>
      <w:r w:rsidRPr="00DD1D11">
        <w:rPr>
          <w:rFonts w:ascii="Trebuchet MS" w:hAnsi="Trebuchet MS" w:cs="Courier New"/>
          <w:sz w:val="22"/>
          <w:szCs w:val="22"/>
          <w:shd w:val="clear" w:color="auto" w:fill="FFFFFF"/>
          <w:lang w:val="it-IT"/>
        </w:rPr>
        <w:t>- stabileste criteriile de admitere/selectie in locuințele incluzive din rețeaua județeană;</w:t>
      </w:r>
    </w:p>
    <w:p w:rsidR="00DD1D11" w:rsidRPr="00584BDD" w:rsidRDefault="00DD1D11" w:rsidP="008B1051">
      <w:pPr>
        <w:widowControl w:val="0"/>
        <w:autoSpaceDE w:val="0"/>
        <w:autoSpaceDN w:val="0"/>
        <w:adjustRightInd w:val="0"/>
        <w:spacing w:line="276" w:lineRule="auto"/>
        <w:jc w:val="both"/>
        <w:outlineLvl w:val="0"/>
        <w:rPr>
          <w:rFonts w:ascii="Trebuchet MS" w:hAnsi="Trebuchet MS" w:cs="Courier New"/>
          <w:sz w:val="22"/>
          <w:szCs w:val="22"/>
          <w:shd w:val="clear" w:color="auto" w:fill="FFFFFF"/>
          <w:lang w:val="it-IT"/>
        </w:rPr>
      </w:pPr>
      <w:r w:rsidRPr="00DD1D11">
        <w:rPr>
          <w:rFonts w:ascii="Trebuchet MS" w:hAnsi="Trebuchet MS" w:cs="Courier New"/>
          <w:sz w:val="22"/>
          <w:szCs w:val="22"/>
          <w:shd w:val="clear" w:color="auto" w:fill="FFFFFF"/>
          <w:lang w:val="it-IT"/>
        </w:rPr>
        <w:t xml:space="preserve">- colaboreaza cu </w:t>
      </w:r>
      <w:r w:rsidRPr="00584BDD">
        <w:rPr>
          <w:rFonts w:ascii="Trebuchet MS" w:hAnsi="Trebuchet MS" w:cs="Courier New"/>
          <w:sz w:val="22"/>
          <w:szCs w:val="22"/>
          <w:shd w:val="clear" w:color="auto" w:fill="FFFFFF"/>
          <w:lang w:val="it-IT"/>
        </w:rPr>
        <w:t>managerii de caz a beneficiarilor din centrele rezidentiale destinate persoanelor adulte cu dizabilitati din structura DGASPC Mures care</w:t>
      </w:r>
      <w:r w:rsidR="0033541A" w:rsidRPr="00584BDD">
        <w:rPr>
          <w:rFonts w:ascii="Trebuchet MS" w:hAnsi="Trebuchet MS" w:cs="Courier New"/>
          <w:sz w:val="22"/>
          <w:szCs w:val="22"/>
          <w:shd w:val="clear" w:color="auto" w:fill="FFFFFF"/>
          <w:lang w:val="it-IT"/>
        </w:rPr>
        <w:t xml:space="preserve"> au fost/</w:t>
      </w:r>
      <w:r w:rsidRPr="00584BDD">
        <w:rPr>
          <w:rFonts w:ascii="Trebuchet MS" w:hAnsi="Trebuchet MS" w:cs="Courier New"/>
          <w:sz w:val="22"/>
          <w:szCs w:val="22"/>
          <w:shd w:val="clear" w:color="auto" w:fill="FFFFFF"/>
          <w:lang w:val="it-IT"/>
        </w:rPr>
        <w:t xml:space="preserve"> urmeaza a fi dezinstitutionalizati</w:t>
      </w:r>
    </w:p>
    <w:p w:rsidR="008B1051" w:rsidRPr="00584BDD" w:rsidRDefault="004F0E7A" w:rsidP="008B1051">
      <w:pPr>
        <w:widowControl w:val="0"/>
        <w:autoSpaceDE w:val="0"/>
        <w:autoSpaceDN w:val="0"/>
        <w:adjustRightInd w:val="0"/>
        <w:spacing w:line="276" w:lineRule="auto"/>
        <w:jc w:val="both"/>
        <w:outlineLvl w:val="0"/>
        <w:rPr>
          <w:rFonts w:ascii="Trebuchet MS" w:hAnsi="Trebuchet MS" w:cs="Courier New"/>
          <w:sz w:val="22"/>
          <w:szCs w:val="22"/>
          <w:shd w:val="clear" w:color="auto" w:fill="FFFFFF"/>
          <w:lang w:val="it-IT"/>
        </w:rPr>
      </w:pPr>
      <w:r w:rsidRPr="00584BDD">
        <w:rPr>
          <w:rFonts w:ascii="Trebuchet MS" w:hAnsi="Trebuchet MS" w:cs="Courier New"/>
          <w:sz w:val="22"/>
          <w:szCs w:val="22"/>
          <w:shd w:val="clear" w:color="auto" w:fill="FFFFFF"/>
          <w:lang w:val="it-IT"/>
        </w:rPr>
        <w:t xml:space="preserve">- </w:t>
      </w:r>
      <w:r w:rsidR="008B1051" w:rsidRPr="00584BDD">
        <w:rPr>
          <w:rFonts w:ascii="Trebuchet MS" w:hAnsi="Trebuchet MS" w:cs="Courier New"/>
          <w:sz w:val="22"/>
          <w:szCs w:val="22"/>
          <w:shd w:val="clear" w:color="auto" w:fill="FFFFFF"/>
          <w:lang w:val="it-IT"/>
        </w:rPr>
        <w:t>administrare</w:t>
      </w:r>
      <w:r w:rsidRPr="00584BDD">
        <w:rPr>
          <w:rFonts w:ascii="Trebuchet MS" w:hAnsi="Trebuchet MS" w:cs="Courier New"/>
          <w:sz w:val="22"/>
          <w:szCs w:val="22"/>
          <w:shd w:val="clear" w:color="auto" w:fill="FFFFFF"/>
          <w:lang w:val="it-IT"/>
        </w:rPr>
        <w:t xml:space="preserve">a </w:t>
      </w:r>
      <w:r w:rsidR="008B1051" w:rsidRPr="00584BDD">
        <w:rPr>
          <w:rFonts w:ascii="Trebuchet MS" w:hAnsi="Trebuchet MS" w:cs="Courier New"/>
          <w:sz w:val="22"/>
          <w:szCs w:val="22"/>
          <w:shd w:val="clear" w:color="auto" w:fill="FFFFFF"/>
          <w:lang w:val="it-IT"/>
        </w:rPr>
        <w:t>corectăşieficientă a reţelei de locuinţe</w:t>
      </w:r>
      <w:r w:rsidR="00F24CF3" w:rsidRPr="00584BDD">
        <w:rPr>
          <w:rFonts w:ascii="Trebuchet MS" w:hAnsi="Trebuchet MS" w:cs="Courier New"/>
          <w:sz w:val="22"/>
          <w:szCs w:val="22"/>
          <w:shd w:val="clear" w:color="auto" w:fill="FFFFFF"/>
          <w:lang w:val="it-IT"/>
        </w:rPr>
        <w:t xml:space="preserve"> incluz</w:t>
      </w:r>
      <w:r w:rsidRPr="00584BDD">
        <w:rPr>
          <w:rFonts w:ascii="Trebuchet MS" w:hAnsi="Trebuchet MS" w:cs="Courier New"/>
          <w:sz w:val="22"/>
          <w:szCs w:val="22"/>
          <w:shd w:val="clear" w:color="auto" w:fill="FFFFFF"/>
          <w:lang w:val="it-IT"/>
        </w:rPr>
        <w:t xml:space="preserve">ive </w:t>
      </w:r>
      <w:r w:rsidR="00B81953" w:rsidRPr="00584BDD">
        <w:rPr>
          <w:rFonts w:ascii="Trebuchet MS" w:hAnsi="Trebuchet MS" w:cs="Courier New"/>
          <w:sz w:val="22"/>
          <w:szCs w:val="22"/>
          <w:shd w:val="clear" w:color="auto" w:fill="FFFFFF"/>
          <w:lang w:val="it-IT"/>
        </w:rPr>
        <w:t xml:space="preserve">amplasate </w:t>
      </w:r>
      <w:r w:rsidR="008E05E1" w:rsidRPr="00584BDD">
        <w:rPr>
          <w:rFonts w:ascii="Trebuchet MS" w:hAnsi="Trebuchet MS" w:cs="Courier New"/>
          <w:sz w:val="22"/>
          <w:szCs w:val="22"/>
          <w:shd w:val="clear" w:color="auto" w:fill="FFFFFF"/>
          <w:lang w:val="it-IT"/>
        </w:rPr>
        <w:t>in județul Mureș</w:t>
      </w:r>
      <w:r w:rsidR="00F24CF3" w:rsidRPr="00584BDD">
        <w:rPr>
          <w:rFonts w:ascii="Trebuchet MS" w:hAnsi="Trebuchet MS" w:cs="Courier New"/>
          <w:sz w:val="22"/>
          <w:szCs w:val="22"/>
          <w:shd w:val="clear" w:color="auto" w:fill="FFFFFF"/>
          <w:lang w:val="it-IT"/>
        </w:rPr>
        <w:t>, î</w:t>
      </w:r>
      <w:r w:rsidR="008B1051" w:rsidRPr="00584BDD">
        <w:rPr>
          <w:rFonts w:ascii="Trebuchet MS" w:hAnsi="Trebuchet MS" w:cs="Courier New"/>
          <w:sz w:val="22"/>
          <w:szCs w:val="22"/>
          <w:shd w:val="clear" w:color="auto" w:fill="FFFFFF"/>
          <w:lang w:val="it-IT"/>
        </w:rPr>
        <w:t>n baza</w:t>
      </w:r>
      <w:r w:rsidRPr="00584BDD">
        <w:rPr>
          <w:rFonts w:ascii="Trebuchet MS" w:hAnsi="Trebuchet MS" w:cs="Courier New"/>
          <w:sz w:val="22"/>
          <w:szCs w:val="22"/>
          <w:shd w:val="clear" w:color="auto" w:fill="FFFFFF"/>
          <w:lang w:val="it-IT"/>
        </w:rPr>
        <w:t xml:space="preserve"> actelor normative specifice</w:t>
      </w:r>
      <w:r w:rsidR="0033541A" w:rsidRPr="00584BDD">
        <w:rPr>
          <w:rFonts w:ascii="Trebuchet MS" w:hAnsi="Trebuchet MS" w:cs="Courier New"/>
          <w:sz w:val="22"/>
          <w:szCs w:val="22"/>
          <w:shd w:val="clear" w:color="auto" w:fill="FFFFFF"/>
          <w:lang w:val="it-IT"/>
        </w:rPr>
        <w:t>.</w:t>
      </w:r>
    </w:p>
    <w:p w:rsidR="0033541A" w:rsidRPr="00584BDD" w:rsidRDefault="0033541A" w:rsidP="008B1051">
      <w:pPr>
        <w:widowControl w:val="0"/>
        <w:autoSpaceDE w:val="0"/>
        <w:autoSpaceDN w:val="0"/>
        <w:adjustRightInd w:val="0"/>
        <w:spacing w:line="276" w:lineRule="auto"/>
        <w:jc w:val="both"/>
        <w:outlineLvl w:val="0"/>
        <w:rPr>
          <w:rFonts w:ascii="Trebuchet MS" w:hAnsi="Trebuchet MS" w:cs="Courier New"/>
          <w:sz w:val="22"/>
          <w:szCs w:val="22"/>
          <w:shd w:val="clear" w:color="auto" w:fill="FFFFFF"/>
          <w:lang w:val="ro-RO"/>
        </w:rPr>
      </w:pPr>
      <w:r w:rsidRPr="00584BDD">
        <w:rPr>
          <w:rFonts w:ascii="Trebuchet MS" w:hAnsi="Trebuchet MS" w:cs="Courier New"/>
          <w:sz w:val="22"/>
          <w:szCs w:val="22"/>
          <w:shd w:val="clear" w:color="auto" w:fill="FFFFFF"/>
          <w:lang w:val="it-IT"/>
        </w:rPr>
        <w:t>Urm</w:t>
      </w:r>
      <w:r w:rsidRPr="00584BDD">
        <w:rPr>
          <w:rFonts w:ascii="Trebuchet MS" w:hAnsi="Trebuchet MS" w:cs="Courier New"/>
          <w:sz w:val="22"/>
          <w:szCs w:val="22"/>
          <w:shd w:val="clear" w:color="auto" w:fill="FFFFFF"/>
          <w:lang w:val="ro-RO"/>
        </w:rPr>
        <w:t>ătoarele imobile aflate în administrarea DGASPC Mures</w:t>
      </w:r>
      <w:r w:rsidR="00AF3F9C" w:rsidRPr="00584BDD">
        <w:rPr>
          <w:rFonts w:ascii="Trebuchet MS" w:hAnsi="Trebuchet MS" w:cs="Courier New"/>
          <w:sz w:val="22"/>
          <w:szCs w:val="22"/>
          <w:shd w:val="clear" w:color="auto" w:fill="FFFFFF"/>
          <w:lang w:val="ro-RO"/>
        </w:rPr>
        <w:t>vor fi utilizate ca</w:t>
      </w:r>
      <w:r w:rsidR="00B81953" w:rsidRPr="00584BDD">
        <w:rPr>
          <w:rFonts w:ascii="Trebuchet MS" w:hAnsi="Trebuchet MS" w:cs="Courier New"/>
          <w:sz w:val="22"/>
          <w:szCs w:val="22"/>
          <w:shd w:val="clear" w:color="auto" w:fill="FFFFFF"/>
          <w:lang w:val="ro-RO"/>
        </w:rPr>
        <w:t xml:space="preserve"> locuințe incluzive:</w:t>
      </w:r>
    </w:p>
    <w:p w:rsidR="00DD1D11" w:rsidRPr="007959C1" w:rsidRDefault="00DD1D11" w:rsidP="00DD1D11">
      <w:pPr>
        <w:widowControl w:val="0"/>
        <w:autoSpaceDE w:val="0"/>
        <w:autoSpaceDN w:val="0"/>
        <w:adjustRightInd w:val="0"/>
        <w:spacing w:line="276" w:lineRule="auto"/>
        <w:jc w:val="both"/>
        <w:outlineLvl w:val="0"/>
        <w:rPr>
          <w:rFonts w:ascii="Trebuchet MS" w:hAnsi="Trebuchet MS" w:cs="Courier New"/>
          <w:color w:val="002060"/>
          <w:sz w:val="22"/>
          <w:szCs w:val="22"/>
          <w:shd w:val="clear" w:color="auto" w:fill="FFFFFF"/>
          <w:lang w:val="it-IT"/>
        </w:rPr>
      </w:pPr>
      <w:r w:rsidRPr="007959C1">
        <w:rPr>
          <w:rFonts w:ascii="Trebuchet MS" w:hAnsi="Trebuchet MS" w:cs="Courier New"/>
          <w:color w:val="002060"/>
          <w:sz w:val="22"/>
          <w:szCs w:val="22"/>
          <w:shd w:val="clear" w:color="auto" w:fill="FFFFFF"/>
          <w:lang w:val="it-IT"/>
        </w:rPr>
        <w:t>1. Locuinta incluziva amplasată in municipiul Târgu-Mureș, strada Rozmarinului nr.56/2;</w:t>
      </w:r>
    </w:p>
    <w:p w:rsidR="00DD1D11" w:rsidRPr="007959C1" w:rsidRDefault="00DD1D11" w:rsidP="00DD1D11">
      <w:pPr>
        <w:widowControl w:val="0"/>
        <w:autoSpaceDE w:val="0"/>
        <w:autoSpaceDN w:val="0"/>
        <w:adjustRightInd w:val="0"/>
        <w:spacing w:line="276" w:lineRule="auto"/>
        <w:jc w:val="both"/>
        <w:outlineLvl w:val="0"/>
        <w:rPr>
          <w:rFonts w:ascii="Trebuchet MS" w:hAnsi="Trebuchet MS" w:cs="Courier New"/>
          <w:color w:val="002060"/>
          <w:sz w:val="22"/>
          <w:szCs w:val="22"/>
          <w:shd w:val="clear" w:color="auto" w:fill="FFFFFF"/>
          <w:lang w:val="it-IT"/>
        </w:rPr>
      </w:pPr>
      <w:r w:rsidRPr="007959C1">
        <w:rPr>
          <w:rFonts w:ascii="Trebuchet MS" w:hAnsi="Trebuchet MS" w:cs="Courier New"/>
          <w:color w:val="002060"/>
          <w:sz w:val="22"/>
          <w:szCs w:val="22"/>
          <w:shd w:val="clear" w:color="auto" w:fill="FFFFFF"/>
          <w:lang w:val="it-IT"/>
        </w:rPr>
        <w:t>2. Locuinta incluziva amplasată in municipiul Târgu-Mureș, strada Hunedoarei nr.21/26;</w:t>
      </w:r>
    </w:p>
    <w:p w:rsidR="00DD1D11" w:rsidRPr="007959C1" w:rsidRDefault="00DD1D11" w:rsidP="00DD1D11">
      <w:pPr>
        <w:widowControl w:val="0"/>
        <w:autoSpaceDE w:val="0"/>
        <w:autoSpaceDN w:val="0"/>
        <w:adjustRightInd w:val="0"/>
        <w:spacing w:line="276" w:lineRule="auto"/>
        <w:jc w:val="both"/>
        <w:outlineLvl w:val="0"/>
        <w:rPr>
          <w:rFonts w:ascii="Trebuchet MS" w:hAnsi="Trebuchet MS" w:cs="Courier New"/>
          <w:color w:val="002060"/>
          <w:sz w:val="22"/>
          <w:szCs w:val="22"/>
          <w:shd w:val="clear" w:color="auto" w:fill="FFFFFF"/>
          <w:lang w:val="it-IT"/>
        </w:rPr>
      </w:pPr>
      <w:r w:rsidRPr="007959C1">
        <w:rPr>
          <w:rFonts w:ascii="Trebuchet MS" w:hAnsi="Trebuchet MS" w:cs="Courier New"/>
          <w:color w:val="002060"/>
          <w:sz w:val="22"/>
          <w:szCs w:val="22"/>
          <w:shd w:val="clear" w:color="auto" w:fill="FFFFFF"/>
          <w:lang w:val="it-IT"/>
        </w:rPr>
        <w:t>3. Locuinta incluziva amplasată in municipiul Târgu-Mureș, strada Turnu Rosu  nr.1/B;</w:t>
      </w:r>
    </w:p>
    <w:p w:rsidR="00DD1D11" w:rsidRPr="007959C1" w:rsidRDefault="00DD1D11" w:rsidP="00DD1D11">
      <w:pPr>
        <w:widowControl w:val="0"/>
        <w:autoSpaceDE w:val="0"/>
        <w:autoSpaceDN w:val="0"/>
        <w:adjustRightInd w:val="0"/>
        <w:spacing w:line="276" w:lineRule="auto"/>
        <w:jc w:val="both"/>
        <w:outlineLvl w:val="0"/>
        <w:rPr>
          <w:rFonts w:ascii="Trebuchet MS" w:hAnsi="Trebuchet MS" w:cs="Courier New"/>
          <w:color w:val="002060"/>
          <w:sz w:val="22"/>
          <w:szCs w:val="22"/>
          <w:shd w:val="clear" w:color="auto" w:fill="FFFFFF"/>
          <w:lang w:val="it-IT"/>
        </w:rPr>
      </w:pPr>
      <w:r w:rsidRPr="007959C1">
        <w:rPr>
          <w:rFonts w:ascii="Trebuchet MS" w:hAnsi="Trebuchet MS" w:cs="Courier New"/>
          <w:color w:val="002060"/>
          <w:sz w:val="22"/>
          <w:szCs w:val="22"/>
          <w:shd w:val="clear" w:color="auto" w:fill="FFFFFF"/>
          <w:lang w:val="it-IT"/>
        </w:rPr>
        <w:t>4. Locuinta incluziva amplasată in comuna Șincai, strada Gării nr.12;</w:t>
      </w:r>
    </w:p>
    <w:p w:rsidR="00DD1D11" w:rsidRPr="007959C1" w:rsidRDefault="00DD1D11" w:rsidP="00DD1D11">
      <w:pPr>
        <w:widowControl w:val="0"/>
        <w:autoSpaceDE w:val="0"/>
        <w:autoSpaceDN w:val="0"/>
        <w:adjustRightInd w:val="0"/>
        <w:spacing w:line="276" w:lineRule="auto"/>
        <w:jc w:val="both"/>
        <w:outlineLvl w:val="0"/>
        <w:rPr>
          <w:rFonts w:ascii="Trebuchet MS" w:hAnsi="Trebuchet MS" w:cs="Courier New"/>
          <w:color w:val="002060"/>
          <w:sz w:val="22"/>
          <w:szCs w:val="22"/>
          <w:shd w:val="clear" w:color="auto" w:fill="FFFFFF"/>
          <w:lang w:val="it-IT"/>
        </w:rPr>
      </w:pPr>
      <w:r w:rsidRPr="007959C1">
        <w:rPr>
          <w:rFonts w:ascii="Trebuchet MS" w:hAnsi="Trebuchet MS" w:cs="Courier New"/>
          <w:color w:val="002060"/>
          <w:sz w:val="22"/>
          <w:szCs w:val="22"/>
          <w:shd w:val="clear" w:color="auto" w:fill="FFFFFF"/>
          <w:lang w:val="it-IT"/>
        </w:rPr>
        <w:t>5. Locuinta incluziva amplasată in comuna Petelea,nr.34;</w:t>
      </w:r>
    </w:p>
    <w:p w:rsidR="00584BDD" w:rsidRPr="007959C1" w:rsidRDefault="00584BDD" w:rsidP="00584BDD">
      <w:pPr>
        <w:widowControl w:val="0"/>
        <w:autoSpaceDE w:val="0"/>
        <w:autoSpaceDN w:val="0"/>
        <w:adjustRightInd w:val="0"/>
        <w:jc w:val="both"/>
        <w:outlineLvl w:val="0"/>
        <w:rPr>
          <w:rFonts w:ascii="Arial" w:hAnsi="Arial" w:cs="Arial"/>
          <w:color w:val="002060"/>
          <w:lang w:val="ro-RO"/>
        </w:rPr>
      </w:pPr>
      <w:r w:rsidRPr="007959C1">
        <w:rPr>
          <w:rFonts w:ascii="Trebuchet MS" w:hAnsi="Trebuchet MS" w:cs="Courier New"/>
          <w:color w:val="002060"/>
          <w:sz w:val="22"/>
          <w:szCs w:val="22"/>
          <w:shd w:val="clear" w:color="auto" w:fill="FFFFFF"/>
          <w:lang w:val="it-IT"/>
        </w:rPr>
        <w:t>6.</w:t>
      </w:r>
      <w:r w:rsidRPr="007959C1">
        <w:rPr>
          <w:rFonts w:ascii="Trebuchet MS" w:hAnsi="Trebuchet MS"/>
          <w:color w:val="002060"/>
          <w:sz w:val="22"/>
          <w:szCs w:val="22"/>
          <w:lang w:val="it-IT"/>
        </w:rPr>
        <w:t xml:space="preserve"> Locuinta incluziva amplasată in localitatea Calugareni nr.54 B</w:t>
      </w:r>
    </w:p>
    <w:p w:rsidR="00584BDD" w:rsidRPr="00584BDD" w:rsidRDefault="00584BDD" w:rsidP="00DD1D11">
      <w:pPr>
        <w:widowControl w:val="0"/>
        <w:autoSpaceDE w:val="0"/>
        <w:autoSpaceDN w:val="0"/>
        <w:adjustRightInd w:val="0"/>
        <w:spacing w:line="276" w:lineRule="auto"/>
        <w:jc w:val="both"/>
        <w:outlineLvl w:val="0"/>
        <w:rPr>
          <w:rFonts w:ascii="Trebuchet MS" w:hAnsi="Trebuchet MS" w:cs="Courier New"/>
          <w:sz w:val="22"/>
          <w:szCs w:val="22"/>
          <w:shd w:val="clear" w:color="auto" w:fill="FFFFFF"/>
          <w:lang w:val="ro-RO"/>
        </w:rPr>
      </w:pPr>
    </w:p>
    <w:p w:rsidR="00E239FB" w:rsidRPr="00584BDD" w:rsidRDefault="00E239FB" w:rsidP="008B1051">
      <w:pPr>
        <w:widowControl w:val="0"/>
        <w:autoSpaceDE w:val="0"/>
        <w:autoSpaceDN w:val="0"/>
        <w:adjustRightInd w:val="0"/>
        <w:spacing w:line="276" w:lineRule="auto"/>
        <w:jc w:val="both"/>
        <w:outlineLvl w:val="0"/>
        <w:rPr>
          <w:rFonts w:ascii="Trebuchet MS" w:hAnsi="Trebuchet MS" w:cs="Courier New"/>
          <w:sz w:val="22"/>
          <w:szCs w:val="22"/>
          <w:shd w:val="clear" w:color="auto" w:fill="FFFFFF"/>
          <w:lang w:val="ro-RO"/>
        </w:rPr>
      </w:pPr>
    </w:p>
    <w:p w:rsidR="00D8710A" w:rsidRPr="006B291C" w:rsidRDefault="00D8710A" w:rsidP="00D8710A">
      <w:pPr>
        <w:widowControl w:val="0"/>
        <w:autoSpaceDE w:val="0"/>
        <w:autoSpaceDN w:val="0"/>
        <w:adjustRightInd w:val="0"/>
        <w:spacing w:after="120" w:line="276" w:lineRule="auto"/>
        <w:jc w:val="both"/>
        <w:rPr>
          <w:rFonts w:ascii="Trebuchet MS" w:hAnsi="Trebuchet MS" w:cs="Arial"/>
          <w:sz w:val="22"/>
          <w:szCs w:val="22"/>
          <w:lang w:val="ro-RO"/>
        </w:rPr>
      </w:pPr>
      <w:r w:rsidRPr="00584BDD">
        <w:rPr>
          <w:rFonts w:ascii="Trebuchet MS" w:hAnsi="Trebuchet MS" w:cs="Arial"/>
          <w:sz w:val="22"/>
          <w:szCs w:val="22"/>
          <w:lang w:val="ro-RO"/>
        </w:rPr>
        <w:t xml:space="preserve">Coordonarea, îndrumarea şi controlul activităţilor curente ale compartimentului </w:t>
      </w:r>
      <w:r w:rsidRPr="006B291C">
        <w:rPr>
          <w:rFonts w:ascii="Trebuchet MS" w:hAnsi="Trebuchet MS" w:cs="Arial"/>
          <w:sz w:val="22"/>
          <w:szCs w:val="22"/>
          <w:lang w:val="ro-RO"/>
        </w:rPr>
        <w:t>sunt asigurate de către un Sef de serviciu, acesta asigură legătura operativă cu conducerea Direcţiei, informând asupra stadiului şi modului de rezolvare a problemelor.</w:t>
      </w:r>
    </w:p>
    <w:p w:rsidR="00D8710A" w:rsidRPr="006B291C" w:rsidRDefault="00D8710A" w:rsidP="00D8710A">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În situaţia în care şeful de serviciu este temporar indisponibil atribuţiile acestuia pot fi preluate de către un alt angajat din structura serviciului anume desemnat în acest sens.</w:t>
      </w:r>
    </w:p>
    <w:p w:rsidR="00D8710A" w:rsidRPr="006B291C" w:rsidRDefault="008B1051" w:rsidP="00D8710A">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 xml:space="preserve"> R</w:t>
      </w:r>
      <w:r w:rsidRPr="006B291C">
        <w:rPr>
          <w:rFonts w:ascii="Trebuchet MS" w:hAnsi="Trebuchet MS" w:cs="Arial"/>
          <w:sz w:val="22"/>
          <w:szCs w:val="22"/>
          <w:lang w:val="ro-RO"/>
        </w:rPr>
        <w:t>elaţii organizatorice:</w:t>
      </w:r>
    </w:p>
    <w:p w:rsidR="008B1051" w:rsidRPr="006B291C" w:rsidRDefault="008B1051" w:rsidP="008B1051">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-se subordonează Sefului de serviciu și Directorului General Adjunct pentru asistenţa socială a persoanelor adulte</w:t>
      </w:r>
    </w:p>
    <w:p w:rsidR="008B1051" w:rsidRPr="006B291C" w:rsidRDefault="008B1051" w:rsidP="008B1051">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-colaborează cu toate serviciile din cadrul DGASPC.</w:t>
      </w:r>
    </w:p>
    <w:p w:rsidR="008B1051" w:rsidRPr="006B291C" w:rsidRDefault="008B1051" w:rsidP="008B1051">
      <w:pPr>
        <w:pStyle w:val="NormalWeb"/>
        <w:spacing w:before="0" w:beforeAutospacing="0" w:after="160" w:line="259" w:lineRule="auto"/>
        <w:jc w:val="both"/>
        <w:rPr>
          <w:rFonts w:ascii="Trebuchet MS" w:hAnsi="Trebuchet MS" w:cs="Arial"/>
          <w:sz w:val="22"/>
          <w:szCs w:val="22"/>
          <w:lang w:val="ro-RO"/>
        </w:rPr>
      </w:pPr>
    </w:p>
    <w:p w:rsidR="008B1051" w:rsidRPr="006B291C" w:rsidRDefault="00713ED0" w:rsidP="008B1051">
      <w:pPr>
        <w:spacing w:after="120" w:line="276" w:lineRule="auto"/>
        <w:jc w:val="both"/>
        <w:rPr>
          <w:rFonts w:ascii="Trebuchet MS" w:hAnsi="Trebuchet MS" w:cs="Arial"/>
          <w:sz w:val="22"/>
          <w:szCs w:val="22"/>
          <w:lang w:val="ro-RO"/>
        </w:rPr>
      </w:pPr>
      <w:r w:rsidRPr="006B291C">
        <w:rPr>
          <w:rFonts w:ascii="Trebuchet MS" w:hAnsi="Trebuchet MS" w:cs="Arial"/>
          <w:b/>
          <w:bCs/>
          <w:sz w:val="22"/>
          <w:szCs w:val="22"/>
          <w:lang w:val="ro-RO"/>
        </w:rPr>
        <w:t>4</w:t>
      </w:r>
      <w:r w:rsidR="008B1051" w:rsidRPr="006B291C">
        <w:rPr>
          <w:rFonts w:ascii="Trebuchet MS" w:hAnsi="Trebuchet MS" w:cs="Arial"/>
          <w:b/>
          <w:bCs/>
          <w:sz w:val="22"/>
          <w:szCs w:val="22"/>
          <w:lang w:val="ro-RO"/>
        </w:rPr>
        <w:t>.</w:t>
      </w:r>
      <w:r w:rsidRPr="006B291C">
        <w:rPr>
          <w:rFonts w:ascii="Trebuchet MS" w:hAnsi="Trebuchet MS" w:cs="Arial"/>
          <w:b/>
          <w:bCs/>
          <w:sz w:val="22"/>
          <w:szCs w:val="22"/>
          <w:lang w:val="ro-RO"/>
        </w:rPr>
        <w:t>5.</w:t>
      </w:r>
      <w:r w:rsidR="008B1051" w:rsidRPr="006B291C">
        <w:rPr>
          <w:rFonts w:ascii="Trebuchet MS" w:hAnsi="Trebuchet MS" w:cs="Arial"/>
          <w:b/>
          <w:bCs/>
          <w:sz w:val="22"/>
          <w:szCs w:val="22"/>
          <w:lang w:val="ro-RO"/>
        </w:rPr>
        <w:t xml:space="preserve"> COMPARTIMENTUL PENTRU SPRIJINIREA VICTIMELOR INFRACȚIUNILOR</w:t>
      </w:r>
      <w:r w:rsidR="008B1051" w:rsidRPr="006B291C">
        <w:rPr>
          <w:rFonts w:ascii="Trebuchet MS" w:hAnsi="Trebuchet MS" w:cs="Arial"/>
          <w:b/>
          <w:sz w:val="22"/>
          <w:szCs w:val="22"/>
          <w:lang w:val="ro-RO"/>
        </w:rPr>
        <w:t xml:space="preserve"> (CSVI)</w:t>
      </w:r>
    </w:p>
    <w:p w:rsidR="008B1051" w:rsidRPr="006B291C" w:rsidRDefault="008B1051" w:rsidP="008B1051">
      <w:pPr>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 xml:space="preserve">Compartimentul are ca obiect principal de activitate </w:t>
      </w:r>
      <w:r w:rsidRPr="006B291C">
        <w:rPr>
          <w:rFonts w:ascii="Trebuchet MS" w:hAnsi="Trebuchet MS" w:cs="Courier New"/>
          <w:sz w:val="22"/>
          <w:szCs w:val="22"/>
          <w:lang w:val="ro-RO"/>
        </w:rPr>
        <w:t>acordarea de servicii de sprijin şi protecţie pentru victimele infracţiunilor,</w:t>
      </w:r>
      <w:r w:rsidRPr="006B291C">
        <w:rPr>
          <w:rFonts w:ascii="Trebuchet MS" w:hAnsi="Trebuchet MS" w:cs="Arial"/>
          <w:sz w:val="22"/>
          <w:szCs w:val="22"/>
          <w:lang w:val="ro-RO"/>
        </w:rPr>
        <w:t xml:space="preserve"> având următoarele atribuţii principale: </w:t>
      </w:r>
    </w:p>
    <w:p w:rsidR="008B1051" w:rsidRPr="006B291C" w:rsidRDefault="008B1051" w:rsidP="008B1051">
      <w:pPr>
        <w:pStyle w:val="al"/>
        <w:spacing w:before="0" w:beforeAutospacing="0" w:after="120" w:afterAutospacing="0" w:line="276" w:lineRule="auto"/>
        <w:jc w:val="both"/>
        <w:rPr>
          <w:rFonts w:ascii="Trebuchet MS" w:hAnsi="Trebuchet MS" w:cs="Arial"/>
          <w:sz w:val="22"/>
          <w:szCs w:val="22"/>
        </w:rPr>
      </w:pPr>
      <w:r w:rsidRPr="006B291C">
        <w:rPr>
          <w:rFonts w:ascii="Trebuchet MS" w:hAnsi="Trebuchet MS" w:cs="Arial"/>
          <w:sz w:val="22"/>
          <w:szCs w:val="22"/>
        </w:rPr>
        <w:t xml:space="preserve">I. </w:t>
      </w:r>
      <w:r w:rsidRPr="006B291C">
        <w:rPr>
          <w:rFonts w:ascii="Trebuchet MS" w:hAnsi="Trebuchet MS" w:cs="Arial"/>
          <w:b/>
          <w:sz w:val="22"/>
          <w:szCs w:val="22"/>
        </w:rPr>
        <w:t>Evaluarea</w:t>
      </w:r>
      <w:r w:rsidRPr="006B291C">
        <w:rPr>
          <w:rFonts w:ascii="Trebuchet MS" w:hAnsi="Trebuchet MS" w:cs="Arial"/>
          <w:sz w:val="22"/>
          <w:szCs w:val="22"/>
        </w:rPr>
        <w:t xml:space="preserve"> victimelor în vederea identificării nevoilor de asistență, protecție și serviciilor de sprijin și protecție adecvate, prin furnizarea următoarelor:</w:t>
      </w:r>
    </w:p>
    <w:p w:rsidR="008B1051" w:rsidRPr="006B291C" w:rsidRDefault="008B1051" w:rsidP="008B1051">
      <w:pPr>
        <w:pStyle w:val="al"/>
        <w:spacing w:before="0" w:beforeAutospacing="0" w:after="120" w:afterAutospacing="0" w:line="276" w:lineRule="auto"/>
        <w:ind w:firstLine="360"/>
        <w:jc w:val="both"/>
        <w:rPr>
          <w:rFonts w:ascii="Trebuchet MS" w:hAnsi="Trebuchet MS" w:cs="Arial"/>
          <w:sz w:val="22"/>
          <w:szCs w:val="22"/>
        </w:rPr>
      </w:pPr>
      <w:r w:rsidRPr="006B291C">
        <w:rPr>
          <w:rFonts w:ascii="Trebuchet MS" w:hAnsi="Trebuchet MS" w:cs="Arial"/>
          <w:sz w:val="22"/>
          <w:szCs w:val="22"/>
        </w:rPr>
        <w:t>a) informare privind drepturile victimei;</w:t>
      </w:r>
    </w:p>
    <w:p w:rsidR="008B1051" w:rsidRPr="006B291C" w:rsidRDefault="008B1051" w:rsidP="008B1051">
      <w:pPr>
        <w:pStyle w:val="al"/>
        <w:spacing w:before="0" w:beforeAutospacing="0" w:after="120" w:afterAutospacing="0" w:line="276" w:lineRule="auto"/>
        <w:ind w:firstLine="360"/>
        <w:jc w:val="both"/>
        <w:rPr>
          <w:rFonts w:ascii="Trebuchet MS" w:hAnsi="Trebuchet MS" w:cs="Arial"/>
          <w:sz w:val="22"/>
          <w:szCs w:val="22"/>
        </w:rPr>
      </w:pPr>
      <w:r w:rsidRPr="006B291C">
        <w:rPr>
          <w:rFonts w:ascii="Trebuchet MS" w:hAnsi="Trebuchet MS" w:cs="Arial"/>
          <w:sz w:val="22"/>
          <w:szCs w:val="22"/>
        </w:rPr>
        <w:t>b) consiliere psihologică, consiliere cu privire la riscurile de victimizare secundară și repetată sau de intimidare și răzbunare;</w:t>
      </w:r>
    </w:p>
    <w:p w:rsidR="008B1051" w:rsidRPr="006B291C" w:rsidRDefault="008B1051" w:rsidP="008B1051">
      <w:pPr>
        <w:pStyle w:val="al"/>
        <w:spacing w:before="0" w:beforeAutospacing="0" w:after="120" w:afterAutospacing="0" w:line="276" w:lineRule="auto"/>
        <w:ind w:firstLine="360"/>
        <w:jc w:val="both"/>
        <w:rPr>
          <w:rFonts w:ascii="Trebuchet MS" w:hAnsi="Trebuchet MS" w:cs="Arial"/>
          <w:sz w:val="22"/>
          <w:szCs w:val="22"/>
        </w:rPr>
      </w:pPr>
      <w:r w:rsidRPr="006B291C">
        <w:rPr>
          <w:rFonts w:ascii="Trebuchet MS" w:hAnsi="Trebuchet MS" w:cs="Arial"/>
          <w:sz w:val="22"/>
          <w:szCs w:val="22"/>
        </w:rPr>
        <w:t>c) consiliere privind aspectele financiare și practice subsecvente infracțiunii;</w:t>
      </w:r>
    </w:p>
    <w:p w:rsidR="008B1051" w:rsidRPr="006B291C" w:rsidRDefault="008B1051" w:rsidP="008B1051">
      <w:pPr>
        <w:pStyle w:val="al"/>
        <w:spacing w:before="0" w:beforeAutospacing="0" w:after="120" w:afterAutospacing="0" w:line="276" w:lineRule="auto"/>
        <w:ind w:firstLine="360"/>
        <w:jc w:val="both"/>
        <w:rPr>
          <w:rFonts w:ascii="Trebuchet MS" w:hAnsi="Trebuchet MS" w:cs="Arial"/>
          <w:sz w:val="22"/>
          <w:szCs w:val="22"/>
        </w:rPr>
      </w:pPr>
      <w:r w:rsidRPr="006B291C">
        <w:rPr>
          <w:rFonts w:ascii="Trebuchet MS" w:hAnsi="Trebuchet MS" w:cs="Arial"/>
          <w:sz w:val="22"/>
          <w:szCs w:val="22"/>
        </w:rPr>
        <w:t>d) servicii de inserție/reinserție socială;</w:t>
      </w:r>
    </w:p>
    <w:p w:rsidR="008B1051" w:rsidRPr="006B291C" w:rsidRDefault="008B1051" w:rsidP="008B1051">
      <w:pPr>
        <w:pStyle w:val="al"/>
        <w:spacing w:before="0" w:beforeAutospacing="0" w:after="120" w:afterAutospacing="0" w:line="276" w:lineRule="auto"/>
        <w:ind w:firstLine="360"/>
        <w:jc w:val="both"/>
        <w:rPr>
          <w:rFonts w:ascii="Trebuchet MS" w:hAnsi="Trebuchet MS" w:cs="Arial"/>
          <w:sz w:val="22"/>
          <w:szCs w:val="22"/>
        </w:rPr>
      </w:pPr>
      <w:r w:rsidRPr="006B291C">
        <w:rPr>
          <w:rFonts w:ascii="Trebuchet MS" w:hAnsi="Trebuchet MS" w:cs="Arial"/>
          <w:sz w:val="22"/>
          <w:szCs w:val="22"/>
        </w:rPr>
        <w:t>e) sprijin emoțional și social în scopul reintegrării sociale;</w:t>
      </w:r>
    </w:p>
    <w:p w:rsidR="008B1051" w:rsidRPr="006B291C" w:rsidRDefault="008B1051" w:rsidP="008B1051">
      <w:pPr>
        <w:pStyle w:val="al"/>
        <w:spacing w:before="0" w:beforeAutospacing="0" w:after="120" w:afterAutospacing="0" w:line="276" w:lineRule="auto"/>
        <w:ind w:firstLine="360"/>
        <w:jc w:val="both"/>
        <w:rPr>
          <w:rFonts w:ascii="Trebuchet MS" w:hAnsi="Trebuchet MS" w:cs="Arial"/>
          <w:sz w:val="22"/>
          <w:szCs w:val="22"/>
        </w:rPr>
      </w:pPr>
      <w:r w:rsidRPr="006B291C">
        <w:rPr>
          <w:rFonts w:ascii="Trebuchet MS" w:hAnsi="Trebuchet MS" w:cs="Arial"/>
          <w:sz w:val="22"/>
          <w:szCs w:val="22"/>
        </w:rPr>
        <w:lastRenderedPageBreak/>
        <w:t>f) informații și consiliere cu privire la rolul victimei în cadrul procedurilor penale, inclusiv pregătirea pentru participarea la proces. Aceste servicii de informații și consiliere nu includ asistența juridică gratuită a victimelor unor infracțiuni prevăzută la art. 14-20 ori asistența juridică a persoanei vătămate prevăzută în Legea nr. 153/2010 privind Codul de procedură penală, cu modificările și completările ulterioare;</w:t>
      </w:r>
    </w:p>
    <w:p w:rsidR="008B1051" w:rsidRDefault="008B1051" w:rsidP="008B1051">
      <w:pPr>
        <w:pStyle w:val="al"/>
        <w:spacing w:before="0" w:beforeAutospacing="0" w:after="120" w:afterAutospacing="0" w:line="276" w:lineRule="auto"/>
        <w:ind w:firstLine="360"/>
        <w:jc w:val="both"/>
        <w:rPr>
          <w:rFonts w:ascii="Trebuchet MS" w:hAnsi="Trebuchet MS" w:cs="Arial"/>
          <w:sz w:val="22"/>
          <w:szCs w:val="22"/>
        </w:rPr>
      </w:pPr>
      <w:r w:rsidRPr="006B291C">
        <w:rPr>
          <w:rFonts w:ascii="Trebuchet MS" w:hAnsi="Trebuchet MS" w:cs="Arial"/>
          <w:sz w:val="22"/>
          <w:szCs w:val="22"/>
        </w:rPr>
        <w:t>g) îndrumarea victimei către alte servicii specializate, atunci când este cazul: servicii sociale, servicii medicale, servicii de ocupare, de educație sau alte servicii de interes general acordate în condițiile legii.</w:t>
      </w:r>
    </w:p>
    <w:p w:rsidR="000D61FD" w:rsidRPr="00584BDD" w:rsidRDefault="000D61FD" w:rsidP="008B1051">
      <w:pPr>
        <w:pStyle w:val="al"/>
        <w:spacing w:before="0" w:beforeAutospacing="0" w:after="120" w:afterAutospacing="0" w:line="276" w:lineRule="auto"/>
        <w:ind w:firstLine="360"/>
        <w:jc w:val="both"/>
        <w:rPr>
          <w:rFonts w:ascii="Trebuchet MS" w:hAnsi="Trebuchet MS" w:cs="Arial"/>
          <w:sz w:val="22"/>
          <w:szCs w:val="22"/>
        </w:rPr>
      </w:pPr>
      <w:r w:rsidRPr="00584BDD">
        <w:rPr>
          <w:rFonts w:ascii="Trebuchet MS" w:hAnsi="Trebuchet MS" w:cs="Arial"/>
          <w:sz w:val="22"/>
          <w:szCs w:val="22"/>
        </w:rPr>
        <w:t>m)</w:t>
      </w:r>
      <w:r w:rsidRPr="00584BDD">
        <w:rPr>
          <w:rFonts w:ascii="Trebuchet MS" w:hAnsi="Trebuchet MS" w:cs="Arial"/>
          <w:sz w:val="22"/>
          <w:szCs w:val="22"/>
        </w:rPr>
        <w:tab/>
        <w:t>participa, conform Dispozitiei Directorului general, la elaborarea/implementarea proiectelor care au drept scop/obiectiv protectia victimelor violentei domestice.</w:t>
      </w:r>
    </w:p>
    <w:p w:rsidR="008B1051" w:rsidRPr="006B291C" w:rsidRDefault="008B1051" w:rsidP="008B1051">
      <w:pPr>
        <w:pStyle w:val="al"/>
        <w:spacing w:before="0" w:beforeAutospacing="0" w:after="120" w:afterAutospacing="0" w:line="276" w:lineRule="auto"/>
        <w:ind w:firstLine="360"/>
        <w:jc w:val="both"/>
        <w:rPr>
          <w:rFonts w:ascii="Trebuchet MS" w:hAnsi="Trebuchet MS" w:cs="Arial"/>
          <w:sz w:val="22"/>
          <w:szCs w:val="22"/>
        </w:rPr>
      </w:pPr>
      <w:r w:rsidRPr="006B291C">
        <w:rPr>
          <w:rFonts w:ascii="Trebuchet MS" w:hAnsi="Trebuchet MS" w:cs="Arial"/>
          <w:b/>
          <w:sz w:val="22"/>
          <w:szCs w:val="22"/>
        </w:rPr>
        <w:t>II</w:t>
      </w:r>
      <w:r w:rsidRPr="006B291C">
        <w:rPr>
          <w:rFonts w:ascii="Trebuchet MS" w:hAnsi="Trebuchet MS" w:cs="Arial"/>
          <w:sz w:val="22"/>
          <w:szCs w:val="22"/>
        </w:rPr>
        <w:t xml:space="preserve">. Crează și ține </w:t>
      </w:r>
      <w:r w:rsidRPr="006B291C">
        <w:rPr>
          <w:rFonts w:ascii="Trebuchet MS" w:hAnsi="Trebuchet MS" w:cs="Arial"/>
          <w:b/>
          <w:sz w:val="22"/>
          <w:szCs w:val="22"/>
        </w:rPr>
        <w:t>Registrul special</w:t>
      </w:r>
      <w:r w:rsidRPr="006B291C">
        <w:rPr>
          <w:rFonts w:ascii="Trebuchet MS" w:hAnsi="Trebuchet MS" w:cs="Arial"/>
          <w:sz w:val="22"/>
          <w:szCs w:val="22"/>
        </w:rPr>
        <w:t xml:space="preserve"> privind victimele infracțiunilor referite serviciilor de sprijin și protecție, în care se vor consemna date privind victimele ce au beneficiat de măsurile de sprijin și protecție furnizate de compartiment (identitatea victimei, cel mai recent domiciliu, CNP-ul, date de contact ale acesteia, data nașterii, cetățenia, genul, tipul infracțiunii, serviciile către care a fost referită, data referirii și modalitatea de referire, necesitatea instituirii unor măsuri de protecție specială);</w:t>
      </w:r>
    </w:p>
    <w:p w:rsidR="008B1051" w:rsidRPr="006B291C" w:rsidRDefault="008B1051" w:rsidP="008B1051">
      <w:pPr>
        <w:pStyle w:val="al"/>
        <w:spacing w:before="0" w:beforeAutospacing="0" w:after="120" w:afterAutospacing="0" w:line="276" w:lineRule="auto"/>
        <w:ind w:firstLine="360"/>
        <w:jc w:val="both"/>
        <w:rPr>
          <w:rFonts w:ascii="Trebuchet MS" w:hAnsi="Trebuchet MS" w:cs="Arial"/>
          <w:sz w:val="22"/>
          <w:szCs w:val="22"/>
        </w:rPr>
      </w:pPr>
      <w:r w:rsidRPr="006B291C">
        <w:rPr>
          <w:rFonts w:ascii="Trebuchet MS" w:hAnsi="Trebuchet MS" w:cs="Arial"/>
          <w:b/>
          <w:sz w:val="22"/>
          <w:szCs w:val="22"/>
        </w:rPr>
        <w:t>III.Transmite semestrial</w:t>
      </w:r>
      <w:r w:rsidRPr="006B291C">
        <w:rPr>
          <w:rFonts w:ascii="Trebuchet MS" w:hAnsi="Trebuchet MS" w:cs="Arial"/>
          <w:sz w:val="22"/>
          <w:szCs w:val="22"/>
        </w:rPr>
        <w:t xml:space="preserve"> către Ministerul Justiției datele statistice cuprinse în Registrul special privind victimele infracțiunilor referite serviciilor de sprijin și protecție. Datele statistice privind victimele traficului de persoane se transmit și Agenției Naționale împotriva Traficului de Persoane;</w:t>
      </w:r>
    </w:p>
    <w:p w:rsidR="008B1051" w:rsidRPr="006B291C" w:rsidRDefault="008B1051" w:rsidP="008B1051">
      <w:pPr>
        <w:pStyle w:val="al"/>
        <w:spacing w:before="0" w:beforeAutospacing="0" w:after="120" w:afterAutospacing="0" w:line="276" w:lineRule="auto"/>
        <w:ind w:firstLine="360"/>
        <w:jc w:val="both"/>
        <w:rPr>
          <w:rFonts w:ascii="Trebuchet MS" w:hAnsi="Trebuchet MS" w:cs="Arial"/>
          <w:sz w:val="22"/>
          <w:szCs w:val="22"/>
        </w:rPr>
      </w:pPr>
      <w:r w:rsidRPr="006B291C">
        <w:rPr>
          <w:rFonts w:ascii="Trebuchet MS" w:hAnsi="Trebuchet MS" w:cs="Arial"/>
          <w:b/>
          <w:sz w:val="22"/>
          <w:szCs w:val="22"/>
        </w:rPr>
        <w:t xml:space="preserve"> IV.</w:t>
      </w:r>
      <w:r w:rsidRPr="006B291C">
        <w:rPr>
          <w:rFonts w:ascii="Trebuchet MS" w:hAnsi="Trebuchet MS" w:cs="Arial"/>
          <w:sz w:val="22"/>
          <w:szCs w:val="22"/>
        </w:rPr>
        <w:t xml:space="preserve"> Întocmește un </w:t>
      </w:r>
      <w:r w:rsidRPr="006B291C">
        <w:rPr>
          <w:rFonts w:ascii="Trebuchet MS" w:hAnsi="Trebuchet MS" w:cs="Arial"/>
          <w:b/>
          <w:sz w:val="22"/>
          <w:szCs w:val="22"/>
        </w:rPr>
        <w:t>referat de evaluare</w:t>
      </w:r>
      <w:r w:rsidRPr="006B291C">
        <w:rPr>
          <w:rFonts w:ascii="Trebuchet MS" w:hAnsi="Trebuchet MS" w:cs="Arial"/>
          <w:sz w:val="22"/>
          <w:szCs w:val="22"/>
        </w:rPr>
        <w:t xml:space="preserve"> cu rezultatele evaluării, care va conține:</w:t>
      </w:r>
    </w:p>
    <w:p w:rsidR="008B1051" w:rsidRPr="006B291C" w:rsidRDefault="008B1051" w:rsidP="008B1051">
      <w:pPr>
        <w:pStyle w:val="al"/>
        <w:spacing w:before="0" w:beforeAutospacing="0" w:after="120" w:afterAutospacing="0" w:line="276" w:lineRule="auto"/>
        <w:ind w:firstLine="360"/>
        <w:jc w:val="both"/>
        <w:rPr>
          <w:rFonts w:ascii="Trebuchet MS" w:hAnsi="Trebuchet MS" w:cs="Arial"/>
          <w:sz w:val="22"/>
          <w:szCs w:val="22"/>
        </w:rPr>
      </w:pPr>
      <w:r w:rsidRPr="006B291C">
        <w:rPr>
          <w:rFonts w:ascii="Trebuchet MS" w:hAnsi="Trebuchet MS" w:cs="Arial"/>
          <w:sz w:val="22"/>
          <w:szCs w:val="22"/>
        </w:rPr>
        <w:t>a) datele de identificare a victimei;</w:t>
      </w:r>
    </w:p>
    <w:p w:rsidR="008B1051" w:rsidRPr="006B291C" w:rsidRDefault="008B1051" w:rsidP="008B1051">
      <w:pPr>
        <w:spacing w:after="120" w:line="276" w:lineRule="auto"/>
        <w:ind w:firstLine="360"/>
        <w:jc w:val="both"/>
        <w:rPr>
          <w:rFonts w:ascii="Trebuchet MS" w:hAnsi="Trebuchet MS" w:cs="Arial"/>
          <w:sz w:val="22"/>
          <w:szCs w:val="22"/>
          <w:lang w:val="it-IT" w:eastAsia="ro-RO"/>
        </w:rPr>
      </w:pPr>
      <w:r w:rsidRPr="006B291C">
        <w:rPr>
          <w:rFonts w:ascii="Trebuchet MS" w:hAnsi="Trebuchet MS" w:cs="Arial"/>
          <w:sz w:val="22"/>
          <w:szCs w:val="22"/>
          <w:lang w:val="it-IT" w:eastAsia="ro-RO"/>
        </w:rPr>
        <w:t>b) tipul vătămării suferite de victimă prin comiterea faptei;</w:t>
      </w:r>
    </w:p>
    <w:p w:rsidR="008B1051" w:rsidRPr="006B291C" w:rsidRDefault="008B1051" w:rsidP="008B1051">
      <w:pPr>
        <w:spacing w:after="120" w:line="276" w:lineRule="auto"/>
        <w:ind w:firstLine="360"/>
        <w:jc w:val="both"/>
        <w:rPr>
          <w:rFonts w:ascii="Trebuchet MS" w:hAnsi="Trebuchet MS" w:cs="Arial"/>
          <w:sz w:val="22"/>
          <w:szCs w:val="22"/>
          <w:lang w:val="it-IT" w:eastAsia="ro-RO"/>
        </w:rPr>
      </w:pPr>
      <w:r w:rsidRPr="006B291C">
        <w:rPr>
          <w:rFonts w:ascii="Trebuchet MS" w:hAnsi="Trebuchet MS" w:cs="Arial"/>
          <w:sz w:val="22"/>
          <w:szCs w:val="22"/>
          <w:lang w:val="it-IT" w:eastAsia="ro-RO"/>
        </w:rPr>
        <w:t>c) starea fizică și psihică a acesteia;</w:t>
      </w:r>
    </w:p>
    <w:p w:rsidR="008B1051" w:rsidRPr="006B291C" w:rsidRDefault="008B1051" w:rsidP="008B1051">
      <w:pPr>
        <w:spacing w:after="120" w:line="276" w:lineRule="auto"/>
        <w:ind w:firstLine="360"/>
        <w:jc w:val="both"/>
        <w:rPr>
          <w:rFonts w:ascii="Trebuchet MS" w:hAnsi="Trebuchet MS" w:cs="Arial"/>
          <w:sz w:val="22"/>
          <w:szCs w:val="22"/>
          <w:lang w:val="fr-FR" w:eastAsia="ro-RO"/>
        </w:rPr>
      </w:pPr>
      <w:r w:rsidRPr="006B291C">
        <w:rPr>
          <w:rFonts w:ascii="Trebuchet MS" w:hAnsi="Trebuchet MS" w:cs="Arial"/>
          <w:sz w:val="22"/>
          <w:szCs w:val="22"/>
          <w:lang w:val="fr-FR" w:eastAsia="ro-RO"/>
        </w:rPr>
        <w:t>d) nevoile de protecțiespecifice ale victimei;</w:t>
      </w:r>
    </w:p>
    <w:p w:rsidR="008B1051" w:rsidRPr="006B291C" w:rsidRDefault="008B1051" w:rsidP="008B1051">
      <w:pPr>
        <w:spacing w:after="120" w:line="276" w:lineRule="auto"/>
        <w:ind w:firstLine="360"/>
        <w:jc w:val="both"/>
        <w:rPr>
          <w:rFonts w:ascii="Trebuchet MS" w:hAnsi="Trebuchet MS" w:cs="Arial"/>
          <w:sz w:val="22"/>
          <w:szCs w:val="22"/>
          <w:lang w:val="it-IT" w:eastAsia="ro-RO"/>
        </w:rPr>
      </w:pPr>
      <w:r w:rsidRPr="006B291C">
        <w:rPr>
          <w:rFonts w:ascii="Trebuchet MS" w:hAnsi="Trebuchet MS" w:cs="Arial"/>
          <w:sz w:val="22"/>
          <w:szCs w:val="22"/>
          <w:lang w:val="it-IT" w:eastAsia="ro-RO"/>
        </w:rPr>
        <w:t>e) tipurile de servicii de sprijin și protecție de care victima poate beneficia și durata    acestora. Durata poate fi prelungită, atunci când este necesar;</w:t>
      </w:r>
    </w:p>
    <w:p w:rsidR="008B1051" w:rsidRPr="006B291C" w:rsidRDefault="008B1051" w:rsidP="008B1051">
      <w:pPr>
        <w:spacing w:after="120" w:line="276" w:lineRule="auto"/>
        <w:ind w:firstLine="360"/>
        <w:jc w:val="both"/>
        <w:rPr>
          <w:rFonts w:ascii="Trebuchet MS" w:hAnsi="Trebuchet MS" w:cs="Arial"/>
          <w:sz w:val="22"/>
          <w:szCs w:val="22"/>
          <w:lang w:val="it-IT" w:eastAsia="ro-RO"/>
        </w:rPr>
      </w:pPr>
      <w:r w:rsidRPr="006B291C">
        <w:rPr>
          <w:rFonts w:ascii="Trebuchet MS" w:hAnsi="Trebuchet MS" w:cs="Arial"/>
          <w:sz w:val="22"/>
          <w:szCs w:val="22"/>
          <w:lang w:val="it-IT" w:eastAsia="ro-RO"/>
        </w:rPr>
        <w:t>f) decizia de referire a victimei către alte servicii specializate, atunci când este cazul.</w:t>
      </w:r>
    </w:p>
    <w:p w:rsidR="008B1051" w:rsidRPr="006B291C" w:rsidRDefault="008B1051" w:rsidP="008B1051">
      <w:pPr>
        <w:spacing w:after="120" w:line="276" w:lineRule="auto"/>
        <w:ind w:firstLine="360"/>
        <w:jc w:val="both"/>
        <w:rPr>
          <w:rFonts w:ascii="Trebuchet MS" w:hAnsi="Trebuchet MS" w:cs="Arial"/>
          <w:sz w:val="22"/>
          <w:szCs w:val="22"/>
          <w:lang w:val="it-IT" w:eastAsia="ro-RO"/>
        </w:rPr>
      </w:pPr>
      <w:r w:rsidRPr="006B291C">
        <w:rPr>
          <w:rFonts w:ascii="Trebuchet MS" w:hAnsi="Trebuchet MS" w:cs="Arial"/>
          <w:b/>
          <w:sz w:val="22"/>
          <w:szCs w:val="22"/>
          <w:lang w:val="it-IT" w:eastAsia="ro-RO"/>
        </w:rPr>
        <w:t>V.</w:t>
      </w:r>
      <w:r w:rsidRPr="006B291C">
        <w:rPr>
          <w:rFonts w:ascii="Trebuchet MS" w:hAnsi="Trebuchet MS" w:cs="Arial"/>
          <w:sz w:val="22"/>
          <w:szCs w:val="22"/>
          <w:lang w:val="it-IT" w:eastAsia="ro-RO"/>
        </w:rPr>
        <w:t xml:space="preserve"> Pune la dispoziția organelor judiciare, la cererea acestora, în copie, în condițiile legii, referatul de evaluare, atunci când victima participă la procesul penal în calitate de martor, persoană vătămată sau parte civilă;</w:t>
      </w:r>
    </w:p>
    <w:p w:rsidR="008B1051" w:rsidRPr="006B291C" w:rsidRDefault="008B1051" w:rsidP="008B1051">
      <w:pPr>
        <w:spacing w:after="120" w:line="276" w:lineRule="auto"/>
        <w:ind w:firstLine="360"/>
        <w:jc w:val="both"/>
        <w:rPr>
          <w:rFonts w:ascii="Trebuchet MS" w:hAnsi="Trebuchet MS" w:cs="Arial"/>
          <w:sz w:val="22"/>
          <w:szCs w:val="22"/>
          <w:lang w:val="it-IT"/>
        </w:rPr>
      </w:pPr>
      <w:r w:rsidRPr="006B291C">
        <w:rPr>
          <w:rFonts w:ascii="Trebuchet MS" w:hAnsi="Trebuchet MS" w:cs="Arial"/>
          <w:b/>
          <w:sz w:val="22"/>
          <w:szCs w:val="22"/>
          <w:lang w:val="it-IT" w:eastAsia="ro-RO"/>
        </w:rPr>
        <w:t>VI.</w:t>
      </w:r>
      <w:r w:rsidRPr="006B291C">
        <w:rPr>
          <w:rFonts w:ascii="Trebuchet MS" w:hAnsi="Trebuchet MS" w:cs="Arial"/>
          <w:sz w:val="22"/>
          <w:szCs w:val="22"/>
          <w:lang w:val="it-IT" w:eastAsia="ro-RO"/>
        </w:rPr>
        <w:t xml:space="preserve"> Comunică</w:t>
      </w:r>
      <w:r w:rsidRPr="006B291C">
        <w:rPr>
          <w:rFonts w:ascii="Trebuchet MS" w:hAnsi="Trebuchet MS" w:cs="Arial"/>
          <w:sz w:val="22"/>
          <w:szCs w:val="22"/>
          <w:lang w:val="it-IT"/>
        </w:rPr>
        <w:t xml:space="preserve"> victimei, la primul contact,</w:t>
      </w:r>
      <w:r w:rsidRPr="006B291C">
        <w:rPr>
          <w:rFonts w:ascii="Trebuchet MS" w:hAnsi="Trebuchet MS" w:cs="Arial"/>
          <w:sz w:val="22"/>
          <w:szCs w:val="22"/>
          <w:lang w:val="it-IT" w:eastAsia="ro-RO"/>
        </w:rPr>
        <w:t xml:space="preserve"> dacă aceasta</w:t>
      </w:r>
      <w:r w:rsidRPr="006B291C">
        <w:rPr>
          <w:rFonts w:ascii="Trebuchet MS" w:hAnsi="Trebuchet MS" w:cs="Arial"/>
          <w:sz w:val="22"/>
          <w:szCs w:val="22"/>
          <w:lang w:val="it-IT"/>
        </w:rPr>
        <w:t xml:space="preserve"> nu a sesizat fapta organelor de urmărire penală, drepturile prevăzute de lege, respectiv: </w:t>
      </w:r>
    </w:p>
    <w:p w:rsidR="008B1051" w:rsidRPr="006B291C" w:rsidRDefault="008B1051" w:rsidP="008B1051">
      <w:pPr>
        <w:spacing w:after="120" w:line="276" w:lineRule="auto"/>
        <w:ind w:firstLine="360"/>
        <w:jc w:val="both"/>
        <w:rPr>
          <w:rFonts w:ascii="Trebuchet MS" w:hAnsi="Trebuchet MS" w:cs="Arial"/>
          <w:sz w:val="22"/>
          <w:szCs w:val="22"/>
          <w:lang w:val="it-IT"/>
        </w:rPr>
      </w:pPr>
      <w:r w:rsidRPr="006B291C">
        <w:rPr>
          <w:rFonts w:ascii="Trebuchet MS" w:hAnsi="Trebuchet MS" w:cs="Arial"/>
          <w:sz w:val="22"/>
          <w:szCs w:val="22"/>
          <w:lang w:val="it-IT"/>
        </w:rPr>
        <w:t>a) tipul de sprijin pe care victimele îl pot primi și din partea cui, inclusiv, în cazul în care este relevant, informații de bază privind accesul la asistență medicală, orice tip de asistență specializată, inclusiv asistență psihologică și cazare alternativă;</w:t>
      </w:r>
    </w:p>
    <w:p w:rsidR="008B1051" w:rsidRPr="006B291C" w:rsidRDefault="008B1051" w:rsidP="008B1051">
      <w:pPr>
        <w:spacing w:after="120" w:line="276" w:lineRule="auto"/>
        <w:ind w:firstLine="360"/>
        <w:jc w:val="both"/>
        <w:rPr>
          <w:rFonts w:ascii="Trebuchet MS" w:hAnsi="Trebuchet MS" w:cs="Arial"/>
          <w:sz w:val="22"/>
          <w:szCs w:val="22"/>
          <w:lang w:val="fr-FR"/>
        </w:rPr>
      </w:pPr>
      <w:r w:rsidRPr="006B291C">
        <w:rPr>
          <w:rFonts w:ascii="Trebuchet MS" w:hAnsi="Trebuchet MS" w:cs="Arial"/>
          <w:sz w:val="22"/>
          <w:szCs w:val="22"/>
          <w:lang w:val="fr-FR"/>
        </w:rPr>
        <w:t>b) organul de urmărirepenală la care pot face plângere;</w:t>
      </w:r>
    </w:p>
    <w:p w:rsidR="008B1051" w:rsidRPr="006B291C" w:rsidRDefault="008B1051" w:rsidP="008B1051">
      <w:pPr>
        <w:spacing w:after="120" w:line="276" w:lineRule="auto"/>
        <w:ind w:firstLine="360"/>
        <w:jc w:val="both"/>
        <w:rPr>
          <w:rFonts w:ascii="Trebuchet MS" w:hAnsi="Trebuchet MS" w:cs="Arial"/>
          <w:sz w:val="22"/>
          <w:szCs w:val="22"/>
          <w:lang w:val="fr-FR"/>
        </w:rPr>
      </w:pPr>
      <w:r w:rsidRPr="006B291C">
        <w:rPr>
          <w:rFonts w:ascii="Trebuchet MS" w:hAnsi="Trebuchet MS" w:cs="Arial"/>
          <w:sz w:val="22"/>
          <w:szCs w:val="22"/>
          <w:lang w:val="fr-FR"/>
        </w:rPr>
        <w:t>c) dreptul la asistențăjuridicășiinstituțiaunde se pot adresapentruexercitareaacestuidrept;</w:t>
      </w:r>
    </w:p>
    <w:p w:rsidR="008B1051" w:rsidRPr="006B291C" w:rsidRDefault="008B1051" w:rsidP="008B1051">
      <w:pPr>
        <w:spacing w:after="120" w:line="276" w:lineRule="auto"/>
        <w:ind w:firstLine="360"/>
        <w:jc w:val="both"/>
        <w:rPr>
          <w:rFonts w:ascii="Trebuchet MS" w:hAnsi="Trebuchet MS" w:cs="Arial"/>
          <w:sz w:val="22"/>
          <w:szCs w:val="22"/>
          <w:lang w:val="fr-FR"/>
        </w:rPr>
      </w:pPr>
      <w:r w:rsidRPr="006B291C">
        <w:rPr>
          <w:rFonts w:ascii="Trebuchet MS" w:hAnsi="Trebuchet MS" w:cs="Arial"/>
          <w:sz w:val="22"/>
          <w:szCs w:val="22"/>
          <w:lang w:val="fr-FR"/>
        </w:rPr>
        <w:t>d) condițiileșiprocedurapentruacordareaasistențeijuridicegratuite;</w:t>
      </w:r>
    </w:p>
    <w:p w:rsidR="008B1051" w:rsidRPr="006B291C" w:rsidRDefault="008B1051" w:rsidP="008B1051">
      <w:pPr>
        <w:spacing w:after="120" w:line="276" w:lineRule="auto"/>
        <w:ind w:firstLine="360"/>
        <w:jc w:val="both"/>
        <w:rPr>
          <w:rFonts w:ascii="Trebuchet MS" w:hAnsi="Trebuchet MS" w:cs="Arial"/>
          <w:sz w:val="22"/>
          <w:szCs w:val="22"/>
          <w:lang w:val="it-IT"/>
        </w:rPr>
      </w:pPr>
      <w:r w:rsidRPr="006B291C">
        <w:rPr>
          <w:rFonts w:ascii="Trebuchet MS" w:hAnsi="Trebuchet MS" w:cs="Arial"/>
          <w:sz w:val="22"/>
          <w:szCs w:val="22"/>
          <w:lang w:val="it-IT"/>
        </w:rPr>
        <w:t>e) drepturile procesuale ale persoanei vătămate și ale părții civile;</w:t>
      </w:r>
    </w:p>
    <w:p w:rsidR="008B1051" w:rsidRPr="006B291C" w:rsidRDefault="008B1051" w:rsidP="008B1051">
      <w:pPr>
        <w:spacing w:after="120" w:line="276" w:lineRule="auto"/>
        <w:ind w:firstLine="360"/>
        <w:jc w:val="both"/>
        <w:rPr>
          <w:rFonts w:ascii="Trebuchet MS" w:hAnsi="Trebuchet MS" w:cs="Arial"/>
          <w:sz w:val="22"/>
          <w:szCs w:val="22"/>
          <w:lang w:val="it-IT"/>
        </w:rPr>
      </w:pPr>
      <w:r w:rsidRPr="006B291C">
        <w:rPr>
          <w:rFonts w:ascii="Trebuchet MS" w:hAnsi="Trebuchet MS" w:cs="Arial"/>
          <w:sz w:val="22"/>
          <w:szCs w:val="22"/>
          <w:lang w:val="it-IT"/>
        </w:rPr>
        <w:lastRenderedPageBreak/>
        <w:t>f) condițiile și procedura pentru a beneficia de dispozițiile art.113 din Codul de procedură penală, precum și de dispozițiile Legii nr.682/2002 privind protecția martorilor, cu modificările ulterioare;</w:t>
      </w:r>
    </w:p>
    <w:p w:rsidR="008B1051" w:rsidRPr="006B291C" w:rsidRDefault="008B1051" w:rsidP="008B1051">
      <w:pPr>
        <w:spacing w:after="120" w:line="276" w:lineRule="auto"/>
        <w:ind w:firstLine="360"/>
        <w:jc w:val="both"/>
        <w:rPr>
          <w:rFonts w:ascii="Trebuchet MS" w:hAnsi="Trebuchet MS" w:cs="Arial"/>
          <w:sz w:val="22"/>
          <w:szCs w:val="22"/>
          <w:lang w:val="it-IT"/>
        </w:rPr>
      </w:pPr>
      <w:r w:rsidRPr="006B291C">
        <w:rPr>
          <w:rFonts w:ascii="Trebuchet MS" w:hAnsi="Trebuchet MS" w:cs="Arial"/>
          <w:sz w:val="22"/>
          <w:szCs w:val="22"/>
          <w:lang w:val="it-IT"/>
        </w:rPr>
        <w:t>g) condițiile și procedura pentru acordarea compensațiilor financiare de către stat;</w:t>
      </w:r>
    </w:p>
    <w:p w:rsidR="008B1051" w:rsidRPr="006B291C" w:rsidRDefault="008B1051" w:rsidP="008B1051">
      <w:pPr>
        <w:spacing w:after="120" w:line="276" w:lineRule="auto"/>
        <w:ind w:firstLine="360"/>
        <w:jc w:val="both"/>
        <w:rPr>
          <w:rFonts w:ascii="Trebuchet MS" w:hAnsi="Trebuchet MS" w:cs="Arial"/>
          <w:sz w:val="22"/>
          <w:szCs w:val="22"/>
          <w:lang w:val="it-IT"/>
        </w:rPr>
      </w:pPr>
      <w:r w:rsidRPr="006B291C">
        <w:rPr>
          <w:rFonts w:ascii="Trebuchet MS" w:hAnsi="Trebuchet MS" w:cs="Arial"/>
          <w:sz w:val="22"/>
          <w:szCs w:val="22"/>
          <w:lang w:val="it-IT"/>
        </w:rPr>
        <w:t>h) dreptul de a fi informate, în cazul în care inculpatul va fi privat de libertate, respectiv condamnat la o pedeapsă privativă de libertate, cu privire la punerea acestuia în libertate în orice mod, conform codului de procedură penală;</w:t>
      </w:r>
    </w:p>
    <w:p w:rsidR="008B1051" w:rsidRPr="006B291C" w:rsidRDefault="008B1051" w:rsidP="008B1051">
      <w:pPr>
        <w:spacing w:after="120" w:line="276" w:lineRule="auto"/>
        <w:ind w:firstLine="360"/>
        <w:jc w:val="both"/>
        <w:rPr>
          <w:rFonts w:ascii="Trebuchet MS" w:hAnsi="Trebuchet MS" w:cs="Arial"/>
          <w:sz w:val="22"/>
          <w:szCs w:val="22"/>
          <w:lang w:val="it-IT"/>
        </w:rPr>
      </w:pPr>
      <w:r w:rsidRPr="006B291C">
        <w:rPr>
          <w:rFonts w:ascii="Trebuchet MS" w:hAnsi="Trebuchet MS" w:cs="Arial"/>
          <w:sz w:val="22"/>
          <w:szCs w:val="22"/>
          <w:lang w:val="it-IT"/>
        </w:rPr>
        <w:t>i) dreptul de a apela la un mediator în cazurile permise de lege;</w:t>
      </w:r>
    </w:p>
    <w:p w:rsidR="008B1051" w:rsidRPr="006B291C" w:rsidRDefault="008B1051" w:rsidP="008B1051">
      <w:pPr>
        <w:spacing w:after="120" w:line="276" w:lineRule="auto"/>
        <w:ind w:firstLine="360"/>
        <w:jc w:val="both"/>
        <w:rPr>
          <w:rFonts w:ascii="Trebuchet MS" w:hAnsi="Trebuchet MS" w:cs="Arial"/>
          <w:sz w:val="22"/>
          <w:szCs w:val="22"/>
          <w:lang w:val="it-IT"/>
        </w:rPr>
      </w:pPr>
      <w:r w:rsidRPr="006B291C">
        <w:rPr>
          <w:rFonts w:ascii="Trebuchet MS" w:hAnsi="Trebuchet MS" w:cs="Arial"/>
          <w:sz w:val="22"/>
          <w:szCs w:val="22"/>
          <w:lang w:val="it-IT"/>
        </w:rPr>
        <w:t>j) autoritatea judiciară la care se vor putea adresa pe viitor pentru obținerea de informații privind stadiul cauzei, precum și datele de contact ale acesteia, dacă victime înțelege să depună o plângere;</w:t>
      </w:r>
    </w:p>
    <w:p w:rsidR="008B1051" w:rsidRPr="006B291C" w:rsidRDefault="008B1051" w:rsidP="008B1051">
      <w:pPr>
        <w:spacing w:after="120" w:line="276" w:lineRule="auto"/>
        <w:ind w:firstLine="360"/>
        <w:jc w:val="both"/>
        <w:rPr>
          <w:rFonts w:ascii="Trebuchet MS" w:hAnsi="Trebuchet MS" w:cs="Arial"/>
          <w:sz w:val="22"/>
          <w:szCs w:val="22"/>
          <w:lang w:val="it-IT"/>
        </w:rPr>
      </w:pPr>
      <w:r w:rsidRPr="006B291C">
        <w:rPr>
          <w:rFonts w:ascii="Trebuchet MS" w:hAnsi="Trebuchet MS" w:cs="Arial"/>
          <w:sz w:val="22"/>
          <w:szCs w:val="22"/>
          <w:lang w:val="it-IT"/>
        </w:rPr>
        <w:t>k) în cazul în care victima își are reședința sau locuința permanentă pe teritoriul unui alt stat membru UE, informații privind posibilitatea de depunere a plângerii penale  sau a cererii de acordare a compensației financiare din partea statului pe teritoriul statului respectiv, precum și faptul că există posibilitatea, conform legislației privind cooperarea judiciară internațională, ca aceasta să fie audiată de autoritățile judiciare române, fără a fi prezentă pe teritoriul României.</w:t>
      </w:r>
    </w:p>
    <w:p w:rsidR="00D8710A" w:rsidRPr="006B291C" w:rsidRDefault="00886F01" w:rsidP="006B18FF">
      <w:pPr>
        <w:spacing w:after="120" w:line="276" w:lineRule="auto"/>
        <w:ind w:firstLine="360"/>
        <w:jc w:val="both"/>
        <w:rPr>
          <w:rFonts w:ascii="Trebuchet MS" w:hAnsi="Trebuchet MS" w:cs="Arial"/>
          <w:sz w:val="22"/>
          <w:szCs w:val="22"/>
          <w:lang w:val="it-IT"/>
        </w:rPr>
      </w:pPr>
      <w:r w:rsidRPr="006B291C">
        <w:rPr>
          <w:rFonts w:ascii="Trebuchet MS" w:hAnsi="Trebuchet MS" w:cs="Arial"/>
          <w:sz w:val="22"/>
          <w:szCs w:val="22"/>
          <w:lang w:val="it-IT"/>
        </w:rPr>
        <w:t>l) la solicitarea organelor abilitate, participa la audierea victimelor</w:t>
      </w:r>
      <w:r w:rsidR="00FC4940" w:rsidRPr="006B291C">
        <w:rPr>
          <w:rFonts w:ascii="Trebuchet MS" w:hAnsi="Trebuchet MS" w:cs="Arial"/>
          <w:sz w:val="22"/>
          <w:szCs w:val="22"/>
          <w:lang w:val="it-IT"/>
        </w:rPr>
        <w:t xml:space="preserve"> infractiunilor adulte.</w:t>
      </w:r>
      <w:r w:rsidR="00D8710A" w:rsidRPr="006B291C">
        <w:rPr>
          <w:rFonts w:ascii="Trebuchet MS" w:hAnsi="Trebuchet MS" w:cs="Arial"/>
          <w:sz w:val="22"/>
          <w:szCs w:val="22"/>
          <w:lang w:val="ro-RO"/>
        </w:rPr>
        <w:t>Coordonarea, îndrumarea şi controlul activităţilor curente ale compartimentului sunt asigurate de către un Sef de serviciu, acesta asigură legătura operativă cu conducerea Direcţiei, informând asupra stadiului şi modului de rezolvare a problemelor.</w:t>
      </w:r>
    </w:p>
    <w:p w:rsidR="00D8710A" w:rsidRPr="006B291C" w:rsidRDefault="00D8710A" w:rsidP="00D8710A">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În situaţia în care şeful de serviciu este temporar indisponibil atribuţiile acestuia pot fi preluate de către un alt angajat din structura serviciului anume desemnat în acest sens.</w:t>
      </w:r>
    </w:p>
    <w:p w:rsidR="008B1051" w:rsidRPr="006B291C" w:rsidRDefault="008B1051" w:rsidP="008B1051">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R</w:t>
      </w:r>
      <w:r w:rsidRPr="006B291C">
        <w:rPr>
          <w:rFonts w:ascii="Trebuchet MS" w:hAnsi="Trebuchet MS" w:cs="Arial"/>
          <w:sz w:val="22"/>
          <w:szCs w:val="22"/>
          <w:lang w:val="ro-RO"/>
        </w:rPr>
        <w:t>elaţii organizatorice:</w:t>
      </w:r>
    </w:p>
    <w:p w:rsidR="008B1051" w:rsidRPr="006B291C" w:rsidRDefault="00D8710A" w:rsidP="008B1051">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-Serviciul Managament de caz se</w:t>
      </w:r>
      <w:r w:rsidR="008B1051" w:rsidRPr="006B291C">
        <w:rPr>
          <w:rFonts w:ascii="Trebuchet MS" w:hAnsi="Trebuchet MS" w:cs="Arial"/>
          <w:sz w:val="22"/>
          <w:szCs w:val="22"/>
          <w:lang w:val="ro-RO"/>
        </w:rPr>
        <w:t xml:space="preserve"> subordonează Directorului General Adjunct pentru asistenţa socială a persoanelor adulte</w:t>
      </w:r>
    </w:p>
    <w:p w:rsidR="008B1051" w:rsidRPr="006B291C" w:rsidRDefault="008B1051" w:rsidP="008B1051">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-colaborează cu toate serviciile din cadrul DGASPC.</w:t>
      </w:r>
    </w:p>
    <w:p w:rsidR="008B1051" w:rsidRDefault="008B1051" w:rsidP="008B1051">
      <w:pPr>
        <w:rPr>
          <w:lang w:val="ro-RO"/>
        </w:rPr>
      </w:pPr>
    </w:p>
    <w:p w:rsidR="00147639" w:rsidRDefault="00147639" w:rsidP="008B1051">
      <w:pPr>
        <w:rPr>
          <w:lang w:val="ro-RO"/>
        </w:rPr>
      </w:pPr>
    </w:p>
    <w:p w:rsidR="00147639" w:rsidRDefault="00147639" w:rsidP="008B1051">
      <w:pPr>
        <w:rPr>
          <w:lang w:val="ro-RO"/>
        </w:rPr>
      </w:pPr>
    </w:p>
    <w:p w:rsidR="00147639" w:rsidRDefault="00147639" w:rsidP="008B1051">
      <w:pPr>
        <w:rPr>
          <w:lang w:val="ro-RO"/>
        </w:rPr>
      </w:pPr>
    </w:p>
    <w:p w:rsidR="00147639" w:rsidRDefault="00147639" w:rsidP="008B1051">
      <w:pPr>
        <w:rPr>
          <w:lang w:val="ro-RO"/>
        </w:rPr>
      </w:pPr>
    </w:p>
    <w:p w:rsidR="00147639" w:rsidRPr="006B291C" w:rsidRDefault="00147639" w:rsidP="008B1051">
      <w:pPr>
        <w:rPr>
          <w:lang w:val="ro-RO"/>
        </w:rPr>
      </w:pPr>
    </w:p>
    <w:p w:rsidR="0097465B" w:rsidRPr="006B291C" w:rsidRDefault="0097465B" w:rsidP="00C41525">
      <w:pPr>
        <w:widowControl w:val="0"/>
        <w:autoSpaceDE w:val="0"/>
        <w:autoSpaceDN w:val="0"/>
        <w:adjustRightInd w:val="0"/>
        <w:jc w:val="both"/>
        <w:outlineLvl w:val="0"/>
        <w:rPr>
          <w:rFonts w:ascii="Trebuchet MS" w:hAnsi="Trebuchet MS" w:cs="Arial"/>
          <w:b/>
          <w:bCs/>
          <w:sz w:val="22"/>
          <w:szCs w:val="22"/>
          <w:lang w:val="ro-RO"/>
        </w:rPr>
      </w:pPr>
      <w:r w:rsidRPr="006B291C">
        <w:rPr>
          <w:rFonts w:ascii="Trebuchet MS" w:hAnsi="Trebuchet MS" w:cs="Arial"/>
          <w:b/>
          <w:bCs/>
          <w:sz w:val="22"/>
          <w:szCs w:val="22"/>
          <w:lang w:val="ro-RO"/>
        </w:rPr>
        <w:t>Cap</w:t>
      </w:r>
      <w:r w:rsidR="0045439A" w:rsidRPr="006B291C">
        <w:rPr>
          <w:rFonts w:ascii="Trebuchet MS" w:hAnsi="Trebuchet MS" w:cs="Arial"/>
          <w:b/>
          <w:bCs/>
          <w:sz w:val="22"/>
          <w:szCs w:val="22"/>
          <w:lang w:val="ro-RO"/>
        </w:rPr>
        <w:t>itolul</w:t>
      </w:r>
      <w:r w:rsidRPr="006B291C">
        <w:rPr>
          <w:rFonts w:ascii="Trebuchet MS" w:hAnsi="Trebuchet MS" w:cs="Arial"/>
          <w:b/>
          <w:bCs/>
          <w:sz w:val="22"/>
          <w:szCs w:val="22"/>
          <w:lang w:val="ro-RO"/>
        </w:rPr>
        <w:t xml:space="preserve"> V</w:t>
      </w:r>
      <w:r w:rsidR="0045439A" w:rsidRPr="006B291C">
        <w:rPr>
          <w:rFonts w:ascii="Trebuchet MS" w:hAnsi="Trebuchet MS" w:cs="Arial"/>
          <w:b/>
          <w:bCs/>
          <w:sz w:val="22"/>
          <w:szCs w:val="22"/>
          <w:lang w:val="ro-RO"/>
        </w:rPr>
        <w:t>.</w:t>
      </w:r>
    </w:p>
    <w:p w:rsidR="0097465B" w:rsidRPr="006B291C"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p>
    <w:p w:rsidR="0097465B" w:rsidRPr="006B291C" w:rsidRDefault="0097465B" w:rsidP="00C41525">
      <w:pPr>
        <w:widowControl w:val="0"/>
        <w:autoSpaceDE w:val="0"/>
        <w:autoSpaceDN w:val="0"/>
        <w:adjustRightInd w:val="0"/>
        <w:jc w:val="both"/>
        <w:outlineLvl w:val="0"/>
        <w:rPr>
          <w:rFonts w:ascii="Trebuchet MS" w:hAnsi="Trebuchet MS" w:cs="Arial"/>
          <w:b/>
          <w:bCs/>
          <w:sz w:val="22"/>
          <w:szCs w:val="22"/>
          <w:lang w:val="ro-RO"/>
        </w:rPr>
      </w:pPr>
      <w:r w:rsidRPr="006B291C">
        <w:rPr>
          <w:rFonts w:ascii="Trebuchet MS" w:hAnsi="Trebuchet MS" w:cs="Arial"/>
          <w:b/>
          <w:bCs/>
          <w:sz w:val="22"/>
          <w:szCs w:val="22"/>
          <w:lang w:val="ro-RO"/>
        </w:rPr>
        <w:t>SERVICIILE/COMPARTIMENTELE ALE DIRECŢIEI ECONOMICE</w:t>
      </w:r>
    </w:p>
    <w:p w:rsidR="0097465B" w:rsidRPr="006B291C"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p>
    <w:p w:rsidR="0097465B" w:rsidRPr="006B291C" w:rsidRDefault="00713ED0" w:rsidP="00C41525">
      <w:pPr>
        <w:widowControl w:val="0"/>
        <w:autoSpaceDE w:val="0"/>
        <w:autoSpaceDN w:val="0"/>
        <w:adjustRightInd w:val="0"/>
        <w:jc w:val="both"/>
        <w:outlineLvl w:val="0"/>
        <w:rPr>
          <w:rFonts w:ascii="Trebuchet MS" w:hAnsi="Trebuchet MS" w:cs="Arial"/>
          <w:b/>
          <w:bCs/>
          <w:sz w:val="22"/>
          <w:szCs w:val="22"/>
          <w:lang w:val="ro-RO"/>
        </w:rPr>
      </w:pPr>
      <w:r w:rsidRPr="006B291C">
        <w:rPr>
          <w:rFonts w:ascii="Trebuchet MS" w:hAnsi="Trebuchet MS" w:cs="Arial"/>
          <w:b/>
          <w:bCs/>
          <w:sz w:val="22"/>
          <w:szCs w:val="22"/>
          <w:lang w:val="ro-RO"/>
        </w:rPr>
        <w:t>5</w:t>
      </w:r>
      <w:r w:rsidR="0097465B" w:rsidRPr="006B291C">
        <w:rPr>
          <w:rFonts w:ascii="Trebuchet MS" w:hAnsi="Trebuchet MS" w:cs="Arial"/>
          <w:b/>
          <w:bCs/>
          <w:sz w:val="22"/>
          <w:szCs w:val="22"/>
          <w:lang w:val="ro-RO"/>
        </w:rPr>
        <w:t>.1.SERVICIUL FINANCIAR CONTABILITATE</w:t>
      </w:r>
    </w:p>
    <w:p w:rsidR="0097465B" w:rsidRPr="006B291C"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p>
    <w:p w:rsidR="0097465B" w:rsidRPr="006B291C" w:rsidRDefault="0097465B" w:rsidP="0045215F">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Art.7</w:t>
      </w:r>
      <w:r w:rsidR="0045215F" w:rsidRPr="006B291C">
        <w:rPr>
          <w:rFonts w:ascii="Trebuchet MS" w:hAnsi="Trebuchet MS" w:cs="Arial"/>
          <w:sz w:val="22"/>
          <w:szCs w:val="22"/>
          <w:lang w:val="ro-RO"/>
        </w:rPr>
        <w:t>8</w:t>
      </w:r>
      <w:r w:rsidRPr="006B291C">
        <w:rPr>
          <w:rFonts w:ascii="Trebuchet MS" w:hAnsi="Trebuchet MS" w:cs="Arial"/>
          <w:sz w:val="22"/>
          <w:szCs w:val="22"/>
          <w:lang w:val="ro-RO"/>
        </w:rPr>
        <w:t xml:space="preserve"> În exercitarea atribuţiilor Serviciul Financiar Contabilitate are următoarele atribuţii:</w:t>
      </w:r>
    </w:p>
    <w:p w:rsidR="00080481" w:rsidRPr="006B291C" w:rsidRDefault="00080481">
      <w:pPr>
        <w:pStyle w:val="Listparagraf"/>
        <w:numPr>
          <w:ilvl w:val="0"/>
          <w:numId w:val="57"/>
        </w:numPr>
        <w:spacing w:before="100" w:beforeAutospacing="1" w:after="100" w:afterAutospacing="1"/>
        <w:ind w:left="567" w:hanging="425"/>
        <w:jc w:val="both"/>
        <w:rPr>
          <w:rFonts w:ascii="Trebuchet MS" w:hAnsi="Trebuchet MS"/>
          <w:lang w:val="ro-RO" w:eastAsia="ro-RO"/>
        </w:rPr>
      </w:pPr>
      <w:r w:rsidRPr="006B291C">
        <w:rPr>
          <w:rFonts w:ascii="Trebuchet MS" w:hAnsi="Trebuchet MS"/>
          <w:lang w:val="ro-RO" w:eastAsia="ro-RO"/>
        </w:rPr>
        <w:t>efectuarea şievidenţa încasărilor în numerar, întocmirea foilor de vărsământ şi depunerea numerarului la Trezorerie;</w:t>
      </w:r>
    </w:p>
    <w:p w:rsidR="00080481" w:rsidRPr="006B291C" w:rsidRDefault="00080481">
      <w:pPr>
        <w:pStyle w:val="Listparagraf"/>
        <w:numPr>
          <w:ilvl w:val="0"/>
          <w:numId w:val="57"/>
        </w:numPr>
        <w:spacing w:before="100" w:beforeAutospacing="1" w:after="100" w:afterAutospacing="1"/>
        <w:ind w:left="567" w:hanging="425"/>
        <w:jc w:val="both"/>
        <w:rPr>
          <w:rFonts w:ascii="Trebuchet MS" w:hAnsi="Trebuchet MS"/>
          <w:lang w:val="ro-RO" w:eastAsia="ro-RO"/>
        </w:rPr>
      </w:pPr>
      <w:r w:rsidRPr="006B291C">
        <w:rPr>
          <w:rFonts w:ascii="Trebuchet MS" w:hAnsi="Trebuchet MS"/>
          <w:lang w:val="ro-RO" w:eastAsia="ro-RO"/>
        </w:rPr>
        <w:lastRenderedPageBreak/>
        <w:t>ridicarea de numerar de la trezorerie cu CEC şi efectuarea plăţilor reprezentând avansuri spre decontare, deconturi, restituiri, plată cheltuieli de judecata, excutare, sau a altor cheltuieli rezultate din titluri executorii,  deplasari, alte plăţi în numerar;</w:t>
      </w:r>
    </w:p>
    <w:p w:rsidR="00080481" w:rsidRPr="006B291C" w:rsidRDefault="00080481">
      <w:pPr>
        <w:pStyle w:val="Listparagraf"/>
        <w:numPr>
          <w:ilvl w:val="0"/>
          <w:numId w:val="57"/>
        </w:numPr>
        <w:spacing w:before="100" w:beforeAutospacing="1" w:after="100" w:afterAutospacing="1"/>
        <w:ind w:left="567" w:hanging="425"/>
        <w:jc w:val="both"/>
        <w:rPr>
          <w:rFonts w:ascii="Trebuchet MS" w:hAnsi="Trebuchet MS"/>
          <w:lang w:val="ro-RO" w:eastAsia="ro-RO"/>
        </w:rPr>
      </w:pPr>
      <w:r w:rsidRPr="006B291C">
        <w:rPr>
          <w:rFonts w:ascii="Trebuchet MS" w:hAnsi="Trebuchet MS"/>
          <w:lang w:val="ro-RO" w:eastAsia="ro-RO"/>
        </w:rPr>
        <w:t>plata cheltuielilor de judecată, executare sau a altor cheltuieli rezultate din titluri executorii si a furnizorilor  prin virament bancar</w:t>
      </w:r>
    </w:p>
    <w:p w:rsidR="00080481" w:rsidRPr="006B291C" w:rsidRDefault="00080481">
      <w:pPr>
        <w:pStyle w:val="Listparagraf"/>
        <w:numPr>
          <w:ilvl w:val="0"/>
          <w:numId w:val="57"/>
        </w:numPr>
        <w:spacing w:before="100" w:beforeAutospacing="1" w:after="100" w:afterAutospacing="1"/>
        <w:ind w:left="567" w:hanging="425"/>
        <w:jc w:val="both"/>
        <w:rPr>
          <w:rFonts w:ascii="Trebuchet MS" w:hAnsi="Trebuchet MS"/>
          <w:lang w:val="ro-RO" w:eastAsia="ro-RO"/>
        </w:rPr>
      </w:pPr>
      <w:r w:rsidRPr="006B291C">
        <w:rPr>
          <w:rFonts w:ascii="Trebuchet MS" w:hAnsi="Trebuchet MS"/>
          <w:lang w:val="ro-RO" w:eastAsia="ro-RO"/>
        </w:rPr>
        <w:t>efectuarea operațiunilor legate de calculul şi plata drepturilor salariale pentru personalul din Aparatul Propriu si a subunitatilor subordonate DGSAPC Mures, fara personalitate juridica.</w:t>
      </w:r>
    </w:p>
    <w:p w:rsidR="00080481" w:rsidRPr="006B291C" w:rsidRDefault="00080481">
      <w:pPr>
        <w:pStyle w:val="Listparagraf"/>
        <w:numPr>
          <w:ilvl w:val="0"/>
          <w:numId w:val="57"/>
        </w:numPr>
        <w:spacing w:before="100" w:beforeAutospacing="1" w:after="100" w:afterAutospacing="1"/>
        <w:ind w:left="567" w:hanging="425"/>
        <w:jc w:val="both"/>
        <w:rPr>
          <w:rFonts w:ascii="Trebuchet MS" w:hAnsi="Trebuchet MS"/>
          <w:lang w:val="ro-RO" w:eastAsia="ro-RO"/>
        </w:rPr>
      </w:pPr>
      <w:r w:rsidRPr="006B291C">
        <w:rPr>
          <w:rFonts w:ascii="Trebuchet MS" w:hAnsi="Trebuchet MS"/>
          <w:lang w:val="ro-RO" w:eastAsia="ro-RO"/>
        </w:rPr>
        <w:t>emiterea/completarea de adeverințe;</w:t>
      </w:r>
    </w:p>
    <w:p w:rsidR="00C90C2A" w:rsidRPr="006B291C" w:rsidRDefault="00080481">
      <w:pPr>
        <w:pStyle w:val="Listparagraf"/>
        <w:numPr>
          <w:ilvl w:val="0"/>
          <w:numId w:val="57"/>
        </w:numPr>
        <w:spacing w:before="100" w:beforeAutospacing="1" w:after="100" w:afterAutospacing="1"/>
        <w:ind w:left="567" w:hanging="425"/>
        <w:jc w:val="both"/>
        <w:outlineLvl w:val="3"/>
        <w:rPr>
          <w:rFonts w:ascii="Trebuchet MS" w:hAnsi="Trebuchet MS"/>
          <w:lang w:val="ro-RO" w:eastAsia="ro-RO"/>
        </w:rPr>
      </w:pPr>
      <w:r w:rsidRPr="006B291C">
        <w:rPr>
          <w:rFonts w:ascii="Trebuchet MS" w:hAnsi="Trebuchet MS"/>
          <w:lang w:val="ro-RO" w:eastAsia="ro-RO"/>
        </w:rPr>
        <w:t>efectuarea operațiunilor cu privire la plata indemnizaţiilor de sedinta</w:t>
      </w:r>
      <w:r w:rsidR="00C90C2A" w:rsidRPr="006B291C">
        <w:rPr>
          <w:rFonts w:ascii="Trebuchet MS" w:hAnsi="Trebuchet MS"/>
          <w:lang w:val="ro-RO" w:eastAsia="ro-RO"/>
        </w:rPr>
        <w:t>;</w:t>
      </w:r>
    </w:p>
    <w:p w:rsidR="00C90C2A" w:rsidRPr="006B291C" w:rsidRDefault="00080481">
      <w:pPr>
        <w:pStyle w:val="Listparagraf"/>
        <w:numPr>
          <w:ilvl w:val="0"/>
          <w:numId w:val="57"/>
        </w:numPr>
        <w:spacing w:before="100" w:beforeAutospacing="1" w:after="100" w:afterAutospacing="1"/>
        <w:ind w:left="567" w:hanging="425"/>
        <w:jc w:val="both"/>
        <w:outlineLvl w:val="3"/>
        <w:rPr>
          <w:rFonts w:ascii="Trebuchet MS" w:hAnsi="Trebuchet MS"/>
          <w:lang w:val="ro-RO" w:eastAsia="ro-RO"/>
        </w:rPr>
      </w:pPr>
      <w:r w:rsidRPr="006B291C">
        <w:rPr>
          <w:rFonts w:ascii="Trebuchet MS" w:hAnsi="Trebuchet MS"/>
          <w:lang w:val="ro-RO" w:eastAsia="ro-RO"/>
        </w:rPr>
        <w:t>întocmirea/verificarea deconturilor pentru deplasările în ţarăşi străinătate</w:t>
      </w:r>
      <w:r w:rsidR="00C90C2A" w:rsidRPr="006B291C">
        <w:rPr>
          <w:rFonts w:ascii="Trebuchet MS" w:hAnsi="Trebuchet MS"/>
          <w:lang w:val="ro-RO" w:eastAsia="ro-RO"/>
        </w:rPr>
        <w:t>;</w:t>
      </w:r>
    </w:p>
    <w:p w:rsidR="00C90C2A" w:rsidRPr="006B291C" w:rsidRDefault="00080481">
      <w:pPr>
        <w:pStyle w:val="Listparagraf"/>
        <w:numPr>
          <w:ilvl w:val="0"/>
          <w:numId w:val="57"/>
        </w:numPr>
        <w:spacing w:before="100" w:beforeAutospacing="1" w:after="100" w:afterAutospacing="1"/>
        <w:ind w:left="567" w:hanging="425"/>
        <w:jc w:val="both"/>
        <w:outlineLvl w:val="3"/>
        <w:rPr>
          <w:rFonts w:ascii="Trebuchet MS" w:hAnsi="Trebuchet MS"/>
          <w:lang w:val="ro-RO" w:eastAsia="ro-RO"/>
        </w:rPr>
      </w:pPr>
      <w:r w:rsidRPr="006B291C">
        <w:rPr>
          <w:rFonts w:ascii="Trebuchet MS" w:hAnsi="Trebuchet MS"/>
          <w:lang w:val="ro-RO" w:eastAsia="ro-RO"/>
        </w:rPr>
        <w:t>conducerea evidenţei contabile în afara bugetului: angajamente bugetare şi legale, ordonanţareaplăţilor;</w:t>
      </w:r>
    </w:p>
    <w:p w:rsidR="00C90C2A" w:rsidRPr="006B291C" w:rsidRDefault="00080481">
      <w:pPr>
        <w:pStyle w:val="Listparagraf"/>
        <w:numPr>
          <w:ilvl w:val="0"/>
          <w:numId w:val="57"/>
        </w:numPr>
        <w:spacing w:before="100" w:beforeAutospacing="1" w:after="100" w:afterAutospacing="1"/>
        <w:ind w:left="567" w:hanging="425"/>
        <w:jc w:val="both"/>
        <w:outlineLvl w:val="3"/>
        <w:rPr>
          <w:rFonts w:ascii="Trebuchet MS" w:hAnsi="Trebuchet MS"/>
          <w:lang w:val="ro-RO" w:eastAsia="ro-RO"/>
        </w:rPr>
      </w:pPr>
      <w:r w:rsidRPr="006B291C">
        <w:rPr>
          <w:rFonts w:ascii="Trebuchet MS" w:hAnsi="Trebuchet MS"/>
          <w:lang w:val="ro-RO" w:eastAsia="ro-RO"/>
        </w:rPr>
        <w:t>întocmirea notelor contabile cu privire la acordarea drepturilor salariale;</w:t>
      </w:r>
    </w:p>
    <w:p w:rsidR="00C90C2A" w:rsidRPr="006B291C" w:rsidRDefault="00080481">
      <w:pPr>
        <w:pStyle w:val="Listparagraf"/>
        <w:numPr>
          <w:ilvl w:val="0"/>
          <w:numId w:val="57"/>
        </w:numPr>
        <w:spacing w:before="100" w:beforeAutospacing="1" w:after="100" w:afterAutospacing="1"/>
        <w:ind w:left="567" w:hanging="425"/>
        <w:jc w:val="both"/>
        <w:outlineLvl w:val="3"/>
        <w:rPr>
          <w:rFonts w:ascii="Trebuchet MS" w:hAnsi="Trebuchet MS"/>
          <w:lang w:val="ro-RO" w:eastAsia="ro-RO"/>
        </w:rPr>
      </w:pPr>
      <w:r w:rsidRPr="006B291C">
        <w:rPr>
          <w:rFonts w:ascii="Trebuchet MS" w:hAnsi="Trebuchet MS"/>
          <w:lang w:val="ro-RO" w:eastAsia="ro-RO"/>
        </w:rPr>
        <w:t>efectuarea plăţilor cu urmărirea încadrării în prevederile bugetare, angajamentele bugetare și legale;</w:t>
      </w:r>
    </w:p>
    <w:p w:rsidR="00080481" w:rsidRPr="00147639" w:rsidRDefault="00080481">
      <w:pPr>
        <w:pStyle w:val="Listparagraf"/>
        <w:numPr>
          <w:ilvl w:val="0"/>
          <w:numId w:val="57"/>
        </w:numPr>
        <w:spacing w:before="100" w:beforeAutospacing="1" w:after="100" w:afterAutospacing="1"/>
        <w:ind w:left="567" w:hanging="425"/>
        <w:jc w:val="both"/>
        <w:outlineLvl w:val="3"/>
        <w:rPr>
          <w:rFonts w:ascii="Trebuchet MS" w:hAnsi="Trebuchet MS"/>
          <w:b/>
          <w:bCs/>
          <w:sz w:val="24"/>
          <w:szCs w:val="24"/>
          <w:lang w:val="ro-RO" w:eastAsia="ro-RO"/>
        </w:rPr>
      </w:pPr>
      <w:r w:rsidRPr="00147639">
        <w:rPr>
          <w:rFonts w:ascii="Trebuchet MS" w:hAnsi="Trebuchet MS"/>
          <w:lang w:val="ro-RO" w:eastAsia="ro-RO"/>
        </w:rPr>
        <w:t>gestiunea numerarului la casieria unitatii;</w:t>
      </w:r>
      <w:r w:rsidR="004F7DEC" w:rsidRPr="004F7DEC">
        <w:rPr>
          <w:sz w:val="24"/>
          <w:szCs w:val="24"/>
          <w:lang w:val="ro-RO" w:eastAsia="ro-RO"/>
        </w:rPr>
        <w:fldChar w:fldCharType="begin"/>
      </w:r>
      <w:r w:rsidRPr="00147639">
        <w:rPr>
          <w:sz w:val="24"/>
          <w:szCs w:val="24"/>
          <w:lang w:val="ro-RO" w:eastAsia="ro-RO"/>
        </w:rPr>
        <w:instrText xml:space="preserve"> HYPERLINK "https://primariaclujnapoca.ro/primarie/regulament-de-organizare-si-functionare/" \l "27e7070caf7d94ee5" </w:instrText>
      </w:r>
      <w:r w:rsidR="004F7DEC" w:rsidRPr="004F7DEC">
        <w:rPr>
          <w:sz w:val="24"/>
          <w:szCs w:val="24"/>
          <w:lang w:val="ro-RO" w:eastAsia="ro-RO"/>
        </w:rPr>
        <w:fldChar w:fldCharType="separate"/>
      </w:r>
    </w:p>
    <w:p w:rsidR="00080481" w:rsidRPr="006B291C" w:rsidRDefault="00080481" w:rsidP="00C90C2A">
      <w:pPr>
        <w:tabs>
          <w:tab w:val="left" w:pos="5232"/>
        </w:tabs>
        <w:outlineLvl w:val="3"/>
        <w:rPr>
          <w:rFonts w:ascii="Trebuchet MS" w:hAnsi="Trebuchet MS"/>
          <w:b/>
          <w:bCs/>
          <w:sz w:val="22"/>
          <w:szCs w:val="22"/>
          <w:u w:val="single"/>
          <w:lang w:val="ro-RO" w:eastAsia="ro-RO"/>
        </w:rPr>
      </w:pPr>
      <w:r w:rsidRPr="006B291C">
        <w:rPr>
          <w:rFonts w:ascii="Trebuchet MS" w:hAnsi="Trebuchet MS"/>
          <w:b/>
          <w:bCs/>
          <w:sz w:val="22"/>
          <w:szCs w:val="22"/>
          <w:u w:val="single"/>
          <w:lang w:val="ro-RO" w:eastAsia="ro-RO"/>
        </w:rPr>
        <w:t xml:space="preserve"> EVIDENTA CONTABILA SI  DE ANGAJAMENTE</w:t>
      </w:r>
      <w:r w:rsidR="00C90C2A" w:rsidRPr="006B291C">
        <w:rPr>
          <w:rFonts w:ascii="Trebuchet MS" w:hAnsi="Trebuchet MS"/>
          <w:b/>
          <w:bCs/>
          <w:sz w:val="22"/>
          <w:szCs w:val="22"/>
          <w:u w:val="single"/>
          <w:lang w:val="ro-RO" w:eastAsia="ro-RO"/>
        </w:rPr>
        <w:t>:</w:t>
      </w:r>
    </w:p>
    <w:p w:rsidR="00C90C2A" w:rsidRPr="006B291C" w:rsidRDefault="00C90C2A" w:rsidP="00080481">
      <w:pPr>
        <w:outlineLvl w:val="3"/>
        <w:rPr>
          <w:bCs/>
          <w:sz w:val="22"/>
          <w:szCs w:val="22"/>
          <w:lang w:val="ro-RO" w:eastAsia="ro-RO"/>
        </w:rPr>
      </w:pPr>
    </w:p>
    <w:p w:rsidR="00080481" w:rsidRPr="006B291C" w:rsidRDefault="004F7DEC" w:rsidP="00C90C2A">
      <w:pPr>
        <w:spacing w:line="330" w:lineRule="atLeast"/>
        <w:jc w:val="both"/>
        <w:outlineLvl w:val="3"/>
        <w:rPr>
          <w:rFonts w:ascii="Trebuchet MS" w:hAnsi="Trebuchet MS"/>
          <w:sz w:val="22"/>
          <w:szCs w:val="22"/>
          <w:lang w:val="ro-RO" w:eastAsia="ro-RO"/>
        </w:rPr>
      </w:pPr>
      <w:r w:rsidRPr="006B291C">
        <w:rPr>
          <w:lang w:val="ro-RO" w:eastAsia="ro-RO"/>
        </w:rPr>
        <w:fldChar w:fldCharType="end"/>
      </w:r>
      <w:r w:rsidR="00C90C2A" w:rsidRPr="006B291C">
        <w:rPr>
          <w:lang w:val="ro-RO" w:eastAsia="ro-RO"/>
        </w:rPr>
        <w:t>-</w:t>
      </w:r>
      <w:r w:rsidR="00080481" w:rsidRPr="006B291C">
        <w:rPr>
          <w:rFonts w:ascii="Trebuchet MS" w:hAnsi="Trebuchet MS"/>
          <w:sz w:val="22"/>
          <w:szCs w:val="22"/>
          <w:lang w:val="ro-RO" w:eastAsia="ro-RO"/>
        </w:rPr>
        <w:t>asigură aplicarea legislaţiei de specialitate în vederea furnizării informaţiilor financiar contabile privind patrimoniul public şi privat, sursele de finanţare, execuţia de casă a bugetului local pe structura clasificaţiei bugetare.</w:t>
      </w:r>
    </w:p>
    <w:p w:rsidR="00080481" w:rsidRPr="006B291C" w:rsidRDefault="00C90C2A" w:rsidP="00C90C2A">
      <w:pPr>
        <w:spacing w:after="300"/>
        <w:jc w:val="both"/>
        <w:rPr>
          <w:rFonts w:ascii="Trebuchet MS" w:hAnsi="Trebuchet MS"/>
          <w:sz w:val="22"/>
          <w:szCs w:val="22"/>
          <w:lang w:val="ro-RO" w:eastAsia="ro-RO"/>
        </w:rPr>
      </w:pPr>
      <w:r w:rsidRPr="006B291C">
        <w:rPr>
          <w:rFonts w:ascii="Trebuchet MS" w:hAnsi="Trebuchet MS"/>
          <w:sz w:val="22"/>
          <w:szCs w:val="22"/>
          <w:lang w:val="ro-RO" w:eastAsia="ro-RO"/>
        </w:rPr>
        <w:t>-</w:t>
      </w:r>
      <w:r w:rsidR="00080481" w:rsidRPr="006B291C">
        <w:rPr>
          <w:rFonts w:ascii="Trebuchet MS" w:hAnsi="Trebuchet MS"/>
          <w:sz w:val="22"/>
          <w:szCs w:val="22"/>
          <w:lang w:val="ro-RO" w:eastAsia="ro-RO"/>
        </w:rPr>
        <w:t>Conduce evidenţă contabilă pe următoarele secţiuni:</w:t>
      </w:r>
    </w:p>
    <w:p w:rsidR="00080481" w:rsidRPr="006B291C" w:rsidRDefault="00080481">
      <w:pPr>
        <w:numPr>
          <w:ilvl w:val="0"/>
          <w:numId w:val="55"/>
        </w:numPr>
        <w:spacing w:before="100" w:beforeAutospacing="1" w:after="100" w:afterAutospacing="1"/>
        <w:rPr>
          <w:rFonts w:ascii="Trebuchet MS" w:hAnsi="Trebuchet MS"/>
          <w:sz w:val="22"/>
          <w:szCs w:val="22"/>
          <w:lang w:val="ro-RO" w:eastAsia="ro-RO"/>
        </w:rPr>
      </w:pPr>
      <w:r w:rsidRPr="006B291C">
        <w:rPr>
          <w:rFonts w:ascii="Trebuchet MS" w:hAnsi="Trebuchet MS"/>
          <w:sz w:val="22"/>
          <w:szCs w:val="22"/>
          <w:lang w:val="ro-RO" w:eastAsia="ro-RO"/>
        </w:rPr>
        <w:t>conturi de capitaluri;</w:t>
      </w:r>
    </w:p>
    <w:p w:rsidR="00080481" w:rsidRPr="006B291C" w:rsidRDefault="00080481">
      <w:pPr>
        <w:numPr>
          <w:ilvl w:val="0"/>
          <w:numId w:val="55"/>
        </w:numPr>
        <w:spacing w:before="100" w:beforeAutospacing="1" w:after="100" w:afterAutospacing="1"/>
        <w:rPr>
          <w:rFonts w:ascii="Trebuchet MS" w:hAnsi="Trebuchet MS"/>
          <w:sz w:val="22"/>
          <w:szCs w:val="22"/>
          <w:lang w:val="ro-RO" w:eastAsia="ro-RO"/>
        </w:rPr>
      </w:pPr>
      <w:r w:rsidRPr="006B291C">
        <w:rPr>
          <w:rFonts w:ascii="Trebuchet MS" w:hAnsi="Trebuchet MS"/>
          <w:sz w:val="22"/>
          <w:szCs w:val="22"/>
          <w:lang w:val="ro-RO" w:eastAsia="ro-RO"/>
        </w:rPr>
        <w:t>conturi de active fixe;</w:t>
      </w:r>
    </w:p>
    <w:p w:rsidR="00080481" w:rsidRPr="006B291C" w:rsidRDefault="00080481">
      <w:pPr>
        <w:numPr>
          <w:ilvl w:val="0"/>
          <w:numId w:val="55"/>
        </w:numPr>
        <w:spacing w:before="100" w:beforeAutospacing="1" w:after="100" w:afterAutospacing="1"/>
        <w:rPr>
          <w:rFonts w:ascii="Trebuchet MS" w:hAnsi="Trebuchet MS"/>
          <w:sz w:val="22"/>
          <w:szCs w:val="22"/>
          <w:lang w:val="ro-RO" w:eastAsia="ro-RO"/>
        </w:rPr>
      </w:pPr>
      <w:r w:rsidRPr="006B291C">
        <w:rPr>
          <w:rFonts w:ascii="Trebuchet MS" w:hAnsi="Trebuchet MS"/>
          <w:sz w:val="22"/>
          <w:szCs w:val="22"/>
          <w:lang w:val="ro-RO" w:eastAsia="ro-RO"/>
        </w:rPr>
        <w:t>conturi de stocuri;</w:t>
      </w:r>
    </w:p>
    <w:p w:rsidR="00080481" w:rsidRPr="006B291C" w:rsidRDefault="00080481">
      <w:pPr>
        <w:numPr>
          <w:ilvl w:val="0"/>
          <w:numId w:val="55"/>
        </w:numPr>
        <w:spacing w:before="100" w:beforeAutospacing="1" w:after="100" w:afterAutospacing="1"/>
        <w:rPr>
          <w:rFonts w:ascii="Trebuchet MS" w:hAnsi="Trebuchet MS"/>
          <w:sz w:val="22"/>
          <w:szCs w:val="22"/>
          <w:lang w:val="ro-RO" w:eastAsia="ro-RO"/>
        </w:rPr>
      </w:pPr>
      <w:r w:rsidRPr="006B291C">
        <w:rPr>
          <w:rFonts w:ascii="Trebuchet MS" w:hAnsi="Trebuchet MS"/>
          <w:sz w:val="22"/>
          <w:szCs w:val="22"/>
          <w:lang w:val="ro-RO" w:eastAsia="ro-RO"/>
        </w:rPr>
        <w:t>conturi de terţi;</w:t>
      </w:r>
    </w:p>
    <w:p w:rsidR="00080481" w:rsidRPr="006B291C" w:rsidRDefault="00080481">
      <w:pPr>
        <w:numPr>
          <w:ilvl w:val="0"/>
          <w:numId w:val="55"/>
        </w:numPr>
        <w:spacing w:before="100" w:beforeAutospacing="1" w:after="100" w:afterAutospacing="1"/>
        <w:rPr>
          <w:rFonts w:ascii="Trebuchet MS" w:hAnsi="Trebuchet MS"/>
          <w:sz w:val="22"/>
          <w:szCs w:val="22"/>
          <w:lang w:val="ro-RO" w:eastAsia="ro-RO"/>
        </w:rPr>
      </w:pPr>
      <w:r w:rsidRPr="006B291C">
        <w:rPr>
          <w:rFonts w:ascii="Trebuchet MS" w:hAnsi="Trebuchet MS"/>
          <w:sz w:val="22"/>
          <w:szCs w:val="22"/>
          <w:lang w:val="ro-RO" w:eastAsia="ro-RO"/>
        </w:rPr>
        <w:t>conturi la Trezoreria statului şi bănci comerciale;</w:t>
      </w:r>
    </w:p>
    <w:p w:rsidR="00080481" w:rsidRPr="006B291C" w:rsidRDefault="00080481">
      <w:pPr>
        <w:numPr>
          <w:ilvl w:val="0"/>
          <w:numId w:val="55"/>
        </w:numPr>
        <w:spacing w:before="100" w:beforeAutospacing="1" w:after="100" w:afterAutospacing="1"/>
        <w:rPr>
          <w:rFonts w:ascii="Trebuchet MS" w:hAnsi="Trebuchet MS"/>
          <w:sz w:val="22"/>
          <w:szCs w:val="22"/>
          <w:lang w:val="ro-RO" w:eastAsia="ro-RO"/>
        </w:rPr>
      </w:pPr>
      <w:r w:rsidRPr="006B291C">
        <w:rPr>
          <w:rFonts w:ascii="Trebuchet MS" w:hAnsi="Trebuchet MS"/>
          <w:sz w:val="22"/>
          <w:szCs w:val="22"/>
          <w:lang w:val="ro-RO" w:eastAsia="ro-RO"/>
        </w:rPr>
        <w:t>conturi de cheltuieli;</w:t>
      </w:r>
    </w:p>
    <w:p w:rsidR="00080481" w:rsidRPr="006B291C" w:rsidRDefault="00080481">
      <w:pPr>
        <w:numPr>
          <w:ilvl w:val="0"/>
          <w:numId w:val="55"/>
        </w:numPr>
        <w:spacing w:before="100" w:beforeAutospacing="1" w:after="100" w:afterAutospacing="1"/>
        <w:rPr>
          <w:rFonts w:ascii="Trebuchet MS" w:hAnsi="Trebuchet MS"/>
          <w:sz w:val="22"/>
          <w:szCs w:val="22"/>
          <w:lang w:val="ro-RO" w:eastAsia="ro-RO"/>
        </w:rPr>
      </w:pPr>
      <w:r w:rsidRPr="006B291C">
        <w:rPr>
          <w:rFonts w:ascii="Trebuchet MS" w:hAnsi="Trebuchet MS"/>
          <w:sz w:val="22"/>
          <w:szCs w:val="22"/>
          <w:lang w:val="ro-RO" w:eastAsia="ro-RO"/>
        </w:rPr>
        <w:t>conturi de venituri şifinanţări;</w:t>
      </w:r>
    </w:p>
    <w:p w:rsidR="00080481" w:rsidRPr="006B291C" w:rsidRDefault="00080481">
      <w:pPr>
        <w:numPr>
          <w:ilvl w:val="0"/>
          <w:numId w:val="55"/>
        </w:numPr>
        <w:spacing w:before="100" w:beforeAutospacing="1" w:after="100" w:afterAutospacing="1"/>
        <w:rPr>
          <w:rFonts w:ascii="Trebuchet MS" w:hAnsi="Trebuchet MS"/>
          <w:sz w:val="22"/>
          <w:szCs w:val="22"/>
          <w:lang w:val="ro-RO" w:eastAsia="ro-RO"/>
        </w:rPr>
      </w:pPr>
      <w:r w:rsidRPr="006B291C">
        <w:rPr>
          <w:rFonts w:ascii="Trebuchet MS" w:hAnsi="Trebuchet MS"/>
          <w:sz w:val="22"/>
          <w:szCs w:val="22"/>
          <w:lang w:val="ro-RO" w:eastAsia="ro-RO"/>
        </w:rPr>
        <w:t>conturi speciale.</w:t>
      </w:r>
    </w:p>
    <w:p w:rsidR="00C90C2A" w:rsidRPr="006B291C" w:rsidRDefault="00C90C2A" w:rsidP="00C90C2A">
      <w:pPr>
        <w:spacing w:before="100" w:beforeAutospacing="1" w:after="100" w:afterAutospacing="1"/>
        <w:rPr>
          <w:rFonts w:ascii="Trebuchet MS" w:hAnsi="Trebuchet MS"/>
          <w:sz w:val="22"/>
          <w:szCs w:val="22"/>
          <w:lang w:val="ro-RO" w:eastAsia="ro-RO"/>
        </w:rPr>
      </w:pPr>
      <w:r w:rsidRPr="006B291C">
        <w:rPr>
          <w:rFonts w:ascii="Trebuchet MS" w:hAnsi="Trebuchet MS"/>
          <w:sz w:val="22"/>
          <w:szCs w:val="22"/>
          <w:lang w:val="ro-RO" w:eastAsia="ro-RO"/>
        </w:rPr>
        <w:t>Atribuții principale:</w:t>
      </w:r>
    </w:p>
    <w:p w:rsidR="00080481" w:rsidRPr="006B291C" w:rsidRDefault="00080481">
      <w:pPr>
        <w:pStyle w:val="Listparagraf"/>
        <w:numPr>
          <w:ilvl w:val="0"/>
          <w:numId w:val="58"/>
        </w:numPr>
        <w:spacing w:before="100" w:beforeAutospacing="1" w:after="100" w:afterAutospacing="1"/>
        <w:jc w:val="both"/>
        <w:rPr>
          <w:rFonts w:ascii="Trebuchet MS" w:hAnsi="Trebuchet MS"/>
          <w:lang w:val="ro-RO" w:eastAsia="ro-RO"/>
        </w:rPr>
      </w:pPr>
      <w:r w:rsidRPr="006B291C">
        <w:rPr>
          <w:rFonts w:ascii="Trebuchet MS" w:hAnsi="Trebuchet MS"/>
          <w:lang w:val="ro-RO" w:eastAsia="ro-RO"/>
        </w:rPr>
        <w:t>verifică documentele justificative înaintate de către compartimentele din instituţieşi efectuează plăţi reprezentând achiziţii de bunuri şi servicii, suportate din bugetul local;</w:t>
      </w:r>
    </w:p>
    <w:p w:rsidR="00080481" w:rsidRPr="006B291C" w:rsidRDefault="00080481">
      <w:pPr>
        <w:pStyle w:val="Listparagraf"/>
        <w:numPr>
          <w:ilvl w:val="0"/>
          <w:numId w:val="58"/>
        </w:numPr>
        <w:spacing w:before="100" w:beforeAutospacing="1" w:after="100" w:afterAutospacing="1"/>
        <w:jc w:val="both"/>
        <w:rPr>
          <w:rFonts w:ascii="Trebuchet MS" w:hAnsi="Trebuchet MS"/>
          <w:lang w:val="ro-RO" w:eastAsia="ro-RO"/>
        </w:rPr>
      </w:pPr>
      <w:r w:rsidRPr="006B291C">
        <w:rPr>
          <w:rFonts w:ascii="Trebuchet MS" w:hAnsi="Trebuchet MS"/>
          <w:lang w:val="ro-RO" w:eastAsia="ro-RO"/>
        </w:rPr>
        <w:t>verifică încadrarea în creditele bugetare aprobate şi deschise şi calculează disponibil rămas de angajat înaintea efectuării cheltuielilor pe fiecare subdiviziune bugetară şi operează în modulul „Angajamente şiordonanţări,,;</w:t>
      </w:r>
    </w:p>
    <w:p w:rsidR="00080481" w:rsidRPr="006B291C" w:rsidRDefault="00080481">
      <w:pPr>
        <w:pStyle w:val="Listparagraf"/>
        <w:numPr>
          <w:ilvl w:val="0"/>
          <w:numId w:val="58"/>
        </w:numPr>
        <w:spacing w:before="100" w:beforeAutospacing="1" w:after="100" w:afterAutospacing="1"/>
        <w:jc w:val="both"/>
        <w:rPr>
          <w:rFonts w:ascii="Trebuchet MS" w:hAnsi="Trebuchet MS"/>
          <w:lang w:val="ro-RO" w:eastAsia="ro-RO"/>
        </w:rPr>
      </w:pPr>
      <w:r w:rsidRPr="006B291C">
        <w:rPr>
          <w:rFonts w:ascii="Trebuchet MS" w:hAnsi="Trebuchet MS"/>
          <w:lang w:val="ro-RO" w:eastAsia="ro-RO"/>
        </w:rPr>
        <w:t>conduce evidenţa sumelor alocate prin Hotărâri ale Consiliului JudeteanMuresşi informează  la solicitarea acestuia, despre modul de ducere la îndeplinire a acestor hotărâri, privind alocări de sume;</w:t>
      </w:r>
    </w:p>
    <w:p w:rsidR="00080481" w:rsidRPr="006B291C" w:rsidRDefault="00080481">
      <w:pPr>
        <w:pStyle w:val="Listparagraf"/>
        <w:numPr>
          <w:ilvl w:val="0"/>
          <w:numId w:val="58"/>
        </w:numPr>
        <w:spacing w:before="100" w:beforeAutospacing="1" w:after="100" w:afterAutospacing="1"/>
        <w:jc w:val="both"/>
        <w:rPr>
          <w:rFonts w:ascii="Trebuchet MS" w:hAnsi="Trebuchet MS"/>
          <w:lang w:val="ro-RO" w:eastAsia="ro-RO"/>
        </w:rPr>
      </w:pPr>
      <w:r w:rsidRPr="006B291C">
        <w:rPr>
          <w:rFonts w:ascii="Trebuchet MS" w:hAnsi="Trebuchet MS"/>
          <w:lang w:val="ro-RO" w:eastAsia="ro-RO"/>
        </w:rPr>
        <w:t>operează în modulul „Casă, bancă, parteneri” plăţile efectuate pe obiective de invenstiţii, având ca sursă de finanţare bugetul local, credite interne;</w:t>
      </w:r>
    </w:p>
    <w:p w:rsidR="00080481" w:rsidRPr="006B291C" w:rsidRDefault="00080481">
      <w:pPr>
        <w:pStyle w:val="Listparagraf"/>
        <w:numPr>
          <w:ilvl w:val="0"/>
          <w:numId w:val="58"/>
        </w:numPr>
        <w:spacing w:before="100" w:beforeAutospacing="1" w:after="100" w:afterAutospacing="1"/>
        <w:jc w:val="both"/>
        <w:rPr>
          <w:rFonts w:ascii="Trebuchet MS" w:hAnsi="Trebuchet MS"/>
          <w:lang w:val="ro-RO" w:eastAsia="ro-RO"/>
        </w:rPr>
      </w:pPr>
      <w:r w:rsidRPr="006B291C">
        <w:rPr>
          <w:rFonts w:ascii="Trebuchet MS" w:hAnsi="Trebuchet MS"/>
          <w:lang w:val="ro-RO" w:eastAsia="ro-RO"/>
        </w:rPr>
        <w:t>verificarea zilnică a extraselor de cont primite de la Trezorerie împreună cu documentele justificative anexate;</w:t>
      </w:r>
    </w:p>
    <w:p w:rsidR="00080481" w:rsidRPr="006B291C" w:rsidRDefault="00080481">
      <w:pPr>
        <w:pStyle w:val="Listparagraf"/>
        <w:numPr>
          <w:ilvl w:val="0"/>
          <w:numId w:val="58"/>
        </w:numPr>
        <w:spacing w:before="100" w:beforeAutospacing="1" w:after="100" w:afterAutospacing="1"/>
        <w:jc w:val="both"/>
        <w:rPr>
          <w:rFonts w:ascii="Trebuchet MS" w:hAnsi="Trebuchet MS"/>
          <w:lang w:val="ro-RO" w:eastAsia="ro-RO"/>
        </w:rPr>
      </w:pPr>
      <w:r w:rsidRPr="006B291C">
        <w:rPr>
          <w:rFonts w:ascii="Trebuchet MS" w:hAnsi="Trebuchet MS"/>
          <w:lang w:val="ro-RO" w:eastAsia="ro-RO"/>
        </w:rPr>
        <w:lastRenderedPageBreak/>
        <w:t>verifică, contabilizează în modulul „Gestiune” notele de recepţie, bonurile de consum, procesele verbale de recepţie a mijloacelor fixe, primite delasubunitatile din subordinea/structura DGASPC Mures;</w:t>
      </w:r>
    </w:p>
    <w:p w:rsidR="00080481" w:rsidRPr="006B291C" w:rsidRDefault="00080481">
      <w:pPr>
        <w:pStyle w:val="Listparagraf"/>
        <w:numPr>
          <w:ilvl w:val="0"/>
          <w:numId w:val="58"/>
        </w:numPr>
        <w:spacing w:before="100" w:beforeAutospacing="1" w:after="100" w:afterAutospacing="1"/>
        <w:jc w:val="both"/>
        <w:rPr>
          <w:rFonts w:ascii="Trebuchet MS" w:hAnsi="Trebuchet MS"/>
          <w:lang w:val="ro-RO" w:eastAsia="ro-RO"/>
        </w:rPr>
      </w:pPr>
      <w:r w:rsidRPr="006B291C">
        <w:rPr>
          <w:rFonts w:ascii="Trebuchet MS" w:hAnsi="Trebuchet MS"/>
          <w:lang w:val="ro-RO" w:eastAsia="ro-RO"/>
        </w:rPr>
        <w:t>verificarea, contabilizarea consumurilor de materiale, obiecte de inventar, carburanţi pe baza BCF-urilor, a bonurilor de consum;</w:t>
      </w:r>
    </w:p>
    <w:p w:rsidR="00080481" w:rsidRPr="006B291C" w:rsidRDefault="00080481">
      <w:pPr>
        <w:pStyle w:val="Listparagraf"/>
        <w:numPr>
          <w:ilvl w:val="0"/>
          <w:numId w:val="58"/>
        </w:numPr>
        <w:spacing w:before="100" w:beforeAutospacing="1" w:after="100" w:afterAutospacing="1"/>
        <w:jc w:val="both"/>
        <w:rPr>
          <w:rFonts w:ascii="Trebuchet MS" w:hAnsi="Trebuchet MS"/>
          <w:lang w:val="ro-RO" w:eastAsia="ro-RO"/>
        </w:rPr>
      </w:pPr>
      <w:r w:rsidRPr="006B291C">
        <w:rPr>
          <w:rFonts w:ascii="Trebuchet MS" w:hAnsi="Trebuchet MS"/>
          <w:lang w:val="ro-RO" w:eastAsia="ro-RO"/>
        </w:rPr>
        <w:t>verificarea notelor contabile privind înregistrarea operaţiunilor de încasări şiplăţi în numerar, efectuarea de corecţii, pe baza documentelor primite de la casierie, respectiv registre de casă împreună cu centralizatoarele de încasări şi deconturile de plăţi, foi de vărsământ, referate pentru restituiri de sume achitate în plus;</w:t>
      </w:r>
    </w:p>
    <w:p w:rsidR="00080481" w:rsidRPr="006B291C" w:rsidRDefault="00080481">
      <w:pPr>
        <w:pStyle w:val="Listparagraf"/>
        <w:numPr>
          <w:ilvl w:val="0"/>
          <w:numId w:val="58"/>
        </w:numPr>
        <w:spacing w:before="100" w:beforeAutospacing="1" w:after="100" w:afterAutospacing="1"/>
        <w:jc w:val="both"/>
        <w:rPr>
          <w:rFonts w:ascii="Trebuchet MS" w:hAnsi="Trebuchet MS"/>
          <w:lang w:val="ro-RO" w:eastAsia="ro-RO"/>
        </w:rPr>
      </w:pPr>
      <w:r w:rsidRPr="006B291C">
        <w:rPr>
          <w:rFonts w:ascii="Trebuchet MS" w:hAnsi="Trebuchet MS"/>
          <w:lang w:val="ro-RO" w:eastAsia="ro-RO"/>
        </w:rPr>
        <w:t>efectuarea viramentelor la bugetul local şi Consiliul JudeţeanMures din sumele încasate pentru contributiiintretinere beneficiari aflati in sistemul de ocrotire si/sau reprezentanti legali ai acestora;</w:t>
      </w:r>
    </w:p>
    <w:p w:rsidR="00080481" w:rsidRPr="006B291C" w:rsidRDefault="00080481">
      <w:pPr>
        <w:pStyle w:val="Listparagraf"/>
        <w:numPr>
          <w:ilvl w:val="0"/>
          <w:numId w:val="58"/>
        </w:numPr>
        <w:spacing w:before="100" w:beforeAutospacing="1" w:after="100" w:afterAutospacing="1"/>
        <w:jc w:val="both"/>
        <w:rPr>
          <w:rFonts w:ascii="Trebuchet MS" w:hAnsi="Trebuchet MS"/>
          <w:lang w:val="ro-RO" w:eastAsia="ro-RO"/>
        </w:rPr>
      </w:pPr>
      <w:r w:rsidRPr="006B291C">
        <w:rPr>
          <w:rFonts w:ascii="Trebuchet MS" w:hAnsi="Trebuchet MS"/>
          <w:lang w:val="ro-RO" w:eastAsia="ro-RO"/>
        </w:rPr>
        <w:t>calcularea şi înregistrarea lunară pe cheltuieli a amortizării activelor fixe corporale şi necorporale folosind metoda amortizării liniare;</w:t>
      </w:r>
    </w:p>
    <w:p w:rsidR="00080481" w:rsidRPr="006B291C" w:rsidRDefault="00080481">
      <w:pPr>
        <w:pStyle w:val="Listparagraf"/>
        <w:numPr>
          <w:ilvl w:val="0"/>
          <w:numId w:val="58"/>
        </w:numPr>
        <w:spacing w:before="100" w:beforeAutospacing="1" w:after="100" w:afterAutospacing="1"/>
        <w:jc w:val="both"/>
        <w:rPr>
          <w:rFonts w:ascii="Trebuchet MS" w:hAnsi="Trebuchet MS"/>
          <w:lang w:val="ro-RO" w:eastAsia="ro-RO"/>
        </w:rPr>
      </w:pPr>
      <w:r w:rsidRPr="006B291C">
        <w:rPr>
          <w:rFonts w:ascii="Trebuchet MS" w:hAnsi="Trebuchet MS"/>
          <w:lang w:val="ro-RO" w:eastAsia="ro-RO"/>
        </w:rPr>
        <w:t>verifică concordanţa soldurilor dintre Balanţa contabilă de verificare ;</w:t>
      </w:r>
    </w:p>
    <w:p w:rsidR="00080481" w:rsidRPr="006B291C" w:rsidRDefault="00080481">
      <w:pPr>
        <w:pStyle w:val="Listparagraf"/>
        <w:numPr>
          <w:ilvl w:val="0"/>
          <w:numId w:val="58"/>
        </w:numPr>
        <w:spacing w:before="100" w:beforeAutospacing="1" w:after="100" w:afterAutospacing="1"/>
        <w:jc w:val="both"/>
        <w:rPr>
          <w:rFonts w:ascii="Trebuchet MS" w:hAnsi="Trebuchet MS"/>
          <w:lang w:val="ro-RO" w:eastAsia="ro-RO"/>
        </w:rPr>
      </w:pPr>
      <w:r w:rsidRPr="006B291C">
        <w:rPr>
          <w:rFonts w:ascii="Trebuchet MS" w:hAnsi="Trebuchet MS"/>
          <w:lang w:val="ro-RO" w:eastAsia="ro-RO"/>
        </w:rPr>
        <w:t>colaborează cu Direcţia Tehnică şi Serviciul Buget şiexecuţie bugetară pentru stabilirea corectă, în funcţie de plăţile efectuate pe surse de finanţare, a valorii activelor fixe corporale în curs care sunt finalizate şi urmează să fie înregistrate ca şi active corporale;</w:t>
      </w:r>
    </w:p>
    <w:p w:rsidR="00080481" w:rsidRPr="006B291C" w:rsidRDefault="00080481">
      <w:pPr>
        <w:pStyle w:val="Listparagraf"/>
        <w:numPr>
          <w:ilvl w:val="0"/>
          <w:numId w:val="58"/>
        </w:numPr>
        <w:spacing w:before="100" w:beforeAutospacing="1" w:after="100" w:afterAutospacing="1"/>
        <w:jc w:val="both"/>
        <w:rPr>
          <w:rFonts w:ascii="Trebuchet MS" w:hAnsi="Trebuchet MS"/>
          <w:lang w:val="ro-RO" w:eastAsia="ro-RO"/>
        </w:rPr>
      </w:pPr>
      <w:r w:rsidRPr="006B291C">
        <w:rPr>
          <w:rFonts w:ascii="Trebuchet MS" w:hAnsi="Trebuchet MS"/>
          <w:lang w:val="ro-RO" w:eastAsia="ro-RO"/>
        </w:rPr>
        <w:t>valorificarea inventarierii bunurilor domeniului public şi privat prin compararea cantităţilorşi valorilor scriptice şi faptice şi înregistrarea diferenţelor rezultate, conform proceselor verbale ale comisiilor de inventariere şi a listelor de inventariere. Întocmeşte procesul verbal al comisiei centrale de inventariere şi înaintează spre aprobare directorului economic şi conducătorului instituţiei;</w:t>
      </w:r>
    </w:p>
    <w:p w:rsidR="00080481" w:rsidRPr="006B291C" w:rsidRDefault="00080481">
      <w:pPr>
        <w:pStyle w:val="Listparagraf"/>
        <w:numPr>
          <w:ilvl w:val="0"/>
          <w:numId w:val="58"/>
        </w:numPr>
        <w:spacing w:before="100" w:beforeAutospacing="1" w:after="100" w:afterAutospacing="1"/>
        <w:jc w:val="both"/>
        <w:rPr>
          <w:rFonts w:ascii="Trebuchet MS" w:hAnsi="Trebuchet MS"/>
          <w:lang w:val="ro-RO" w:eastAsia="ro-RO"/>
        </w:rPr>
      </w:pPr>
      <w:r w:rsidRPr="006B291C">
        <w:rPr>
          <w:rFonts w:ascii="Trebuchet MS" w:hAnsi="Trebuchet MS"/>
          <w:lang w:val="ro-RO" w:eastAsia="ro-RO"/>
        </w:rPr>
        <w:t>întocmește situaţiile financiare lunare, trimestriale şi anuale conform Normelor metodologice emise de către Ministerul Finanţelor Publice şi transmiterea acestora la termenele stabilite;</w:t>
      </w:r>
    </w:p>
    <w:p w:rsidR="00080481" w:rsidRPr="006B291C" w:rsidRDefault="00080481">
      <w:pPr>
        <w:pStyle w:val="Listparagraf"/>
        <w:numPr>
          <w:ilvl w:val="0"/>
          <w:numId w:val="58"/>
        </w:numPr>
        <w:spacing w:before="100" w:beforeAutospacing="1" w:after="100" w:afterAutospacing="1"/>
        <w:jc w:val="both"/>
        <w:rPr>
          <w:rFonts w:ascii="Trebuchet MS" w:hAnsi="Trebuchet MS"/>
          <w:lang w:val="ro-RO" w:eastAsia="ro-RO"/>
        </w:rPr>
      </w:pPr>
      <w:r w:rsidRPr="006B291C">
        <w:rPr>
          <w:rFonts w:ascii="Trebuchet MS" w:hAnsi="Trebuchet MS"/>
          <w:lang w:val="ro-RO" w:eastAsia="ro-RO"/>
        </w:rPr>
        <w:t>pregăteşte, pentru predare la arhiva generală a instituţiei, documentele justificative, pe termene de păstrare şiîntocmeşte un inventar în acest sens.</w:t>
      </w:r>
    </w:p>
    <w:p w:rsidR="00080481" w:rsidRPr="006B291C" w:rsidRDefault="00080481" w:rsidP="006C7D04">
      <w:pPr>
        <w:outlineLvl w:val="3"/>
        <w:rPr>
          <w:rFonts w:ascii="Trebuchet MS" w:hAnsi="Trebuchet MS"/>
          <w:b/>
          <w:sz w:val="22"/>
          <w:szCs w:val="22"/>
          <w:u w:val="single"/>
          <w:lang w:val="ro-RO" w:eastAsia="ro-RO"/>
        </w:rPr>
      </w:pPr>
      <w:r w:rsidRPr="006B291C">
        <w:rPr>
          <w:rFonts w:ascii="Trebuchet MS" w:hAnsi="Trebuchet MS"/>
          <w:b/>
          <w:sz w:val="22"/>
          <w:szCs w:val="22"/>
          <w:u w:val="single"/>
          <w:lang w:val="ro-RO"/>
        </w:rPr>
        <w:t>EXECUTIA BUGETARA</w:t>
      </w:r>
      <w:r w:rsidR="00C90C2A" w:rsidRPr="006B291C">
        <w:rPr>
          <w:rFonts w:ascii="Trebuchet MS" w:hAnsi="Trebuchet MS"/>
          <w:b/>
          <w:sz w:val="22"/>
          <w:szCs w:val="22"/>
          <w:u w:val="single"/>
          <w:lang w:val="ro-RO"/>
        </w:rPr>
        <w:t>:</w:t>
      </w:r>
    </w:p>
    <w:p w:rsidR="00080481" w:rsidRPr="006B291C" w:rsidRDefault="006C7D04" w:rsidP="006C7D04">
      <w:pPr>
        <w:jc w:val="both"/>
        <w:rPr>
          <w:rFonts w:ascii="Trebuchet MS" w:hAnsi="Trebuchet MS"/>
          <w:sz w:val="22"/>
          <w:szCs w:val="22"/>
          <w:lang w:val="ro-RO" w:eastAsia="ro-RO"/>
        </w:rPr>
      </w:pPr>
      <w:r w:rsidRPr="006B291C">
        <w:rPr>
          <w:rFonts w:ascii="Trebuchet MS" w:hAnsi="Trebuchet MS"/>
          <w:sz w:val="22"/>
          <w:szCs w:val="22"/>
          <w:lang w:val="ro-RO" w:eastAsia="ro-RO"/>
        </w:rPr>
        <w:t>-</w:t>
      </w:r>
      <w:r w:rsidR="00080481" w:rsidRPr="006B291C">
        <w:rPr>
          <w:rFonts w:ascii="Trebuchet MS" w:hAnsi="Trebuchet MS"/>
          <w:sz w:val="22"/>
          <w:szCs w:val="22"/>
          <w:lang w:val="ro-RO" w:eastAsia="ro-RO"/>
        </w:rPr>
        <w:t>elaborarea proiectului bugetului general al DGASPC Mures, compus din bugetul local,bugetul fondurilor externe nerambursabile, bugetul instituţiilor publice subordonate , bugetul veniturilor şi cheltuielilor evidenţiate în afara bugetului local şi supunerea spre aprobare Consiliului Judetean al municipiului Tg.Mures;</w:t>
      </w:r>
    </w:p>
    <w:p w:rsidR="00080481" w:rsidRPr="006B291C" w:rsidRDefault="006C7D04" w:rsidP="006C7D04">
      <w:p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w:t>
      </w:r>
      <w:r w:rsidR="00080481" w:rsidRPr="006B291C">
        <w:rPr>
          <w:rFonts w:ascii="Trebuchet MS" w:hAnsi="Trebuchet MS"/>
          <w:sz w:val="22"/>
          <w:szCs w:val="22"/>
          <w:lang w:val="ro-RO" w:eastAsia="ro-RO"/>
        </w:rPr>
        <w:t>execuţia bugetului general:</w:t>
      </w:r>
    </w:p>
    <w:p w:rsidR="00080481" w:rsidRPr="006B291C" w:rsidRDefault="00080481">
      <w:pPr>
        <w:numPr>
          <w:ilvl w:val="1"/>
          <w:numId w:val="51"/>
        </w:num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deschiderea şi repartizarea creditelor bugetare, în limita sumelor aprobate pe destinaţiile specificate în buget pentru bugetul propriu şi pentru bugetul celorlalte instituţii sau servicii publice subordonate din bugetul local;</w:t>
      </w:r>
    </w:p>
    <w:p w:rsidR="00080481" w:rsidRPr="006B291C" w:rsidRDefault="00080481">
      <w:pPr>
        <w:numPr>
          <w:ilvl w:val="1"/>
          <w:numId w:val="51"/>
        </w:num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verificarea ordonanţările la plată, efectuarea plăţilor cheltuielilor, evidenţa analitică a angajamentelor bugetare şi legale, obligaţiilor de plată şi a plăţilor pentru capitolele bugetare repartizate.</w:t>
      </w:r>
    </w:p>
    <w:p w:rsidR="00080481" w:rsidRPr="006B291C" w:rsidRDefault="006C7D04" w:rsidP="006C7D04">
      <w:p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w:t>
      </w:r>
      <w:r w:rsidR="00080481" w:rsidRPr="006B291C">
        <w:rPr>
          <w:rFonts w:ascii="Trebuchet MS" w:hAnsi="Trebuchet MS"/>
          <w:sz w:val="22"/>
          <w:szCs w:val="22"/>
          <w:lang w:val="ro-RO" w:eastAsia="ro-RO"/>
        </w:rPr>
        <w:t>raportarea execuţiei bugetare:</w:t>
      </w:r>
    </w:p>
    <w:p w:rsidR="00080481" w:rsidRPr="006B291C" w:rsidRDefault="00080481">
      <w:pPr>
        <w:numPr>
          <w:ilvl w:val="1"/>
          <w:numId w:val="51"/>
        </w:num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 xml:space="preserve">lunar, trimestrial şi anual se întocmesc şi centralizează situaţii financiare asupra execuţiei bugetare şi raportări în conformitate cu legislaţia în vigoare pentru bugetul </w:t>
      </w:r>
      <w:r w:rsidRPr="006B291C">
        <w:rPr>
          <w:rFonts w:ascii="Trebuchet MS" w:hAnsi="Trebuchet MS"/>
          <w:sz w:val="22"/>
          <w:szCs w:val="22"/>
          <w:lang w:val="ro-RO" w:eastAsia="ro-RO"/>
        </w:rPr>
        <w:lastRenderedPageBreak/>
        <w:t>propriu şi pentru bugetul instituţiilorşi serviciilor publice parte componentă a bugetului general.</w:t>
      </w:r>
    </w:p>
    <w:p w:rsidR="00080481" w:rsidRPr="006B291C" w:rsidRDefault="006C7D04" w:rsidP="006C7D04">
      <w:pPr>
        <w:spacing w:line="360" w:lineRule="auto"/>
        <w:jc w:val="both"/>
        <w:rPr>
          <w:rFonts w:ascii="Trebuchet MS" w:hAnsi="Trebuchet MS"/>
          <w:sz w:val="22"/>
          <w:szCs w:val="22"/>
          <w:lang w:val="ro-RO" w:eastAsia="ro-RO"/>
        </w:rPr>
      </w:pPr>
      <w:r w:rsidRPr="006B291C">
        <w:rPr>
          <w:rFonts w:ascii="Trebuchet MS" w:hAnsi="Trebuchet MS"/>
          <w:sz w:val="22"/>
          <w:szCs w:val="22"/>
          <w:lang w:val="ro-RO" w:eastAsia="ro-RO"/>
        </w:rPr>
        <w:t>-</w:t>
      </w:r>
      <w:r w:rsidR="00080481" w:rsidRPr="006B291C">
        <w:rPr>
          <w:rFonts w:ascii="Trebuchet MS" w:hAnsi="Trebuchet MS"/>
          <w:sz w:val="22"/>
          <w:szCs w:val="22"/>
          <w:lang w:val="ro-RO" w:eastAsia="ro-RO"/>
        </w:rPr>
        <w:t>întocmirea notelor de fundamentare pentru rectificari bugetare;</w:t>
      </w:r>
    </w:p>
    <w:p w:rsidR="00080481" w:rsidRPr="006B291C" w:rsidRDefault="006C7D04" w:rsidP="006C7D04">
      <w:pPr>
        <w:spacing w:line="360" w:lineRule="auto"/>
        <w:jc w:val="both"/>
        <w:rPr>
          <w:rFonts w:ascii="Trebuchet MS" w:hAnsi="Trebuchet MS"/>
          <w:sz w:val="22"/>
          <w:szCs w:val="22"/>
          <w:lang w:val="ro-RO" w:eastAsia="ro-RO"/>
        </w:rPr>
      </w:pPr>
      <w:r w:rsidRPr="006B291C">
        <w:rPr>
          <w:rFonts w:ascii="Trebuchet MS" w:hAnsi="Trebuchet MS"/>
          <w:sz w:val="22"/>
          <w:szCs w:val="22"/>
          <w:lang w:val="ro-RO" w:eastAsia="ro-RO"/>
        </w:rPr>
        <w:t>-</w:t>
      </w:r>
      <w:r w:rsidR="00080481" w:rsidRPr="006B291C">
        <w:rPr>
          <w:rFonts w:ascii="Trebuchet MS" w:hAnsi="Trebuchet MS"/>
          <w:sz w:val="22"/>
          <w:szCs w:val="22"/>
          <w:lang w:val="ro-RO" w:eastAsia="ro-RO"/>
        </w:rPr>
        <w:t>exercitarea controlului financiar preventiv propriu asupra proiectelor de operaţiuni derulate prin Financiar-Contabilitate;</w:t>
      </w:r>
    </w:p>
    <w:p w:rsidR="00080481" w:rsidRPr="006B291C" w:rsidRDefault="006C7D04" w:rsidP="006C7D04">
      <w:pPr>
        <w:spacing w:line="360" w:lineRule="auto"/>
        <w:jc w:val="both"/>
        <w:rPr>
          <w:rFonts w:ascii="Trebuchet MS" w:hAnsi="Trebuchet MS"/>
          <w:sz w:val="22"/>
          <w:szCs w:val="22"/>
          <w:lang w:val="ro-RO" w:eastAsia="ro-RO"/>
        </w:rPr>
      </w:pPr>
      <w:r w:rsidRPr="006B291C">
        <w:rPr>
          <w:rFonts w:ascii="Trebuchet MS" w:hAnsi="Trebuchet MS"/>
          <w:sz w:val="22"/>
          <w:szCs w:val="22"/>
          <w:lang w:val="ro-RO" w:eastAsia="ro-RO"/>
        </w:rPr>
        <w:t>-</w:t>
      </w:r>
      <w:r w:rsidR="00080481" w:rsidRPr="006B291C">
        <w:rPr>
          <w:rFonts w:ascii="Trebuchet MS" w:hAnsi="Trebuchet MS"/>
          <w:sz w:val="22"/>
          <w:szCs w:val="22"/>
          <w:lang w:val="ro-RO" w:eastAsia="ro-RO"/>
        </w:rPr>
        <w:t>aplicarea legislaţiei de specialitate în vederea  execuţiei bugetare.</w:t>
      </w:r>
    </w:p>
    <w:p w:rsidR="00080481" w:rsidRPr="006B291C" w:rsidRDefault="006C7D04" w:rsidP="00080481">
      <w:pPr>
        <w:spacing w:before="240" w:after="120"/>
        <w:outlineLvl w:val="3"/>
        <w:rPr>
          <w:rFonts w:ascii="Trebuchet MS" w:hAnsi="Trebuchet MS"/>
          <w:b/>
          <w:bCs/>
          <w:sz w:val="22"/>
          <w:szCs w:val="22"/>
          <w:lang w:val="ro-RO" w:eastAsia="ro-RO"/>
        </w:rPr>
      </w:pPr>
      <w:r w:rsidRPr="006B291C">
        <w:rPr>
          <w:rFonts w:ascii="Trebuchet MS" w:hAnsi="Trebuchet MS"/>
          <w:b/>
          <w:bCs/>
          <w:sz w:val="22"/>
          <w:szCs w:val="22"/>
          <w:lang w:val="ro-RO" w:eastAsia="ro-RO"/>
        </w:rPr>
        <w:t>Atribuţii principale</w:t>
      </w:r>
      <w:r w:rsidR="00080481" w:rsidRPr="006B291C">
        <w:rPr>
          <w:rFonts w:ascii="Trebuchet MS" w:hAnsi="Trebuchet MS"/>
          <w:b/>
          <w:bCs/>
          <w:sz w:val="22"/>
          <w:szCs w:val="22"/>
          <w:lang w:val="ro-RO" w:eastAsia="ro-RO"/>
        </w:rPr>
        <w:t>:</w:t>
      </w:r>
    </w:p>
    <w:p w:rsidR="00080481" w:rsidRPr="006B291C" w:rsidRDefault="006C7D04" w:rsidP="006C7D04">
      <w:pPr>
        <w:spacing w:after="300"/>
        <w:jc w:val="both"/>
        <w:rPr>
          <w:rFonts w:ascii="Trebuchet MS" w:hAnsi="Trebuchet MS"/>
          <w:sz w:val="22"/>
          <w:szCs w:val="22"/>
          <w:lang w:val="ro-RO" w:eastAsia="ro-RO"/>
        </w:rPr>
      </w:pPr>
      <w:r w:rsidRPr="006B291C">
        <w:rPr>
          <w:rFonts w:ascii="Trebuchet MS" w:hAnsi="Trebuchet MS"/>
          <w:sz w:val="22"/>
          <w:szCs w:val="22"/>
          <w:lang w:val="ro-RO" w:eastAsia="ro-RO"/>
        </w:rPr>
        <w:t>-</w:t>
      </w:r>
      <w:r w:rsidR="00080481" w:rsidRPr="006B291C">
        <w:rPr>
          <w:rFonts w:ascii="Trebuchet MS" w:hAnsi="Trebuchet MS"/>
          <w:sz w:val="22"/>
          <w:szCs w:val="22"/>
          <w:lang w:val="ro-RO" w:eastAsia="ro-RO"/>
        </w:rPr>
        <w:t>Elaborarea proiectului bugetului general (anual, la fiecare rectificare şi în perspectivă pentru următorii patru ani), cuprinde activitate de fundamentare pentru finanţarea cheltuielilor necesare realizariiactivitatilor serviciilor sociale,  ce intră în competenţaşi responsabilitatea autorităţii ordonatorului principal de credite. Bugetul general se supune spre aprobare Consiliului JudeteanMuresşi după aprobarea acestuia se repartizează pe trimestre , se comunică Direcţiei Generale a Finanţelor Publice Mures si fiecărui ordonator terţiar de credite.</w:t>
      </w:r>
    </w:p>
    <w:p w:rsidR="00080481" w:rsidRPr="006B291C" w:rsidRDefault="006C7D04" w:rsidP="006C7D04">
      <w:pPr>
        <w:spacing w:after="300"/>
        <w:jc w:val="both"/>
        <w:rPr>
          <w:rFonts w:ascii="Trebuchet MS" w:hAnsi="Trebuchet MS"/>
          <w:sz w:val="22"/>
          <w:szCs w:val="22"/>
          <w:lang w:val="ro-RO" w:eastAsia="ro-RO"/>
        </w:rPr>
      </w:pPr>
      <w:r w:rsidRPr="006B291C">
        <w:rPr>
          <w:rFonts w:ascii="Trebuchet MS" w:hAnsi="Trebuchet MS"/>
          <w:sz w:val="22"/>
          <w:szCs w:val="22"/>
          <w:lang w:val="ro-RO" w:eastAsia="ro-RO"/>
        </w:rPr>
        <w:t>-</w:t>
      </w:r>
      <w:r w:rsidR="00080481" w:rsidRPr="006B291C">
        <w:rPr>
          <w:rFonts w:ascii="Trebuchet MS" w:hAnsi="Trebuchet MS"/>
          <w:sz w:val="22"/>
          <w:szCs w:val="22"/>
          <w:lang w:val="ro-RO" w:eastAsia="ro-RO"/>
        </w:rPr>
        <w:t>Execuţia bugetară, respectiv partea privind: deschiderile şi repartizările de credite bugetare atât pentru bugetul propriu cât şi pentru unităţile subordonate, verificarea ordonanţărilor de plată, plata cheltuielilor, evidenţa analitică a angajamentelor bugetare şi legale, a obligaţiilor de plată şi a plăţilor pentru următoarele capitole de cheltuieli:</w:t>
      </w:r>
    </w:p>
    <w:p w:rsidR="00080481" w:rsidRPr="006B291C" w:rsidRDefault="00080481">
      <w:pPr>
        <w:pStyle w:val="Listparagraf"/>
        <w:numPr>
          <w:ilvl w:val="1"/>
          <w:numId w:val="59"/>
        </w:numPr>
        <w:spacing w:before="100" w:beforeAutospacing="1" w:after="100" w:afterAutospacing="1"/>
        <w:rPr>
          <w:rFonts w:ascii="Trebuchet MS" w:hAnsi="Trebuchet MS"/>
          <w:lang w:val="ro-RO" w:eastAsia="ro-RO"/>
        </w:rPr>
      </w:pPr>
      <w:r w:rsidRPr="006B291C">
        <w:rPr>
          <w:rFonts w:ascii="Trebuchet MS" w:hAnsi="Trebuchet MS"/>
          <w:iCs/>
          <w:lang w:val="ro-RO" w:eastAsia="ro-RO"/>
        </w:rPr>
        <w:t>pentru cheltuielile de capital sursa: buget local, bugetul veniturilor şi cheltuielilor evidenţiate în afara bugetului local</w:t>
      </w:r>
    </w:p>
    <w:p w:rsidR="00080481" w:rsidRPr="006B291C" w:rsidRDefault="00080481">
      <w:pPr>
        <w:pStyle w:val="Listparagraf"/>
        <w:numPr>
          <w:ilvl w:val="1"/>
          <w:numId w:val="59"/>
        </w:numPr>
        <w:spacing w:before="100" w:beforeAutospacing="1" w:after="100" w:afterAutospacing="1"/>
        <w:rPr>
          <w:rFonts w:ascii="Trebuchet MS" w:hAnsi="Trebuchet MS"/>
          <w:lang w:val="ro-RO" w:eastAsia="ro-RO"/>
        </w:rPr>
      </w:pPr>
      <w:r w:rsidRPr="006B291C">
        <w:rPr>
          <w:rFonts w:ascii="Trebuchet MS" w:hAnsi="Trebuchet MS"/>
          <w:iCs/>
          <w:lang w:val="ro-RO" w:eastAsia="ro-RO"/>
        </w:rPr>
        <w:t>pentru bunuri şi servicii – buget local</w:t>
      </w:r>
    </w:p>
    <w:p w:rsidR="00080481" w:rsidRPr="006B291C" w:rsidRDefault="00080481">
      <w:pPr>
        <w:pStyle w:val="Listparagraf"/>
        <w:numPr>
          <w:ilvl w:val="1"/>
          <w:numId w:val="59"/>
        </w:numPr>
        <w:spacing w:before="100" w:beforeAutospacing="1" w:after="100" w:afterAutospacing="1"/>
        <w:rPr>
          <w:rFonts w:ascii="Trebuchet MS" w:hAnsi="Trebuchet MS"/>
          <w:lang w:val="ro-RO" w:eastAsia="ro-RO"/>
        </w:rPr>
      </w:pPr>
      <w:r w:rsidRPr="006B291C">
        <w:rPr>
          <w:rFonts w:ascii="Trebuchet MS" w:hAnsi="Trebuchet MS"/>
          <w:iCs/>
          <w:lang w:val="ro-RO" w:eastAsia="ro-RO"/>
        </w:rPr>
        <w:t>pentru subvenţiişi transferuri- buget local</w:t>
      </w:r>
    </w:p>
    <w:p w:rsidR="00080481" w:rsidRPr="006B291C" w:rsidRDefault="00080481">
      <w:pPr>
        <w:pStyle w:val="Listparagraf"/>
        <w:numPr>
          <w:ilvl w:val="1"/>
          <w:numId w:val="59"/>
        </w:numPr>
        <w:spacing w:before="100" w:beforeAutospacing="1" w:after="100" w:afterAutospacing="1"/>
        <w:rPr>
          <w:rFonts w:ascii="Trebuchet MS" w:hAnsi="Trebuchet MS"/>
          <w:lang w:val="ro-RO" w:eastAsia="ro-RO"/>
        </w:rPr>
      </w:pPr>
      <w:r w:rsidRPr="006B291C">
        <w:rPr>
          <w:rFonts w:ascii="Trebuchet MS" w:hAnsi="Trebuchet MS"/>
          <w:iCs/>
          <w:lang w:val="ro-RO" w:eastAsia="ro-RO"/>
        </w:rPr>
        <w:t>pentru ajutoare sociale -buget local si de stat</w:t>
      </w:r>
    </w:p>
    <w:p w:rsidR="00080481" w:rsidRPr="006B291C" w:rsidRDefault="00080481">
      <w:pPr>
        <w:pStyle w:val="Listparagraf"/>
        <w:numPr>
          <w:ilvl w:val="1"/>
          <w:numId w:val="59"/>
        </w:numPr>
        <w:spacing w:before="100" w:beforeAutospacing="1" w:after="100" w:afterAutospacing="1"/>
        <w:rPr>
          <w:rFonts w:ascii="Trebuchet MS" w:hAnsi="Trebuchet MS"/>
          <w:lang w:val="ro-RO" w:eastAsia="ro-RO"/>
        </w:rPr>
      </w:pPr>
      <w:r w:rsidRPr="006B291C">
        <w:rPr>
          <w:rFonts w:ascii="Trebuchet MS" w:hAnsi="Trebuchet MS"/>
          <w:iCs/>
          <w:lang w:val="ro-RO" w:eastAsia="ro-RO"/>
        </w:rPr>
        <w:t>pentru personal-salarii-buget local</w:t>
      </w:r>
    </w:p>
    <w:p w:rsidR="00080481" w:rsidRPr="006B291C" w:rsidRDefault="006C7D04" w:rsidP="006C7D04">
      <w:p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w:t>
      </w:r>
      <w:r w:rsidR="00080481" w:rsidRPr="006B291C">
        <w:rPr>
          <w:rFonts w:ascii="Trebuchet MS" w:hAnsi="Trebuchet MS"/>
          <w:sz w:val="22"/>
          <w:szCs w:val="22"/>
          <w:lang w:val="ro-RO" w:eastAsia="ro-RO"/>
        </w:rPr>
        <w:t>verificarea, prezentarea pentru aprobare la unităţile teritoriale ale trezoreriei statului a Proiectelor de angajament legal din care rezultă cheltuieli pentru investiţii publice şievidenţa acestora;</w:t>
      </w:r>
    </w:p>
    <w:p w:rsidR="00080481" w:rsidRPr="006B291C" w:rsidRDefault="006C7D04" w:rsidP="006C7D04">
      <w:p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w:t>
      </w:r>
      <w:r w:rsidR="00080481" w:rsidRPr="006B291C">
        <w:rPr>
          <w:rFonts w:ascii="Trebuchet MS" w:hAnsi="Trebuchet MS"/>
          <w:sz w:val="22"/>
          <w:szCs w:val="22"/>
          <w:lang w:val="ro-RO" w:eastAsia="ro-RO"/>
        </w:rPr>
        <w:t>verificarea existenţei creditelor bugetare disponibile în cazul propunerii de angajare a cheltuielilor;</w:t>
      </w:r>
    </w:p>
    <w:p w:rsidR="00080481" w:rsidRPr="006B291C" w:rsidRDefault="006C7D04" w:rsidP="006C7D04">
      <w:p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w:t>
      </w:r>
      <w:r w:rsidR="00080481" w:rsidRPr="006B291C">
        <w:rPr>
          <w:rFonts w:ascii="Trebuchet MS" w:hAnsi="Trebuchet MS"/>
          <w:sz w:val="22"/>
          <w:szCs w:val="22"/>
          <w:lang w:val="ro-RO" w:eastAsia="ro-RO"/>
        </w:rPr>
        <w:t>verificarea ordonanţărilor la plată dacă acestea:</w:t>
      </w:r>
    </w:p>
    <w:p w:rsidR="00080481" w:rsidRPr="006B291C" w:rsidRDefault="00080481">
      <w:pPr>
        <w:numPr>
          <w:ilvl w:val="1"/>
          <w:numId w:val="52"/>
        </w:num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au fost emise corect, corespund cheltuielilor angajate şi suma este exactă;</w:t>
      </w:r>
    </w:p>
    <w:p w:rsidR="00080481" w:rsidRPr="006B291C" w:rsidRDefault="00080481">
      <w:pPr>
        <w:numPr>
          <w:ilvl w:val="1"/>
          <w:numId w:val="52"/>
        </w:num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cheltuiala este înscrisă la subdiviziunea corespunzătoare din bugetul aprobat;</w:t>
      </w:r>
    </w:p>
    <w:p w:rsidR="00080481" w:rsidRPr="006B291C" w:rsidRDefault="00080481">
      <w:pPr>
        <w:numPr>
          <w:ilvl w:val="1"/>
          <w:numId w:val="52"/>
        </w:num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există credite bugetare disponibile şi completează ordonaţările cu disponibilul înaintea şi după efectuarea plăţii;</w:t>
      </w:r>
    </w:p>
    <w:p w:rsidR="00080481" w:rsidRPr="006B291C" w:rsidRDefault="00080481">
      <w:pPr>
        <w:numPr>
          <w:ilvl w:val="1"/>
          <w:numId w:val="52"/>
        </w:num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documentele justificative sunt în conformitate cu reglementările în vigoare;</w:t>
      </w:r>
    </w:p>
    <w:p w:rsidR="00080481" w:rsidRPr="006B291C" w:rsidRDefault="00080481">
      <w:pPr>
        <w:numPr>
          <w:ilvl w:val="1"/>
          <w:numId w:val="52"/>
        </w:num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numele şi datele de identificare ale creditorului sunt corecte.</w:t>
      </w:r>
    </w:p>
    <w:p w:rsidR="00080481" w:rsidRPr="006B291C" w:rsidRDefault="006C7D04" w:rsidP="006C7D04">
      <w:p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w:t>
      </w:r>
      <w:r w:rsidR="00080481" w:rsidRPr="006B291C">
        <w:rPr>
          <w:rFonts w:ascii="Trebuchet MS" w:hAnsi="Trebuchet MS"/>
          <w:sz w:val="22"/>
          <w:szCs w:val="22"/>
          <w:lang w:val="ro-RO" w:eastAsia="ro-RO"/>
        </w:rPr>
        <w:t>plata cheltuielilor, după verificarea prealabilă a respectării următoarelor condiţii:</w:t>
      </w:r>
    </w:p>
    <w:p w:rsidR="00080481" w:rsidRPr="006B291C" w:rsidRDefault="00080481">
      <w:pPr>
        <w:numPr>
          <w:ilvl w:val="1"/>
          <w:numId w:val="52"/>
        </w:num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cheltuielile care urmează să fie plătite au fost angajate, lichidate şiordonanţate;</w:t>
      </w:r>
    </w:p>
    <w:p w:rsidR="00080481" w:rsidRPr="006B291C" w:rsidRDefault="00080481">
      <w:pPr>
        <w:numPr>
          <w:ilvl w:val="1"/>
          <w:numId w:val="52"/>
        </w:num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există toate documentele justificative care să justifice plata;</w:t>
      </w:r>
    </w:p>
    <w:p w:rsidR="00080481" w:rsidRPr="006B291C" w:rsidRDefault="00080481">
      <w:pPr>
        <w:numPr>
          <w:ilvl w:val="1"/>
          <w:numId w:val="52"/>
        </w:num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lastRenderedPageBreak/>
        <w:t>semnăturile de pe documentele justificative aparţin ordonatorului de credite sau persoanelor desemnate să exercite atribuţiile ce decurg din procesul executării cheltuielilor bugetare, potrivit legii;</w:t>
      </w:r>
    </w:p>
    <w:p w:rsidR="00080481" w:rsidRPr="006B291C" w:rsidRDefault="00080481">
      <w:pPr>
        <w:numPr>
          <w:ilvl w:val="1"/>
          <w:numId w:val="52"/>
        </w:num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beneficiarul sumelor este cel îndreptăţit potrivit documentelor care atestă serviciul efectuat;</w:t>
      </w:r>
    </w:p>
    <w:p w:rsidR="00080481" w:rsidRPr="006B291C" w:rsidRDefault="00080481">
      <w:pPr>
        <w:numPr>
          <w:ilvl w:val="1"/>
          <w:numId w:val="52"/>
        </w:num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suma datorată beneficiarului este corectă;</w:t>
      </w:r>
    </w:p>
    <w:p w:rsidR="00080481" w:rsidRPr="006B291C" w:rsidRDefault="00080481">
      <w:pPr>
        <w:numPr>
          <w:ilvl w:val="1"/>
          <w:numId w:val="52"/>
        </w:num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documentele de angajare şiordonanţare au primit viza de control financiar preventiv;</w:t>
      </w:r>
    </w:p>
    <w:p w:rsidR="00080481" w:rsidRPr="006B291C" w:rsidRDefault="00080481">
      <w:pPr>
        <w:numPr>
          <w:ilvl w:val="1"/>
          <w:numId w:val="52"/>
        </w:num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documentele sunt completate cu datele cerute de formular;</w:t>
      </w:r>
    </w:p>
    <w:p w:rsidR="00080481" w:rsidRPr="006B291C" w:rsidRDefault="00080481">
      <w:pPr>
        <w:numPr>
          <w:ilvl w:val="1"/>
          <w:numId w:val="52"/>
        </w:num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alte condiţii prevăzute de lege.</w:t>
      </w:r>
    </w:p>
    <w:p w:rsidR="00080481" w:rsidRPr="006B291C" w:rsidRDefault="006C7D04" w:rsidP="006C7D04">
      <w:p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w:t>
      </w:r>
      <w:r w:rsidR="00080481" w:rsidRPr="006B291C">
        <w:rPr>
          <w:rFonts w:ascii="Trebuchet MS" w:hAnsi="Trebuchet MS"/>
          <w:sz w:val="22"/>
          <w:szCs w:val="22"/>
          <w:lang w:val="ro-RO" w:eastAsia="ro-RO"/>
        </w:rPr>
        <w:t>evidenţa analitică a angajamentelor bugetare – contul 8066;</w:t>
      </w:r>
    </w:p>
    <w:p w:rsidR="00080481" w:rsidRPr="006B291C" w:rsidRDefault="006C7D04" w:rsidP="006C7D04">
      <w:p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w:t>
      </w:r>
      <w:r w:rsidR="00080481" w:rsidRPr="006B291C">
        <w:rPr>
          <w:rFonts w:ascii="Trebuchet MS" w:hAnsi="Trebuchet MS"/>
          <w:sz w:val="22"/>
          <w:szCs w:val="22"/>
          <w:lang w:val="ro-RO" w:eastAsia="ro-RO"/>
        </w:rPr>
        <w:t>evidenţa analitică a angajamentelor legale- contul 8067;</w:t>
      </w:r>
    </w:p>
    <w:p w:rsidR="00080481" w:rsidRPr="006B291C" w:rsidRDefault="006C7D04" w:rsidP="006C7D04">
      <w:p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w:t>
      </w:r>
      <w:r w:rsidR="00080481" w:rsidRPr="006B291C">
        <w:rPr>
          <w:rFonts w:ascii="Trebuchet MS" w:hAnsi="Trebuchet MS"/>
          <w:sz w:val="22"/>
          <w:szCs w:val="22"/>
          <w:lang w:val="ro-RO" w:eastAsia="ro-RO"/>
        </w:rPr>
        <w:t>evidenţa analitică a obligaţiilor de plată şi a plăţilor, conturile 401, 404 Furnizori şi 7702- Finanţarea de la bugetele locale;</w:t>
      </w:r>
    </w:p>
    <w:p w:rsidR="00080481" w:rsidRPr="006B291C" w:rsidRDefault="006C7D04" w:rsidP="006C7D04">
      <w:p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w:t>
      </w:r>
      <w:r w:rsidR="00080481" w:rsidRPr="006B291C">
        <w:rPr>
          <w:rFonts w:ascii="Trebuchet MS" w:hAnsi="Trebuchet MS"/>
          <w:sz w:val="22"/>
          <w:szCs w:val="22"/>
          <w:lang w:val="ro-RO" w:eastAsia="ro-RO"/>
        </w:rPr>
        <w:t>evidenţa analitică a plăţilor pe fiecare contract încheiat;</w:t>
      </w:r>
    </w:p>
    <w:p w:rsidR="00080481" w:rsidRPr="006B291C" w:rsidRDefault="006C7D04" w:rsidP="006C7D04">
      <w:p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w:t>
      </w:r>
      <w:r w:rsidR="00080481" w:rsidRPr="006B291C">
        <w:rPr>
          <w:rFonts w:ascii="Trebuchet MS" w:hAnsi="Trebuchet MS"/>
          <w:sz w:val="22"/>
          <w:szCs w:val="22"/>
          <w:lang w:val="ro-RO" w:eastAsia="ro-RO"/>
        </w:rPr>
        <w:t>evidenţagaranţiilorreţinute pe fiecare contract încheiat şi deblocarea garanţiilor respective şi a instrumentelor de garantare conturile 8050;</w:t>
      </w:r>
    </w:p>
    <w:p w:rsidR="00080481" w:rsidRPr="006B291C" w:rsidRDefault="006C7D04" w:rsidP="006C7D04">
      <w:p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w:t>
      </w:r>
      <w:r w:rsidR="00080481" w:rsidRPr="006B291C">
        <w:rPr>
          <w:rFonts w:ascii="Trebuchet MS" w:hAnsi="Trebuchet MS"/>
          <w:sz w:val="22"/>
          <w:szCs w:val="22"/>
          <w:lang w:val="ro-RO" w:eastAsia="ro-RO"/>
        </w:rPr>
        <w:t>evidenţa analitică a crediteloe de angajament aprobate şi a creditelor de angajament angajate.</w:t>
      </w:r>
    </w:p>
    <w:p w:rsidR="00080481" w:rsidRPr="006B291C" w:rsidRDefault="00080481" w:rsidP="00F743EE">
      <w:pPr>
        <w:jc w:val="both"/>
        <w:rPr>
          <w:rFonts w:ascii="Trebuchet MS" w:hAnsi="Trebuchet MS"/>
          <w:sz w:val="22"/>
          <w:szCs w:val="22"/>
          <w:lang w:val="ro-RO" w:eastAsia="ro-RO"/>
        </w:rPr>
      </w:pPr>
      <w:r w:rsidRPr="006B291C">
        <w:rPr>
          <w:rFonts w:ascii="Trebuchet MS" w:hAnsi="Trebuchet MS"/>
          <w:sz w:val="22"/>
          <w:szCs w:val="22"/>
          <w:lang w:val="ro-RO" w:eastAsia="ro-RO"/>
        </w:rPr>
        <w:t>Raportarea Execuţiei B</w:t>
      </w:r>
      <w:r w:rsidR="00F743EE" w:rsidRPr="006B291C">
        <w:rPr>
          <w:rFonts w:ascii="Trebuchet MS" w:hAnsi="Trebuchet MS"/>
          <w:sz w:val="22"/>
          <w:szCs w:val="22"/>
          <w:lang w:val="ro-RO" w:eastAsia="ro-RO"/>
        </w:rPr>
        <w:t>u</w:t>
      </w:r>
      <w:r w:rsidRPr="006B291C">
        <w:rPr>
          <w:rFonts w:ascii="Trebuchet MS" w:hAnsi="Trebuchet MS"/>
          <w:sz w:val="22"/>
          <w:szCs w:val="22"/>
          <w:lang w:val="ro-RO" w:eastAsia="ro-RO"/>
        </w:rPr>
        <w:t>getare:</w:t>
      </w:r>
    </w:p>
    <w:p w:rsidR="00080481" w:rsidRPr="006B291C" w:rsidRDefault="00080481">
      <w:pPr>
        <w:numPr>
          <w:ilvl w:val="0"/>
          <w:numId w:val="53"/>
        </w:numPr>
        <w:jc w:val="both"/>
        <w:rPr>
          <w:rFonts w:ascii="Trebuchet MS" w:hAnsi="Trebuchet MS"/>
          <w:sz w:val="22"/>
          <w:szCs w:val="22"/>
          <w:lang w:val="ro-RO" w:eastAsia="ro-RO"/>
        </w:rPr>
      </w:pPr>
      <w:r w:rsidRPr="006B291C">
        <w:rPr>
          <w:rFonts w:ascii="Trebuchet MS" w:hAnsi="Trebuchet MS"/>
          <w:sz w:val="22"/>
          <w:szCs w:val="22"/>
          <w:lang w:val="ro-RO" w:eastAsia="ro-RO"/>
        </w:rPr>
        <w:t>raportări lunare:</w:t>
      </w:r>
    </w:p>
    <w:p w:rsidR="00080481" w:rsidRPr="006B291C" w:rsidRDefault="00080481">
      <w:pPr>
        <w:numPr>
          <w:ilvl w:val="1"/>
          <w:numId w:val="53"/>
        </w:num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execuţia cheltuielilor efectuate pentru proiectele cu finanţare din fonduri externe nerambursabile;</w:t>
      </w:r>
    </w:p>
    <w:p w:rsidR="00080481" w:rsidRPr="006B291C" w:rsidRDefault="00080481">
      <w:pPr>
        <w:numPr>
          <w:ilvl w:val="1"/>
          <w:numId w:val="53"/>
        </w:num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execuţia cheltuielilor din finanţările rambursabile interne şiexecuţia veniturilor şi cheltuielilor evidenţiate în afara bugetului local;</w:t>
      </w:r>
    </w:p>
    <w:p w:rsidR="00080481" w:rsidRPr="006B291C" w:rsidRDefault="00080481">
      <w:pPr>
        <w:numPr>
          <w:ilvl w:val="1"/>
          <w:numId w:val="53"/>
        </w:num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monitorizarea cheltuielilor de personal pentru ordonatorii terţiarişi centralizarea la nivelul DGASPC Mures;</w:t>
      </w:r>
    </w:p>
    <w:p w:rsidR="00080481" w:rsidRPr="006B291C" w:rsidRDefault="00080481">
      <w:pPr>
        <w:numPr>
          <w:ilvl w:val="1"/>
          <w:numId w:val="53"/>
        </w:num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centralizarea şi verificarea corelaţiilor referitoare la situaţiaplăţilor restante şi a bilanţului prescurtat pentru ordonatorii terţiari de credite.</w:t>
      </w:r>
    </w:p>
    <w:p w:rsidR="00080481" w:rsidRPr="006B291C" w:rsidRDefault="00080481">
      <w:pPr>
        <w:numPr>
          <w:ilvl w:val="0"/>
          <w:numId w:val="53"/>
        </w:num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raportări trimestriale:</w:t>
      </w:r>
    </w:p>
    <w:p w:rsidR="00080481" w:rsidRPr="006B291C" w:rsidRDefault="00080481">
      <w:pPr>
        <w:numPr>
          <w:ilvl w:val="1"/>
          <w:numId w:val="53"/>
        </w:num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centralizarea şi verificarea corelaţiilor pentru situaţiile financiare anuale şi trimestriale pentu ordonatorii terţiari de credite;</w:t>
      </w:r>
    </w:p>
    <w:p w:rsidR="00080481" w:rsidRPr="006B291C" w:rsidRDefault="00080481">
      <w:pPr>
        <w:numPr>
          <w:ilvl w:val="1"/>
          <w:numId w:val="53"/>
        </w:num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întocmirea şi verificarea unor componente ale situaţiilor financiare anuale şi trimestriale.</w:t>
      </w:r>
    </w:p>
    <w:p w:rsidR="00080481" w:rsidRPr="006B291C" w:rsidRDefault="00080481" w:rsidP="006C7D04">
      <w:pPr>
        <w:spacing w:after="300"/>
        <w:jc w:val="both"/>
        <w:rPr>
          <w:rFonts w:ascii="Trebuchet MS" w:hAnsi="Trebuchet MS"/>
          <w:sz w:val="22"/>
          <w:szCs w:val="22"/>
          <w:lang w:val="ro-RO" w:eastAsia="ro-RO"/>
        </w:rPr>
      </w:pPr>
      <w:r w:rsidRPr="006B291C">
        <w:rPr>
          <w:rFonts w:ascii="Trebuchet MS" w:hAnsi="Trebuchet MS"/>
          <w:sz w:val="22"/>
          <w:szCs w:val="22"/>
          <w:lang w:val="ro-RO" w:eastAsia="ro-RO"/>
        </w:rPr>
        <w:t>4. Întocmirea referatelor de fundamentare  legate de bugetul general,  contul de execuţie al bugetului general, situaţiile financiare anuale.</w:t>
      </w:r>
    </w:p>
    <w:p w:rsidR="00080481" w:rsidRPr="006B291C" w:rsidRDefault="00080481" w:rsidP="006C7D04">
      <w:pPr>
        <w:spacing w:after="300"/>
        <w:jc w:val="both"/>
        <w:rPr>
          <w:rFonts w:ascii="Trebuchet MS" w:hAnsi="Trebuchet MS"/>
          <w:sz w:val="22"/>
          <w:szCs w:val="22"/>
          <w:lang w:val="ro-RO" w:eastAsia="ro-RO"/>
        </w:rPr>
      </w:pPr>
      <w:r w:rsidRPr="006B291C">
        <w:rPr>
          <w:rFonts w:ascii="Trebuchet MS" w:hAnsi="Trebuchet MS"/>
          <w:sz w:val="22"/>
          <w:szCs w:val="22"/>
          <w:lang w:val="ro-RO" w:eastAsia="ro-RO"/>
        </w:rPr>
        <w:t>5. Exercitarea contolului financiar preventiv asupra proiectelor de operaţiuni derulate prin execuţia bugetară:</w:t>
      </w:r>
    </w:p>
    <w:p w:rsidR="00080481" w:rsidRPr="006B291C" w:rsidRDefault="00080481">
      <w:pPr>
        <w:numPr>
          <w:ilvl w:val="0"/>
          <w:numId w:val="54"/>
        </w:num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angajamentele legale şi bugetare;</w:t>
      </w:r>
    </w:p>
    <w:p w:rsidR="00080481" w:rsidRPr="006B291C" w:rsidRDefault="00080481">
      <w:pPr>
        <w:numPr>
          <w:ilvl w:val="0"/>
          <w:numId w:val="54"/>
        </w:num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deschiderilor şi repartizărilor de credite bugetare;</w:t>
      </w:r>
    </w:p>
    <w:p w:rsidR="00080481" w:rsidRPr="006B291C" w:rsidRDefault="00080481">
      <w:pPr>
        <w:numPr>
          <w:ilvl w:val="0"/>
          <w:numId w:val="54"/>
        </w:num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modificarea repartizării pe trimestre şi pe subdiviziuni a clasificaţiei bugetare a creditelor aprobate;</w:t>
      </w:r>
    </w:p>
    <w:p w:rsidR="00080481" w:rsidRPr="006B291C" w:rsidRDefault="00080481">
      <w:pPr>
        <w:numPr>
          <w:ilvl w:val="0"/>
          <w:numId w:val="54"/>
        </w:num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ordonanţării cheltuielilor.</w:t>
      </w:r>
    </w:p>
    <w:p w:rsidR="00080481" w:rsidRPr="006B291C" w:rsidRDefault="006C7D04" w:rsidP="00080481">
      <w:pPr>
        <w:spacing w:after="300"/>
        <w:rPr>
          <w:rFonts w:ascii="Trebuchet MS" w:hAnsi="Trebuchet MS"/>
          <w:sz w:val="22"/>
          <w:szCs w:val="22"/>
          <w:lang w:val="ro-RO" w:eastAsia="ro-RO"/>
        </w:rPr>
      </w:pPr>
      <w:r w:rsidRPr="006B291C">
        <w:rPr>
          <w:rFonts w:ascii="Trebuchet MS" w:hAnsi="Trebuchet MS"/>
          <w:sz w:val="22"/>
          <w:szCs w:val="22"/>
          <w:lang w:val="ro-RO" w:eastAsia="ro-RO"/>
        </w:rPr>
        <w:lastRenderedPageBreak/>
        <w:t>-</w:t>
      </w:r>
      <w:r w:rsidR="00080481" w:rsidRPr="006B291C">
        <w:rPr>
          <w:rFonts w:ascii="Trebuchet MS" w:hAnsi="Trebuchet MS"/>
          <w:sz w:val="22"/>
          <w:szCs w:val="22"/>
          <w:lang w:val="ro-RO" w:eastAsia="ro-RO"/>
        </w:rPr>
        <w:t xml:space="preserve">Asigură aplicarea legislaţiei de specialitate în vederea realizării atribuţiilor Serviciului </w:t>
      </w:r>
      <w:r w:rsidRPr="006B291C">
        <w:rPr>
          <w:rFonts w:ascii="Trebuchet MS" w:hAnsi="Trebuchet MS"/>
          <w:sz w:val="22"/>
          <w:szCs w:val="22"/>
          <w:lang w:val="ro-RO" w:eastAsia="ro-RO"/>
        </w:rPr>
        <w:t>Finan</w:t>
      </w:r>
      <w:r w:rsidR="00080481" w:rsidRPr="006B291C">
        <w:rPr>
          <w:rFonts w:ascii="Trebuchet MS" w:hAnsi="Trebuchet MS"/>
          <w:sz w:val="22"/>
          <w:szCs w:val="22"/>
          <w:lang w:val="ro-RO" w:eastAsia="ro-RO"/>
        </w:rPr>
        <w:t>ciarContabilitate</w:t>
      </w:r>
      <w:r w:rsidRPr="006B291C">
        <w:rPr>
          <w:rFonts w:ascii="Trebuchet MS" w:hAnsi="Trebuchet MS"/>
          <w:sz w:val="22"/>
          <w:szCs w:val="22"/>
          <w:lang w:val="ro-RO" w:eastAsia="ro-RO"/>
        </w:rPr>
        <w:t>, Salarizare</w:t>
      </w:r>
      <w:r w:rsidR="00080481" w:rsidRPr="006B291C">
        <w:rPr>
          <w:rFonts w:ascii="Trebuchet MS" w:hAnsi="Trebuchet MS"/>
          <w:sz w:val="22"/>
          <w:szCs w:val="22"/>
          <w:lang w:val="ro-RO" w:eastAsia="ro-RO"/>
        </w:rPr>
        <w:t>şi rezolvă corespondenţa repartizată.</w:t>
      </w:r>
    </w:p>
    <w:p w:rsidR="00080481" w:rsidRPr="006B291C" w:rsidRDefault="004F7DEC" w:rsidP="006C7D04">
      <w:pPr>
        <w:jc w:val="both"/>
        <w:outlineLvl w:val="3"/>
        <w:rPr>
          <w:rFonts w:ascii="Trebuchet MS" w:hAnsi="Trebuchet MS"/>
          <w:b/>
          <w:bCs/>
          <w:sz w:val="22"/>
          <w:szCs w:val="22"/>
          <w:lang w:val="ro-RO" w:eastAsia="ro-RO"/>
        </w:rPr>
      </w:pPr>
      <w:hyperlink r:id="rId10" w:anchor="e7b30cd4fd9089da1" w:history="1">
        <w:r w:rsidR="00080481" w:rsidRPr="006B291C">
          <w:rPr>
            <w:rFonts w:ascii="Trebuchet MS" w:hAnsi="Trebuchet MS"/>
            <w:b/>
            <w:bCs/>
            <w:sz w:val="22"/>
            <w:szCs w:val="22"/>
            <w:u w:val="single"/>
            <w:lang w:val="ro-RO" w:eastAsia="ro-RO"/>
          </w:rPr>
          <w:t>BUGETUL</w:t>
        </w:r>
      </w:hyperlink>
      <w:r w:rsidR="006C7D04" w:rsidRPr="006B291C">
        <w:rPr>
          <w:rFonts w:ascii="Trebuchet MS" w:hAnsi="Trebuchet MS"/>
          <w:sz w:val="22"/>
          <w:szCs w:val="22"/>
          <w:lang w:val="ro-RO"/>
        </w:rPr>
        <w:t>:</w:t>
      </w:r>
    </w:p>
    <w:p w:rsidR="00080481" w:rsidRPr="006B291C" w:rsidRDefault="006C7D04" w:rsidP="006C7D04">
      <w:p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w:t>
      </w:r>
      <w:r w:rsidR="00080481" w:rsidRPr="006B291C">
        <w:rPr>
          <w:rFonts w:ascii="Trebuchet MS" w:hAnsi="Trebuchet MS"/>
          <w:sz w:val="22"/>
          <w:szCs w:val="22"/>
          <w:lang w:val="ro-RO" w:eastAsia="ro-RO"/>
        </w:rPr>
        <w:t>elaborarea proiectului bugetului general al DGASPC Mures , compus din bugetul local,  bugetul fondurilor externe nerambursabile, bugetul instituţiilor publice subordonate, bugetul veniturilor şi cheltuielilor evidenţiate în afara bugetului local şi supunerea spre aprobare Consiliului JudeteanMures;</w:t>
      </w:r>
    </w:p>
    <w:p w:rsidR="00080481" w:rsidRPr="006B291C" w:rsidRDefault="006C7D04" w:rsidP="006C7D04">
      <w:p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w:t>
      </w:r>
      <w:r w:rsidR="00080481" w:rsidRPr="006B291C">
        <w:rPr>
          <w:rFonts w:ascii="Trebuchet MS" w:hAnsi="Trebuchet MS"/>
          <w:sz w:val="22"/>
          <w:szCs w:val="22"/>
          <w:lang w:val="ro-RO" w:eastAsia="ro-RO"/>
        </w:rPr>
        <w:t>execuţia bugetului general Deschiderea şi repartizarea creditelor bugetare, în limita sumelor aprobate pe destinaţiile specificate în bugetul instituţiilor subordonate;</w:t>
      </w:r>
    </w:p>
    <w:p w:rsidR="00080481" w:rsidRPr="006B291C" w:rsidRDefault="006C7D04" w:rsidP="006C7D04">
      <w:p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w:t>
      </w:r>
      <w:r w:rsidR="00080481" w:rsidRPr="006B291C">
        <w:rPr>
          <w:rFonts w:ascii="Trebuchet MS" w:hAnsi="Trebuchet MS"/>
          <w:sz w:val="22"/>
          <w:szCs w:val="22"/>
          <w:lang w:val="ro-RO" w:eastAsia="ro-RO"/>
        </w:rPr>
        <w:t>raportarea execuţiei bugetare Lunar, trimestrial şi anual se întocmesc şi centralizează situaţii financiare asupra execuţiei bugetare şi raportări în conformitate cu legislaţia în vigoare pentru bugetul instituţiilor publice parte componentă a bugetului general;</w:t>
      </w:r>
    </w:p>
    <w:p w:rsidR="00080481" w:rsidRPr="006B291C" w:rsidRDefault="006C7D04" w:rsidP="006C7D04">
      <w:pPr>
        <w:spacing w:before="100" w:beforeAutospacing="1" w:after="100" w:afterAutospacing="1"/>
        <w:jc w:val="both"/>
        <w:rPr>
          <w:lang w:val="ro-RO" w:eastAsia="ro-RO"/>
        </w:rPr>
      </w:pPr>
      <w:r w:rsidRPr="006B291C">
        <w:rPr>
          <w:lang w:val="ro-RO" w:eastAsia="ro-RO"/>
        </w:rPr>
        <w:t>-</w:t>
      </w:r>
      <w:r w:rsidR="00080481" w:rsidRPr="006B291C">
        <w:rPr>
          <w:rFonts w:ascii="Trebuchet MS" w:hAnsi="Trebuchet MS"/>
          <w:sz w:val="22"/>
          <w:szCs w:val="22"/>
          <w:lang w:val="ro-RO" w:eastAsia="ro-RO"/>
        </w:rPr>
        <w:t>exercitarea controlului financiar preventiv asupra proiectelor de operaţiuni care afecteaza bani publici;</w:t>
      </w:r>
    </w:p>
    <w:p w:rsidR="00080481" w:rsidRPr="006B291C" w:rsidRDefault="001B6F80" w:rsidP="001B6F80">
      <w:pPr>
        <w:spacing w:before="240" w:after="120"/>
        <w:jc w:val="both"/>
        <w:outlineLvl w:val="3"/>
        <w:rPr>
          <w:rFonts w:ascii="Trebuchet MS" w:hAnsi="Trebuchet MS"/>
          <w:b/>
          <w:bCs/>
          <w:sz w:val="22"/>
          <w:szCs w:val="22"/>
          <w:lang w:val="ro-RO" w:eastAsia="ro-RO"/>
        </w:rPr>
      </w:pPr>
      <w:r w:rsidRPr="006B291C">
        <w:rPr>
          <w:rFonts w:ascii="Trebuchet MS" w:hAnsi="Trebuchet MS"/>
          <w:b/>
          <w:bCs/>
          <w:sz w:val="22"/>
          <w:szCs w:val="22"/>
          <w:lang w:val="ro-RO" w:eastAsia="ro-RO"/>
        </w:rPr>
        <w:t>Atribuţii principale</w:t>
      </w:r>
      <w:r w:rsidR="00080481" w:rsidRPr="006B291C">
        <w:rPr>
          <w:rFonts w:ascii="Trebuchet MS" w:hAnsi="Trebuchet MS"/>
          <w:b/>
          <w:bCs/>
          <w:sz w:val="22"/>
          <w:szCs w:val="22"/>
          <w:lang w:val="ro-RO" w:eastAsia="ro-RO"/>
        </w:rPr>
        <w:t>:</w:t>
      </w:r>
    </w:p>
    <w:p w:rsidR="00080481" w:rsidRPr="006B291C" w:rsidRDefault="00080481" w:rsidP="001B6F80">
      <w:pPr>
        <w:spacing w:after="300"/>
        <w:jc w:val="both"/>
        <w:rPr>
          <w:rFonts w:ascii="Trebuchet MS" w:hAnsi="Trebuchet MS"/>
          <w:sz w:val="22"/>
          <w:szCs w:val="22"/>
          <w:lang w:val="ro-RO" w:eastAsia="ro-RO"/>
        </w:rPr>
      </w:pPr>
      <w:r w:rsidRPr="006B291C">
        <w:rPr>
          <w:rFonts w:ascii="Trebuchet MS" w:hAnsi="Trebuchet MS"/>
          <w:sz w:val="22"/>
          <w:szCs w:val="22"/>
          <w:lang w:val="ro-RO" w:eastAsia="ro-RO"/>
        </w:rPr>
        <w:t>Elaborarea proiectului bugetului general (anual, la fiecare rectificare şi în perspectivă pentru următorii patru ani), cuprinde activitate de fundamentare şi determinare a veniturilor posibil de încasat pentru finanţarea cheltuielilor necesare a se realiza în vederea oferirii serviciilor sociale ce intră în competenţaşi responsabilitatea Consiliului JudeteanMures. Bugetul general se supune spre aprobare ordonatorului principal de credite şi după aprobarea acestuia se repartizează pe trimestre şi se comunică Direcţiei Generale a Finanţelor Publice Cluj şi fiecărui ordonator terţiar de credite.</w:t>
      </w:r>
    </w:p>
    <w:p w:rsidR="00080481" w:rsidRPr="006B291C" w:rsidRDefault="00080481" w:rsidP="001B6F80">
      <w:pPr>
        <w:spacing w:after="300"/>
        <w:jc w:val="both"/>
        <w:rPr>
          <w:rFonts w:ascii="Trebuchet MS" w:hAnsi="Trebuchet MS"/>
          <w:sz w:val="22"/>
          <w:szCs w:val="22"/>
          <w:lang w:val="ro-RO" w:eastAsia="ro-RO"/>
        </w:rPr>
      </w:pPr>
      <w:r w:rsidRPr="006B291C">
        <w:rPr>
          <w:rFonts w:ascii="Trebuchet MS" w:hAnsi="Trebuchet MS"/>
          <w:sz w:val="22"/>
          <w:szCs w:val="22"/>
          <w:lang w:val="ro-RO" w:eastAsia="ro-RO"/>
        </w:rPr>
        <w:t>Raportarea Execuţiei Bugetare:</w:t>
      </w:r>
    </w:p>
    <w:p w:rsidR="00080481" w:rsidRPr="006B291C" w:rsidRDefault="00080481" w:rsidP="001B6F80">
      <w:pPr>
        <w:spacing w:before="100" w:beforeAutospacing="1" w:after="100" w:afterAutospacing="1"/>
        <w:ind w:left="720"/>
        <w:jc w:val="both"/>
        <w:rPr>
          <w:rFonts w:ascii="Trebuchet MS" w:hAnsi="Trebuchet MS"/>
          <w:sz w:val="22"/>
          <w:szCs w:val="22"/>
          <w:lang w:val="ro-RO" w:eastAsia="ro-RO"/>
        </w:rPr>
      </w:pPr>
      <w:r w:rsidRPr="006B291C">
        <w:rPr>
          <w:rFonts w:ascii="Trebuchet MS" w:hAnsi="Trebuchet MS"/>
          <w:sz w:val="22"/>
          <w:szCs w:val="22"/>
          <w:lang w:val="ro-RO" w:eastAsia="ro-RO"/>
        </w:rPr>
        <w:t>raportări lunare:</w:t>
      </w:r>
    </w:p>
    <w:p w:rsidR="00080481" w:rsidRPr="006B291C" w:rsidRDefault="00080481">
      <w:pPr>
        <w:numPr>
          <w:ilvl w:val="0"/>
          <w:numId w:val="56"/>
        </w:numPr>
        <w:spacing w:before="100" w:beforeAutospacing="1" w:after="100" w:afterAutospacing="1"/>
        <w:jc w:val="both"/>
        <w:rPr>
          <w:rFonts w:ascii="Trebuchet MS" w:hAnsi="Trebuchet MS"/>
          <w:sz w:val="22"/>
          <w:szCs w:val="22"/>
          <w:lang w:val="ro-RO" w:eastAsia="ro-RO"/>
        </w:rPr>
      </w:pPr>
      <w:r w:rsidRPr="006B291C">
        <w:rPr>
          <w:rFonts w:ascii="Trebuchet MS" w:hAnsi="Trebuchet MS"/>
          <w:sz w:val="22"/>
          <w:szCs w:val="22"/>
          <w:lang w:val="ro-RO" w:eastAsia="ro-RO"/>
        </w:rPr>
        <w:t>centralizarea şi verificarea corelaţiilor referitoare la situaţiaplăţilor restante şi a bilanţului prescurtat pentru ordonatorii terţiari de credite.</w:t>
      </w:r>
    </w:p>
    <w:p w:rsidR="00080481" w:rsidRPr="006B291C" w:rsidRDefault="00080481">
      <w:pPr>
        <w:pStyle w:val="Listparagraf"/>
        <w:numPr>
          <w:ilvl w:val="0"/>
          <w:numId w:val="56"/>
        </w:numPr>
        <w:spacing w:before="100" w:beforeAutospacing="1" w:after="100" w:afterAutospacing="1" w:line="240" w:lineRule="auto"/>
        <w:jc w:val="both"/>
        <w:rPr>
          <w:rFonts w:ascii="Trebuchet MS" w:hAnsi="Trebuchet MS"/>
          <w:lang w:val="ro-RO" w:eastAsia="ro-RO"/>
        </w:rPr>
      </w:pPr>
      <w:r w:rsidRPr="006B291C">
        <w:rPr>
          <w:rFonts w:ascii="Trebuchet MS" w:hAnsi="Trebuchet MS"/>
          <w:lang w:val="ro-RO" w:eastAsia="ro-RO"/>
        </w:rPr>
        <w:t>raportări trimestriale: centralizarea şi verificarea corelaţiilor pentru situaţiile financiare anuale şi trimestriale pentu ordonatorii terţiari de credite.</w:t>
      </w:r>
    </w:p>
    <w:p w:rsidR="00080481" w:rsidRPr="006B291C" w:rsidRDefault="00080481">
      <w:pPr>
        <w:pStyle w:val="Listparagraf"/>
        <w:numPr>
          <w:ilvl w:val="0"/>
          <w:numId w:val="60"/>
        </w:numPr>
        <w:spacing w:after="300"/>
        <w:ind w:left="567" w:hanging="207"/>
        <w:jc w:val="both"/>
        <w:rPr>
          <w:rFonts w:ascii="Trebuchet MS" w:hAnsi="Trebuchet MS"/>
          <w:lang w:val="ro-RO" w:eastAsia="ro-RO"/>
        </w:rPr>
      </w:pPr>
      <w:r w:rsidRPr="006B291C">
        <w:rPr>
          <w:rFonts w:ascii="Trebuchet MS" w:hAnsi="Trebuchet MS"/>
          <w:lang w:val="ro-RO" w:eastAsia="ro-RO"/>
        </w:rPr>
        <w:t>Întocmirea notelor de fundamentare legate de: bugetul general, contul de execuţie al bugetului general, situaţiile financiare anuale ale DFASPC Mures.</w:t>
      </w:r>
    </w:p>
    <w:p w:rsidR="0097465B" w:rsidRPr="006B291C" w:rsidRDefault="0097465B">
      <w:pPr>
        <w:pStyle w:val="Listparagraf"/>
        <w:widowControl w:val="0"/>
        <w:numPr>
          <w:ilvl w:val="0"/>
          <w:numId w:val="60"/>
        </w:numPr>
        <w:autoSpaceDE w:val="0"/>
        <w:autoSpaceDN w:val="0"/>
        <w:adjustRightInd w:val="0"/>
        <w:spacing w:after="120"/>
        <w:ind w:left="567" w:hanging="207"/>
        <w:jc w:val="both"/>
        <w:rPr>
          <w:rFonts w:ascii="Trebuchet MS" w:hAnsi="Trebuchet MS" w:cs="Arial"/>
          <w:lang w:val="ro-RO"/>
        </w:rPr>
      </w:pPr>
      <w:r w:rsidRPr="006B291C">
        <w:rPr>
          <w:rFonts w:ascii="Trebuchet MS" w:hAnsi="Trebuchet MS" w:cs="Arial"/>
          <w:lang w:val="ro-RO"/>
        </w:rPr>
        <w:t>înregistrează în ordine sistematică şi cronologică operaţiile economice;</w:t>
      </w:r>
    </w:p>
    <w:p w:rsidR="0097465B" w:rsidRPr="006B291C" w:rsidRDefault="0097465B">
      <w:pPr>
        <w:pStyle w:val="Listparagraf"/>
        <w:widowControl w:val="0"/>
        <w:numPr>
          <w:ilvl w:val="0"/>
          <w:numId w:val="60"/>
        </w:numPr>
        <w:autoSpaceDE w:val="0"/>
        <w:autoSpaceDN w:val="0"/>
        <w:adjustRightInd w:val="0"/>
        <w:spacing w:after="120"/>
        <w:ind w:left="567" w:hanging="207"/>
        <w:jc w:val="both"/>
        <w:rPr>
          <w:rFonts w:ascii="Trebuchet MS" w:hAnsi="Trebuchet MS" w:cs="Arial"/>
          <w:lang w:val="ro-RO"/>
        </w:rPr>
      </w:pPr>
      <w:r w:rsidRPr="006B291C">
        <w:rPr>
          <w:rFonts w:ascii="Trebuchet MS" w:hAnsi="Trebuchet MS" w:cs="Arial"/>
          <w:lang w:val="ro-RO"/>
        </w:rPr>
        <w:t>asigurarea controlului gestionar asupra existenţeişimişcării stocurilor de valori materiale, a disponibilităţilor din conturi şi a gradului de îndatorire a instituţiei;</w:t>
      </w:r>
    </w:p>
    <w:p w:rsidR="0097465B" w:rsidRPr="006B291C" w:rsidRDefault="0097465B">
      <w:pPr>
        <w:pStyle w:val="Listparagraf"/>
        <w:widowControl w:val="0"/>
        <w:numPr>
          <w:ilvl w:val="0"/>
          <w:numId w:val="60"/>
        </w:numPr>
        <w:autoSpaceDE w:val="0"/>
        <w:autoSpaceDN w:val="0"/>
        <w:adjustRightInd w:val="0"/>
        <w:spacing w:after="120"/>
        <w:ind w:left="567" w:hanging="207"/>
        <w:jc w:val="both"/>
        <w:rPr>
          <w:rFonts w:ascii="Trebuchet MS" w:hAnsi="Trebuchet MS" w:cs="Arial"/>
          <w:lang w:val="ro-RO"/>
        </w:rPr>
      </w:pPr>
      <w:r w:rsidRPr="006B291C">
        <w:rPr>
          <w:rFonts w:ascii="Trebuchet MS" w:hAnsi="Trebuchet MS" w:cs="Arial"/>
          <w:lang w:val="ro-RO"/>
        </w:rPr>
        <w:t>furnizarea de informaţii precise şi reale necesare elaborării programelor de perspectivă privind evoluţiaactivităţiiinstituţiei;</w:t>
      </w:r>
    </w:p>
    <w:p w:rsidR="0097465B" w:rsidRPr="006B291C" w:rsidRDefault="0097465B">
      <w:pPr>
        <w:pStyle w:val="Listparagraf"/>
        <w:widowControl w:val="0"/>
        <w:numPr>
          <w:ilvl w:val="0"/>
          <w:numId w:val="60"/>
        </w:numPr>
        <w:autoSpaceDE w:val="0"/>
        <w:autoSpaceDN w:val="0"/>
        <w:adjustRightInd w:val="0"/>
        <w:spacing w:after="120"/>
        <w:ind w:left="567" w:hanging="207"/>
        <w:jc w:val="both"/>
        <w:rPr>
          <w:rFonts w:ascii="Trebuchet MS" w:hAnsi="Trebuchet MS" w:cs="Arial"/>
          <w:lang w:val="ro-RO"/>
        </w:rPr>
      </w:pPr>
      <w:r w:rsidRPr="006B291C">
        <w:rPr>
          <w:rFonts w:ascii="Trebuchet MS" w:hAnsi="Trebuchet MS" w:cs="Arial"/>
          <w:lang w:val="ro-RO"/>
        </w:rPr>
        <w:t>colaborează cu serviciul administrativ în vederea finalizării inventarierii patrimoniului asigură şi gestionează informaţiile necesare completării bilanţului contabil, contului de execuţieşi anexele la bilanţ;</w:t>
      </w:r>
    </w:p>
    <w:p w:rsidR="0097465B" w:rsidRPr="006B291C" w:rsidRDefault="0097465B">
      <w:pPr>
        <w:pStyle w:val="Listparagraf"/>
        <w:widowControl w:val="0"/>
        <w:numPr>
          <w:ilvl w:val="0"/>
          <w:numId w:val="60"/>
        </w:numPr>
        <w:autoSpaceDE w:val="0"/>
        <w:autoSpaceDN w:val="0"/>
        <w:adjustRightInd w:val="0"/>
        <w:spacing w:after="120"/>
        <w:ind w:left="567" w:hanging="207"/>
        <w:jc w:val="both"/>
        <w:rPr>
          <w:rFonts w:ascii="Trebuchet MS" w:hAnsi="Trebuchet MS" w:cs="Arial"/>
          <w:lang w:val="ro-RO"/>
        </w:rPr>
      </w:pPr>
      <w:r w:rsidRPr="006B291C">
        <w:rPr>
          <w:rFonts w:ascii="Trebuchet MS" w:hAnsi="Trebuchet MS" w:cs="Arial"/>
          <w:lang w:val="ro-RO"/>
        </w:rPr>
        <w:t>asigură şi gestionează informaţiile necesare completării bilanţului contabil, contului de execuţieşi anexele la bilanţ;</w:t>
      </w:r>
    </w:p>
    <w:p w:rsidR="0097465B" w:rsidRPr="006B291C" w:rsidRDefault="0097465B">
      <w:pPr>
        <w:pStyle w:val="Listparagraf"/>
        <w:widowControl w:val="0"/>
        <w:numPr>
          <w:ilvl w:val="0"/>
          <w:numId w:val="60"/>
        </w:numPr>
        <w:autoSpaceDE w:val="0"/>
        <w:autoSpaceDN w:val="0"/>
        <w:adjustRightInd w:val="0"/>
        <w:spacing w:after="120"/>
        <w:ind w:left="567" w:hanging="207"/>
        <w:jc w:val="both"/>
        <w:rPr>
          <w:rFonts w:ascii="Trebuchet MS" w:hAnsi="Trebuchet MS" w:cs="Arial"/>
          <w:lang w:val="ro-RO"/>
        </w:rPr>
      </w:pPr>
      <w:r w:rsidRPr="006B291C">
        <w:rPr>
          <w:rFonts w:ascii="Trebuchet MS" w:hAnsi="Trebuchet MS" w:cs="Arial"/>
          <w:lang w:val="ro-RO"/>
        </w:rPr>
        <w:t xml:space="preserve">întocmeştebalanţele de verificare lunar şi dările de seamă contabile la nivelul direcţiei cât </w:t>
      </w:r>
      <w:r w:rsidRPr="006B291C">
        <w:rPr>
          <w:rFonts w:ascii="Trebuchet MS" w:hAnsi="Trebuchet MS" w:cs="Arial"/>
          <w:lang w:val="ro-RO"/>
        </w:rPr>
        <w:lastRenderedPageBreak/>
        <w:t>şicentralizarea centrelor aparţinătoare trimestriale şi anuale;</w:t>
      </w:r>
    </w:p>
    <w:p w:rsidR="0097465B" w:rsidRPr="006B291C" w:rsidRDefault="0097465B">
      <w:pPr>
        <w:pStyle w:val="Listparagraf"/>
        <w:widowControl w:val="0"/>
        <w:numPr>
          <w:ilvl w:val="0"/>
          <w:numId w:val="60"/>
        </w:numPr>
        <w:autoSpaceDE w:val="0"/>
        <w:autoSpaceDN w:val="0"/>
        <w:adjustRightInd w:val="0"/>
        <w:spacing w:after="120"/>
        <w:ind w:left="567" w:hanging="207"/>
        <w:jc w:val="both"/>
        <w:rPr>
          <w:rFonts w:ascii="Trebuchet MS" w:hAnsi="Trebuchet MS" w:cs="Arial"/>
          <w:lang w:val="ro-RO"/>
        </w:rPr>
      </w:pPr>
      <w:r w:rsidRPr="006B291C">
        <w:rPr>
          <w:rFonts w:ascii="Trebuchet MS" w:hAnsi="Trebuchet MS" w:cs="Arial"/>
          <w:lang w:val="ro-RO"/>
        </w:rPr>
        <w:t>operează pe calculator intrările şiieşirile în baza notelor contabile;</w:t>
      </w:r>
    </w:p>
    <w:p w:rsidR="0097465B" w:rsidRPr="006B291C" w:rsidRDefault="0097465B">
      <w:pPr>
        <w:pStyle w:val="Listparagraf"/>
        <w:widowControl w:val="0"/>
        <w:numPr>
          <w:ilvl w:val="0"/>
          <w:numId w:val="60"/>
        </w:numPr>
        <w:autoSpaceDE w:val="0"/>
        <w:autoSpaceDN w:val="0"/>
        <w:adjustRightInd w:val="0"/>
        <w:spacing w:after="120"/>
        <w:ind w:left="567" w:hanging="207"/>
        <w:jc w:val="both"/>
        <w:rPr>
          <w:rFonts w:ascii="Trebuchet MS" w:hAnsi="Trebuchet MS" w:cs="Arial"/>
          <w:lang w:val="ro-RO"/>
        </w:rPr>
      </w:pPr>
      <w:r w:rsidRPr="006B291C">
        <w:rPr>
          <w:rFonts w:ascii="Trebuchet MS" w:hAnsi="Trebuchet MS" w:cs="Arial"/>
          <w:lang w:val="ro-RO"/>
        </w:rPr>
        <w:t xml:space="preserve">efectuează toate operaţiile legate de primirea de bunuri materiale şi fonduri băneşti de către persoane fizice şi juridice sub formă de donaţiişi sponsorizări conform dispoziţiilor legale. </w:t>
      </w:r>
    </w:p>
    <w:p w:rsidR="0097465B" w:rsidRPr="006B291C" w:rsidRDefault="0097465B" w:rsidP="0045215F">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Art.</w:t>
      </w:r>
      <w:r w:rsidR="0045215F" w:rsidRPr="006B291C">
        <w:rPr>
          <w:rFonts w:ascii="Trebuchet MS" w:hAnsi="Trebuchet MS" w:cs="Arial"/>
          <w:bCs/>
          <w:sz w:val="22"/>
          <w:szCs w:val="22"/>
          <w:lang w:val="ro-RO"/>
        </w:rPr>
        <w:t>79</w:t>
      </w:r>
      <w:r w:rsidRPr="006B291C">
        <w:rPr>
          <w:rFonts w:ascii="Trebuchet MS" w:hAnsi="Trebuchet MS" w:cs="Arial"/>
          <w:i/>
          <w:sz w:val="22"/>
          <w:szCs w:val="22"/>
          <w:lang w:val="ro-RO"/>
        </w:rPr>
        <w:t>Relaţii organizatorice</w:t>
      </w:r>
      <w:r w:rsidRPr="006B291C">
        <w:rPr>
          <w:rFonts w:ascii="Trebuchet MS" w:hAnsi="Trebuchet MS" w:cs="Arial"/>
          <w:sz w:val="22"/>
          <w:szCs w:val="22"/>
          <w:lang w:val="ro-RO"/>
        </w:rPr>
        <w:t>:</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-este subordonat Directorului general adjunct economic al Direcţiei Generale de Asistenţă Socială şiProtecţia Copilului Mureş;</w:t>
      </w:r>
    </w:p>
    <w:p w:rsidR="0097465B" w:rsidRPr="006B291C" w:rsidRDefault="0097465B" w:rsidP="0092297B">
      <w:pPr>
        <w:widowControl w:val="0"/>
        <w:autoSpaceDE w:val="0"/>
        <w:autoSpaceDN w:val="0"/>
        <w:adjustRightInd w:val="0"/>
        <w:spacing w:after="120" w:line="276" w:lineRule="auto"/>
        <w:ind w:firstLine="360"/>
        <w:jc w:val="both"/>
        <w:rPr>
          <w:rFonts w:ascii="Trebuchet MS" w:hAnsi="Trebuchet MS" w:cs="Arial"/>
          <w:sz w:val="22"/>
          <w:szCs w:val="22"/>
          <w:lang w:val="ro-RO"/>
        </w:rPr>
      </w:pPr>
      <w:r w:rsidRPr="006B291C">
        <w:rPr>
          <w:rFonts w:ascii="Trebuchet MS" w:hAnsi="Trebuchet MS" w:cs="Arial"/>
          <w:sz w:val="22"/>
          <w:szCs w:val="22"/>
          <w:lang w:val="ro-RO"/>
        </w:rPr>
        <w:t>-colaborează cu:</w:t>
      </w:r>
    </w:p>
    <w:p w:rsidR="0097465B" w:rsidRPr="006B291C" w:rsidRDefault="0097465B">
      <w:pPr>
        <w:pStyle w:val="Listparagraf"/>
        <w:widowControl w:val="0"/>
        <w:numPr>
          <w:ilvl w:val="0"/>
          <w:numId w:val="44"/>
        </w:numPr>
        <w:autoSpaceDE w:val="0"/>
        <w:autoSpaceDN w:val="0"/>
        <w:adjustRightInd w:val="0"/>
        <w:spacing w:after="120"/>
        <w:ind w:left="426" w:hanging="66"/>
        <w:jc w:val="both"/>
        <w:rPr>
          <w:rFonts w:ascii="Trebuchet MS" w:hAnsi="Trebuchet MS" w:cs="Arial"/>
          <w:lang w:val="ro-RO"/>
        </w:rPr>
      </w:pPr>
      <w:r w:rsidRPr="006B291C">
        <w:rPr>
          <w:rFonts w:ascii="Trebuchet MS" w:hAnsi="Trebuchet MS" w:cs="Arial"/>
          <w:lang w:val="ro-RO"/>
        </w:rPr>
        <w:t>celelalte servicii ale D.G.A.S.P.C. Mureş;</w:t>
      </w:r>
    </w:p>
    <w:p w:rsidR="0097465B" w:rsidRPr="006B291C" w:rsidRDefault="0097465B">
      <w:pPr>
        <w:pStyle w:val="Listparagraf"/>
        <w:widowControl w:val="0"/>
        <w:numPr>
          <w:ilvl w:val="0"/>
          <w:numId w:val="44"/>
        </w:numPr>
        <w:autoSpaceDE w:val="0"/>
        <w:autoSpaceDN w:val="0"/>
        <w:adjustRightInd w:val="0"/>
        <w:spacing w:after="120"/>
        <w:ind w:left="426" w:hanging="66"/>
        <w:jc w:val="both"/>
        <w:rPr>
          <w:rFonts w:ascii="Trebuchet MS" w:hAnsi="Trebuchet MS" w:cs="Arial"/>
          <w:lang w:val="ro-RO"/>
        </w:rPr>
      </w:pPr>
      <w:r w:rsidRPr="006B291C">
        <w:rPr>
          <w:rFonts w:ascii="Trebuchet MS" w:hAnsi="Trebuchet MS" w:cs="Arial"/>
          <w:lang w:val="ro-RO"/>
        </w:rPr>
        <w:t>direcţiile de specialitate din cadrul Consiliului JudeţeanMureş;</w:t>
      </w:r>
    </w:p>
    <w:p w:rsidR="0097465B" w:rsidRPr="006B291C" w:rsidRDefault="0097465B" w:rsidP="0045215F">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Art.8</w:t>
      </w:r>
      <w:r w:rsidR="0045215F" w:rsidRPr="006B291C">
        <w:rPr>
          <w:rFonts w:ascii="Trebuchet MS" w:hAnsi="Trebuchet MS" w:cs="Arial"/>
          <w:bCs/>
          <w:sz w:val="22"/>
          <w:szCs w:val="22"/>
          <w:lang w:val="ro-RO"/>
        </w:rPr>
        <w:t>0</w:t>
      </w:r>
      <w:r w:rsidRPr="006B291C">
        <w:rPr>
          <w:rFonts w:ascii="Trebuchet MS" w:hAnsi="Trebuchet MS" w:cs="Arial"/>
          <w:sz w:val="22"/>
          <w:szCs w:val="22"/>
          <w:lang w:val="ro-RO"/>
        </w:rPr>
        <w:t>Coordonarea, îndrumarea şi controlul activităţilor curente ale serviciului sunt asigurate de către un şef serviciu, aceasta asigurând legătura operativă cu conducerea Direcţiei, informând asupra stadiului şi modului de rezolvare a problemelor.</w:t>
      </w:r>
    </w:p>
    <w:p w:rsidR="001E6D4B" w:rsidRPr="006B291C" w:rsidRDefault="001E6D4B" w:rsidP="001E6D4B">
      <w:pPr>
        <w:pStyle w:val="Listparagraf"/>
        <w:spacing w:after="120"/>
        <w:ind w:left="0"/>
        <w:jc w:val="both"/>
        <w:rPr>
          <w:rFonts w:ascii="Trebuchet MS" w:eastAsiaTheme="minorHAnsi" w:hAnsi="Trebuchet MS" w:cstheme="minorBidi"/>
          <w:lang w:val="ro-RO"/>
        </w:rPr>
      </w:pPr>
      <w:r w:rsidRPr="006B291C">
        <w:rPr>
          <w:rFonts w:ascii="Trebuchet MS" w:hAnsi="Trebuchet MS" w:cs="Arial"/>
          <w:shd w:val="clear" w:color="auto" w:fill="FFFFFF"/>
          <w:lang w:val="ro-RO"/>
        </w:rPr>
        <w:t>Șeful de serviciu 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6B291C">
        <w:rPr>
          <w:rFonts w:ascii="Trebuchet MS" w:hAnsi="Trebuchet MS"/>
          <w:lang w:val="ro-RO"/>
        </w:rPr>
        <w:t>.</w:t>
      </w:r>
    </w:p>
    <w:p w:rsidR="0097465B" w:rsidRPr="006B291C" w:rsidRDefault="0097465B" w:rsidP="0045215F">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În situaţia în care şeful de serviciu este temporar indisponibil atribuţiile acestuia sunt preluate de către un alt angajat din structura serviciului anume desemnat în acest sens.</w:t>
      </w:r>
    </w:p>
    <w:p w:rsidR="001B6F80" w:rsidRPr="006B291C" w:rsidRDefault="001B6F80" w:rsidP="0092297B">
      <w:pPr>
        <w:widowControl w:val="0"/>
        <w:autoSpaceDE w:val="0"/>
        <w:autoSpaceDN w:val="0"/>
        <w:adjustRightInd w:val="0"/>
        <w:ind w:firstLine="360"/>
        <w:jc w:val="both"/>
        <w:outlineLvl w:val="0"/>
        <w:rPr>
          <w:rFonts w:ascii="Trebuchet MS" w:hAnsi="Trebuchet MS" w:cs="Arial"/>
          <w:b/>
          <w:bCs/>
          <w:sz w:val="22"/>
          <w:szCs w:val="22"/>
          <w:lang w:val="ro-RO"/>
        </w:rPr>
      </w:pPr>
    </w:p>
    <w:p w:rsidR="0097465B" w:rsidRPr="006B291C" w:rsidRDefault="00713ED0" w:rsidP="0092297B">
      <w:pPr>
        <w:widowControl w:val="0"/>
        <w:autoSpaceDE w:val="0"/>
        <w:autoSpaceDN w:val="0"/>
        <w:adjustRightInd w:val="0"/>
        <w:ind w:firstLine="360"/>
        <w:jc w:val="both"/>
        <w:outlineLvl w:val="0"/>
        <w:rPr>
          <w:rFonts w:ascii="Trebuchet MS" w:hAnsi="Trebuchet MS" w:cs="Arial"/>
          <w:b/>
          <w:bCs/>
          <w:sz w:val="22"/>
          <w:szCs w:val="22"/>
          <w:lang w:val="ro-RO"/>
        </w:rPr>
      </w:pPr>
      <w:r w:rsidRPr="006B291C">
        <w:rPr>
          <w:rFonts w:ascii="Trebuchet MS" w:hAnsi="Trebuchet MS" w:cs="Arial"/>
          <w:b/>
          <w:bCs/>
          <w:sz w:val="22"/>
          <w:szCs w:val="22"/>
          <w:lang w:val="ro-RO"/>
        </w:rPr>
        <w:t>5</w:t>
      </w:r>
      <w:r w:rsidR="0097465B" w:rsidRPr="006B291C">
        <w:rPr>
          <w:rFonts w:ascii="Trebuchet MS" w:hAnsi="Trebuchet MS" w:cs="Arial"/>
          <w:b/>
          <w:bCs/>
          <w:sz w:val="22"/>
          <w:szCs w:val="22"/>
          <w:lang w:val="ro-RO"/>
        </w:rPr>
        <w:t>.1.1.COMPARTIMENTUL SALARIZARE</w:t>
      </w:r>
    </w:p>
    <w:p w:rsidR="0097465B" w:rsidRPr="006B291C" w:rsidRDefault="0097465B" w:rsidP="0092297B">
      <w:pPr>
        <w:widowControl w:val="0"/>
        <w:autoSpaceDE w:val="0"/>
        <w:autoSpaceDN w:val="0"/>
        <w:adjustRightInd w:val="0"/>
        <w:ind w:firstLine="360"/>
        <w:jc w:val="both"/>
        <w:rPr>
          <w:rFonts w:ascii="Trebuchet MS" w:hAnsi="Trebuchet MS" w:cs="Arial"/>
          <w:b/>
          <w:sz w:val="22"/>
          <w:szCs w:val="22"/>
          <w:lang w:val="ro-RO"/>
        </w:rPr>
      </w:pPr>
    </w:p>
    <w:p w:rsidR="0097465B" w:rsidRPr="006B291C" w:rsidRDefault="0097465B" w:rsidP="0045215F">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Art.8</w:t>
      </w:r>
      <w:r w:rsidR="0045215F" w:rsidRPr="006B291C">
        <w:rPr>
          <w:rFonts w:ascii="Trebuchet MS" w:hAnsi="Trebuchet MS" w:cs="Arial"/>
          <w:sz w:val="22"/>
          <w:szCs w:val="22"/>
          <w:lang w:val="ro-RO"/>
        </w:rPr>
        <w:t>1</w:t>
      </w:r>
      <w:r w:rsidRPr="006B291C">
        <w:rPr>
          <w:rFonts w:ascii="Trebuchet MS" w:hAnsi="Trebuchet MS" w:cs="Arial"/>
          <w:sz w:val="22"/>
          <w:szCs w:val="22"/>
          <w:lang w:val="ro-RO"/>
        </w:rPr>
        <w:t xml:space="preserve"> În exercitarea atribuţiilor Compartimentul salarizare, are următoarele atribuţii:</w:t>
      </w:r>
    </w:p>
    <w:p w:rsidR="0097465B" w:rsidRPr="006B291C" w:rsidRDefault="0097465B">
      <w:pPr>
        <w:pStyle w:val="Listparagraf"/>
        <w:widowControl w:val="0"/>
        <w:numPr>
          <w:ilvl w:val="0"/>
          <w:numId w:val="45"/>
        </w:numPr>
        <w:autoSpaceDE w:val="0"/>
        <w:autoSpaceDN w:val="0"/>
        <w:adjustRightInd w:val="0"/>
        <w:spacing w:after="120"/>
        <w:ind w:left="425" w:hanging="68"/>
        <w:jc w:val="both"/>
        <w:rPr>
          <w:rFonts w:ascii="Trebuchet MS" w:hAnsi="Trebuchet MS" w:cs="Arial"/>
          <w:lang w:val="ro-RO"/>
        </w:rPr>
      </w:pPr>
      <w:r w:rsidRPr="006B291C">
        <w:rPr>
          <w:rFonts w:ascii="Trebuchet MS" w:hAnsi="Trebuchet MS" w:cs="Arial"/>
          <w:lang w:val="ro-RO"/>
        </w:rPr>
        <w:t>verifica respectarea prevederilor legale cu privire la modul de stabilire a drepturilor salariale pentru funcţionarii publici cât şi pentru salariaţii cu raporturi contractuale; analizează şi aplica modificările survenite în legistaţia în domeniu;</w:t>
      </w:r>
    </w:p>
    <w:p w:rsidR="0097465B" w:rsidRPr="006B291C" w:rsidRDefault="0097465B">
      <w:pPr>
        <w:pStyle w:val="Listparagraf"/>
        <w:widowControl w:val="0"/>
        <w:numPr>
          <w:ilvl w:val="0"/>
          <w:numId w:val="45"/>
        </w:numPr>
        <w:autoSpaceDE w:val="0"/>
        <w:autoSpaceDN w:val="0"/>
        <w:adjustRightInd w:val="0"/>
        <w:spacing w:after="120"/>
        <w:ind w:left="425" w:hanging="68"/>
        <w:jc w:val="both"/>
        <w:rPr>
          <w:rFonts w:ascii="Trebuchet MS" w:hAnsi="Trebuchet MS" w:cs="Arial"/>
          <w:lang w:val="ro-RO"/>
        </w:rPr>
      </w:pPr>
      <w:r w:rsidRPr="006B291C">
        <w:rPr>
          <w:rFonts w:ascii="Trebuchet MS" w:hAnsi="Trebuchet MS" w:cs="Arial"/>
          <w:lang w:val="ro-RO"/>
        </w:rPr>
        <w:t>colaborează cu diverse instituţii în vederea întocmirii corecte a documentelor şi a însuşiriilegislaţiei în vigoare; organizează sistemul informaţional pentru însuşireaşi aplicarea legislaţiei în vigoare;</w:t>
      </w:r>
    </w:p>
    <w:p w:rsidR="0097465B" w:rsidRPr="006B291C" w:rsidRDefault="0097465B">
      <w:pPr>
        <w:pStyle w:val="Listparagraf"/>
        <w:widowControl w:val="0"/>
        <w:numPr>
          <w:ilvl w:val="0"/>
          <w:numId w:val="45"/>
        </w:numPr>
        <w:autoSpaceDE w:val="0"/>
        <w:autoSpaceDN w:val="0"/>
        <w:adjustRightInd w:val="0"/>
        <w:spacing w:after="120"/>
        <w:ind w:left="425" w:hanging="68"/>
        <w:jc w:val="both"/>
        <w:rPr>
          <w:rFonts w:ascii="Trebuchet MS" w:hAnsi="Trebuchet MS" w:cs="Arial"/>
          <w:lang w:val="ro-RO"/>
        </w:rPr>
      </w:pPr>
      <w:r w:rsidRPr="006B291C">
        <w:rPr>
          <w:rFonts w:ascii="Trebuchet MS" w:hAnsi="Trebuchet MS" w:cs="Arial"/>
          <w:lang w:val="ro-RO"/>
        </w:rPr>
        <w:t>analizează şi promovează la serviciul financiar - contabil lucrări privind determinarea fondului de salarii – parte componenta a bugetului DGASPC Mureş;</w:t>
      </w:r>
    </w:p>
    <w:p w:rsidR="0097465B" w:rsidRPr="006B291C" w:rsidRDefault="0097465B">
      <w:pPr>
        <w:pStyle w:val="Listparagraf"/>
        <w:widowControl w:val="0"/>
        <w:numPr>
          <w:ilvl w:val="0"/>
          <w:numId w:val="45"/>
        </w:numPr>
        <w:autoSpaceDE w:val="0"/>
        <w:autoSpaceDN w:val="0"/>
        <w:adjustRightInd w:val="0"/>
        <w:spacing w:after="120"/>
        <w:ind w:left="425" w:hanging="68"/>
        <w:jc w:val="both"/>
        <w:rPr>
          <w:rFonts w:ascii="Trebuchet MS" w:hAnsi="Trebuchet MS" w:cs="Arial"/>
          <w:lang w:val="ro-RO"/>
        </w:rPr>
      </w:pPr>
      <w:r w:rsidRPr="006B291C">
        <w:rPr>
          <w:rFonts w:ascii="Trebuchet MS" w:hAnsi="Trebuchet MS" w:cs="Arial"/>
          <w:lang w:val="ro-RO"/>
        </w:rPr>
        <w:t>primeşte, verifica pontajele;</w:t>
      </w:r>
    </w:p>
    <w:p w:rsidR="0097465B" w:rsidRPr="006B291C" w:rsidRDefault="0097465B">
      <w:pPr>
        <w:pStyle w:val="Listparagraf"/>
        <w:widowControl w:val="0"/>
        <w:numPr>
          <w:ilvl w:val="0"/>
          <w:numId w:val="45"/>
        </w:numPr>
        <w:autoSpaceDE w:val="0"/>
        <w:autoSpaceDN w:val="0"/>
        <w:adjustRightInd w:val="0"/>
        <w:spacing w:after="120"/>
        <w:ind w:left="425" w:hanging="68"/>
        <w:jc w:val="both"/>
        <w:rPr>
          <w:rFonts w:ascii="Trebuchet MS" w:hAnsi="Trebuchet MS" w:cs="Arial"/>
          <w:lang w:val="ro-RO"/>
        </w:rPr>
      </w:pPr>
      <w:r w:rsidRPr="006B291C">
        <w:rPr>
          <w:rFonts w:ascii="Trebuchet MS" w:hAnsi="Trebuchet MS" w:cs="Arial"/>
          <w:lang w:val="ro-RO"/>
        </w:rPr>
        <w:t>întocmeşte statele de plata pentru drepturile salariale cuvenite, indemnizaţii pentru concedii de odihna, conform legislaţiei în vigoare;</w:t>
      </w:r>
    </w:p>
    <w:p w:rsidR="0097465B" w:rsidRPr="006B291C" w:rsidRDefault="0097465B">
      <w:pPr>
        <w:pStyle w:val="Listparagraf"/>
        <w:widowControl w:val="0"/>
        <w:numPr>
          <w:ilvl w:val="0"/>
          <w:numId w:val="45"/>
        </w:numPr>
        <w:autoSpaceDE w:val="0"/>
        <w:autoSpaceDN w:val="0"/>
        <w:adjustRightInd w:val="0"/>
        <w:spacing w:after="120"/>
        <w:ind w:left="425" w:hanging="68"/>
        <w:jc w:val="both"/>
        <w:rPr>
          <w:rFonts w:ascii="Trebuchet MS" w:hAnsi="Trebuchet MS" w:cs="Arial"/>
          <w:lang w:val="ro-RO"/>
        </w:rPr>
      </w:pPr>
      <w:r w:rsidRPr="006B291C">
        <w:rPr>
          <w:rFonts w:ascii="Trebuchet MS" w:hAnsi="Trebuchet MS" w:cs="Arial"/>
          <w:lang w:val="ro-RO"/>
        </w:rPr>
        <w:t xml:space="preserve">calculează indemnizaţiile de asigurări sociale altele decât pensiile conform legislaţiei în vigoare; </w:t>
      </w:r>
    </w:p>
    <w:p w:rsidR="0097465B" w:rsidRPr="006B291C" w:rsidRDefault="0097465B">
      <w:pPr>
        <w:pStyle w:val="Listparagraf"/>
        <w:widowControl w:val="0"/>
        <w:numPr>
          <w:ilvl w:val="0"/>
          <w:numId w:val="45"/>
        </w:numPr>
        <w:autoSpaceDE w:val="0"/>
        <w:autoSpaceDN w:val="0"/>
        <w:adjustRightInd w:val="0"/>
        <w:spacing w:after="120"/>
        <w:ind w:left="425" w:hanging="68"/>
        <w:jc w:val="both"/>
        <w:rPr>
          <w:rFonts w:ascii="Trebuchet MS" w:hAnsi="Trebuchet MS" w:cs="Arial"/>
          <w:lang w:val="ro-RO"/>
        </w:rPr>
      </w:pPr>
      <w:r w:rsidRPr="006B291C">
        <w:rPr>
          <w:rFonts w:ascii="Trebuchet MS" w:hAnsi="Trebuchet MS" w:cs="Arial"/>
          <w:lang w:val="ro-RO"/>
        </w:rPr>
        <w:t>întocmeşteşi eliberează adeverinţe de salarizare pentru salariaţi;</w:t>
      </w:r>
    </w:p>
    <w:p w:rsidR="0097465B" w:rsidRPr="006B291C" w:rsidRDefault="0097465B">
      <w:pPr>
        <w:pStyle w:val="Listparagraf"/>
        <w:widowControl w:val="0"/>
        <w:numPr>
          <w:ilvl w:val="0"/>
          <w:numId w:val="45"/>
        </w:numPr>
        <w:autoSpaceDE w:val="0"/>
        <w:autoSpaceDN w:val="0"/>
        <w:adjustRightInd w:val="0"/>
        <w:spacing w:after="120"/>
        <w:ind w:left="425" w:hanging="68"/>
        <w:jc w:val="both"/>
        <w:rPr>
          <w:rFonts w:ascii="Trebuchet MS" w:hAnsi="Trebuchet MS" w:cs="Arial"/>
          <w:lang w:val="ro-RO"/>
        </w:rPr>
      </w:pPr>
      <w:r w:rsidRPr="006B291C">
        <w:rPr>
          <w:rFonts w:ascii="Trebuchet MS" w:hAnsi="Trebuchet MS" w:cs="Arial"/>
          <w:lang w:val="ro-RO"/>
        </w:rPr>
        <w:t>urmăreşte modul de efectuare a concediilor ţinândevidenţa acestora;</w:t>
      </w:r>
    </w:p>
    <w:p w:rsidR="0097465B" w:rsidRPr="006B291C" w:rsidRDefault="0097465B">
      <w:pPr>
        <w:pStyle w:val="Listparagraf"/>
        <w:widowControl w:val="0"/>
        <w:numPr>
          <w:ilvl w:val="0"/>
          <w:numId w:val="45"/>
        </w:numPr>
        <w:autoSpaceDE w:val="0"/>
        <w:autoSpaceDN w:val="0"/>
        <w:adjustRightInd w:val="0"/>
        <w:spacing w:after="120"/>
        <w:ind w:left="425" w:hanging="68"/>
        <w:jc w:val="both"/>
        <w:rPr>
          <w:rFonts w:ascii="Trebuchet MS" w:hAnsi="Trebuchet MS" w:cs="Arial"/>
          <w:lang w:val="ro-RO"/>
        </w:rPr>
      </w:pPr>
      <w:r w:rsidRPr="006B291C">
        <w:rPr>
          <w:rFonts w:ascii="Trebuchet MS" w:hAnsi="Trebuchet MS" w:cs="Arial"/>
          <w:lang w:val="ro-RO"/>
        </w:rPr>
        <w:t>verifică zilnic condica de prezenţăşiîntocmeşte pontajul lunar;</w:t>
      </w:r>
    </w:p>
    <w:p w:rsidR="0097465B" w:rsidRPr="006B291C" w:rsidRDefault="0097465B">
      <w:pPr>
        <w:pStyle w:val="Listparagraf"/>
        <w:widowControl w:val="0"/>
        <w:numPr>
          <w:ilvl w:val="0"/>
          <w:numId w:val="45"/>
        </w:numPr>
        <w:autoSpaceDE w:val="0"/>
        <w:autoSpaceDN w:val="0"/>
        <w:adjustRightInd w:val="0"/>
        <w:spacing w:after="120"/>
        <w:ind w:left="425" w:hanging="68"/>
        <w:jc w:val="both"/>
        <w:rPr>
          <w:rFonts w:ascii="Trebuchet MS" w:hAnsi="Trebuchet MS" w:cs="Arial"/>
          <w:lang w:val="ro-RO"/>
        </w:rPr>
      </w:pPr>
      <w:r w:rsidRPr="006B291C">
        <w:rPr>
          <w:rFonts w:ascii="Trebuchet MS" w:hAnsi="Trebuchet MS" w:cs="Arial"/>
          <w:lang w:val="ro-RO"/>
        </w:rPr>
        <w:t>întocmeşteşi predă lunar declaraţii C.A.S, şomajşi sănătate pentru salariaţii aparatului propriu al DGASPC Mureş, centre de plasament şiasistenţi maternali;</w:t>
      </w:r>
    </w:p>
    <w:p w:rsidR="0097465B" w:rsidRPr="006B291C" w:rsidRDefault="0097465B">
      <w:pPr>
        <w:pStyle w:val="Listparagraf"/>
        <w:widowControl w:val="0"/>
        <w:numPr>
          <w:ilvl w:val="0"/>
          <w:numId w:val="45"/>
        </w:numPr>
        <w:autoSpaceDE w:val="0"/>
        <w:autoSpaceDN w:val="0"/>
        <w:adjustRightInd w:val="0"/>
        <w:spacing w:after="120"/>
        <w:ind w:left="425" w:hanging="68"/>
        <w:jc w:val="both"/>
        <w:rPr>
          <w:rFonts w:ascii="Trebuchet MS" w:hAnsi="Trebuchet MS" w:cs="Arial"/>
          <w:lang w:val="ro-RO"/>
        </w:rPr>
      </w:pPr>
      <w:r w:rsidRPr="006B291C">
        <w:rPr>
          <w:rFonts w:ascii="Trebuchet MS" w:hAnsi="Trebuchet MS" w:cs="Arial"/>
          <w:lang w:val="ro-RO"/>
        </w:rPr>
        <w:t xml:space="preserve">primeşte, verifică şiţineevidenţă dosarelor necesare întocmirii fiselor fiscale prevăzute de legislaţia în vigoare privind impozitul pe venit pentru toţisalariaţii DGASPC; anual </w:t>
      </w:r>
      <w:r w:rsidRPr="006B291C">
        <w:rPr>
          <w:rFonts w:ascii="Trebuchet MS" w:hAnsi="Trebuchet MS" w:cs="Arial"/>
          <w:lang w:val="ro-RO"/>
        </w:rPr>
        <w:lastRenderedPageBreak/>
        <w:t>întocmeştefisele fiscale pentru tot personalul DGASPC Mureş;</w:t>
      </w:r>
    </w:p>
    <w:p w:rsidR="0097465B" w:rsidRPr="006B291C" w:rsidRDefault="0097465B">
      <w:pPr>
        <w:pStyle w:val="Listparagraf"/>
        <w:widowControl w:val="0"/>
        <w:numPr>
          <w:ilvl w:val="0"/>
          <w:numId w:val="45"/>
        </w:numPr>
        <w:autoSpaceDE w:val="0"/>
        <w:autoSpaceDN w:val="0"/>
        <w:adjustRightInd w:val="0"/>
        <w:spacing w:after="120"/>
        <w:ind w:left="425" w:hanging="68"/>
        <w:jc w:val="both"/>
        <w:rPr>
          <w:rFonts w:ascii="Trebuchet MS" w:hAnsi="Trebuchet MS" w:cs="Arial"/>
          <w:lang w:val="ro-RO"/>
        </w:rPr>
      </w:pPr>
      <w:r w:rsidRPr="006B291C">
        <w:rPr>
          <w:rFonts w:ascii="Trebuchet MS" w:hAnsi="Trebuchet MS" w:cs="Arial"/>
          <w:lang w:val="ro-RO"/>
        </w:rPr>
        <w:t>întocmeşte dările de seama, statistice lunare, trimestriale, semestriale şi anuale (S1, S2, S3, etc.) şi colaborează cu institutiile de resort în vederea raportării acestor statistici ;</w:t>
      </w:r>
    </w:p>
    <w:p w:rsidR="0097465B" w:rsidRPr="006B291C" w:rsidRDefault="0097465B">
      <w:pPr>
        <w:pStyle w:val="Listparagraf"/>
        <w:widowControl w:val="0"/>
        <w:numPr>
          <w:ilvl w:val="0"/>
          <w:numId w:val="45"/>
        </w:numPr>
        <w:autoSpaceDE w:val="0"/>
        <w:autoSpaceDN w:val="0"/>
        <w:adjustRightInd w:val="0"/>
        <w:spacing w:after="120"/>
        <w:ind w:left="425" w:hanging="68"/>
        <w:jc w:val="both"/>
        <w:rPr>
          <w:rFonts w:ascii="Trebuchet MS" w:hAnsi="Trebuchet MS" w:cs="Arial"/>
          <w:lang w:val="ro-RO"/>
        </w:rPr>
      </w:pPr>
      <w:r w:rsidRPr="006B291C">
        <w:rPr>
          <w:rFonts w:ascii="Trebuchet MS" w:hAnsi="Trebuchet MS" w:cs="Arial"/>
          <w:lang w:val="ro-RO"/>
        </w:rPr>
        <w:t>asigură întreţinereaşi actualizarea bazelor de date;</w:t>
      </w:r>
    </w:p>
    <w:p w:rsidR="0097465B" w:rsidRPr="006B291C" w:rsidRDefault="0097465B">
      <w:pPr>
        <w:pStyle w:val="Listparagraf"/>
        <w:widowControl w:val="0"/>
        <w:numPr>
          <w:ilvl w:val="0"/>
          <w:numId w:val="45"/>
        </w:numPr>
        <w:autoSpaceDE w:val="0"/>
        <w:autoSpaceDN w:val="0"/>
        <w:adjustRightInd w:val="0"/>
        <w:spacing w:after="120"/>
        <w:ind w:left="425" w:hanging="68"/>
        <w:jc w:val="both"/>
        <w:rPr>
          <w:rFonts w:ascii="Trebuchet MS" w:hAnsi="Trebuchet MS" w:cs="Arial"/>
          <w:lang w:val="ro-RO"/>
        </w:rPr>
      </w:pPr>
      <w:r w:rsidRPr="006B291C">
        <w:rPr>
          <w:rFonts w:ascii="Trebuchet MS" w:hAnsi="Trebuchet MS" w:cs="Arial"/>
          <w:lang w:val="ro-RO"/>
        </w:rPr>
        <w:t>îndeplineşteşi alte atribuţii stabilite de directorul general adjunct.</w:t>
      </w:r>
    </w:p>
    <w:p w:rsidR="00AB1DD4" w:rsidRPr="006B291C" w:rsidRDefault="00AB1DD4" w:rsidP="00AB1DD4">
      <w:pPr>
        <w:widowControl w:val="0"/>
        <w:autoSpaceDE w:val="0"/>
        <w:autoSpaceDN w:val="0"/>
        <w:adjustRightInd w:val="0"/>
        <w:spacing w:after="120" w:line="276" w:lineRule="auto"/>
        <w:ind w:left="4320"/>
        <w:jc w:val="both"/>
        <w:rPr>
          <w:rFonts w:ascii="Trebuchet MS" w:hAnsi="Trebuchet MS" w:cs="Arial"/>
          <w:sz w:val="22"/>
          <w:szCs w:val="22"/>
          <w:lang w:val="ro-RO"/>
        </w:rPr>
      </w:pPr>
    </w:p>
    <w:p w:rsidR="0097465B" w:rsidRPr="006B291C" w:rsidRDefault="00713ED0" w:rsidP="00F743EE">
      <w:pPr>
        <w:widowControl w:val="0"/>
        <w:autoSpaceDE w:val="0"/>
        <w:autoSpaceDN w:val="0"/>
        <w:adjustRightInd w:val="0"/>
        <w:jc w:val="both"/>
        <w:outlineLvl w:val="0"/>
        <w:rPr>
          <w:rFonts w:ascii="Trebuchet MS" w:hAnsi="Trebuchet MS" w:cs="Arial"/>
          <w:b/>
          <w:bCs/>
          <w:sz w:val="22"/>
          <w:szCs w:val="22"/>
          <w:lang w:val="ro-RO"/>
        </w:rPr>
      </w:pPr>
      <w:r w:rsidRPr="006B291C">
        <w:rPr>
          <w:rFonts w:ascii="Trebuchet MS" w:hAnsi="Trebuchet MS" w:cs="Arial"/>
          <w:b/>
          <w:bCs/>
          <w:sz w:val="22"/>
          <w:szCs w:val="22"/>
          <w:lang w:val="ro-RO"/>
        </w:rPr>
        <w:t>5</w:t>
      </w:r>
      <w:r w:rsidR="0097465B" w:rsidRPr="006B291C">
        <w:rPr>
          <w:rFonts w:ascii="Trebuchet MS" w:hAnsi="Trebuchet MS" w:cs="Arial"/>
          <w:b/>
          <w:bCs/>
          <w:sz w:val="22"/>
          <w:szCs w:val="22"/>
          <w:lang w:val="ro-RO"/>
        </w:rPr>
        <w:t>.2. SERVICIUL INVESTIŢII, ACHIZIŢII PUBLICE</w:t>
      </w:r>
    </w:p>
    <w:p w:rsidR="001E6D4B" w:rsidRPr="006B291C" w:rsidRDefault="001E6D4B" w:rsidP="0092297B">
      <w:pPr>
        <w:widowControl w:val="0"/>
        <w:autoSpaceDE w:val="0"/>
        <w:autoSpaceDN w:val="0"/>
        <w:adjustRightInd w:val="0"/>
        <w:ind w:firstLine="360"/>
        <w:jc w:val="both"/>
        <w:outlineLvl w:val="0"/>
        <w:rPr>
          <w:rFonts w:ascii="Trebuchet MS" w:hAnsi="Trebuchet MS" w:cs="Arial"/>
          <w:b/>
          <w:bCs/>
          <w:sz w:val="22"/>
          <w:szCs w:val="22"/>
          <w:lang w:val="ro-RO"/>
        </w:rPr>
      </w:pPr>
    </w:p>
    <w:p w:rsidR="0097465B" w:rsidRPr="006B291C" w:rsidRDefault="0097465B" w:rsidP="0045215F">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Art.8</w:t>
      </w:r>
      <w:r w:rsidR="0045215F" w:rsidRPr="006B291C">
        <w:rPr>
          <w:rFonts w:ascii="Trebuchet MS" w:hAnsi="Trebuchet MS" w:cs="Arial"/>
          <w:sz w:val="22"/>
          <w:szCs w:val="22"/>
          <w:lang w:val="ro-RO"/>
        </w:rPr>
        <w:t>2</w:t>
      </w:r>
      <w:r w:rsidRPr="006B291C">
        <w:rPr>
          <w:rFonts w:ascii="Trebuchet MS" w:hAnsi="Trebuchet MS" w:cs="Arial"/>
          <w:sz w:val="22"/>
          <w:szCs w:val="22"/>
          <w:lang w:val="ro-RO"/>
        </w:rPr>
        <w:t xml:space="preserve"> Serviciului investiţii, achiziţii publice are următoarele atribuţii:</w:t>
      </w:r>
    </w:p>
    <w:p w:rsidR="00520349" w:rsidRPr="006B291C" w:rsidRDefault="00520349">
      <w:pPr>
        <w:pStyle w:val="Listparagraf"/>
        <w:numPr>
          <w:ilvl w:val="0"/>
          <w:numId w:val="61"/>
        </w:numPr>
        <w:spacing w:line="360" w:lineRule="auto"/>
        <w:ind w:left="567" w:hanging="425"/>
        <w:jc w:val="both"/>
        <w:rPr>
          <w:rFonts w:ascii="Trebuchet MS" w:hAnsi="Trebuchet MS"/>
          <w:lang w:val="ro-RO" w:eastAsia="ro-RO"/>
        </w:rPr>
      </w:pPr>
      <w:r w:rsidRPr="006B291C">
        <w:rPr>
          <w:rFonts w:ascii="Trebuchet MS" w:hAnsi="Trebuchet MS"/>
          <w:lang w:val="ro-RO" w:eastAsia="ro-RO"/>
        </w:rPr>
        <w:t>întocmeşte acte şi documente specifice derulării procedurilor de achiziţie publică: referate, note justificative, strategii de contractare etc.;</w:t>
      </w:r>
    </w:p>
    <w:p w:rsidR="00520349" w:rsidRPr="006B291C" w:rsidRDefault="00520349">
      <w:pPr>
        <w:pStyle w:val="Listparagraf"/>
        <w:numPr>
          <w:ilvl w:val="0"/>
          <w:numId w:val="61"/>
        </w:numPr>
        <w:spacing w:line="360" w:lineRule="auto"/>
        <w:ind w:left="567" w:hanging="425"/>
        <w:jc w:val="both"/>
        <w:rPr>
          <w:rFonts w:ascii="Trebuchet MS" w:hAnsi="Trebuchet MS"/>
          <w:lang w:val="ro-RO" w:eastAsia="ro-RO"/>
        </w:rPr>
      </w:pPr>
      <w:r w:rsidRPr="006B291C">
        <w:rPr>
          <w:rFonts w:ascii="Trebuchet MS" w:hAnsi="Trebuchet MS"/>
          <w:lang w:val="ro-RO" w:eastAsia="ro-RO"/>
        </w:rPr>
        <w:t>întocmeşte Planul anual de achiziţii;</w:t>
      </w:r>
    </w:p>
    <w:p w:rsidR="00520349" w:rsidRPr="006B291C" w:rsidRDefault="00520349">
      <w:pPr>
        <w:pStyle w:val="Listparagraf"/>
        <w:numPr>
          <w:ilvl w:val="0"/>
          <w:numId w:val="61"/>
        </w:numPr>
        <w:spacing w:line="360" w:lineRule="auto"/>
        <w:ind w:left="567" w:hanging="425"/>
        <w:jc w:val="both"/>
        <w:rPr>
          <w:rFonts w:ascii="Trebuchet MS" w:hAnsi="Trebuchet MS"/>
          <w:lang w:val="ro-RO" w:eastAsia="ro-RO"/>
        </w:rPr>
      </w:pPr>
      <w:r w:rsidRPr="006B291C">
        <w:rPr>
          <w:rFonts w:ascii="Trebuchet MS" w:hAnsi="Trebuchet MS"/>
          <w:lang w:val="ro-RO" w:eastAsia="ro-RO"/>
        </w:rPr>
        <w:t>întocmeşte rapoarte ale procedurii şi comunicări privind rezutatul procedurii etc.;</w:t>
      </w:r>
    </w:p>
    <w:p w:rsidR="00520349" w:rsidRPr="006B291C" w:rsidRDefault="00520349">
      <w:pPr>
        <w:pStyle w:val="Listparagraf"/>
        <w:numPr>
          <w:ilvl w:val="0"/>
          <w:numId w:val="61"/>
        </w:numPr>
        <w:spacing w:line="360" w:lineRule="auto"/>
        <w:ind w:left="567" w:hanging="425"/>
        <w:jc w:val="both"/>
        <w:rPr>
          <w:rFonts w:ascii="Trebuchet MS" w:hAnsi="Trebuchet MS"/>
          <w:lang w:val="ro-RO" w:eastAsia="ro-RO"/>
        </w:rPr>
      </w:pPr>
      <w:r w:rsidRPr="006B291C">
        <w:rPr>
          <w:rFonts w:ascii="Trebuchet MS" w:hAnsi="Trebuchet MS"/>
          <w:lang w:val="ro-RO" w:eastAsia="ro-RO"/>
        </w:rPr>
        <w:t>întocmeştefişe de date în vederea desfăşurării procedurilor de achiziţie;</w:t>
      </w:r>
    </w:p>
    <w:p w:rsidR="00520349" w:rsidRPr="006B291C" w:rsidRDefault="00520349">
      <w:pPr>
        <w:pStyle w:val="Listparagraf"/>
        <w:numPr>
          <w:ilvl w:val="0"/>
          <w:numId w:val="61"/>
        </w:numPr>
        <w:spacing w:line="360" w:lineRule="auto"/>
        <w:ind w:left="567" w:hanging="425"/>
        <w:jc w:val="both"/>
        <w:rPr>
          <w:rFonts w:ascii="Trebuchet MS" w:hAnsi="Trebuchet MS"/>
          <w:lang w:val="ro-RO" w:eastAsia="ro-RO"/>
        </w:rPr>
      </w:pPr>
      <w:r w:rsidRPr="006B291C">
        <w:rPr>
          <w:rFonts w:ascii="Trebuchet MS" w:hAnsi="Trebuchet MS"/>
          <w:lang w:val="ro-RO" w:eastAsia="ro-RO"/>
        </w:rPr>
        <w:t>întocmeşte raportarea anuală privind achiziţiile publice derulate şi o transmite la Autoritatea Naţională pentru Reglementarea şi Monitorizarea Achiziţiilor Publice;</w:t>
      </w:r>
    </w:p>
    <w:p w:rsidR="00520349" w:rsidRPr="006B291C" w:rsidRDefault="00520349">
      <w:pPr>
        <w:pStyle w:val="Listparagraf"/>
        <w:numPr>
          <w:ilvl w:val="0"/>
          <w:numId w:val="61"/>
        </w:numPr>
        <w:spacing w:line="360" w:lineRule="auto"/>
        <w:ind w:left="567" w:hanging="425"/>
        <w:jc w:val="both"/>
        <w:rPr>
          <w:rFonts w:ascii="Trebuchet MS" w:hAnsi="Trebuchet MS"/>
          <w:lang w:val="ro-RO" w:eastAsia="ro-RO"/>
        </w:rPr>
      </w:pPr>
      <w:r w:rsidRPr="006B291C">
        <w:rPr>
          <w:rFonts w:ascii="Trebuchet MS" w:hAnsi="Trebuchet MS"/>
          <w:lang w:val="ro-RO" w:eastAsia="ro-RO"/>
        </w:rPr>
        <w:t>întocmeşte răspunsuri la clarificări primite din partea posibililor ofertanţi;</w:t>
      </w:r>
    </w:p>
    <w:p w:rsidR="00520349" w:rsidRPr="006B291C" w:rsidRDefault="00520349">
      <w:pPr>
        <w:pStyle w:val="Listparagraf"/>
        <w:numPr>
          <w:ilvl w:val="0"/>
          <w:numId w:val="61"/>
        </w:numPr>
        <w:spacing w:line="360" w:lineRule="auto"/>
        <w:ind w:left="567" w:hanging="425"/>
        <w:jc w:val="both"/>
        <w:rPr>
          <w:rFonts w:ascii="Trebuchet MS" w:hAnsi="Trebuchet MS"/>
          <w:lang w:val="ro-RO" w:eastAsia="ro-RO"/>
        </w:rPr>
      </w:pPr>
      <w:r w:rsidRPr="006B291C">
        <w:rPr>
          <w:rFonts w:ascii="Trebuchet MS" w:hAnsi="Trebuchet MS"/>
          <w:lang w:val="ro-RO" w:eastAsia="ro-RO"/>
        </w:rPr>
        <w:t>întocmeşte puncte de vedere în urma contestării procedurilor de achiziţie publică;</w:t>
      </w:r>
    </w:p>
    <w:p w:rsidR="00520349" w:rsidRPr="006B291C" w:rsidRDefault="00520349">
      <w:pPr>
        <w:pStyle w:val="Listparagraf"/>
        <w:numPr>
          <w:ilvl w:val="0"/>
          <w:numId w:val="61"/>
        </w:numPr>
        <w:spacing w:line="360" w:lineRule="auto"/>
        <w:ind w:left="567" w:hanging="425"/>
        <w:jc w:val="both"/>
        <w:rPr>
          <w:rFonts w:ascii="Trebuchet MS" w:hAnsi="Trebuchet MS"/>
          <w:lang w:val="ro-RO" w:eastAsia="ro-RO"/>
        </w:rPr>
      </w:pPr>
      <w:r w:rsidRPr="006B291C">
        <w:rPr>
          <w:rFonts w:ascii="Trebuchet MS" w:hAnsi="Trebuchet MS"/>
          <w:lang w:val="ro-RO" w:eastAsia="ro-RO"/>
        </w:rPr>
        <w:t>întocmeşte acte şi note interne necesare pentru a răspunde solicitărilor din partea altor compartimente;</w:t>
      </w:r>
    </w:p>
    <w:p w:rsidR="00520349" w:rsidRPr="006B291C" w:rsidRDefault="00520349">
      <w:pPr>
        <w:pStyle w:val="Listparagraf"/>
        <w:numPr>
          <w:ilvl w:val="0"/>
          <w:numId w:val="61"/>
        </w:numPr>
        <w:spacing w:line="360" w:lineRule="auto"/>
        <w:ind w:left="567" w:hanging="425"/>
        <w:jc w:val="both"/>
        <w:rPr>
          <w:rFonts w:ascii="Trebuchet MS" w:hAnsi="Trebuchet MS"/>
          <w:lang w:val="ro-RO" w:eastAsia="ro-RO"/>
        </w:rPr>
      </w:pPr>
      <w:r w:rsidRPr="006B291C">
        <w:rPr>
          <w:rFonts w:ascii="Trebuchet MS" w:hAnsi="Trebuchet MS"/>
          <w:lang w:val="ro-RO" w:eastAsia="ro-RO"/>
        </w:rPr>
        <w:t>întocmeşte răspunsuri la diverse cereri din domeniul achizitiilor,  provenite de la cetăţeni;</w:t>
      </w:r>
    </w:p>
    <w:p w:rsidR="00520349" w:rsidRPr="006B291C" w:rsidRDefault="00520349">
      <w:pPr>
        <w:pStyle w:val="Listparagraf"/>
        <w:numPr>
          <w:ilvl w:val="0"/>
          <w:numId w:val="61"/>
        </w:numPr>
        <w:spacing w:line="360" w:lineRule="auto"/>
        <w:ind w:left="567" w:hanging="425"/>
        <w:jc w:val="both"/>
        <w:rPr>
          <w:rFonts w:ascii="Trebuchet MS" w:hAnsi="Trebuchet MS"/>
          <w:lang w:val="ro-RO" w:eastAsia="ro-RO"/>
        </w:rPr>
      </w:pPr>
      <w:r w:rsidRPr="006B291C">
        <w:rPr>
          <w:rFonts w:ascii="Trebuchet MS" w:hAnsi="Trebuchet MS"/>
          <w:lang w:val="ro-RO" w:eastAsia="ro-RO"/>
        </w:rPr>
        <w:t>întocmeşteanunţurile de participare/invitaţiile de participare pe care le postează în sistemul SEAP;</w:t>
      </w:r>
    </w:p>
    <w:p w:rsidR="00520349" w:rsidRPr="006B291C" w:rsidRDefault="00520349">
      <w:pPr>
        <w:pStyle w:val="Listparagraf"/>
        <w:numPr>
          <w:ilvl w:val="0"/>
          <w:numId w:val="61"/>
        </w:numPr>
        <w:spacing w:line="360" w:lineRule="auto"/>
        <w:ind w:left="567" w:hanging="425"/>
        <w:jc w:val="both"/>
        <w:rPr>
          <w:rFonts w:ascii="Trebuchet MS" w:hAnsi="Trebuchet MS"/>
          <w:lang w:val="ro-RO" w:eastAsia="ro-RO"/>
        </w:rPr>
      </w:pPr>
      <w:r w:rsidRPr="006B291C">
        <w:rPr>
          <w:rFonts w:ascii="Trebuchet MS" w:hAnsi="Trebuchet MS"/>
          <w:lang w:val="ro-RO" w:eastAsia="ro-RO"/>
        </w:rPr>
        <w:t>întocmeşte proiecte de hotărâre privind desfăşurareaachziţiilor publice;</w:t>
      </w:r>
    </w:p>
    <w:p w:rsidR="00520349" w:rsidRPr="006B291C" w:rsidRDefault="00520349">
      <w:pPr>
        <w:pStyle w:val="Listparagraf"/>
        <w:numPr>
          <w:ilvl w:val="0"/>
          <w:numId w:val="61"/>
        </w:numPr>
        <w:spacing w:line="360" w:lineRule="auto"/>
        <w:ind w:left="567" w:hanging="425"/>
        <w:jc w:val="both"/>
        <w:rPr>
          <w:rFonts w:ascii="Trebuchet MS" w:hAnsi="Trebuchet MS"/>
          <w:lang w:val="ro-RO" w:eastAsia="ro-RO"/>
        </w:rPr>
      </w:pPr>
      <w:r w:rsidRPr="006B291C">
        <w:rPr>
          <w:rFonts w:ascii="Trebuchet MS" w:hAnsi="Trebuchet MS"/>
          <w:lang w:val="ro-RO" w:eastAsia="ro-RO"/>
        </w:rPr>
        <w:t>întocmeşte notificări către UCVAP;</w:t>
      </w:r>
    </w:p>
    <w:p w:rsidR="00520349" w:rsidRPr="006B291C" w:rsidRDefault="00520349">
      <w:pPr>
        <w:pStyle w:val="Listparagraf"/>
        <w:numPr>
          <w:ilvl w:val="0"/>
          <w:numId w:val="61"/>
        </w:numPr>
        <w:spacing w:line="360" w:lineRule="auto"/>
        <w:ind w:left="567" w:hanging="425"/>
        <w:jc w:val="both"/>
        <w:rPr>
          <w:rFonts w:ascii="Trebuchet MS" w:hAnsi="Trebuchet MS"/>
          <w:lang w:val="ro-RO" w:eastAsia="ro-RO"/>
        </w:rPr>
      </w:pPr>
      <w:r w:rsidRPr="006B291C">
        <w:rPr>
          <w:rFonts w:ascii="Trebuchet MS" w:hAnsi="Trebuchet MS"/>
          <w:lang w:val="ro-RO" w:eastAsia="ro-RO"/>
        </w:rPr>
        <w:t>inregistreza si oganizeaza programul –soft ACOR –Achizitii Publice</w:t>
      </w:r>
    </w:p>
    <w:p w:rsidR="00520349" w:rsidRPr="006B291C" w:rsidRDefault="00520349">
      <w:pPr>
        <w:pStyle w:val="Listparagraf"/>
        <w:numPr>
          <w:ilvl w:val="0"/>
          <w:numId w:val="61"/>
        </w:numPr>
        <w:spacing w:line="360" w:lineRule="auto"/>
        <w:ind w:left="567" w:hanging="425"/>
        <w:jc w:val="both"/>
        <w:rPr>
          <w:rFonts w:ascii="Trebuchet MS" w:hAnsi="Trebuchet MS"/>
          <w:lang w:val="ro-RO" w:eastAsia="ro-RO"/>
        </w:rPr>
      </w:pPr>
      <w:r w:rsidRPr="006B291C">
        <w:rPr>
          <w:rFonts w:ascii="Trebuchet MS" w:hAnsi="Trebuchet MS"/>
          <w:lang w:val="ro-RO" w:eastAsia="ro-RO"/>
        </w:rPr>
        <w:t>derulează achiziţiile publice în scopul realizării investiţiilor necesare activitatilor sociale ale DGASPC Muresşi asigură achiziţionarea bunurilor necesare desfăşurării în condiţii normale a municii în cadrul instituţiei.</w:t>
      </w:r>
    </w:p>
    <w:p w:rsidR="00520349" w:rsidRPr="006B291C" w:rsidRDefault="00520349">
      <w:pPr>
        <w:pStyle w:val="Listparagraf"/>
        <w:numPr>
          <w:ilvl w:val="0"/>
          <w:numId w:val="61"/>
        </w:numPr>
        <w:spacing w:line="360" w:lineRule="auto"/>
        <w:ind w:left="567" w:hanging="425"/>
        <w:jc w:val="both"/>
        <w:rPr>
          <w:rFonts w:ascii="Trebuchet MS" w:hAnsi="Trebuchet MS"/>
          <w:lang w:val="ro-RO" w:eastAsia="ro-RO"/>
        </w:rPr>
      </w:pPr>
      <w:r w:rsidRPr="006B291C">
        <w:rPr>
          <w:rFonts w:ascii="Trebuchet MS" w:hAnsi="Trebuchet MS"/>
          <w:lang w:val="ro-RO" w:eastAsia="ro-RO"/>
        </w:rPr>
        <w:t>coordonează întreaga activitate privind achiziţiile publice în cadrul DGASPC Mures  urmărind demararea, desfăşurareaşi finalizarea procedurilor de atribuire a contractelor de achiziţii publice, conform Legii nr. 98/2016 actualizata, Legii nr. 99/2016, Legii nr. 100/2016, Legii nr. 101/2016, OUG nr. 395/2016, modificată;</w:t>
      </w:r>
    </w:p>
    <w:p w:rsidR="00520349" w:rsidRPr="006B291C" w:rsidRDefault="00520349">
      <w:pPr>
        <w:pStyle w:val="Listparagraf"/>
        <w:numPr>
          <w:ilvl w:val="0"/>
          <w:numId w:val="61"/>
        </w:numPr>
        <w:spacing w:line="360" w:lineRule="auto"/>
        <w:ind w:left="567" w:hanging="425"/>
        <w:jc w:val="both"/>
        <w:rPr>
          <w:rFonts w:ascii="Trebuchet MS" w:hAnsi="Trebuchet MS"/>
          <w:lang w:val="ro-RO" w:eastAsia="ro-RO"/>
        </w:rPr>
      </w:pPr>
      <w:r w:rsidRPr="006B291C">
        <w:rPr>
          <w:rFonts w:ascii="Trebuchet MS" w:hAnsi="Trebuchet MS"/>
          <w:lang w:val="ro-RO" w:eastAsia="ro-RO"/>
        </w:rPr>
        <w:t>elaborează programul anual al achiziţiilor publice, pe baza necesităţilorşipriorităţilor comunicate de celelalte compartimente din cadrul DGASPC Mures;</w:t>
      </w:r>
    </w:p>
    <w:p w:rsidR="00520349" w:rsidRPr="006B291C" w:rsidRDefault="00520349">
      <w:pPr>
        <w:pStyle w:val="Listparagraf"/>
        <w:numPr>
          <w:ilvl w:val="0"/>
          <w:numId w:val="61"/>
        </w:numPr>
        <w:spacing w:line="360" w:lineRule="auto"/>
        <w:ind w:left="567" w:hanging="425"/>
        <w:jc w:val="both"/>
        <w:rPr>
          <w:rFonts w:ascii="Trebuchet MS" w:hAnsi="Trebuchet MS"/>
          <w:lang w:val="ro-RO" w:eastAsia="ro-RO"/>
        </w:rPr>
      </w:pPr>
      <w:r w:rsidRPr="006B291C">
        <w:rPr>
          <w:rFonts w:ascii="Trebuchet MS" w:hAnsi="Trebuchet MS"/>
          <w:lang w:val="ro-RO" w:eastAsia="ro-RO"/>
        </w:rPr>
        <w:t>elaborează sau, după caz, coordonează activitatea de elaborare a documentaţiei de atribuire ori, în cazul organizării unui concurs de soluţii, a documentaţiei de concurs;</w:t>
      </w:r>
    </w:p>
    <w:p w:rsidR="00520349" w:rsidRPr="006B291C" w:rsidRDefault="00520349">
      <w:pPr>
        <w:pStyle w:val="Listparagraf"/>
        <w:numPr>
          <w:ilvl w:val="0"/>
          <w:numId w:val="61"/>
        </w:numPr>
        <w:spacing w:line="360" w:lineRule="auto"/>
        <w:ind w:left="567" w:hanging="425"/>
        <w:jc w:val="both"/>
        <w:rPr>
          <w:rFonts w:ascii="Trebuchet MS" w:hAnsi="Trebuchet MS"/>
          <w:lang w:val="ro-RO" w:eastAsia="ro-RO"/>
        </w:rPr>
      </w:pPr>
      <w:r w:rsidRPr="006B291C">
        <w:rPr>
          <w:rFonts w:ascii="Trebuchet MS" w:hAnsi="Trebuchet MS"/>
          <w:lang w:val="ro-RO" w:eastAsia="ro-RO"/>
        </w:rPr>
        <w:lastRenderedPageBreak/>
        <w:t>îndeplineşteobligaţiile referitoare la publicitate, astfel cum sunt acestea prevăzute de Legea nr. 98/2016 şi HG nr. 395/2016;</w:t>
      </w:r>
    </w:p>
    <w:p w:rsidR="00520349" w:rsidRPr="006B291C" w:rsidRDefault="00520349">
      <w:pPr>
        <w:pStyle w:val="Listparagraf"/>
        <w:numPr>
          <w:ilvl w:val="0"/>
          <w:numId w:val="61"/>
        </w:numPr>
        <w:spacing w:line="360" w:lineRule="auto"/>
        <w:ind w:left="567" w:hanging="425"/>
        <w:jc w:val="both"/>
        <w:rPr>
          <w:rFonts w:ascii="Trebuchet MS" w:hAnsi="Trebuchet MS"/>
          <w:lang w:val="ro-RO" w:eastAsia="ro-RO"/>
        </w:rPr>
      </w:pPr>
      <w:r w:rsidRPr="006B291C">
        <w:rPr>
          <w:rFonts w:ascii="Trebuchet MS" w:hAnsi="Trebuchet MS"/>
          <w:lang w:val="ro-RO" w:eastAsia="ro-RO"/>
        </w:rPr>
        <w:t>aplică şi finalizează procedurile de atribuire a contractelor de achiziţie publică;</w:t>
      </w:r>
    </w:p>
    <w:p w:rsidR="00520349" w:rsidRPr="006B291C" w:rsidRDefault="00520349">
      <w:pPr>
        <w:pStyle w:val="Listparagraf"/>
        <w:numPr>
          <w:ilvl w:val="0"/>
          <w:numId w:val="61"/>
        </w:numPr>
        <w:spacing w:line="360" w:lineRule="auto"/>
        <w:ind w:left="567" w:hanging="425"/>
        <w:jc w:val="both"/>
        <w:rPr>
          <w:rFonts w:ascii="Trebuchet MS" w:hAnsi="Trebuchet MS"/>
          <w:lang w:val="ro-RO" w:eastAsia="ro-RO"/>
        </w:rPr>
      </w:pPr>
      <w:r w:rsidRPr="006B291C">
        <w:rPr>
          <w:rFonts w:ascii="Trebuchet MS" w:hAnsi="Trebuchet MS"/>
          <w:lang w:val="ro-RO" w:eastAsia="ro-RO"/>
        </w:rPr>
        <w:t>coordonează și supraveghează elaborarea documentațiilor de achiziție pentru implementarea proiectelor cu finanțare externă;</w:t>
      </w:r>
    </w:p>
    <w:p w:rsidR="00520349" w:rsidRPr="006B291C" w:rsidRDefault="00520349">
      <w:pPr>
        <w:pStyle w:val="Listparagraf"/>
        <w:numPr>
          <w:ilvl w:val="0"/>
          <w:numId w:val="61"/>
        </w:numPr>
        <w:spacing w:line="360" w:lineRule="auto"/>
        <w:ind w:left="567" w:hanging="425"/>
        <w:jc w:val="both"/>
        <w:rPr>
          <w:rFonts w:ascii="Trebuchet MS" w:hAnsi="Trebuchet MS"/>
          <w:lang w:val="ro-RO" w:eastAsia="ro-RO"/>
        </w:rPr>
      </w:pPr>
      <w:r w:rsidRPr="006B291C">
        <w:rPr>
          <w:rFonts w:ascii="Trebuchet MS" w:hAnsi="Trebuchet MS"/>
          <w:lang w:val="ro-RO" w:eastAsia="ro-RO"/>
        </w:rPr>
        <w:t>constituie şi predă pentru păstrare dosarul achiziţiei publice către compartimentul de specialitate;</w:t>
      </w:r>
    </w:p>
    <w:p w:rsidR="00520349" w:rsidRPr="006B291C" w:rsidRDefault="00520349">
      <w:pPr>
        <w:pStyle w:val="Listparagraf"/>
        <w:numPr>
          <w:ilvl w:val="0"/>
          <w:numId w:val="61"/>
        </w:numPr>
        <w:spacing w:line="360" w:lineRule="auto"/>
        <w:ind w:left="567" w:hanging="425"/>
        <w:jc w:val="both"/>
        <w:rPr>
          <w:rFonts w:ascii="Trebuchet MS" w:hAnsi="Trebuchet MS"/>
          <w:lang w:val="ro-RO" w:eastAsia="ro-RO"/>
        </w:rPr>
      </w:pPr>
      <w:r w:rsidRPr="006B291C">
        <w:rPr>
          <w:rFonts w:ascii="Trebuchet MS" w:hAnsi="Trebuchet MS"/>
          <w:lang w:val="ro-RO" w:eastAsia="ro-RO"/>
        </w:rPr>
        <w:t>întocmeşte materiale şi analize de sinteză la solicitarea directorului general;</w:t>
      </w:r>
    </w:p>
    <w:p w:rsidR="00520349" w:rsidRPr="006B291C" w:rsidRDefault="00520349">
      <w:pPr>
        <w:pStyle w:val="Listparagraf"/>
        <w:numPr>
          <w:ilvl w:val="0"/>
          <w:numId w:val="61"/>
        </w:numPr>
        <w:spacing w:line="360" w:lineRule="auto"/>
        <w:ind w:left="567" w:hanging="425"/>
        <w:jc w:val="both"/>
        <w:rPr>
          <w:rFonts w:ascii="Trebuchet MS" w:hAnsi="Trebuchet MS"/>
          <w:lang w:val="ro-RO" w:eastAsia="ro-RO"/>
        </w:rPr>
      </w:pPr>
      <w:r w:rsidRPr="006B291C">
        <w:rPr>
          <w:rFonts w:ascii="Trebuchet MS" w:hAnsi="Trebuchet MS"/>
          <w:lang w:val="ro-RO" w:eastAsia="ro-RO"/>
        </w:rPr>
        <w:t>participă în comisiile de evaluare pentru procedurile de achiziţie publică organizate în cadrul DGASPC Mures;</w:t>
      </w:r>
    </w:p>
    <w:p w:rsidR="00520349" w:rsidRPr="006B291C" w:rsidRDefault="00520349">
      <w:pPr>
        <w:pStyle w:val="Listparagraf"/>
        <w:numPr>
          <w:ilvl w:val="0"/>
          <w:numId w:val="61"/>
        </w:numPr>
        <w:spacing w:line="360" w:lineRule="auto"/>
        <w:ind w:left="567" w:hanging="425"/>
        <w:jc w:val="both"/>
        <w:rPr>
          <w:rFonts w:ascii="Trebuchet MS" w:hAnsi="Trebuchet MS"/>
          <w:lang w:val="ro-RO" w:eastAsia="ro-RO"/>
        </w:rPr>
      </w:pPr>
      <w:r w:rsidRPr="006B291C">
        <w:rPr>
          <w:rFonts w:ascii="Trebuchet MS" w:hAnsi="Trebuchet MS"/>
          <w:lang w:val="ro-RO" w:eastAsia="ro-RO"/>
        </w:rPr>
        <w:t>asigură cadrul legal de desfăşurare a licitaţiilor;</w:t>
      </w:r>
    </w:p>
    <w:p w:rsidR="00520349" w:rsidRPr="006B291C" w:rsidRDefault="00520349">
      <w:pPr>
        <w:pStyle w:val="Listparagraf"/>
        <w:numPr>
          <w:ilvl w:val="0"/>
          <w:numId w:val="61"/>
        </w:numPr>
        <w:spacing w:line="360" w:lineRule="auto"/>
        <w:ind w:left="567" w:hanging="425"/>
        <w:jc w:val="both"/>
        <w:rPr>
          <w:rFonts w:ascii="Trebuchet MS" w:hAnsi="Trebuchet MS"/>
          <w:lang w:val="ro-RO" w:eastAsia="ro-RO"/>
        </w:rPr>
      </w:pPr>
      <w:r w:rsidRPr="006B291C">
        <w:rPr>
          <w:rFonts w:ascii="Trebuchet MS" w:hAnsi="Trebuchet MS"/>
          <w:lang w:val="ro-RO" w:eastAsia="ro-RO"/>
        </w:rPr>
        <w:t>se preocupă în permanenţă de buna desfăşurare a activităţii Serviciului Achiziţii publice, executând cu loialitate şi bună credinţă sarcinile primite, în limitele legale de competenţă;</w:t>
      </w:r>
    </w:p>
    <w:p w:rsidR="00520349" w:rsidRPr="006B291C" w:rsidRDefault="00520349">
      <w:pPr>
        <w:pStyle w:val="Listparagraf"/>
        <w:numPr>
          <w:ilvl w:val="0"/>
          <w:numId w:val="61"/>
        </w:numPr>
        <w:spacing w:line="360" w:lineRule="auto"/>
        <w:ind w:left="567" w:hanging="425"/>
        <w:jc w:val="both"/>
        <w:rPr>
          <w:rFonts w:ascii="Trebuchet MS" w:hAnsi="Trebuchet MS"/>
          <w:lang w:val="ro-RO" w:eastAsia="ro-RO"/>
        </w:rPr>
      </w:pPr>
      <w:r w:rsidRPr="006B291C">
        <w:rPr>
          <w:rFonts w:ascii="Trebuchet MS" w:hAnsi="Trebuchet MS"/>
          <w:lang w:val="ro-RO" w:eastAsia="ro-RO"/>
        </w:rPr>
        <w:t>se preocupă în permanenţă de perfecţionarea pregătirii profesionale a întregului personal din subordine, de însuşirealegislaţiei în vigoare din domeniul achiziţiilor publice;</w:t>
      </w:r>
    </w:p>
    <w:p w:rsidR="00520349" w:rsidRPr="006B291C" w:rsidRDefault="00520349">
      <w:pPr>
        <w:pStyle w:val="Listparagraf"/>
        <w:numPr>
          <w:ilvl w:val="0"/>
          <w:numId w:val="61"/>
        </w:numPr>
        <w:spacing w:line="360" w:lineRule="auto"/>
        <w:ind w:left="567" w:hanging="425"/>
        <w:jc w:val="both"/>
        <w:rPr>
          <w:rFonts w:ascii="Trebuchet MS" w:hAnsi="Trebuchet MS"/>
          <w:lang w:val="ro-RO" w:eastAsia="ro-RO"/>
        </w:rPr>
      </w:pPr>
      <w:r w:rsidRPr="006B291C">
        <w:rPr>
          <w:rFonts w:ascii="Trebuchet MS" w:hAnsi="Trebuchet MS"/>
          <w:lang w:val="ro-RO" w:eastAsia="ro-RO"/>
        </w:rPr>
        <w:t>acordă consultanţă de specialitate;</w:t>
      </w:r>
    </w:p>
    <w:p w:rsidR="00520349" w:rsidRPr="006B291C" w:rsidRDefault="00520349">
      <w:pPr>
        <w:pStyle w:val="Listparagraf"/>
        <w:numPr>
          <w:ilvl w:val="0"/>
          <w:numId w:val="61"/>
        </w:numPr>
        <w:spacing w:line="360" w:lineRule="auto"/>
        <w:ind w:left="567" w:hanging="425"/>
        <w:jc w:val="both"/>
        <w:rPr>
          <w:rFonts w:ascii="Trebuchet MS" w:hAnsi="Trebuchet MS"/>
          <w:lang w:val="ro-RO" w:eastAsia="ro-RO"/>
        </w:rPr>
      </w:pPr>
      <w:r w:rsidRPr="006B291C">
        <w:rPr>
          <w:rFonts w:ascii="Trebuchet MS" w:hAnsi="Trebuchet MS"/>
          <w:lang w:val="ro-RO" w:eastAsia="ro-RO"/>
        </w:rPr>
        <w:t>întocmeşte note interne, referate, informări;</w:t>
      </w:r>
    </w:p>
    <w:p w:rsidR="00520349" w:rsidRPr="006B291C" w:rsidRDefault="00520349">
      <w:pPr>
        <w:pStyle w:val="Listparagraf"/>
        <w:numPr>
          <w:ilvl w:val="0"/>
          <w:numId w:val="61"/>
        </w:numPr>
        <w:spacing w:line="360" w:lineRule="auto"/>
        <w:ind w:left="567" w:hanging="425"/>
        <w:jc w:val="both"/>
        <w:rPr>
          <w:rFonts w:ascii="Trebuchet MS" w:hAnsi="Trebuchet MS"/>
          <w:lang w:val="ro-RO" w:eastAsia="ro-RO"/>
        </w:rPr>
      </w:pPr>
      <w:r w:rsidRPr="006B291C">
        <w:rPr>
          <w:rFonts w:ascii="Trebuchet MS" w:hAnsi="Trebuchet MS"/>
          <w:lang w:val="ro-RO" w:eastAsia="ro-RO"/>
        </w:rPr>
        <w:t>colaborează cu celelalte servicii din cadrul institutiei</w:t>
      </w:r>
    </w:p>
    <w:p w:rsidR="00520349" w:rsidRPr="006B291C" w:rsidRDefault="00520349">
      <w:pPr>
        <w:pStyle w:val="Default"/>
        <w:numPr>
          <w:ilvl w:val="0"/>
          <w:numId w:val="61"/>
        </w:numPr>
        <w:spacing w:line="360" w:lineRule="auto"/>
        <w:ind w:left="567" w:hanging="425"/>
        <w:jc w:val="both"/>
        <w:rPr>
          <w:rFonts w:ascii="Trebuchet MS" w:hAnsi="Trebuchet MS"/>
          <w:color w:val="auto"/>
          <w:sz w:val="22"/>
          <w:szCs w:val="22"/>
          <w:lang w:val="es-ES"/>
        </w:rPr>
      </w:pPr>
      <w:r w:rsidRPr="006B291C">
        <w:rPr>
          <w:rFonts w:ascii="Trebuchet MS" w:hAnsi="Trebuchet MS"/>
          <w:color w:val="auto"/>
          <w:sz w:val="22"/>
          <w:szCs w:val="22"/>
          <w:lang w:val="es-ES"/>
        </w:rPr>
        <w:t>respecta si semneaza documentele specifice executiei bugetare conform procedurilor operationale elaborate.</w:t>
      </w:r>
    </w:p>
    <w:p w:rsidR="001E6D4B" w:rsidRPr="006B291C" w:rsidRDefault="00520349" w:rsidP="00520349">
      <w:pPr>
        <w:pStyle w:val="Antet"/>
        <w:tabs>
          <w:tab w:val="clear" w:pos="4320"/>
          <w:tab w:val="clear" w:pos="8640"/>
          <w:tab w:val="center" w:pos="4536"/>
          <w:tab w:val="left" w:pos="8220"/>
          <w:tab w:val="right" w:pos="9072"/>
        </w:tabs>
        <w:spacing w:after="120" w:line="276" w:lineRule="auto"/>
        <w:jc w:val="both"/>
        <w:rPr>
          <w:rFonts w:ascii="Trebuchet MS" w:hAnsi="Trebuchet MS" w:cs="Arial"/>
          <w:sz w:val="22"/>
          <w:szCs w:val="22"/>
        </w:rPr>
      </w:pPr>
      <w:r w:rsidRPr="006B291C">
        <w:rPr>
          <w:rFonts w:ascii="Trebuchet MS" w:hAnsi="Trebuchet MS" w:cs="Arial"/>
          <w:sz w:val="22"/>
          <w:szCs w:val="22"/>
        </w:rPr>
        <w:t>C</w:t>
      </w:r>
      <w:r w:rsidR="001E6D4B" w:rsidRPr="006B291C">
        <w:rPr>
          <w:rFonts w:ascii="Trebuchet MS" w:hAnsi="Trebuchet MS" w:cs="Arial"/>
          <w:sz w:val="22"/>
          <w:szCs w:val="22"/>
        </w:rPr>
        <w:t>olaboreaza cu diferiteinstitutii :</w:t>
      </w:r>
    </w:p>
    <w:p w:rsidR="001E6D4B" w:rsidRPr="006B291C" w:rsidRDefault="001E6D4B">
      <w:pPr>
        <w:pStyle w:val="Antet"/>
        <w:numPr>
          <w:ilvl w:val="0"/>
          <w:numId w:val="43"/>
        </w:numPr>
        <w:tabs>
          <w:tab w:val="clear" w:pos="4320"/>
          <w:tab w:val="clear" w:pos="8640"/>
          <w:tab w:val="center" w:pos="4536"/>
          <w:tab w:val="left" w:pos="8220"/>
          <w:tab w:val="right" w:pos="9072"/>
        </w:tabs>
        <w:spacing w:after="120" w:line="276" w:lineRule="auto"/>
        <w:jc w:val="both"/>
        <w:rPr>
          <w:rFonts w:ascii="Trebuchet MS" w:hAnsi="Trebuchet MS" w:cs="Arial"/>
          <w:sz w:val="22"/>
          <w:szCs w:val="22"/>
        </w:rPr>
      </w:pPr>
      <w:r w:rsidRPr="006B291C">
        <w:rPr>
          <w:rFonts w:ascii="Trebuchet MS" w:hAnsi="Trebuchet MS" w:cs="Arial"/>
          <w:sz w:val="22"/>
          <w:szCs w:val="22"/>
        </w:rPr>
        <w:t>ConsiliulJudetean Mures</w:t>
      </w:r>
    </w:p>
    <w:p w:rsidR="001E6D4B" w:rsidRPr="006B291C" w:rsidRDefault="001E6D4B">
      <w:pPr>
        <w:pStyle w:val="Antet"/>
        <w:numPr>
          <w:ilvl w:val="0"/>
          <w:numId w:val="43"/>
        </w:numPr>
        <w:tabs>
          <w:tab w:val="clear" w:pos="4320"/>
          <w:tab w:val="clear" w:pos="8640"/>
          <w:tab w:val="center" w:pos="4536"/>
          <w:tab w:val="left" w:pos="8220"/>
          <w:tab w:val="right" w:pos="9072"/>
        </w:tabs>
        <w:spacing w:after="120" w:line="276" w:lineRule="auto"/>
        <w:jc w:val="both"/>
        <w:rPr>
          <w:rFonts w:ascii="Trebuchet MS" w:hAnsi="Trebuchet MS" w:cs="Arial"/>
          <w:sz w:val="22"/>
          <w:szCs w:val="22"/>
          <w:lang w:val="it-IT"/>
        </w:rPr>
      </w:pPr>
      <w:r w:rsidRPr="006B291C">
        <w:rPr>
          <w:rFonts w:ascii="Trebuchet MS" w:hAnsi="Trebuchet MS" w:cs="Arial"/>
          <w:sz w:val="22"/>
          <w:szCs w:val="22"/>
          <w:lang w:val="it-IT"/>
        </w:rPr>
        <w:t>Autoritatea Nationala Pentru Reglementarea si Monitorizarea Achizitiilor Publice</w:t>
      </w:r>
    </w:p>
    <w:p w:rsidR="001E6D4B" w:rsidRPr="006B291C" w:rsidRDefault="001E6D4B">
      <w:pPr>
        <w:pStyle w:val="Antet"/>
        <w:numPr>
          <w:ilvl w:val="0"/>
          <w:numId w:val="43"/>
        </w:numPr>
        <w:tabs>
          <w:tab w:val="clear" w:pos="4320"/>
          <w:tab w:val="clear" w:pos="8640"/>
          <w:tab w:val="center" w:pos="4536"/>
          <w:tab w:val="left" w:pos="8220"/>
          <w:tab w:val="right" w:pos="9072"/>
        </w:tabs>
        <w:spacing w:after="120" w:line="276" w:lineRule="auto"/>
        <w:jc w:val="both"/>
        <w:rPr>
          <w:rFonts w:ascii="Trebuchet MS" w:hAnsi="Trebuchet MS" w:cs="Arial"/>
          <w:sz w:val="22"/>
          <w:szCs w:val="22"/>
        </w:rPr>
      </w:pPr>
      <w:r w:rsidRPr="006B291C">
        <w:rPr>
          <w:rFonts w:ascii="Trebuchet MS" w:hAnsi="Trebuchet MS" w:cs="Arial"/>
          <w:sz w:val="22"/>
          <w:szCs w:val="22"/>
        </w:rPr>
        <w:t>Consiliul National de Solutionare a Contestatiilor</w:t>
      </w:r>
    </w:p>
    <w:p w:rsidR="001E6D4B" w:rsidRPr="006B291C" w:rsidRDefault="001E6D4B">
      <w:pPr>
        <w:pStyle w:val="Antet"/>
        <w:numPr>
          <w:ilvl w:val="0"/>
          <w:numId w:val="42"/>
        </w:numPr>
        <w:tabs>
          <w:tab w:val="clear" w:pos="4320"/>
          <w:tab w:val="clear" w:pos="8640"/>
          <w:tab w:val="center" w:pos="4536"/>
          <w:tab w:val="left" w:pos="8220"/>
          <w:tab w:val="right" w:pos="9072"/>
        </w:tabs>
        <w:spacing w:after="120" w:line="276" w:lineRule="auto"/>
        <w:ind w:left="426" w:hanging="66"/>
        <w:jc w:val="both"/>
        <w:rPr>
          <w:rFonts w:ascii="Trebuchet MS" w:hAnsi="Trebuchet MS" w:cs="Arial"/>
          <w:sz w:val="22"/>
          <w:szCs w:val="22"/>
          <w:lang w:val="it-IT"/>
        </w:rPr>
      </w:pPr>
      <w:r w:rsidRPr="006B291C">
        <w:rPr>
          <w:rFonts w:ascii="Trebuchet MS" w:hAnsi="Trebuchet MS" w:cs="Arial"/>
          <w:sz w:val="22"/>
          <w:szCs w:val="22"/>
          <w:lang w:val="it-IT"/>
        </w:rPr>
        <w:t>sesizeaza si aduce la cunostiinta conducerii orice problema care-i depasesc competentele;</w:t>
      </w:r>
    </w:p>
    <w:p w:rsidR="001E6D4B" w:rsidRPr="006B291C" w:rsidRDefault="001E6D4B" w:rsidP="001E6D4B">
      <w:pPr>
        <w:pStyle w:val="Antet"/>
        <w:tabs>
          <w:tab w:val="clear" w:pos="4320"/>
          <w:tab w:val="clear" w:pos="8640"/>
          <w:tab w:val="center" w:pos="4536"/>
          <w:tab w:val="left" w:pos="8220"/>
          <w:tab w:val="right" w:pos="9072"/>
        </w:tabs>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Coordonarea, îndrumarea şi controlul activităţilor curente ale serviciului sunt asigurate de către un şef serviciu, aceasta asigurând legătura operativă cu conducerea Direcţiei, informând asupra stadiului şi modului de rezolvare a problemelor.</w:t>
      </w:r>
    </w:p>
    <w:p w:rsidR="001E6D4B" w:rsidRPr="006B291C" w:rsidRDefault="001E6D4B" w:rsidP="001E6D4B">
      <w:pPr>
        <w:pStyle w:val="Listparagraf"/>
        <w:spacing w:after="120"/>
        <w:ind w:left="0"/>
        <w:jc w:val="both"/>
        <w:rPr>
          <w:rFonts w:ascii="Trebuchet MS" w:eastAsiaTheme="minorHAnsi" w:hAnsi="Trebuchet MS" w:cstheme="minorBidi"/>
          <w:lang w:val="ro-RO"/>
        </w:rPr>
      </w:pPr>
      <w:r w:rsidRPr="006B291C">
        <w:rPr>
          <w:rFonts w:ascii="Trebuchet MS" w:hAnsi="Trebuchet MS" w:cs="Arial"/>
          <w:shd w:val="clear" w:color="auto" w:fill="FFFFFF"/>
          <w:lang w:val="ro-RO"/>
        </w:rPr>
        <w:t>Șeful de serviciu 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6B291C">
        <w:rPr>
          <w:rFonts w:ascii="Trebuchet MS" w:hAnsi="Trebuchet MS"/>
          <w:lang w:val="ro-RO"/>
        </w:rPr>
        <w:t>.</w:t>
      </w:r>
    </w:p>
    <w:p w:rsidR="001E6D4B" w:rsidRPr="006B291C" w:rsidRDefault="001E6D4B" w:rsidP="001E6D4B">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În situaţia în care şeful de serviciu este temporar indisponibil, atribuţiile acestuia sunt preluate de către un alt angajat din structura serviciului anume desemnat in scris în acest sens.</w:t>
      </w:r>
    </w:p>
    <w:p w:rsidR="008631A4" w:rsidRPr="006B291C" w:rsidRDefault="008631A4" w:rsidP="0045439A">
      <w:pPr>
        <w:widowControl w:val="0"/>
        <w:autoSpaceDE w:val="0"/>
        <w:autoSpaceDN w:val="0"/>
        <w:adjustRightInd w:val="0"/>
        <w:spacing w:after="120" w:line="276" w:lineRule="auto"/>
        <w:jc w:val="both"/>
        <w:rPr>
          <w:rFonts w:ascii="Trebuchet MS" w:hAnsi="Trebuchet MS" w:cs="Arial"/>
          <w:sz w:val="22"/>
          <w:szCs w:val="22"/>
          <w:lang w:val="ro-RO"/>
        </w:rPr>
      </w:pPr>
    </w:p>
    <w:p w:rsidR="0097465B" w:rsidRPr="006B291C" w:rsidRDefault="00713ED0">
      <w:pPr>
        <w:pStyle w:val="Listparagraf"/>
        <w:widowControl w:val="0"/>
        <w:numPr>
          <w:ilvl w:val="1"/>
          <w:numId w:val="71"/>
        </w:numPr>
        <w:autoSpaceDE w:val="0"/>
        <w:autoSpaceDN w:val="0"/>
        <w:adjustRightInd w:val="0"/>
        <w:jc w:val="both"/>
        <w:outlineLvl w:val="0"/>
        <w:rPr>
          <w:rFonts w:ascii="Trebuchet MS" w:hAnsi="Trebuchet MS" w:cs="Arial"/>
          <w:b/>
          <w:bCs/>
          <w:lang w:val="ro-RO"/>
        </w:rPr>
      </w:pPr>
      <w:r w:rsidRPr="006B291C">
        <w:rPr>
          <w:rFonts w:ascii="Trebuchet MS" w:hAnsi="Trebuchet MS" w:cs="Arial"/>
          <w:b/>
          <w:bCs/>
          <w:lang w:val="ro-RO"/>
        </w:rPr>
        <w:t>S</w:t>
      </w:r>
      <w:r w:rsidR="0097465B" w:rsidRPr="006B291C">
        <w:rPr>
          <w:rFonts w:ascii="Trebuchet MS" w:hAnsi="Trebuchet MS" w:cs="Arial"/>
          <w:b/>
          <w:bCs/>
          <w:lang w:val="ro-RO"/>
        </w:rPr>
        <w:t>ERVICIUL TEHNIC ŞI ADMINISTRAREA PATRIMONIULUI</w:t>
      </w:r>
    </w:p>
    <w:p w:rsidR="00804650" w:rsidRPr="006B291C" w:rsidRDefault="00804650" w:rsidP="00804650">
      <w:pPr>
        <w:ind w:firstLine="708"/>
        <w:jc w:val="both"/>
        <w:rPr>
          <w:rFonts w:ascii="Arial" w:hAnsi="Arial" w:cs="Arial"/>
          <w:sz w:val="22"/>
          <w:szCs w:val="22"/>
        </w:rPr>
      </w:pPr>
    </w:p>
    <w:p w:rsidR="0097465B" w:rsidRPr="006B291C" w:rsidRDefault="0097465B" w:rsidP="0045215F">
      <w:pPr>
        <w:widowControl w:val="0"/>
        <w:autoSpaceDE w:val="0"/>
        <w:autoSpaceDN w:val="0"/>
        <w:adjustRightInd w:val="0"/>
        <w:spacing w:after="120"/>
        <w:jc w:val="both"/>
        <w:rPr>
          <w:rFonts w:ascii="Trebuchet MS" w:hAnsi="Trebuchet MS" w:cs="Arial"/>
          <w:sz w:val="22"/>
          <w:szCs w:val="22"/>
          <w:lang w:val="ro-RO"/>
        </w:rPr>
      </w:pPr>
      <w:r w:rsidRPr="006B291C">
        <w:rPr>
          <w:rFonts w:ascii="Trebuchet MS" w:hAnsi="Trebuchet MS" w:cs="Arial"/>
          <w:sz w:val="22"/>
          <w:szCs w:val="22"/>
          <w:lang w:val="ro-RO"/>
        </w:rPr>
        <w:t>Art.8</w:t>
      </w:r>
      <w:r w:rsidR="0045215F" w:rsidRPr="006B291C">
        <w:rPr>
          <w:rFonts w:ascii="Trebuchet MS" w:hAnsi="Trebuchet MS" w:cs="Arial"/>
          <w:sz w:val="22"/>
          <w:szCs w:val="22"/>
          <w:lang w:val="ro-RO"/>
        </w:rPr>
        <w:t xml:space="preserve">3 </w:t>
      </w:r>
      <w:r w:rsidRPr="006B291C">
        <w:rPr>
          <w:rFonts w:ascii="Trebuchet MS" w:hAnsi="Trebuchet MS" w:cs="Arial"/>
          <w:sz w:val="22"/>
          <w:szCs w:val="22"/>
          <w:lang w:val="ro-RO"/>
        </w:rPr>
        <w:t xml:space="preserve"> În exercitarea atribuţiilor Serviciul tehnic şi administrarea patrimoniului, are următoarele atribuţii:</w:t>
      </w:r>
    </w:p>
    <w:p w:rsidR="00F57BA0" w:rsidRPr="006B291C" w:rsidRDefault="00F57BA0">
      <w:pPr>
        <w:pStyle w:val="Listparagraf"/>
        <w:numPr>
          <w:ilvl w:val="0"/>
          <w:numId w:val="63"/>
        </w:numPr>
        <w:spacing w:before="240" w:after="120" w:line="360" w:lineRule="auto"/>
        <w:ind w:left="567" w:hanging="425"/>
        <w:jc w:val="both"/>
        <w:outlineLvl w:val="3"/>
        <w:rPr>
          <w:rFonts w:ascii="Trebuchet MS" w:hAnsi="Trebuchet MS"/>
          <w:bCs/>
          <w:lang w:val="ro-RO" w:eastAsia="ro-RO"/>
        </w:rPr>
      </w:pPr>
      <w:r w:rsidRPr="006B291C">
        <w:rPr>
          <w:rFonts w:ascii="Trebuchet MS" w:hAnsi="Trebuchet MS"/>
          <w:bCs/>
          <w:lang w:val="ro-RO" w:eastAsia="ro-RO"/>
        </w:rPr>
        <w:t>Asigurarea exploatarii eficiente a patrimoniului DGASPC Mures</w:t>
      </w:r>
    </w:p>
    <w:p w:rsidR="00F57BA0" w:rsidRPr="006B291C" w:rsidRDefault="00F57BA0">
      <w:pPr>
        <w:pStyle w:val="Listparagraf"/>
        <w:numPr>
          <w:ilvl w:val="0"/>
          <w:numId w:val="63"/>
        </w:numPr>
        <w:spacing w:before="240" w:after="120" w:line="360" w:lineRule="auto"/>
        <w:ind w:left="567" w:hanging="425"/>
        <w:jc w:val="both"/>
        <w:outlineLvl w:val="3"/>
        <w:rPr>
          <w:rFonts w:ascii="Trebuchet MS" w:hAnsi="Trebuchet MS"/>
          <w:bCs/>
          <w:lang w:val="ro-RO" w:eastAsia="ro-RO"/>
        </w:rPr>
      </w:pPr>
      <w:r w:rsidRPr="006B291C">
        <w:rPr>
          <w:rFonts w:ascii="Trebuchet MS" w:hAnsi="Trebuchet MS"/>
          <w:bCs/>
          <w:lang w:val="ro-RO" w:eastAsia="ro-RO"/>
        </w:rPr>
        <w:t>Evidenta documentelor privind imobilele aflate in administrarea DGASPC Mures</w:t>
      </w:r>
    </w:p>
    <w:p w:rsidR="00F57BA0" w:rsidRPr="006B291C" w:rsidRDefault="00F57BA0">
      <w:pPr>
        <w:pStyle w:val="Listparagraf"/>
        <w:numPr>
          <w:ilvl w:val="0"/>
          <w:numId w:val="63"/>
        </w:numPr>
        <w:spacing w:before="100" w:beforeAutospacing="1" w:after="100" w:afterAutospacing="1" w:line="360" w:lineRule="auto"/>
        <w:ind w:left="567" w:hanging="425"/>
        <w:jc w:val="both"/>
        <w:rPr>
          <w:rFonts w:ascii="Trebuchet MS" w:hAnsi="Trebuchet MS"/>
          <w:lang w:val="ro-RO" w:eastAsia="ro-RO"/>
        </w:rPr>
      </w:pPr>
      <w:r w:rsidRPr="006B291C">
        <w:rPr>
          <w:rFonts w:ascii="Trebuchet MS" w:hAnsi="Trebuchet MS"/>
          <w:lang w:val="ro-RO" w:eastAsia="ro-RO"/>
        </w:rPr>
        <w:t>crearea bazei de date privind patrimoniul DGASPC Mures pe baza informării şi verificării comisiilor de inventariere şi a deciziei comisiei de inventariere;</w:t>
      </w:r>
    </w:p>
    <w:p w:rsidR="00F57BA0" w:rsidRPr="006B291C" w:rsidRDefault="00F57BA0">
      <w:pPr>
        <w:pStyle w:val="Listparagraf"/>
        <w:numPr>
          <w:ilvl w:val="0"/>
          <w:numId w:val="63"/>
        </w:numPr>
        <w:spacing w:before="100" w:beforeAutospacing="1" w:after="100" w:afterAutospacing="1" w:line="360" w:lineRule="auto"/>
        <w:ind w:left="567" w:hanging="425"/>
        <w:jc w:val="both"/>
        <w:rPr>
          <w:rFonts w:ascii="Trebuchet MS" w:hAnsi="Trebuchet MS"/>
          <w:lang w:val="ro-RO" w:eastAsia="ro-RO"/>
        </w:rPr>
      </w:pPr>
      <w:r w:rsidRPr="006B291C">
        <w:rPr>
          <w:rFonts w:ascii="Trebuchet MS" w:hAnsi="Trebuchet MS"/>
          <w:lang w:val="ro-RO" w:eastAsia="ro-RO"/>
        </w:rPr>
        <w:t>verificarea situaţiei juridice a imobilelor (terenuri şiconstrucţii) din patrimoniul DGASPC.</w:t>
      </w:r>
    </w:p>
    <w:p w:rsidR="00F57BA0" w:rsidRPr="006B291C" w:rsidRDefault="00F57BA0">
      <w:pPr>
        <w:pStyle w:val="Listparagraf"/>
        <w:numPr>
          <w:ilvl w:val="0"/>
          <w:numId w:val="63"/>
        </w:numPr>
        <w:spacing w:before="100" w:beforeAutospacing="1" w:after="100" w:afterAutospacing="1" w:line="360" w:lineRule="auto"/>
        <w:ind w:left="567" w:hanging="425"/>
        <w:jc w:val="both"/>
        <w:rPr>
          <w:rFonts w:ascii="Trebuchet MS" w:hAnsi="Trebuchet MS"/>
          <w:lang w:val="ro-RO" w:eastAsia="ro-RO"/>
        </w:rPr>
      </w:pPr>
      <w:r w:rsidRPr="006B291C">
        <w:rPr>
          <w:rFonts w:ascii="Trebuchet MS" w:hAnsi="Trebuchet MS"/>
          <w:lang w:val="ro-RO" w:eastAsia="ro-RO"/>
        </w:rPr>
        <w:t>evidenţa patrimoniului public şi privat aflat în administrarea  DGASPC Mures -terenuri şiconstrucţii, obiecte de inventar, alte materiale;</w:t>
      </w:r>
    </w:p>
    <w:p w:rsidR="00F57BA0" w:rsidRPr="006B291C" w:rsidRDefault="00F57BA0">
      <w:pPr>
        <w:pStyle w:val="Listparagraf"/>
        <w:numPr>
          <w:ilvl w:val="0"/>
          <w:numId w:val="63"/>
        </w:numPr>
        <w:spacing w:before="100" w:beforeAutospacing="1" w:after="100" w:afterAutospacing="1" w:line="360" w:lineRule="auto"/>
        <w:ind w:left="567" w:hanging="425"/>
        <w:jc w:val="both"/>
        <w:rPr>
          <w:rFonts w:ascii="Trebuchet MS" w:hAnsi="Trebuchet MS"/>
          <w:lang w:val="ro-RO" w:eastAsia="ro-RO"/>
        </w:rPr>
      </w:pPr>
      <w:r w:rsidRPr="006B291C">
        <w:rPr>
          <w:rFonts w:ascii="Trebuchet MS" w:hAnsi="Trebuchet MS"/>
          <w:lang w:val="ro-RO" w:eastAsia="ro-RO"/>
        </w:rPr>
        <w:t>întocmeşte note si referate de fundamentare cu privire la patrimoniu şi le supune dezbaterii şi aprobării directorului general şi Consiliului JudeteanMures, DGASPC Mures,  având doar responsabilitatea datelor tehnice.</w:t>
      </w:r>
    </w:p>
    <w:p w:rsidR="00F57BA0" w:rsidRPr="006B291C" w:rsidRDefault="00F57BA0">
      <w:pPr>
        <w:pStyle w:val="Listparagraf"/>
        <w:numPr>
          <w:ilvl w:val="0"/>
          <w:numId w:val="63"/>
        </w:numPr>
        <w:spacing w:before="100" w:beforeAutospacing="1" w:after="100" w:afterAutospacing="1" w:line="360" w:lineRule="auto"/>
        <w:ind w:left="567" w:hanging="425"/>
        <w:jc w:val="both"/>
        <w:rPr>
          <w:rFonts w:ascii="Trebuchet MS" w:hAnsi="Trebuchet MS"/>
          <w:lang w:val="ro-RO" w:eastAsia="ro-RO"/>
        </w:rPr>
      </w:pPr>
      <w:r w:rsidRPr="006B291C">
        <w:rPr>
          <w:rFonts w:ascii="Trebuchet MS" w:hAnsi="Trebuchet MS"/>
          <w:lang w:val="ro-RO" w:eastAsia="ro-RO"/>
        </w:rPr>
        <w:t>supune analizei prin informări şi referate îmbunătăţireaactivităţii specifice a serviciului;</w:t>
      </w:r>
    </w:p>
    <w:p w:rsidR="00F57BA0" w:rsidRPr="006B291C" w:rsidRDefault="00F57BA0">
      <w:pPr>
        <w:pStyle w:val="Listparagraf"/>
        <w:numPr>
          <w:ilvl w:val="0"/>
          <w:numId w:val="63"/>
        </w:numPr>
        <w:spacing w:before="100" w:beforeAutospacing="1" w:after="100" w:afterAutospacing="1" w:line="360" w:lineRule="auto"/>
        <w:ind w:left="567" w:hanging="425"/>
        <w:jc w:val="both"/>
        <w:rPr>
          <w:rFonts w:ascii="Trebuchet MS" w:hAnsi="Trebuchet MS"/>
          <w:lang w:val="ro-RO" w:eastAsia="ro-RO"/>
        </w:rPr>
      </w:pPr>
      <w:r w:rsidRPr="006B291C">
        <w:rPr>
          <w:rFonts w:ascii="Trebuchet MS" w:hAnsi="Trebuchet MS"/>
          <w:lang w:val="ro-RO" w:eastAsia="ro-RO"/>
        </w:rPr>
        <w:t xml:space="preserve">prezintă prin informări/referate de specialitate toate informaţiile de ordin tehnic </w:t>
      </w:r>
    </w:p>
    <w:p w:rsidR="00F57BA0" w:rsidRPr="006B291C" w:rsidRDefault="00F57BA0">
      <w:pPr>
        <w:pStyle w:val="Listparagraf"/>
        <w:numPr>
          <w:ilvl w:val="0"/>
          <w:numId w:val="63"/>
        </w:numPr>
        <w:spacing w:before="100" w:beforeAutospacing="1" w:after="100" w:afterAutospacing="1" w:line="360" w:lineRule="auto"/>
        <w:ind w:left="567" w:hanging="425"/>
        <w:jc w:val="both"/>
        <w:rPr>
          <w:rFonts w:ascii="Trebuchet MS" w:hAnsi="Trebuchet MS"/>
          <w:lang w:val="ro-RO" w:eastAsia="ro-RO"/>
        </w:rPr>
      </w:pPr>
      <w:r w:rsidRPr="006B291C">
        <w:rPr>
          <w:rFonts w:ascii="Trebuchet MS" w:hAnsi="Trebuchet MS"/>
          <w:lang w:val="ro-RO" w:eastAsia="ro-RO"/>
        </w:rPr>
        <w:t>pregăteşteşi înaintează la Serviciul Juridic materialul aferent litigiilor care privesc bunurilor imobile, daca este cazul</w:t>
      </w:r>
    </w:p>
    <w:p w:rsidR="00F57BA0" w:rsidRPr="006B291C" w:rsidRDefault="00F57BA0">
      <w:pPr>
        <w:pStyle w:val="Listparagraf"/>
        <w:numPr>
          <w:ilvl w:val="0"/>
          <w:numId w:val="63"/>
        </w:numPr>
        <w:spacing w:before="100" w:beforeAutospacing="1" w:after="100" w:afterAutospacing="1" w:line="360" w:lineRule="auto"/>
        <w:ind w:left="567" w:hanging="425"/>
        <w:jc w:val="both"/>
        <w:rPr>
          <w:rFonts w:ascii="Trebuchet MS" w:hAnsi="Trebuchet MS"/>
          <w:lang w:val="ro-RO" w:eastAsia="ro-RO"/>
        </w:rPr>
      </w:pPr>
      <w:r w:rsidRPr="006B291C">
        <w:rPr>
          <w:rFonts w:ascii="Trebuchet MS" w:hAnsi="Trebuchet MS"/>
          <w:lang w:val="ro-RO" w:eastAsia="ro-RO"/>
        </w:rPr>
        <w:t>ţineevidenţa dosarelor imobilelor aflate în administrarea DGASPC Mures;</w:t>
      </w:r>
    </w:p>
    <w:p w:rsidR="00F57BA0" w:rsidRPr="006B291C" w:rsidRDefault="00F57BA0">
      <w:pPr>
        <w:pStyle w:val="Listparagraf"/>
        <w:numPr>
          <w:ilvl w:val="0"/>
          <w:numId w:val="63"/>
        </w:numPr>
        <w:spacing w:before="100" w:beforeAutospacing="1" w:after="100" w:afterAutospacing="1" w:line="360" w:lineRule="auto"/>
        <w:ind w:left="567" w:hanging="425"/>
        <w:jc w:val="both"/>
        <w:rPr>
          <w:rFonts w:ascii="Trebuchet MS" w:hAnsi="Trebuchet MS"/>
          <w:lang w:val="ro-RO" w:eastAsia="ro-RO"/>
        </w:rPr>
      </w:pPr>
      <w:r w:rsidRPr="006B291C">
        <w:rPr>
          <w:rFonts w:ascii="Trebuchet MS" w:hAnsi="Trebuchet MS"/>
          <w:lang w:val="ro-RO" w:eastAsia="ro-RO"/>
        </w:rPr>
        <w:t>întocmeşte referate pentru proiecte de hotărâre a Consiliului Judetean în ceea ce priveşte modificarea situaţiei juridice a imobilelor, identificarea, măsurarea, înscrierea acestora în cartea funciară, predarea darii în folosinţă gratuită sau a darii în administrare a bunurilor imobile (construcţiişi terenuri) aflate în patrimoniul sau administrarea DGASPC</w:t>
      </w:r>
    </w:p>
    <w:p w:rsidR="00F57BA0" w:rsidRPr="006B291C" w:rsidRDefault="00F57BA0">
      <w:pPr>
        <w:pStyle w:val="Listparagraf"/>
        <w:numPr>
          <w:ilvl w:val="0"/>
          <w:numId w:val="63"/>
        </w:numPr>
        <w:spacing w:before="100" w:beforeAutospacing="1" w:after="100" w:afterAutospacing="1" w:line="360" w:lineRule="auto"/>
        <w:ind w:left="567" w:hanging="425"/>
        <w:jc w:val="both"/>
        <w:rPr>
          <w:rFonts w:ascii="Trebuchet MS" w:hAnsi="Trebuchet MS"/>
          <w:lang w:val="ro-RO" w:eastAsia="ro-RO"/>
        </w:rPr>
      </w:pPr>
      <w:r w:rsidRPr="006B291C">
        <w:rPr>
          <w:rFonts w:ascii="Trebuchet MS" w:hAnsi="Trebuchet MS"/>
          <w:lang w:val="ro-RO" w:eastAsia="ro-RO"/>
        </w:rPr>
        <w:t>constituie baza de date privind patrimoniul DGASPC Mures (terenuri şiconstrucţii pe care o actualizeaza permanent;</w:t>
      </w:r>
    </w:p>
    <w:p w:rsidR="00F57BA0" w:rsidRPr="006B291C" w:rsidRDefault="00F57BA0">
      <w:pPr>
        <w:pStyle w:val="Listparagraf"/>
        <w:numPr>
          <w:ilvl w:val="0"/>
          <w:numId w:val="63"/>
        </w:numPr>
        <w:spacing w:before="100" w:beforeAutospacing="1" w:after="100" w:afterAutospacing="1" w:line="360" w:lineRule="auto"/>
        <w:ind w:left="567" w:hanging="425"/>
        <w:jc w:val="both"/>
        <w:rPr>
          <w:rFonts w:ascii="Trebuchet MS" w:hAnsi="Trebuchet MS"/>
          <w:lang w:val="ro-RO" w:eastAsia="ro-RO"/>
        </w:rPr>
      </w:pPr>
      <w:r w:rsidRPr="006B291C">
        <w:rPr>
          <w:rFonts w:ascii="Trebuchet MS" w:hAnsi="Trebuchet MS"/>
          <w:lang w:val="ro-RO" w:eastAsia="ro-RO"/>
        </w:rPr>
        <w:t xml:space="preserve">intocmestespecificatiile tehnice pentru documentatiile de atribuire in vederea contractarii  serviciilor de specialitate necesare  ( servicii de cadastru, servicii topografice, etc)  </w:t>
      </w:r>
    </w:p>
    <w:p w:rsidR="00F57BA0" w:rsidRPr="006B291C" w:rsidRDefault="00F57BA0">
      <w:pPr>
        <w:pStyle w:val="Listparagraf"/>
        <w:numPr>
          <w:ilvl w:val="0"/>
          <w:numId w:val="63"/>
        </w:numPr>
        <w:spacing w:before="100" w:beforeAutospacing="1" w:after="100" w:afterAutospacing="1" w:line="360" w:lineRule="auto"/>
        <w:ind w:left="567" w:hanging="425"/>
        <w:jc w:val="both"/>
        <w:rPr>
          <w:rFonts w:ascii="Trebuchet MS" w:hAnsi="Trebuchet MS"/>
          <w:lang w:val="ro-RO" w:eastAsia="ro-RO"/>
        </w:rPr>
      </w:pPr>
      <w:r w:rsidRPr="006B291C">
        <w:rPr>
          <w:rFonts w:ascii="Trebuchet MS" w:hAnsi="Trebuchet MS"/>
          <w:lang w:val="ro-RO" w:eastAsia="ro-RO"/>
        </w:rPr>
        <w:t xml:space="preserve">intreprinde demersurile necesare in vederea obtinerii extraselor de carte funciara </w:t>
      </w:r>
    </w:p>
    <w:p w:rsidR="00F57BA0" w:rsidRPr="006B291C" w:rsidRDefault="00F57BA0">
      <w:pPr>
        <w:pStyle w:val="Listparagraf"/>
        <w:numPr>
          <w:ilvl w:val="0"/>
          <w:numId w:val="63"/>
        </w:numPr>
        <w:spacing w:before="100" w:beforeAutospacing="1" w:after="100" w:afterAutospacing="1" w:line="360" w:lineRule="auto"/>
        <w:ind w:left="567" w:hanging="425"/>
        <w:jc w:val="both"/>
        <w:rPr>
          <w:rFonts w:ascii="Trebuchet MS" w:hAnsi="Trebuchet MS"/>
          <w:lang w:val="ro-RO" w:eastAsia="ro-RO"/>
        </w:rPr>
      </w:pPr>
      <w:r w:rsidRPr="006B291C">
        <w:rPr>
          <w:rFonts w:ascii="Trebuchet MS" w:hAnsi="Trebuchet MS"/>
          <w:lang w:val="ro-RO" w:eastAsia="ro-RO"/>
        </w:rPr>
        <w:t>comunica toate informatiile tehnice necesare realizarii obiectivelor de investitii</w:t>
      </w:r>
    </w:p>
    <w:p w:rsidR="00F57BA0" w:rsidRPr="006B291C" w:rsidRDefault="00F57BA0">
      <w:pPr>
        <w:pStyle w:val="Listparagraf"/>
        <w:numPr>
          <w:ilvl w:val="0"/>
          <w:numId w:val="63"/>
        </w:numPr>
        <w:spacing w:before="100" w:beforeAutospacing="1" w:after="300" w:afterAutospacing="1" w:line="360" w:lineRule="auto"/>
        <w:ind w:left="567" w:hanging="425"/>
        <w:jc w:val="both"/>
        <w:rPr>
          <w:rFonts w:ascii="Trebuchet MS" w:hAnsi="Trebuchet MS"/>
          <w:u w:val="single"/>
          <w:lang w:val="ro-RO" w:eastAsia="ro-RO"/>
        </w:rPr>
      </w:pPr>
      <w:r w:rsidRPr="006B291C">
        <w:rPr>
          <w:rFonts w:ascii="Trebuchet MS" w:hAnsi="Trebuchet MS"/>
          <w:lang w:val="ro-RO" w:eastAsia="ro-RO"/>
        </w:rPr>
        <w:t>intreprinde toate demersurile necesare in vederea actualizarii documentelor privind situatiilor imobilelor aflata in administrarea DGASPC Mures.</w:t>
      </w:r>
    </w:p>
    <w:p w:rsidR="00F57BA0" w:rsidRPr="006B291C" w:rsidRDefault="00F57BA0">
      <w:pPr>
        <w:pStyle w:val="Listparagraf"/>
        <w:numPr>
          <w:ilvl w:val="0"/>
          <w:numId w:val="63"/>
        </w:numPr>
        <w:spacing w:before="100" w:beforeAutospacing="1" w:after="300" w:afterAutospacing="1" w:line="360" w:lineRule="auto"/>
        <w:ind w:left="567" w:hanging="425"/>
        <w:jc w:val="both"/>
        <w:rPr>
          <w:rFonts w:ascii="Trebuchet MS" w:hAnsi="Trebuchet MS"/>
          <w:u w:val="single"/>
          <w:lang w:val="ro-RO" w:eastAsia="ro-RO"/>
        </w:rPr>
      </w:pPr>
      <w:r w:rsidRPr="006B291C">
        <w:rPr>
          <w:rFonts w:ascii="Trebuchet MS" w:hAnsi="Trebuchet MS"/>
          <w:lang w:val="ro-RO" w:eastAsia="ro-RO"/>
        </w:rPr>
        <w:t>arhivarea documentelor emise precum si a celor primite</w:t>
      </w:r>
    </w:p>
    <w:p w:rsidR="00F57BA0" w:rsidRPr="006B291C" w:rsidRDefault="00F57BA0">
      <w:pPr>
        <w:pStyle w:val="Listparagraf"/>
        <w:numPr>
          <w:ilvl w:val="0"/>
          <w:numId w:val="63"/>
        </w:numPr>
        <w:spacing w:before="100" w:beforeAutospacing="1" w:after="100" w:afterAutospacing="1" w:line="360" w:lineRule="auto"/>
        <w:ind w:left="567" w:hanging="425"/>
        <w:jc w:val="both"/>
        <w:rPr>
          <w:rFonts w:ascii="Trebuchet MS" w:hAnsi="Trebuchet MS"/>
          <w:lang w:val="ro-RO" w:eastAsia="ro-RO"/>
        </w:rPr>
      </w:pPr>
      <w:r w:rsidRPr="006B291C">
        <w:rPr>
          <w:rFonts w:ascii="Trebuchet MS" w:hAnsi="Trebuchet MS"/>
          <w:lang w:val="ro-RO" w:eastAsia="ro-RO"/>
        </w:rPr>
        <w:t xml:space="preserve">vizarea/aprobarea şi înaintarea la plată a facturilor </w:t>
      </w:r>
    </w:p>
    <w:p w:rsidR="00F57BA0" w:rsidRPr="006B291C" w:rsidRDefault="00F57BA0">
      <w:pPr>
        <w:pStyle w:val="Default"/>
        <w:numPr>
          <w:ilvl w:val="0"/>
          <w:numId w:val="63"/>
        </w:numPr>
        <w:spacing w:line="360" w:lineRule="auto"/>
        <w:ind w:left="567" w:hanging="425"/>
        <w:jc w:val="both"/>
        <w:rPr>
          <w:rFonts w:ascii="Trebuchet MS" w:hAnsi="Trebuchet MS"/>
          <w:color w:val="auto"/>
          <w:sz w:val="22"/>
          <w:szCs w:val="22"/>
          <w:lang w:val="es-ES"/>
        </w:rPr>
      </w:pPr>
      <w:r w:rsidRPr="006B291C">
        <w:rPr>
          <w:rFonts w:ascii="Trebuchet MS" w:hAnsi="Trebuchet MS"/>
          <w:color w:val="auto"/>
          <w:sz w:val="22"/>
          <w:szCs w:val="22"/>
          <w:lang w:val="es-ES"/>
        </w:rPr>
        <w:t xml:space="preserve">asigura in condiţiile legii, administrarea şi exploatarea întregului patrimoniu; </w:t>
      </w:r>
    </w:p>
    <w:p w:rsidR="00F57BA0" w:rsidRPr="006B291C" w:rsidRDefault="00F57BA0">
      <w:pPr>
        <w:pStyle w:val="Default"/>
        <w:numPr>
          <w:ilvl w:val="0"/>
          <w:numId w:val="63"/>
        </w:numPr>
        <w:spacing w:line="360" w:lineRule="auto"/>
        <w:ind w:left="567" w:hanging="425"/>
        <w:jc w:val="both"/>
        <w:rPr>
          <w:rFonts w:ascii="Trebuchet MS" w:hAnsi="Trebuchet MS"/>
          <w:color w:val="auto"/>
          <w:sz w:val="22"/>
          <w:szCs w:val="22"/>
          <w:lang w:val="es-ES"/>
        </w:rPr>
      </w:pPr>
      <w:r w:rsidRPr="006B291C">
        <w:rPr>
          <w:rFonts w:ascii="Trebuchet MS" w:hAnsi="Trebuchet MS"/>
          <w:color w:val="auto"/>
          <w:sz w:val="22"/>
          <w:szCs w:val="22"/>
          <w:lang w:val="es-ES"/>
        </w:rPr>
        <w:t xml:space="preserve">asigură evidențierea și actualizarea situației bunurilor și imobilelor gestionate în cartea funciară și la alte autorități prevăzute de lege; </w:t>
      </w:r>
    </w:p>
    <w:p w:rsidR="00F57BA0" w:rsidRPr="006B291C" w:rsidRDefault="00F57BA0">
      <w:pPr>
        <w:pStyle w:val="Default"/>
        <w:numPr>
          <w:ilvl w:val="0"/>
          <w:numId w:val="63"/>
        </w:numPr>
        <w:spacing w:line="360" w:lineRule="auto"/>
        <w:ind w:left="567" w:hanging="425"/>
        <w:jc w:val="both"/>
        <w:rPr>
          <w:rFonts w:ascii="Trebuchet MS" w:hAnsi="Trebuchet MS"/>
          <w:color w:val="auto"/>
          <w:sz w:val="22"/>
          <w:szCs w:val="22"/>
          <w:lang w:val="es-ES"/>
        </w:rPr>
      </w:pPr>
      <w:r w:rsidRPr="006B291C">
        <w:rPr>
          <w:rFonts w:ascii="Trebuchet MS" w:hAnsi="Trebuchet MS"/>
          <w:color w:val="auto"/>
          <w:sz w:val="22"/>
          <w:szCs w:val="22"/>
          <w:lang w:val="es-ES"/>
        </w:rPr>
        <w:lastRenderedPageBreak/>
        <w:t xml:space="preserve">întocmește dosare pentru unele locații, privind patrimoniul acestora cuprinzând: extrase de carte funciară, proiecte de gaz, electrica, apă, contracte de utilităţi, procese verbale la recepţia lucrărilor, autorizaţii, piese desenate, etc. ; </w:t>
      </w:r>
    </w:p>
    <w:p w:rsidR="00F57BA0" w:rsidRPr="006B291C" w:rsidRDefault="00F57BA0">
      <w:pPr>
        <w:pStyle w:val="Default"/>
        <w:numPr>
          <w:ilvl w:val="0"/>
          <w:numId w:val="63"/>
        </w:numPr>
        <w:spacing w:line="360" w:lineRule="auto"/>
        <w:ind w:left="567" w:hanging="425"/>
        <w:jc w:val="both"/>
        <w:rPr>
          <w:rFonts w:ascii="Trebuchet MS" w:hAnsi="Trebuchet MS"/>
          <w:color w:val="auto"/>
          <w:sz w:val="22"/>
          <w:szCs w:val="22"/>
          <w:lang w:val="es-ES"/>
        </w:rPr>
      </w:pPr>
      <w:r w:rsidRPr="006B291C">
        <w:rPr>
          <w:rFonts w:ascii="Trebuchet MS" w:hAnsi="Trebuchet MS"/>
          <w:color w:val="auto"/>
          <w:sz w:val="22"/>
          <w:szCs w:val="22"/>
          <w:lang w:val="es-ES"/>
        </w:rPr>
        <w:t xml:space="preserve">colaborează cu compartimentul de specialitate pentru indeplinirea cerințelor I.S.U pentru securitate la incendiu pentru locațiile D.G.A.S.P.C.; </w:t>
      </w:r>
    </w:p>
    <w:p w:rsidR="00F57BA0" w:rsidRPr="006B291C" w:rsidRDefault="00F57BA0">
      <w:pPr>
        <w:pStyle w:val="Default"/>
        <w:numPr>
          <w:ilvl w:val="0"/>
          <w:numId w:val="63"/>
        </w:numPr>
        <w:spacing w:line="360" w:lineRule="auto"/>
        <w:ind w:left="567" w:hanging="425"/>
        <w:jc w:val="both"/>
        <w:rPr>
          <w:rFonts w:ascii="Trebuchet MS" w:hAnsi="Trebuchet MS"/>
          <w:color w:val="auto"/>
          <w:sz w:val="22"/>
          <w:szCs w:val="22"/>
          <w:lang w:val="es-ES"/>
        </w:rPr>
      </w:pPr>
      <w:r w:rsidRPr="006B291C">
        <w:rPr>
          <w:rFonts w:ascii="Trebuchet MS" w:hAnsi="Trebuchet MS"/>
          <w:color w:val="auto"/>
          <w:sz w:val="22"/>
          <w:szCs w:val="22"/>
          <w:lang w:val="es-ES"/>
        </w:rPr>
        <w:t xml:space="preserve">obține avizele tehnice de construcții, necesare pentru construcțiile existente sau viitoare; </w:t>
      </w:r>
    </w:p>
    <w:p w:rsidR="00F57BA0" w:rsidRPr="006B291C" w:rsidRDefault="00F57BA0">
      <w:pPr>
        <w:pStyle w:val="Default"/>
        <w:numPr>
          <w:ilvl w:val="0"/>
          <w:numId w:val="63"/>
        </w:numPr>
        <w:spacing w:line="360" w:lineRule="auto"/>
        <w:ind w:left="567" w:hanging="425"/>
        <w:jc w:val="both"/>
        <w:rPr>
          <w:rFonts w:ascii="Trebuchet MS" w:hAnsi="Trebuchet MS"/>
          <w:color w:val="auto"/>
          <w:sz w:val="22"/>
          <w:szCs w:val="22"/>
          <w:lang w:val="es-ES"/>
        </w:rPr>
      </w:pPr>
      <w:r w:rsidRPr="006B291C">
        <w:rPr>
          <w:rFonts w:ascii="Trebuchet MS" w:hAnsi="Trebuchet MS"/>
          <w:color w:val="auto"/>
          <w:sz w:val="22"/>
          <w:szCs w:val="22"/>
          <w:lang w:val="es-ES"/>
        </w:rPr>
        <w:t xml:space="preserve">întocmeşte şi face propuneri pentru proiectul bugetului anual privind dotările, investiţiile și achiziţiile necesare; </w:t>
      </w:r>
    </w:p>
    <w:p w:rsidR="00F57BA0" w:rsidRPr="006B291C" w:rsidRDefault="00F57BA0">
      <w:pPr>
        <w:pStyle w:val="Default"/>
        <w:numPr>
          <w:ilvl w:val="0"/>
          <w:numId w:val="63"/>
        </w:numPr>
        <w:spacing w:line="360" w:lineRule="auto"/>
        <w:ind w:left="567" w:hanging="425"/>
        <w:jc w:val="both"/>
        <w:rPr>
          <w:rFonts w:ascii="Trebuchet MS" w:hAnsi="Trebuchet MS"/>
          <w:color w:val="auto"/>
          <w:sz w:val="22"/>
          <w:szCs w:val="22"/>
          <w:lang w:val="es-ES"/>
        </w:rPr>
      </w:pPr>
      <w:r w:rsidRPr="006B291C">
        <w:rPr>
          <w:rFonts w:ascii="Trebuchet MS" w:hAnsi="Trebuchet MS"/>
          <w:color w:val="auto"/>
          <w:sz w:val="22"/>
          <w:szCs w:val="22"/>
          <w:lang w:val="es-ES"/>
        </w:rPr>
        <w:t xml:space="preserve">ia masuri de asigurare cu cele necesare bunei funcţionalităţi a instituţiei şi serviciilor/complexelor din subordine, ia masuri pentru reducerea consumurilor, cheltuielilor neeconomicoase, obiecte de inventar; </w:t>
      </w:r>
    </w:p>
    <w:p w:rsidR="00F57BA0" w:rsidRPr="006B291C" w:rsidRDefault="00F57BA0">
      <w:pPr>
        <w:pStyle w:val="Default"/>
        <w:numPr>
          <w:ilvl w:val="0"/>
          <w:numId w:val="63"/>
        </w:numPr>
        <w:spacing w:line="360" w:lineRule="auto"/>
        <w:ind w:left="567" w:hanging="425"/>
        <w:jc w:val="both"/>
        <w:rPr>
          <w:rFonts w:ascii="Trebuchet MS" w:hAnsi="Trebuchet MS"/>
          <w:color w:val="auto"/>
          <w:sz w:val="22"/>
          <w:szCs w:val="22"/>
          <w:lang w:val="es-ES"/>
        </w:rPr>
      </w:pPr>
      <w:r w:rsidRPr="006B291C">
        <w:rPr>
          <w:rFonts w:ascii="Trebuchet MS" w:hAnsi="Trebuchet MS"/>
          <w:color w:val="auto"/>
          <w:sz w:val="22"/>
          <w:szCs w:val="22"/>
          <w:lang w:val="es-ES"/>
        </w:rPr>
        <w:t xml:space="preserve">participa la activitatea comisiilor in care este desemnat asigurând buna desfăşurare a lucrărilor acestora; </w:t>
      </w:r>
    </w:p>
    <w:p w:rsidR="00F57BA0" w:rsidRPr="006B291C" w:rsidRDefault="00F57BA0">
      <w:pPr>
        <w:pStyle w:val="Default"/>
        <w:numPr>
          <w:ilvl w:val="0"/>
          <w:numId w:val="63"/>
        </w:numPr>
        <w:spacing w:line="360" w:lineRule="auto"/>
        <w:ind w:left="567" w:hanging="425"/>
        <w:jc w:val="both"/>
        <w:rPr>
          <w:rFonts w:ascii="Trebuchet MS" w:hAnsi="Trebuchet MS"/>
          <w:color w:val="auto"/>
          <w:sz w:val="22"/>
          <w:szCs w:val="22"/>
          <w:lang w:val="es-ES"/>
        </w:rPr>
      </w:pPr>
      <w:r w:rsidRPr="006B291C">
        <w:rPr>
          <w:rFonts w:ascii="Trebuchet MS" w:hAnsi="Trebuchet MS"/>
          <w:color w:val="auto"/>
          <w:sz w:val="22"/>
          <w:szCs w:val="22"/>
          <w:lang w:val="es-ES"/>
        </w:rPr>
        <w:t xml:space="preserve">participa la inventarierea bunurilor materiale şi a mijloacelor fixe şi obiecte de inventar, urmăreşte valorificarea inventarierii, avizând documentele legate de gestionarea acestora ; </w:t>
      </w:r>
    </w:p>
    <w:p w:rsidR="00F57BA0" w:rsidRPr="006B291C" w:rsidRDefault="00F57BA0">
      <w:pPr>
        <w:pStyle w:val="Default"/>
        <w:numPr>
          <w:ilvl w:val="0"/>
          <w:numId w:val="63"/>
        </w:numPr>
        <w:spacing w:line="360" w:lineRule="auto"/>
        <w:ind w:left="567" w:hanging="425"/>
        <w:jc w:val="both"/>
        <w:rPr>
          <w:rFonts w:ascii="Trebuchet MS" w:hAnsi="Trebuchet MS"/>
          <w:color w:val="auto"/>
          <w:sz w:val="22"/>
          <w:szCs w:val="22"/>
          <w:lang w:val="es-ES"/>
        </w:rPr>
      </w:pPr>
      <w:r w:rsidRPr="006B291C">
        <w:rPr>
          <w:rFonts w:ascii="Trebuchet MS" w:hAnsi="Trebuchet MS"/>
          <w:color w:val="auto"/>
          <w:sz w:val="22"/>
          <w:szCs w:val="22"/>
          <w:lang w:val="es-ES"/>
        </w:rPr>
        <w:t xml:space="preserve">Întocmirea listelor mijloacelor fixe cu durata normală de funcționare expirată propuse pentru a fi scoase din gestiune, precum și a obiectelor de inventar și materialelor; </w:t>
      </w:r>
    </w:p>
    <w:p w:rsidR="00F57BA0" w:rsidRPr="006B291C" w:rsidRDefault="00F57BA0">
      <w:pPr>
        <w:pStyle w:val="Default"/>
        <w:numPr>
          <w:ilvl w:val="0"/>
          <w:numId w:val="63"/>
        </w:numPr>
        <w:spacing w:line="360" w:lineRule="auto"/>
        <w:ind w:left="567" w:hanging="425"/>
        <w:jc w:val="both"/>
        <w:rPr>
          <w:rFonts w:ascii="Trebuchet MS" w:hAnsi="Trebuchet MS"/>
          <w:color w:val="auto"/>
          <w:sz w:val="22"/>
          <w:szCs w:val="22"/>
          <w:lang w:val="es-ES"/>
        </w:rPr>
      </w:pPr>
      <w:r w:rsidRPr="006B291C">
        <w:rPr>
          <w:rFonts w:ascii="Trebuchet MS" w:hAnsi="Trebuchet MS"/>
          <w:color w:val="auto"/>
          <w:sz w:val="22"/>
          <w:szCs w:val="22"/>
          <w:lang w:val="es-ES"/>
        </w:rPr>
        <w:t xml:space="preserve">ținerea evidenței gestiunilor pentru Serviciul de coordonare și administrare case familiale, Complex case de tip familial Sâncraiu de Mureș-Sântana de Mureș, Complex case de tip familial Reghin-Petelea, Centrul de tranzit Ada și Adi Tg.Mureș; </w:t>
      </w:r>
    </w:p>
    <w:p w:rsidR="00F57BA0" w:rsidRPr="006B291C" w:rsidRDefault="00F57BA0">
      <w:pPr>
        <w:pStyle w:val="Default"/>
        <w:numPr>
          <w:ilvl w:val="0"/>
          <w:numId w:val="63"/>
        </w:numPr>
        <w:spacing w:line="360" w:lineRule="auto"/>
        <w:ind w:left="567" w:hanging="425"/>
        <w:jc w:val="both"/>
        <w:rPr>
          <w:rFonts w:ascii="Trebuchet MS" w:hAnsi="Trebuchet MS"/>
          <w:color w:val="auto"/>
          <w:sz w:val="22"/>
          <w:szCs w:val="22"/>
          <w:lang w:val="es-ES"/>
        </w:rPr>
      </w:pPr>
      <w:r w:rsidRPr="006B291C">
        <w:rPr>
          <w:rFonts w:ascii="Trebuchet MS" w:hAnsi="Trebuchet MS"/>
          <w:color w:val="auto"/>
          <w:sz w:val="22"/>
          <w:szCs w:val="22"/>
          <w:lang w:val="es-ES"/>
        </w:rPr>
        <w:t xml:space="preserve">participarea în comisii de monitorizare a serviciilor sociale prestate de fundatii; </w:t>
      </w:r>
    </w:p>
    <w:p w:rsidR="00F57BA0" w:rsidRPr="006B291C" w:rsidRDefault="00F57BA0">
      <w:pPr>
        <w:pStyle w:val="Default"/>
        <w:numPr>
          <w:ilvl w:val="0"/>
          <w:numId w:val="63"/>
        </w:numPr>
        <w:spacing w:line="360" w:lineRule="auto"/>
        <w:ind w:left="567" w:hanging="425"/>
        <w:jc w:val="both"/>
        <w:rPr>
          <w:rFonts w:ascii="Trebuchet MS" w:hAnsi="Trebuchet MS"/>
          <w:color w:val="auto"/>
          <w:sz w:val="22"/>
          <w:szCs w:val="22"/>
          <w:lang w:val="es-ES"/>
        </w:rPr>
      </w:pPr>
      <w:r w:rsidRPr="006B291C">
        <w:rPr>
          <w:rFonts w:ascii="Trebuchet MS" w:hAnsi="Trebuchet MS"/>
          <w:color w:val="auto"/>
          <w:sz w:val="22"/>
          <w:szCs w:val="22"/>
          <w:lang w:val="es-ES"/>
        </w:rPr>
        <w:t xml:space="preserve">urmărirea și valorificarea inventarierii, avizarea documentelor legate de gestionarea acestora; </w:t>
      </w:r>
    </w:p>
    <w:p w:rsidR="00F57BA0" w:rsidRPr="006B291C" w:rsidRDefault="00F57BA0">
      <w:pPr>
        <w:pStyle w:val="Default"/>
        <w:numPr>
          <w:ilvl w:val="0"/>
          <w:numId w:val="63"/>
        </w:numPr>
        <w:spacing w:line="360" w:lineRule="auto"/>
        <w:ind w:left="567" w:hanging="425"/>
        <w:jc w:val="both"/>
        <w:rPr>
          <w:rFonts w:ascii="Trebuchet MS" w:hAnsi="Trebuchet MS"/>
          <w:color w:val="auto"/>
          <w:sz w:val="22"/>
          <w:szCs w:val="22"/>
          <w:lang w:val="es-ES"/>
        </w:rPr>
      </w:pPr>
      <w:r w:rsidRPr="006B291C">
        <w:rPr>
          <w:rFonts w:ascii="Trebuchet MS" w:hAnsi="Trebuchet MS"/>
          <w:color w:val="auto"/>
          <w:sz w:val="22"/>
          <w:szCs w:val="22"/>
          <w:lang w:val="es-ES"/>
        </w:rPr>
        <w:t xml:space="preserve">coordoneazăactivitatea pe linietehnicaprivind buna gospodărireşiîntreţinere a construcţiilor din cadruldirecţiei; </w:t>
      </w:r>
    </w:p>
    <w:p w:rsidR="00F57BA0" w:rsidRPr="006B291C" w:rsidRDefault="00F57BA0">
      <w:pPr>
        <w:pStyle w:val="Default"/>
        <w:numPr>
          <w:ilvl w:val="0"/>
          <w:numId w:val="63"/>
        </w:numPr>
        <w:spacing w:line="360" w:lineRule="auto"/>
        <w:ind w:left="567" w:hanging="425"/>
        <w:jc w:val="both"/>
        <w:rPr>
          <w:rFonts w:ascii="Trebuchet MS" w:hAnsi="Trebuchet MS"/>
          <w:color w:val="auto"/>
          <w:sz w:val="22"/>
          <w:szCs w:val="22"/>
          <w:lang w:val="es-ES"/>
        </w:rPr>
      </w:pPr>
      <w:r w:rsidRPr="006B291C">
        <w:rPr>
          <w:rFonts w:ascii="Trebuchet MS" w:hAnsi="Trebuchet MS"/>
          <w:color w:val="auto"/>
          <w:sz w:val="22"/>
          <w:szCs w:val="22"/>
          <w:lang w:val="es-ES"/>
        </w:rPr>
        <w:t xml:space="preserve">întocmeşte documentele necesare derulării in bune condiţii a lucrărilor de investiţii, reparaţii de orice fel a construcţiilor din patrimoniul DGASPC Mureş; </w:t>
      </w:r>
    </w:p>
    <w:p w:rsidR="00F57BA0" w:rsidRPr="006B291C" w:rsidRDefault="00F57BA0">
      <w:pPr>
        <w:pStyle w:val="Default"/>
        <w:numPr>
          <w:ilvl w:val="0"/>
          <w:numId w:val="63"/>
        </w:numPr>
        <w:spacing w:line="360" w:lineRule="auto"/>
        <w:ind w:left="567" w:hanging="425"/>
        <w:jc w:val="both"/>
        <w:rPr>
          <w:rFonts w:ascii="Trebuchet MS" w:hAnsi="Trebuchet MS"/>
          <w:color w:val="auto"/>
          <w:sz w:val="22"/>
          <w:szCs w:val="22"/>
          <w:lang w:val="es-ES"/>
        </w:rPr>
      </w:pPr>
      <w:r w:rsidRPr="006B291C">
        <w:rPr>
          <w:rFonts w:ascii="Trebuchet MS" w:hAnsi="Trebuchet MS"/>
          <w:color w:val="auto"/>
          <w:sz w:val="22"/>
          <w:szCs w:val="22"/>
          <w:lang w:val="es-ES"/>
        </w:rPr>
        <w:t xml:space="preserve">va urmări împreună cu administratorul locațiilor, ca antreprenorul sa execute şi sa finalizeze lucrările prevăzute in contract precum şi de remediere a viciilor ascunse, in concordanţă cu obligaţiile asumate prin contractul de execuţie și urmărirea în timp a construcțiilor atunci când este desemnat; </w:t>
      </w:r>
    </w:p>
    <w:p w:rsidR="00F57BA0" w:rsidRPr="006B291C" w:rsidRDefault="00F57BA0">
      <w:pPr>
        <w:pStyle w:val="Default"/>
        <w:numPr>
          <w:ilvl w:val="0"/>
          <w:numId w:val="63"/>
        </w:numPr>
        <w:spacing w:line="360" w:lineRule="auto"/>
        <w:ind w:left="567" w:hanging="425"/>
        <w:jc w:val="both"/>
        <w:rPr>
          <w:rFonts w:ascii="Trebuchet MS" w:hAnsi="Trebuchet MS"/>
          <w:color w:val="auto"/>
          <w:sz w:val="22"/>
          <w:szCs w:val="22"/>
          <w:lang w:val="es-ES"/>
        </w:rPr>
      </w:pPr>
      <w:r w:rsidRPr="006B291C">
        <w:rPr>
          <w:rFonts w:ascii="Trebuchet MS" w:hAnsi="Trebuchet MS"/>
          <w:color w:val="auto"/>
          <w:sz w:val="22"/>
          <w:szCs w:val="22"/>
          <w:lang w:val="es-ES"/>
        </w:rPr>
        <w:t xml:space="preserve">periodic se va deplasa in teritoriu unde  va verifica şi informa in scris despre modul in care sunt gestionate, întreţinute, gospodărite dotările aferente domeniului de care răspunde ; </w:t>
      </w:r>
    </w:p>
    <w:p w:rsidR="00F57BA0" w:rsidRPr="006B291C" w:rsidRDefault="00F57BA0">
      <w:pPr>
        <w:pStyle w:val="Default"/>
        <w:numPr>
          <w:ilvl w:val="0"/>
          <w:numId w:val="63"/>
        </w:numPr>
        <w:spacing w:line="360" w:lineRule="auto"/>
        <w:ind w:left="567" w:hanging="425"/>
        <w:jc w:val="both"/>
        <w:rPr>
          <w:rFonts w:ascii="Trebuchet MS" w:hAnsi="Trebuchet MS"/>
          <w:color w:val="auto"/>
          <w:sz w:val="22"/>
          <w:szCs w:val="22"/>
          <w:lang w:val="es-ES"/>
        </w:rPr>
      </w:pPr>
      <w:r w:rsidRPr="006B291C">
        <w:rPr>
          <w:rFonts w:ascii="Trebuchet MS" w:hAnsi="Trebuchet MS"/>
          <w:color w:val="auto"/>
          <w:sz w:val="22"/>
          <w:szCs w:val="22"/>
          <w:lang w:val="es-ES"/>
        </w:rPr>
        <w:t xml:space="preserve">este responsabil cu supravegherea tehnica şi verificarea instalaţiilor sub presiune din cadrul DGASPC Mureş prin societăți specializate </w:t>
      </w:r>
    </w:p>
    <w:p w:rsidR="00F57BA0" w:rsidRPr="006B291C" w:rsidRDefault="00F57BA0">
      <w:pPr>
        <w:pStyle w:val="Default"/>
        <w:numPr>
          <w:ilvl w:val="0"/>
          <w:numId w:val="63"/>
        </w:numPr>
        <w:spacing w:line="360" w:lineRule="auto"/>
        <w:ind w:left="567" w:hanging="425"/>
        <w:jc w:val="both"/>
        <w:rPr>
          <w:rFonts w:ascii="Trebuchet MS" w:hAnsi="Trebuchet MS"/>
          <w:color w:val="auto"/>
          <w:sz w:val="22"/>
          <w:szCs w:val="22"/>
          <w:lang w:val="es-ES"/>
        </w:rPr>
      </w:pPr>
      <w:r w:rsidRPr="006B291C">
        <w:rPr>
          <w:rFonts w:ascii="Trebuchet MS" w:hAnsi="Trebuchet MS"/>
          <w:color w:val="auto"/>
          <w:sz w:val="22"/>
          <w:szCs w:val="22"/>
          <w:lang w:val="es-ES"/>
        </w:rPr>
        <w:lastRenderedPageBreak/>
        <w:t>executa alte sarcini dispuse de conducerea institutiei</w:t>
      </w:r>
    </w:p>
    <w:p w:rsidR="00F57BA0" w:rsidRPr="006B291C" w:rsidRDefault="00F57BA0">
      <w:pPr>
        <w:pStyle w:val="Listparagraf"/>
        <w:widowControl w:val="0"/>
        <w:numPr>
          <w:ilvl w:val="0"/>
          <w:numId w:val="63"/>
        </w:numPr>
        <w:autoSpaceDE w:val="0"/>
        <w:autoSpaceDN w:val="0"/>
        <w:adjustRightInd w:val="0"/>
        <w:spacing w:after="120"/>
        <w:ind w:left="567" w:hanging="425"/>
        <w:jc w:val="both"/>
        <w:rPr>
          <w:rFonts w:ascii="Trebuchet MS" w:hAnsi="Trebuchet MS"/>
          <w:lang w:val="ro-RO"/>
        </w:rPr>
      </w:pPr>
      <w:r w:rsidRPr="006B291C">
        <w:rPr>
          <w:rFonts w:ascii="Trebuchet MS" w:hAnsi="Trebuchet MS"/>
          <w:lang w:val="es-ES"/>
        </w:rPr>
        <w:t>respecta si semneaza documentele specifice executiei bugetare conform procedurilor operationale elaborate</w:t>
      </w:r>
      <w:r w:rsidRPr="006B291C">
        <w:rPr>
          <w:rFonts w:ascii="Trebuchet MS" w:hAnsi="Trebuchet MS"/>
          <w:lang w:val="ro-RO"/>
        </w:rPr>
        <w:t xml:space="preserve"> prin echipa de muncitori (4 muncitori calificati-I si 1 îngrijitor curățenie</w:t>
      </w:r>
      <w:r w:rsidR="002962F3" w:rsidRPr="006B291C">
        <w:rPr>
          <w:rFonts w:ascii="Trebuchet MS" w:hAnsi="Trebuchet MS"/>
          <w:lang w:val="ro-RO"/>
        </w:rPr>
        <w:t>, corpul A și E</w:t>
      </w:r>
      <w:r w:rsidRPr="006B291C">
        <w:rPr>
          <w:rFonts w:ascii="Trebuchet MS" w:hAnsi="Trebuchet MS"/>
          <w:lang w:val="ro-RO"/>
        </w:rPr>
        <w:t>) se efectuează</w:t>
      </w:r>
      <w:r w:rsidR="002962F3" w:rsidRPr="006B291C">
        <w:rPr>
          <w:rFonts w:ascii="Trebuchet MS" w:hAnsi="Trebuchet MS"/>
          <w:lang w:val="ro-RO"/>
        </w:rPr>
        <w:t>;</w:t>
      </w:r>
    </w:p>
    <w:p w:rsidR="00F57BA0" w:rsidRPr="006B291C" w:rsidRDefault="00F57BA0">
      <w:pPr>
        <w:pStyle w:val="Listparagraf"/>
        <w:widowControl w:val="0"/>
        <w:numPr>
          <w:ilvl w:val="0"/>
          <w:numId w:val="63"/>
        </w:numPr>
        <w:autoSpaceDE w:val="0"/>
        <w:autoSpaceDN w:val="0"/>
        <w:adjustRightInd w:val="0"/>
        <w:spacing w:after="120"/>
        <w:ind w:left="567" w:hanging="425"/>
        <w:jc w:val="both"/>
        <w:rPr>
          <w:rFonts w:ascii="Trebuchet MS" w:hAnsi="Trebuchet MS"/>
          <w:lang w:val="ro-RO"/>
        </w:rPr>
      </w:pPr>
      <w:r w:rsidRPr="006B291C">
        <w:rPr>
          <w:rFonts w:ascii="Trebuchet MS" w:hAnsi="Trebuchet MS"/>
          <w:lang w:val="ro-RO"/>
        </w:rPr>
        <w:t>activități de îngrijire și curățenie în spațiile interioare și exterioare periodic și la nevoie</w:t>
      </w:r>
    </w:p>
    <w:p w:rsidR="00F57BA0" w:rsidRPr="006B291C" w:rsidRDefault="00F57BA0">
      <w:pPr>
        <w:pStyle w:val="Listparagraf"/>
        <w:widowControl w:val="0"/>
        <w:numPr>
          <w:ilvl w:val="0"/>
          <w:numId w:val="63"/>
        </w:numPr>
        <w:autoSpaceDE w:val="0"/>
        <w:autoSpaceDN w:val="0"/>
        <w:adjustRightInd w:val="0"/>
        <w:spacing w:after="120"/>
        <w:ind w:left="567" w:hanging="425"/>
        <w:jc w:val="both"/>
        <w:rPr>
          <w:rFonts w:ascii="Trebuchet MS" w:hAnsi="Trebuchet MS"/>
          <w:lang w:val="ro-RO"/>
        </w:rPr>
      </w:pPr>
      <w:r w:rsidRPr="006B291C">
        <w:rPr>
          <w:rFonts w:ascii="Trebuchet MS" w:hAnsi="Trebuchet MS"/>
          <w:lang w:val="ro-RO"/>
        </w:rPr>
        <w:t>efectuează munci administrativ gospodaresti, curățenie curte, îngrijire spații verzi, păstrarea în condiții optime a aleilor, dezăpezire pe timpul iernii</w:t>
      </w:r>
    </w:p>
    <w:p w:rsidR="00F57BA0" w:rsidRPr="006B291C" w:rsidRDefault="00F57BA0">
      <w:pPr>
        <w:pStyle w:val="Listparagraf"/>
        <w:widowControl w:val="0"/>
        <w:numPr>
          <w:ilvl w:val="0"/>
          <w:numId w:val="63"/>
        </w:numPr>
        <w:autoSpaceDE w:val="0"/>
        <w:autoSpaceDN w:val="0"/>
        <w:adjustRightInd w:val="0"/>
        <w:spacing w:after="120"/>
        <w:ind w:left="567" w:hanging="425"/>
        <w:jc w:val="both"/>
        <w:rPr>
          <w:rFonts w:ascii="Trebuchet MS" w:hAnsi="Trebuchet MS"/>
          <w:lang w:val="ro-RO"/>
        </w:rPr>
      </w:pPr>
      <w:r w:rsidRPr="006B291C">
        <w:rPr>
          <w:rFonts w:ascii="Trebuchet MS" w:hAnsi="Trebuchet MS"/>
          <w:lang w:val="ro-RO"/>
        </w:rPr>
        <w:t>se îngrijesc de păstrarea în bune condiții a obiectelor de inventar din dotare, a sculelor și le depozitează în locuri prestabilite, în incinta direcției, în afara orelor de program;</w:t>
      </w:r>
    </w:p>
    <w:p w:rsidR="00F57BA0" w:rsidRPr="006B291C" w:rsidRDefault="00F57BA0">
      <w:pPr>
        <w:pStyle w:val="Listparagraf"/>
        <w:widowControl w:val="0"/>
        <w:numPr>
          <w:ilvl w:val="0"/>
          <w:numId w:val="63"/>
        </w:numPr>
        <w:autoSpaceDE w:val="0"/>
        <w:autoSpaceDN w:val="0"/>
        <w:adjustRightInd w:val="0"/>
        <w:spacing w:after="120"/>
        <w:ind w:left="567" w:hanging="425"/>
        <w:jc w:val="both"/>
        <w:rPr>
          <w:rFonts w:ascii="Trebuchet MS" w:hAnsi="Trebuchet MS"/>
          <w:lang w:val="ro-RO"/>
        </w:rPr>
      </w:pPr>
      <w:r w:rsidRPr="006B291C">
        <w:rPr>
          <w:rFonts w:ascii="Trebuchet MS" w:hAnsi="Trebuchet MS"/>
          <w:lang w:val="ro-RO"/>
        </w:rPr>
        <w:t>îndeplinesc și sarcini administrative trasate de seful direct</w:t>
      </w:r>
    </w:p>
    <w:p w:rsidR="00F57BA0" w:rsidRPr="006B291C" w:rsidRDefault="00F57BA0">
      <w:pPr>
        <w:pStyle w:val="Listparagraf"/>
        <w:widowControl w:val="0"/>
        <w:numPr>
          <w:ilvl w:val="0"/>
          <w:numId w:val="63"/>
        </w:numPr>
        <w:autoSpaceDE w:val="0"/>
        <w:autoSpaceDN w:val="0"/>
        <w:adjustRightInd w:val="0"/>
        <w:spacing w:after="120"/>
        <w:ind w:left="567" w:hanging="425"/>
        <w:jc w:val="both"/>
        <w:rPr>
          <w:rFonts w:ascii="Trebuchet MS" w:hAnsi="Trebuchet MS"/>
          <w:lang w:val="ro-RO"/>
        </w:rPr>
      </w:pPr>
      <w:r w:rsidRPr="006B291C">
        <w:rPr>
          <w:rFonts w:ascii="Trebuchet MS" w:hAnsi="Trebuchet MS"/>
          <w:lang w:val="ro-RO"/>
        </w:rPr>
        <w:t>ajută ori de câte ori este nevoie la descărcarea materialelor de birotică și papetărie, obiecte sanitare, obiecte de inventar, materiale de construcții sau orice fel de alte bunuri din dotarea direcției</w:t>
      </w:r>
    </w:p>
    <w:p w:rsidR="00F57BA0" w:rsidRPr="006B291C" w:rsidRDefault="00F57BA0">
      <w:pPr>
        <w:pStyle w:val="Listparagraf"/>
        <w:widowControl w:val="0"/>
        <w:numPr>
          <w:ilvl w:val="0"/>
          <w:numId w:val="63"/>
        </w:numPr>
        <w:autoSpaceDE w:val="0"/>
        <w:autoSpaceDN w:val="0"/>
        <w:adjustRightInd w:val="0"/>
        <w:spacing w:after="120"/>
        <w:ind w:left="567" w:hanging="425"/>
        <w:jc w:val="both"/>
        <w:rPr>
          <w:rFonts w:ascii="Trebuchet MS" w:hAnsi="Trebuchet MS"/>
          <w:lang w:val="ro-RO"/>
        </w:rPr>
      </w:pPr>
      <w:r w:rsidRPr="006B291C">
        <w:rPr>
          <w:rFonts w:ascii="Trebuchet MS" w:hAnsi="Trebuchet MS"/>
          <w:lang w:val="ro-RO"/>
        </w:rPr>
        <w:t>execută lucrări de întreținere și reparații constând în zugrăveli interioare și exterioare, vopsitorii pereți, tâmplărie, mobilier și instalații, inclusiv pregătirea suprafețelor de zugrăvit</w:t>
      </w:r>
    </w:p>
    <w:p w:rsidR="00F57BA0" w:rsidRPr="006B291C" w:rsidRDefault="00F57BA0">
      <w:pPr>
        <w:pStyle w:val="Listparagraf"/>
        <w:widowControl w:val="0"/>
        <w:numPr>
          <w:ilvl w:val="0"/>
          <w:numId w:val="63"/>
        </w:numPr>
        <w:autoSpaceDE w:val="0"/>
        <w:autoSpaceDN w:val="0"/>
        <w:adjustRightInd w:val="0"/>
        <w:spacing w:after="120"/>
        <w:ind w:left="567" w:hanging="425"/>
        <w:jc w:val="both"/>
        <w:rPr>
          <w:rFonts w:ascii="Trebuchet MS" w:hAnsi="Trebuchet MS"/>
          <w:lang w:val="ro-RO"/>
        </w:rPr>
      </w:pPr>
      <w:r w:rsidRPr="006B291C">
        <w:rPr>
          <w:rFonts w:ascii="Trebuchet MS" w:hAnsi="Trebuchet MS"/>
          <w:lang w:val="ro-RO"/>
        </w:rPr>
        <w:t>execută lucrări de reparații tencuieli, placare faianță, gresie, efectuează lucrări de calitate utilizând eficient materialele încredințate</w:t>
      </w:r>
    </w:p>
    <w:p w:rsidR="00F57BA0" w:rsidRPr="006B291C" w:rsidRDefault="00F57BA0">
      <w:pPr>
        <w:pStyle w:val="Listparagraf"/>
        <w:widowControl w:val="0"/>
        <w:numPr>
          <w:ilvl w:val="0"/>
          <w:numId w:val="63"/>
        </w:numPr>
        <w:autoSpaceDE w:val="0"/>
        <w:autoSpaceDN w:val="0"/>
        <w:adjustRightInd w:val="0"/>
        <w:spacing w:after="120"/>
        <w:ind w:left="567" w:hanging="425"/>
        <w:jc w:val="both"/>
        <w:rPr>
          <w:rFonts w:ascii="Trebuchet MS" w:hAnsi="Trebuchet MS"/>
          <w:lang w:val="ro-RO"/>
        </w:rPr>
      </w:pPr>
      <w:r w:rsidRPr="006B291C">
        <w:rPr>
          <w:rFonts w:ascii="Trebuchet MS" w:hAnsi="Trebuchet MS"/>
          <w:lang w:val="ro-RO"/>
        </w:rPr>
        <w:t>execută lucrări de întreținere și reparații la instalații sanitare, apă-canal.</w:t>
      </w:r>
    </w:p>
    <w:p w:rsidR="00F57BA0" w:rsidRPr="006B291C" w:rsidRDefault="00F57BA0" w:rsidP="00F57BA0">
      <w:pPr>
        <w:widowControl w:val="0"/>
        <w:autoSpaceDE w:val="0"/>
        <w:autoSpaceDN w:val="0"/>
        <w:adjustRightInd w:val="0"/>
        <w:spacing w:after="120"/>
        <w:jc w:val="both"/>
        <w:rPr>
          <w:rFonts w:ascii="Trebuchet MS" w:hAnsi="Trebuchet MS" w:cs="Arial"/>
          <w:sz w:val="22"/>
          <w:szCs w:val="22"/>
          <w:lang w:val="ro-RO"/>
        </w:rPr>
      </w:pPr>
      <w:r w:rsidRPr="006B291C">
        <w:rPr>
          <w:rFonts w:ascii="Trebuchet MS" w:hAnsi="Trebuchet MS" w:cs="Arial"/>
          <w:sz w:val="22"/>
          <w:szCs w:val="22"/>
          <w:lang w:val="ro-RO"/>
        </w:rPr>
        <w:t>Coordonarea, îndrumarea şi controlul activităţilor curente ale serviciului sunt asigurate de către un şef serviciu, aceasta asigurând legătura operativă cu conducerea Direcţiei, informând asupra stadiului şi modului de rezolvare a problemelor.</w:t>
      </w:r>
    </w:p>
    <w:p w:rsidR="001E6D4B" w:rsidRPr="006B291C" w:rsidRDefault="001E6D4B" w:rsidP="001E6D4B">
      <w:pPr>
        <w:spacing w:after="120"/>
        <w:jc w:val="both"/>
        <w:rPr>
          <w:rFonts w:ascii="Trebuchet MS" w:eastAsiaTheme="minorHAnsi" w:hAnsi="Trebuchet MS" w:cstheme="minorBidi"/>
          <w:sz w:val="22"/>
          <w:szCs w:val="22"/>
          <w:lang w:val="ro-RO"/>
        </w:rPr>
      </w:pPr>
      <w:r w:rsidRPr="006B291C">
        <w:rPr>
          <w:rFonts w:ascii="Trebuchet MS" w:hAnsi="Trebuchet MS" w:cs="Arial"/>
          <w:sz w:val="22"/>
          <w:szCs w:val="22"/>
          <w:shd w:val="clear" w:color="auto" w:fill="FFFFFF"/>
          <w:lang w:val="ro-RO"/>
        </w:rPr>
        <w:t>Șeful de serviciu 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6B291C">
        <w:rPr>
          <w:rFonts w:ascii="Trebuchet MS" w:hAnsi="Trebuchet MS"/>
          <w:sz w:val="22"/>
          <w:szCs w:val="22"/>
          <w:lang w:val="ro-RO"/>
        </w:rPr>
        <w:t>.</w:t>
      </w:r>
    </w:p>
    <w:p w:rsidR="001E6D4B" w:rsidRPr="006B291C" w:rsidRDefault="001E6D4B" w:rsidP="001E6D4B">
      <w:pPr>
        <w:pStyle w:val="Listparagraf"/>
        <w:widowControl w:val="0"/>
        <w:autoSpaceDE w:val="0"/>
        <w:autoSpaceDN w:val="0"/>
        <w:adjustRightInd w:val="0"/>
        <w:spacing w:after="120"/>
        <w:ind w:left="567"/>
        <w:jc w:val="both"/>
        <w:rPr>
          <w:rFonts w:ascii="Trebuchet MS" w:hAnsi="Trebuchet MS" w:cs="Arial"/>
          <w:lang w:val="ro-RO"/>
        </w:rPr>
      </w:pPr>
    </w:p>
    <w:p w:rsidR="0097465B" w:rsidRPr="006B291C" w:rsidRDefault="0097465B">
      <w:pPr>
        <w:pStyle w:val="Listparagraf"/>
        <w:widowControl w:val="0"/>
        <w:numPr>
          <w:ilvl w:val="1"/>
          <w:numId w:val="71"/>
        </w:numPr>
        <w:autoSpaceDE w:val="0"/>
        <w:autoSpaceDN w:val="0"/>
        <w:adjustRightInd w:val="0"/>
        <w:jc w:val="both"/>
        <w:rPr>
          <w:rFonts w:ascii="Trebuchet MS" w:hAnsi="Trebuchet MS" w:cs="Arial"/>
          <w:b/>
          <w:lang w:val="ro-RO"/>
        </w:rPr>
      </w:pPr>
      <w:r w:rsidRPr="006B291C">
        <w:rPr>
          <w:rFonts w:ascii="Trebuchet MS" w:hAnsi="Trebuchet MS" w:cs="Arial"/>
          <w:b/>
          <w:lang w:val="ro-RO"/>
        </w:rPr>
        <w:t>COMPARTIMENTUL INFORMATICĂ</w:t>
      </w:r>
    </w:p>
    <w:p w:rsidR="004A37F3" w:rsidRPr="006B291C" w:rsidRDefault="004A37F3" w:rsidP="004A37F3">
      <w:pPr>
        <w:widowControl w:val="0"/>
        <w:autoSpaceDE w:val="0"/>
        <w:autoSpaceDN w:val="0"/>
        <w:adjustRightInd w:val="0"/>
        <w:spacing w:after="120"/>
        <w:jc w:val="both"/>
        <w:rPr>
          <w:rFonts w:ascii="Trebuchet MS" w:hAnsi="Trebuchet MS" w:cs="Arial"/>
          <w:sz w:val="22"/>
          <w:szCs w:val="22"/>
          <w:lang w:val="ro-RO"/>
        </w:rPr>
      </w:pPr>
    </w:p>
    <w:p w:rsidR="004A37F3" w:rsidRPr="006B291C" w:rsidRDefault="004A37F3" w:rsidP="004A37F3">
      <w:pPr>
        <w:widowControl w:val="0"/>
        <w:autoSpaceDE w:val="0"/>
        <w:autoSpaceDN w:val="0"/>
        <w:adjustRightInd w:val="0"/>
        <w:spacing w:after="120"/>
        <w:jc w:val="both"/>
        <w:rPr>
          <w:rFonts w:ascii="Trebuchet MS" w:hAnsi="Trebuchet MS" w:cs="Arial"/>
          <w:sz w:val="22"/>
          <w:szCs w:val="22"/>
          <w:lang w:val="ro-RO"/>
        </w:rPr>
      </w:pPr>
      <w:r w:rsidRPr="006B291C">
        <w:rPr>
          <w:rFonts w:ascii="Trebuchet MS" w:hAnsi="Trebuchet MS" w:cs="Arial"/>
          <w:sz w:val="22"/>
          <w:szCs w:val="22"/>
          <w:lang w:val="ro-RO"/>
        </w:rPr>
        <w:t>Art.83  În exercitarea atribuţiilor Compartimentului Informatică, are următoarele atribuţii:</w:t>
      </w:r>
    </w:p>
    <w:p w:rsidR="004A37F3" w:rsidRPr="006B291C" w:rsidRDefault="004A37F3">
      <w:pPr>
        <w:pStyle w:val="Default"/>
        <w:numPr>
          <w:ilvl w:val="0"/>
          <w:numId w:val="62"/>
        </w:numPr>
        <w:spacing w:after="177"/>
        <w:jc w:val="both"/>
        <w:rPr>
          <w:rFonts w:ascii="Trebuchet MS" w:hAnsi="Trebuchet MS"/>
          <w:color w:val="auto"/>
          <w:sz w:val="22"/>
          <w:szCs w:val="22"/>
          <w:lang w:val="es-ES"/>
        </w:rPr>
      </w:pPr>
      <w:r w:rsidRPr="006B291C">
        <w:rPr>
          <w:rFonts w:ascii="Trebuchet MS" w:hAnsi="Trebuchet MS"/>
          <w:color w:val="auto"/>
          <w:sz w:val="22"/>
          <w:szCs w:val="22"/>
          <w:lang w:val="es-ES"/>
        </w:rPr>
        <w:t>se îngrijeşte şi răspunde de buna funcţionare a tehnicii de calcul din dotare (calculatoare, imprimante), a softului din dotare şi de exploatarea lor în condiţii de siguranţă</w:t>
      </w:r>
    </w:p>
    <w:p w:rsidR="004A37F3" w:rsidRPr="006B291C" w:rsidRDefault="004A37F3">
      <w:pPr>
        <w:pStyle w:val="Default"/>
        <w:numPr>
          <w:ilvl w:val="0"/>
          <w:numId w:val="62"/>
        </w:numPr>
        <w:spacing w:after="177"/>
        <w:jc w:val="both"/>
        <w:rPr>
          <w:rFonts w:ascii="Trebuchet MS" w:hAnsi="Trebuchet MS"/>
          <w:color w:val="auto"/>
          <w:sz w:val="22"/>
          <w:szCs w:val="22"/>
          <w:lang w:val="es-ES"/>
        </w:rPr>
      </w:pPr>
      <w:r w:rsidRPr="006B291C">
        <w:rPr>
          <w:rFonts w:ascii="Trebuchet MS" w:hAnsi="Trebuchet MS"/>
          <w:color w:val="auto"/>
          <w:sz w:val="22"/>
          <w:szCs w:val="22"/>
          <w:lang w:val="es-ES"/>
        </w:rPr>
        <w:t>semnalizează exploatarea neraţională, defectele apărute şi propune măsuri de îmbunătăţire a utilizării tehnicii de calcul şi a softului din dotare</w:t>
      </w:r>
    </w:p>
    <w:p w:rsidR="004A37F3" w:rsidRPr="006B291C" w:rsidRDefault="004A37F3">
      <w:pPr>
        <w:pStyle w:val="Default"/>
        <w:numPr>
          <w:ilvl w:val="0"/>
          <w:numId w:val="62"/>
        </w:numPr>
        <w:spacing w:after="177"/>
        <w:jc w:val="both"/>
        <w:rPr>
          <w:rFonts w:ascii="Trebuchet MS" w:hAnsi="Trebuchet MS"/>
          <w:color w:val="auto"/>
          <w:sz w:val="22"/>
          <w:szCs w:val="22"/>
          <w:lang w:val="es-ES"/>
        </w:rPr>
      </w:pPr>
      <w:r w:rsidRPr="006B291C">
        <w:rPr>
          <w:rFonts w:ascii="Trebuchet MS" w:hAnsi="Trebuchet MS"/>
          <w:color w:val="auto"/>
          <w:sz w:val="22"/>
          <w:szCs w:val="22"/>
          <w:lang w:val="es-ES"/>
        </w:rPr>
        <w:t xml:space="preserve">participă la testarea şi instalarea pachetelor de programe </w:t>
      </w:r>
    </w:p>
    <w:p w:rsidR="004A37F3" w:rsidRPr="006B291C" w:rsidRDefault="004A37F3">
      <w:pPr>
        <w:pStyle w:val="Default"/>
        <w:numPr>
          <w:ilvl w:val="0"/>
          <w:numId w:val="62"/>
        </w:numPr>
        <w:spacing w:after="177"/>
        <w:jc w:val="both"/>
        <w:rPr>
          <w:rFonts w:ascii="Trebuchet MS" w:hAnsi="Trebuchet MS"/>
          <w:color w:val="auto"/>
          <w:sz w:val="22"/>
          <w:szCs w:val="22"/>
          <w:lang w:val="es-ES"/>
        </w:rPr>
      </w:pPr>
      <w:r w:rsidRPr="006B291C">
        <w:rPr>
          <w:rFonts w:ascii="Trebuchet MS" w:hAnsi="Trebuchet MS"/>
          <w:color w:val="auto"/>
          <w:sz w:val="22"/>
          <w:szCs w:val="22"/>
          <w:lang w:val="es-ES"/>
        </w:rPr>
        <w:t>organizează instruirea utilizatorilor şi participă la instruirile făcute de furnizorii de soft-uri</w:t>
      </w:r>
    </w:p>
    <w:p w:rsidR="004A37F3" w:rsidRPr="006B291C" w:rsidRDefault="004A37F3">
      <w:pPr>
        <w:pStyle w:val="Default"/>
        <w:numPr>
          <w:ilvl w:val="0"/>
          <w:numId w:val="62"/>
        </w:numPr>
        <w:spacing w:after="177"/>
        <w:jc w:val="both"/>
        <w:rPr>
          <w:rFonts w:ascii="Trebuchet MS" w:hAnsi="Trebuchet MS"/>
          <w:color w:val="auto"/>
          <w:sz w:val="22"/>
          <w:szCs w:val="22"/>
          <w:lang w:val="es-ES"/>
        </w:rPr>
      </w:pPr>
      <w:r w:rsidRPr="006B291C">
        <w:rPr>
          <w:rFonts w:ascii="Trebuchet MS" w:hAnsi="Trebuchet MS"/>
          <w:color w:val="auto"/>
          <w:sz w:val="22"/>
          <w:szCs w:val="22"/>
          <w:lang w:val="es-ES"/>
        </w:rPr>
        <w:t>semnalizează anomaliile apărute în aplicaţiile preluate şi urmăreşte rezolvarea acestora</w:t>
      </w:r>
    </w:p>
    <w:p w:rsidR="004A37F3" w:rsidRPr="006B291C" w:rsidRDefault="004A37F3">
      <w:pPr>
        <w:pStyle w:val="Default"/>
        <w:numPr>
          <w:ilvl w:val="0"/>
          <w:numId w:val="62"/>
        </w:numPr>
        <w:spacing w:after="177"/>
        <w:jc w:val="both"/>
        <w:rPr>
          <w:rFonts w:ascii="Trebuchet MS" w:hAnsi="Trebuchet MS"/>
          <w:color w:val="auto"/>
          <w:sz w:val="22"/>
          <w:szCs w:val="22"/>
        </w:rPr>
      </w:pPr>
      <w:r w:rsidRPr="006B291C">
        <w:rPr>
          <w:rFonts w:ascii="Trebuchet MS" w:hAnsi="Trebuchet MS"/>
          <w:color w:val="auto"/>
          <w:sz w:val="22"/>
          <w:szCs w:val="22"/>
        </w:rPr>
        <w:t>asigurăasistenţătehnicăutilizatorilor</w:t>
      </w:r>
    </w:p>
    <w:p w:rsidR="004A37F3" w:rsidRPr="006B291C" w:rsidRDefault="004A37F3">
      <w:pPr>
        <w:pStyle w:val="Default"/>
        <w:numPr>
          <w:ilvl w:val="0"/>
          <w:numId w:val="62"/>
        </w:numPr>
        <w:spacing w:after="177"/>
        <w:jc w:val="both"/>
        <w:rPr>
          <w:rFonts w:ascii="Trebuchet MS" w:hAnsi="Trebuchet MS"/>
          <w:color w:val="auto"/>
          <w:sz w:val="22"/>
          <w:szCs w:val="22"/>
          <w:lang w:val="es-ES"/>
        </w:rPr>
      </w:pPr>
      <w:r w:rsidRPr="006B291C">
        <w:rPr>
          <w:rFonts w:ascii="Trebuchet MS" w:hAnsi="Trebuchet MS"/>
          <w:color w:val="auto"/>
          <w:sz w:val="22"/>
          <w:szCs w:val="22"/>
          <w:lang w:val="es-ES"/>
        </w:rPr>
        <w:t xml:space="preserve"> asigură liberul acces la informaţiile de interes public, conform legislaţiei în vigoare. </w:t>
      </w:r>
    </w:p>
    <w:p w:rsidR="004A37F3" w:rsidRPr="006B291C" w:rsidRDefault="004A37F3">
      <w:pPr>
        <w:pStyle w:val="Default"/>
        <w:numPr>
          <w:ilvl w:val="0"/>
          <w:numId w:val="62"/>
        </w:numPr>
        <w:spacing w:after="177"/>
        <w:jc w:val="both"/>
        <w:rPr>
          <w:rFonts w:ascii="Trebuchet MS" w:hAnsi="Trebuchet MS"/>
          <w:color w:val="auto"/>
          <w:sz w:val="22"/>
          <w:szCs w:val="22"/>
          <w:lang w:val="es-ES"/>
        </w:rPr>
      </w:pPr>
      <w:r w:rsidRPr="006B291C">
        <w:rPr>
          <w:rFonts w:ascii="Trebuchet MS" w:hAnsi="Trebuchet MS"/>
          <w:color w:val="auto"/>
          <w:sz w:val="22"/>
          <w:szCs w:val="22"/>
          <w:lang w:val="es-ES"/>
        </w:rPr>
        <w:t xml:space="preserve">asigură informatizarea activităţii din cadrul direcţiei. </w:t>
      </w:r>
    </w:p>
    <w:p w:rsidR="004A37F3" w:rsidRPr="006B291C" w:rsidRDefault="004A37F3">
      <w:pPr>
        <w:pStyle w:val="Default"/>
        <w:numPr>
          <w:ilvl w:val="0"/>
          <w:numId w:val="62"/>
        </w:numPr>
        <w:spacing w:after="177"/>
        <w:jc w:val="both"/>
        <w:rPr>
          <w:rFonts w:ascii="Trebuchet MS" w:hAnsi="Trebuchet MS"/>
          <w:color w:val="auto"/>
          <w:sz w:val="22"/>
          <w:szCs w:val="22"/>
          <w:lang w:val="es-ES"/>
        </w:rPr>
      </w:pPr>
      <w:r w:rsidRPr="006B291C">
        <w:rPr>
          <w:rFonts w:ascii="Trebuchet MS" w:hAnsi="Trebuchet MS"/>
          <w:color w:val="auto"/>
          <w:sz w:val="22"/>
          <w:szCs w:val="22"/>
          <w:lang w:val="es-ES"/>
        </w:rPr>
        <w:t>asigură securitatea datelor în reţea în măsura respectării normelor de utilizare a sistemului informatic de către utilizatori</w:t>
      </w:r>
    </w:p>
    <w:p w:rsidR="004A37F3" w:rsidRPr="006B291C" w:rsidRDefault="004A37F3">
      <w:pPr>
        <w:pStyle w:val="Default"/>
        <w:numPr>
          <w:ilvl w:val="0"/>
          <w:numId w:val="62"/>
        </w:numPr>
        <w:spacing w:after="177"/>
        <w:jc w:val="both"/>
        <w:rPr>
          <w:rFonts w:ascii="Trebuchet MS" w:hAnsi="Trebuchet MS"/>
          <w:color w:val="auto"/>
          <w:sz w:val="22"/>
          <w:szCs w:val="22"/>
          <w:lang w:val="es-ES"/>
        </w:rPr>
      </w:pPr>
      <w:r w:rsidRPr="006B291C">
        <w:rPr>
          <w:rFonts w:ascii="Trebuchet MS" w:hAnsi="Trebuchet MS"/>
          <w:color w:val="auto"/>
          <w:sz w:val="22"/>
          <w:szCs w:val="22"/>
          <w:lang w:val="es-ES"/>
        </w:rPr>
        <w:lastRenderedPageBreak/>
        <w:t>colaborează cu specialişti, în vederea proiectării şi implementării programelor informatice, precum şi pentru întreţinerea, repararea şi exploatarea tehnicii de calcul din dotare</w:t>
      </w:r>
    </w:p>
    <w:p w:rsidR="004A37F3" w:rsidRPr="006B291C" w:rsidRDefault="004A37F3">
      <w:pPr>
        <w:pStyle w:val="Default"/>
        <w:numPr>
          <w:ilvl w:val="0"/>
          <w:numId w:val="62"/>
        </w:numPr>
        <w:spacing w:after="177"/>
        <w:jc w:val="both"/>
        <w:rPr>
          <w:rFonts w:ascii="Trebuchet MS" w:hAnsi="Trebuchet MS"/>
          <w:color w:val="auto"/>
          <w:sz w:val="22"/>
          <w:szCs w:val="22"/>
          <w:lang w:val="es-ES"/>
        </w:rPr>
      </w:pPr>
      <w:r w:rsidRPr="006B291C">
        <w:rPr>
          <w:rFonts w:ascii="Trebuchet MS" w:hAnsi="Trebuchet MS"/>
          <w:color w:val="auto"/>
          <w:sz w:val="22"/>
          <w:szCs w:val="22"/>
          <w:lang w:val="es-ES"/>
        </w:rPr>
        <w:t>va colabora la pregătirea documentaţiei de achiziţie publică, ori de câte ori este solicitat, întocmind caiete de sarcini sau furnizînd informaţiile necesare unei bune achiziţii de echipament informatic sau programe</w:t>
      </w:r>
    </w:p>
    <w:p w:rsidR="004A37F3" w:rsidRPr="006B291C" w:rsidRDefault="004A37F3">
      <w:pPr>
        <w:pStyle w:val="Default"/>
        <w:numPr>
          <w:ilvl w:val="0"/>
          <w:numId w:val="62"/>
        </w:numPr>
        <w:jc w:val="both"/>
        <w:rPr>
          <w:rFonts w:ascii="Trebuchet MS" w:hAnsi="Trebuchet MS"/>
          <w:color w:val="auto"/>
          <w:sz w:val="22"/>
          <w:szCs w:val="22"/>
          <w:lang w:val="es-ES"/>
        </w:rPr>
      </w:pPr>
      <w:r w:rsidRPr="006B291C">
        <w:rPr>
          <w:rFonts w:ascii="Trebuchet MS" w:hAnsi="Trebuchet MS"/>
          <w:color w:val="auto"/>
          <w:sz w:val="22"/>
          <w:szCs w:val="22"/>
          <w:lang w:val="es-ES"/>
        </w:rPr>
        <w:t xml:space="preserve">face propuneri privind dotarea cu echipament informatic, cu softuri sau programe specifice şi întocmeşte referate prin care îşi fundamentează propunerile. </w:t>
      </w:r>
    </w:p>
    <w:p w:rsidR="0097465B" w:rsidRPr="006B291C" w:rsidRDefault="0097465B" w:rsidP="0045215F">
      <w:pPr>
        <w:widowControl w:val="0"/>
        <w:autoSpaceDE w:val="0"/>
        <w:autoSpaceDN w:val="0"/>
        <w:adjustRightInd w:val="0"/>
        <w:jc w:val="both"/>
        <w:rPr>
          <w:rFonts w:ascii="Trebuchet MS" w:hAnsi="Trebuchet MS" w:cs="Arial"/>
          <w:sz w:val="22"/>
          <w:szCs w:val="22"/>
          <w:lang w:val="ro-RO"/>
        </w:rPr>
      </w:pPr>
      <w:r w:rsidRPr="006B291C">
        <w:rPr>
          <w:rFonts w:ascii="Trebuchet MS" w:hAnsi="Trebuchet MS" w:cs="Arial"/>
          <w:bCs/>
          <w:sz w:val="22"/>
          <w:szCs w:val="22"/>
          <w:lang w:val="ro-RO"/>
        </w:rPr>
        <w:t>Art.8</w:t>
      </w:r>
      <w:r w:rsidR="0045215F" w:rsidRPr="006B291C">
        <w:rPr>
          <w:rFonts w:ascii="Trebuchet MS" w:hAnsi="Trebuchet MS" w:cs="Arial"/>
          <w:bCs/>
          <w:sz w:val="22"/>
          <w:szCs w:val="22"/>
          <w:lang w:val="ro-RO"/>
        </w:rPr>
        <w:t>4</w:t>
      </w:r>
      <w:r w:rsidRPr="006B291C">
        <w:rPr>
          <w:rFonts w:ascii="Trebuchet MS" w:hAnsi="Trebuchet MS" w:cs="Arial"/>
          <w:sz w:val="22"/>
          <w:szCs w:val="22"/>
          <w:lang w:val="ro-RO"/>
        </w:rPr>
        <w:t xml:space="preserve">Coordonarea, îndrumarea şi controlul activităţilor curente ale </w:t>
      </w:r>
      <w:r w:rsidR="001E6D4B" w:rsidRPr="006B291C">
        <w:rPr>
          <w:rFonts w:ascii="Trebuchet MS" w:hAnsi="Trebuchet MS" w:cs="Arial"/>
          <w:sz w:val="22"/>
          <w:szCs w:val="22"/>
          <w:lang w:val="ro-RO"/>
        </w:rPr>
        <w:t>compartimentului</w:t>
      </w:r>
      <w:r w:rsidRPr="006B291C">
        <w:rPr>
          <w:rFonts w:ascii="Trebuchet MS" w:hAnsi="Trebuchet MS" w:cs="Arial"/>
          <w:sz w:val="22"/>
          <w:szCs w:val="22"/>
          <w:lang w:val="ro-RO"/>
        </w:rPr>
        <w:t xml:space="preserve"> sunt asigurate de către </w:t>
      </w:r>
      <w:r w:rsidR="001E6D4B" w:rsidRPr="006B291C">
        <w:rPr>
          <w:rFonts w:ascii="Trebuchet MS" w:hAnsi="Trebuchet MS" w:cs="Arial"/>
          <w:sz w:val="22"/>
          <w:szCs w:val="22"/>
          <w:lang w:val="ro-RO"/>
        </w:rPr>
        <w:t>directorul economic</w:t>
      </w:r>
      <w:r w:rsidRPr="006B291C">
        <w:rPr>
          <w:rFonts w:ascii="Trebuchet MS" w:hAnsi="Trebuchet MS" w:cs="Arial"/>
          <w:sz w:val="22"/>
          <w:szCs w:val="22"/>
          <w:lang w:val="ro-RO"/>
        </w:rPr>
        <w:t>, aceasta asigurând legătura operativă cu conducerea Direcţiei, informând asupra stadiului şi modului de rezolvare a problemelor.</w:t>
      </w:r>
    </w:p>
    <w:p w:rsidR="001E6D4B" w:rsidRPr="006B291C" w:rsidRDefault="001E6D4B" w:rsidP="001E6D4B">
      <w:pPr>
        <w:pStyle w:val="Listparagraf"/>
        <w:spacing w:after="120"/>
        <w:ind w:left="0"/>
        <w:jc w:val="both"/>
        <w:rPr>
          <w:rFonts w:ascii="Trebuchet MS" w:eastAsiaTheme="minorHAnsi" w:hAnsi="Trebuchet MS" w:cstheme="minorBidi"/>
          <w:lang w:val="ro-RO"/>
        </w:rPr>
      </w:pPr>
      <w:r w:rsidRPr="006B291C">
        <w:rPr>
          <w:rFonts w:ascii="Trebuchet MS" w:hAnsi="Trebuchet MS" w:cs="Arial"/>
          <w:shd w:val="clear" w:color="auto" w:fill="FFFFFF"/>
          <w:lang w:val="ro-RO"/>
        </w:rPr>
        <w:t>Șeful de serviciu 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6B291C">
        <w:rPr>
          <w:rFonts w:ascii="Trebuchet MS" w:hAnsi="Trebuchet MS"/>
          <w:lang w:val="ro-RO"/>
        </w:rPr>
        <w:t>.</w:t>
      </w:r>
    </w:p>
    <w:p w:rsidR="00F743EE" w:rsidRPr="006B291C" w:rsidRDefault="00F743EE" w:rsidP="0092297B">
      <w:pPr>
        <w:widowControl w:val="0"/>
        <w:autoSpaceDE w:val="0"/>
        <w:autoSpaceDN w:val="0"/>
        <w:adjustRightInd w:val="0"/>
        <w:ind w:firstLine="360"/>
        <w:jc w:val="both"/>
        <w:rPr>
          <w:rFonts w:ascii="Trebuchet MS" w:hAnsi="Trebuchet MS" w:cs="Arial"/>
          <w:sz w:val="22"/>
          <w:szCs w:val="22"/>
          <w:lang w:val="ro-RO"/>
        </w:rPr>
      </w:pPr>
    </w:p>
    <w:p w:rsidR="0097465B" w:rsidRPr="006B291C" w:rsidRDefault="0097465B">
      <w:pPr>
        <w:pStyle w:val="Listparagraf"/>
        <w:widowControl w:val="0"/>
        <w:numPr>
          <w:ilvl w:val="1"/>
          <w:numId w:val="71"/>
        </w:numPr>
        <w:autoSpaceDE w:val="0"/>
        <w:autoSpaceDN w:val="0"/>
        <w:adjustRightInd w:val="0"/>
        <w:jc w:val="both"/>
        <w:outlineLvl w:val="0"/>
        <w:rPr>
          <w:rFonts w:ascii="Trebuchet MS" w:hAnsi="Trebuchet MS" w:cs="Arial"/>
          <w:b/>
          <w:bCs/>
          <w:lang w:val="ro-RO"/>
        </w:rPr>
      </w:pPr>
      <w:r w:rsidRPr="006B291C">
        <w:rPr>
          <w:rFonts w:ascii="Trebuchet MS" w:hAnsi="Trebuchet MS" w:cs="Arial"/>
          <w:b/>
          <w:bCs/>
          <w:lang w:val="ro-RO"/>
        </w:rPr>
        <w:t>SERVICIUL ADMINISTRATIV</w:t>
      </w:r>
    </w:p>
    <w:p w:rsidR="00804650" w:rsidRPr="006B291C" w:rsidRDefault="00804650" w:rsidP="00804650">
      <w:pPr>
        <w:widowControl w:val="0"/>
        <w:autoSpaceDE w:val="0"/>
        <w:autoSpaceDN w:val="0"/>
        <w:adjustRightInd w:val="0"/>
        <w:spacing w:after="120"/>
        <w:jc w:val="both"/>
        <w:rPr>
          <w:rFonts w:ascii="Trebuchet MS" w:hAnsi="Trebuchet MS" w:cs="Arial"/>
          <w:sz w:val="22"/>
          <w:szCs w:val="22"/>
          <w:lang w:val="es-ES"/>
        </w:rPr>
      </w:pPr>
      <w:r w:rsidRPr="006B291C">
        <w:rPr>
          <w:rFonts w:ascii="Trebuchet MS" w:hAnsi="Trebuchet MS" w:cs="Arial"/>
          <w:sz w:val="22"/>
          <w:szCs w:val="22"/>
          <w:lang w:val="es-ES"/>
        </w:rPr>
        <w:t xml:space="preserve">Art.85  În exercitarea atribuţiilor Serviciul Administrativ, are următoarele atribuţii: </w:t>
      </w:r>
    </w:p>
    <w:p w:rsidR="004A37F3" w:rsidRPr="006B291C" w:rsidRDefault="004B34B4">
      <w:pPr>
        <w:pStyle w:val="Listparagraf"/>
        <w:numPr>
          <w:ilvl w:val="0"/>
          <w:numId w:val="72"/>
        </w:numPr>
        <w:spacing w:line="360" w:lineRule="auto"/>
        <w:ind w:left="709" w:hanging="425"/>
        <w:jc w:val="both"/>
        <w:rPr>
          <w:rFonts w:ascii="Trebuchet MS" w:hAnsi="Trebuchet MS"/>
          <w:lang w:val="ro-RO" w:eastAsia="ro-RO"/>
        </w:rPr>
      </w:pPr>
      <w:r w:rsidRPr="006B291C">
        <w:rPr>
          <w:rFonts w:ascii="Trebuchet MS" w:hAnsi="Trebuchet MS"/>
          <w:lang w:val="ro-RO" w:eastAsia="ro-RO"/>
        </w:rPr>
        <w:t>p</w:t>
      </w:r>
      <w:r w:rsidR="004A37F3" w:rsidRPr="006B291C">
        <w:rPr>
          <w:rFonts w:ascii="Trebuchet MS" w:hAnsi="Trebuchet MS"/>
          <w:lang w:val="ro-RO" w:eastAsia="ro-RO"/>
        </w:rPr>
        <w:t>unerea în aplicare a prevederilor actelor normative care reglementează activităţile de achiziţii, emiterea de comenzi, a compartimentului îngrijire clădiri, a centralei telefonice şi a magaziei de materiale:</w:t>
      </w:r>
    </w:p>
    <w:p w:rsidR="004A37F3" w:rsidRPr="006B291C" w:rsidRDefault="004A37F3">
      <w:pPr>
        <w:pStyle w:val="Listparagraf"/>
        <w:numPr>
          <w:ilvl w:val="0"/>
          <w:numId w:val="72"/>
        </w:numPr>
        <w:spacing w:line="360" w:lineRule="auto"/>
        <w:ind w:left="709" w:hanging="425"/>
        <w:jc w:val="both"/>
        <w:rPr>
          <w:rFonts w:ascii="Trebuchet MS" w:hAnsi="Trebuchet MS"/>
          <w:lang w:val="ro-RO" w:eastAsia="ro-RO"/>
        </w:rPr>
      </w:pPr>
      <w:r w:rsidRPr="006B291C">
        <w:rPr>
          <w:rFonts w:ascii="Trebuchet MS" w:hAnsi="Trebuchet MS"/>
          <w:lang w:val="ro-RO" w:eastAsia="ro-RO"/>
        </w:rPr>
        <w:t>aplicarea şi respectarea procedurilor privind execuţia bugetară a cheltuielilor, respectiv angajarea, lichidarea, şiordonanţarea lor;</w:t>
      </w:r>
    </w:p>
    <w:p w:rsidR="004A37F3" w:rsidRPr="006B291C" w:rsidRDefault="004A37F3">
      <w:pPr>
        <w:pStyle w:val="Default"/>
        <w:numPr>
          <w:ilvl w:val="0"/>
          <w:numId w:val="72"/>
        </w:numPr>
        <w:spacing w:line="360" w:lineRule="auto"/>
        <w:ind w:left="709" w:hanging="425"/>
        <w:jc w:val="both"/>
        <w:rPr>
          <w:rFonts w:ascii="Trebuchet MS" w:hAnsi="Trebuchet MS"/>
          <w:color w:val="auto"/>
          <w:sz w:val="22"/>
          <w:szCs w:val="22"/>
          <w:lang w:val="ro-RO"/>
        </w:rPr>
      </w:pPr>
      <w:r w:rsidRPr="006B291C">
        <w:rPr>
          <w:rFonts w:ascii="Trebuchet MS" w:hAnsi="Trebuchet MS"/>
          <w:color w:val="auto"/>
          <w:sz w:val="22"/>
          <w:szCs w:val="22"/>
          <w:lang w:val="ro-RO"/>
        </w:rPr>
        <w:t>respecta si semneaza documentele specifice executiei bugetare conform procedurilor operationale elaborate</w:t>
      </w:r>
    </w:p>
    <w:p w:rsidR="004A37F3" w:rsidRPr="006B291C" w:rsidRDefault="004A37F3">
      <w:pPr>
        <w:pStyle w:val="Listparagraf"/>
        <w:numPr>
          <w:ilvl w:val="0"/>
          <w:numId w:val="72"/>
        </w:numPr>
        <w:spacing w:line="360" w:lineRule="auto"/>
        <w:ind w:left="709" w:hanging="425"/>
        <w:jc w:val="both"/>
        <w:rPr>
          <w:rFonts w:ascii="Trebuchet MS" w:hAnsi="Trebuchet MS"/>
          <w:lang w:val="ro-RO" w:eastAsia="ro-RO"/>
        </w:rPr>
      </w:pPr>
      <w:r w:rsidRPr="006B291C">
        <w:rPr>
          <w:rFonts w:ascii="Trebuchet MS" w:hAnsi="Trebuchet MS"/>
          <w:lang w:val="ro-RO" w:eastAsia="ro-RO"/>
        </w:rPr>
        <w:t>gestionarea obiectelor de inventar şi a mijloacelor fixe in cadrul Aparatului Propriu;</w:t>
      </w:r>
    </w:p>
    <w:p w:rsidR="004A37F3" w:rsidRPr="006B291C" w:rsidRDefault="004A37F3">
      <w:pPr>
        <w:pStyle w:val="Listparagraf"/>
        <w:numPr>
          <w:ilvl w:val="0"/>
          <w:numId w:val="72"/>
        </w:numPr>
        <w:spacing w:line="360" w:lineRule="auto"/>
        <w:ind w:left="709" w:hanging="425"/>
        <w:jc w:val="both"/>
        <w:rPr>
          <w:rFonts w:ascii="Trebuchet MS" w:hAnsi="Trebuchet MS"/>
          <w:lang w:val="ro-RO" w:eastAsia="ro-RO"/>
        </w:rPr>
      </w:pPr>
      <w:r w:rsidRPr="006B291C">
        <w:rPr>
          <w:rFonts w:ascii="Trebuchet MS" w:hAnsi="Trebuchet MS"/>
          <w:lang w:val="ro-RO" w:eastAsia="ro-RO"/>
        </w:rPr>
        <w:t>întocmirea caietelor de sarcini privind reparaţiile ce urmează a fi efectuate în baza planului de reparaţii;</w:t>
      </w:r>
    </w:p>
    <w:p w:rsidR="004A37F3" w:rsidRPr="006B291C" w:rsidRDefault="004A37F3">
      <w:pPr>
        <w:pStyle w:val="Listparagraf"/>
        <w:numPr>
          <w:ilvl w:val="0"/>
          <w:numId w:val="72"/>
        </w:numPr>
        <w:spacing w:line="360" w:lineRule="auto"/>
        <w:ind w:left="709" w:hanging="425"/>
        <w:jc w:val="both"/>
        <w:rPr>
          <w:rFonts w:ascii="Trebuchet MS" w:hAnsi="Trebuchet MS"/>
          <w:lang w:val="ro-RO" w:eastAsia="ro-RO"/>
        </w:rPr>
      </w:pPr>
      <w:r w:rsidRPr="006B291C">
        <w:rPr>
          <w:rFonts w:ascii="Trebuchet MS" w:hAnsi="Trebuchet MS"/>
          <w:lang w:val="ro-RO" w:eastAsia="ro-RO"/>
        </w:rPr>
        <w:t>asigurarea şi verificarea efectuării curăţeniei în clădirile administrative ale instituţiei din: str. Trebely 7, corp B, D, respectiv str. Ion Dumitrache nr.1-corp C;</w:t>
      </w:r>
    </w:p>
    <w:p w:rsidR="004A37F3" w:rsidRPr="006B291C" w:rsidRDefault="004A37F3">
      <w:pPr>
        <w:pStyle w:val="Listparagraf"/>
        <w:numPr>
          <w:ilvl w:val="0"/>
          <w:numId w:val="72"/>
        </w:numPr>
        <w:spacing w:line="360" w:lineRule="auto"/>
        <w:ind w:left="709" w:hanging="425"/>
        <w:jc w:val="both"/>
        <w:rPr>
          <w:rFonts w:ascii="Trebuchet MS" w:hAnsi="Trebuchet MS"/>
          <w:lang w:val="ro-RO" w:eastAsia="ro-RO"/>
        </w:rPr>
      </w:pPr>
      <w:r w:rsidRPr="006B291C">
        <w:rPr>
          <w:rFonts w:ascii="Trebuchet MS" w:hAnsi="Trebuchet MS"/>
          <w:lang w:val="ro-RO" w:eastAsia="ro-RO"/>
        </w:rPr>
        <w:t>întreținerea clădirilor proprii din punct de vedere al dotărilor interioare;</w:t>
      </w:r>
    </w:p>
    <w:p w:rsidR="004A37F3" w:rsidRPr="006B291C" w:rsidRDefault="004A37F3">
      <w:pPr>
        <w:pStyle w:val="Listparagraf"/>
        <w:numPr>
          <w:ilvl w:val="0"/>
          <w:numId w:val="72"/>
        </w:numPr>
        <w:spacing w:line="360" w:lineRule="auto"/>
        <w:ind w:left="709" w:hanging="425"/>
        <w:jc w:val="both"/>
        <w:rPr>
          <w:rFonts w:ascii="Trebuchet MS" w:hAnsi="Trebuchet MS"/>
          <w:lang w:val="ro-RO" w:eastAsia="ro-RO"/>
        </w:rPr>
      </w:pPr>
      <w:r w:rsidRPr="006B291C">
        <w:rPr>
          <w:rFonts w:ascii="Trebuchet MS" w:hAnsi="Trebuchet MS"/>
          <w:lang w:val="ro-RO" w:eastAsia="ro-RO"/>
        </w:rPr>
        <w:t>întocmirea referatelor de necesitate în vederea efectuării achiziţiilor de materiale necesare reparaţiilor curente din cadrul aparatului propriu al  DGASPC Mureş ;</w:t>
      </w:r>
    </w:p>
    <w:p w:rsidR="004A37F3" w:rsidRPr="006B291C" w:rsidRDefault="004A37F3">
      <w:pPr>
        <w:pStyle w:val="Listparagraf"/>
        <w:numPr>
          <w:ilvl w:val="0"/>
          <w:numId w:val="72"/>
        </w:numPr>
        <w:spacing w:line="360" w:lineRule="auto"/>
        <w:ind w:left="709" w:hanging="425"/>
        <w:jc w:val="both"/>
        <w:rPr>
          <w:rFonts w:ascii="Trebuchet MS" w:hAnsi="Trebuchet MS"/>
          <w:lang w:val="ro-RO" w:eastAsia="ro-RO"/>
        </w:rPr>
      </w:pPr>
      <w:r w:rsidRPr="006B291C">
        <w:rPr>
          <w:rFonts w:ascii="Trebuchet MS" w:hAnsi="Trebuchet MS"/>
          <w:lang w:val="ro-RO" w:eastAsia="ro-RO"/>
        </w:rPr>
        <w:t>arhivarea documentelor emise precum si a celor primite;</w:t>
      </w:r>
    </w:p>
    <w:p w:rsidR="004A37F3" w:rsidRPr="006B291C" w:rsidRDefault="004A37F3">
      <w:pPr>
        <w:pStyle w:val="Listparagraf"/>
        <w:numPr>
          <w:ilvl w:val="0"/>
          <w:numId w:val="72"/>
        </w:numPr>
        <w:spacing w:line="360" w:lineRule="auto"/>
        <w:ind w:left="709" w:hanging="425"/>
        <w:jc w:val="both"/>
        <w:rPr>
          <w:rFonts w:ascii="Trebuchet MS" w:hAnsi="Trebuchet MS"/>
          <w:lang w:val="ro-RO" w:eastAsia="ro-RO"/>
        </w:rPr>
      </w:pPr>
      <w:r w:rsidRPr="006B291C">
        <w:rPr>
          <w:rFonts w:ascii="Trebuchet MS" w:hAnsi="Trebuchet MS"/>
          <w:lang w:val="ro-RO" w:eastAsia="ro-RO"/>
        </w:rPr>
        <w:t>emiterea comenzilor în baza referatelor avizate de serviciile de specialitate;</w:t>
      </w:r>
    </w:p>
    <w:p w:rsidR="004A37F3" w:rsidRPr="006B291C" w:rsidRDefault="004A37F3">
      <w:pPr>
        <w:pStyle w:val="Listparagraf"/>
        <w:numPr>
          <w:ilvl w:val="0"/>
          <w:numId w:val="72"/>
        </w:numPr>
        <w:spacing w:line="360" w:lineRule="auto"/>
        <w:ind w:left="709" w:hanging="425"/>
        <w:jc w:val="both"/>
        <w:rPr>
          <w:rFonts w:ascii="Trebuchet MS" w:hAnsi="Trebuchet MS"/>
          <w:lang w:val="ro-RO" w:eastAsia="ro-RO"/>
        </w:rPr>
      </w:pPr>
      <w:r w:rsidRPr="006B291C">
        <w:rPr>
          <w:rFonts w:ascii="Trebuchet MS" w:hAnsi="Trebuchet MS"/>
          <w:lang w:val="ro-RO" w:eastAsia="ro-RO"/>
        </w:rPr>
        <w:t>asigurarea depozitării şi aranjării produselor achiziţionate, în depozite şi magazie;</w:t>
      </w:r>
    </w:p>
    <w:p w:rsidR="004A37F3" w:rsidRPr="006B291C" w:rsidRDefault="004A37F3">
      <w:pPr>
        <w:pStyle w:val="Listparagraf"/>
        <w:numPr>
          <w:ilvl w:val="0"/>
          <w:numId w:val="72"/>
        </w:numPr>
        <w:spacing w:line="360" w:lineRule="auto"/>
        <w:ind w:left="709" w:hanging="425"/>
        <w:jc w:val="both"/>
        <w:rPr>
          <w:rFonts w:ascii="Trebuchet MS" w:hAnsi="Trebuchet MS"/>
          <w:lang w:val="ro-RO" w:eastAsia="ro-RO"/>
        </w:rPr>
      </w:pPr>
      <w:r w:rsidRPr="006B291C">
        <w:rPr>
          <w:rFonts w:ascii="Trebuchet MS" w:hAnsi="Trebuchet MS"/>
          <w:lang w:val="ro-RO" w:eastAsia="ro-RO"/>
        </w:rPr>
        <w:t>eliberarea materialelor din magazie;</w:t>
      </w:r>
    </w:p>
    <w:p w:rsidR="004A37F3" w:rsidRPr="006B291C" w:rsidRDefault="004A37F3">
      <w:pPr>
        <w:pStyle w:val="Listparagraf"/>
        <w:numPr>
          <w:ilvl w:val="0"/>
          <w:numId w:val="72"/>
        </w:numPr>
        <w:spacing w:line="360" w:lineRule="auto"/>
        <w:ind w:left="709" w:hanging="425"/>
        <w:jc w:val="both"/>
        <w:rPr>
          <w:rFonts w:ascii="Trebuchet MS" w:hAnsi="Trebuchet MS"/>
          <w:lang w:val="ro-RO" w:eastAsia="ro-RO"/>
        </w:rPr>
      </w:pPr>
      <w:r w:rsidRPr="006B291C">
        <w:rPr>
          <w:rFonts w:ascii="Trebuchet MS" w:hAnsi="Trebuchet MS"/>
          <w:lang w:val="ro-RO" w:eastAsia="ro-RO"/>
        </w:rPr>
        <w:t>gestionarea, depozitarea, întreţinereaşi conservarea tehnicii, aparaturii şi materialelor de protecţiecivilã din dotarea magaziei;</w:t>
      </w:r>
    </w:p>
    <w:p w:rsidR="004A37F3" w:rsidRPr="006B291C" w:rsidRDefault="004A37F3">
      <w:pPr>
        <w:pStyle w:val="Listparagraf"/>
        <w:numPr>
          <w:ilvl w:val="0"/>
          <w:numId w:val="72"/>
        </w:numPr>
        <w:spacing w:line="360" w:lineRule="auto"/>
        <w:ind w:left="709" w:hanging="425"/>
        <w:jc w:val="both"/>
        <w:rPr>
          <w:rFonts w:ascii="Trebuchet MS" w:hAnsi="Trebuchet MS"/>
          <w:lang w:val="ro-RO" w:eastAsia="ro-RO"/>
        </w:rPr>
      </w:pPr>
      <w:r w:rsidRPr="006B291C">
        <w:rPr>
          <w:rFonts w:ascii="Trebuchet MS" w:hAnsi="Trebuchet MS"/>
          <w:lang w:val="ro-RO" w:eastAsia="ro-RO"/>
        </w:rPr>
        <w:t>întocmirea notelor de recepţie pentru produsele achiziţionate de instituţie;</w:t>
      </w:r>
    </w:p>
    <w:p w:rsidR="002962F3" w:rsidRPr="006B291C" w:rsidRDefault="002962F3">
      <w:pPr>
        <w:pStyle w:val="Listparagraf"/>
        <w:numPr>
          <w:ilvl w:val="0"/>
          <w:numId w:val="72"/>
        </w:numPr>
        <w:spacing w:line="360" w:lineRule="auto"/>
        <w:ind w:left="709" w:hanging="425"/>
        <w:jc w:val="both"/>
        <w:outlineLvl w:val="3"/>
        <w:rPr>
          <w:rFonts w:ascii="Trebuchet MS" w:hAnsi="Trebuchet MS"/>
          <w:bCs/>
          <w:lang w:val="ro-RO" w:eastAsia="ro-RO"/>
        </w:rPr>
      </w:pPr>
      <w:r w:rsidRPr="006B291C">
        <w:rPr>
          <w:rFonts w:ascii="Trebuchet MS" w:hAnsi="Trebuchet MS"/>
          <w:bCs/>
          <w:lang w:val="ro-RO" w:eastAsia="ro-RO"/>
        </w:rPr>
        <w:lastRenderedPageBreak/>
        <w:t xml:space="preserve">administrarea, intretinerea si exploatarea parcului auto al DGASPC Mures; </w:t>
      </w:r>
    </w:p>
    <w:p w:rsidR="004A37F3" w:rsidRPr="006B291C" w:rsidRDefault="004A37F3">
      <w:pPr>
        <w:pStyle w:val="Listparagraf"/>
        <w:numPr>
          <w:ilvl w:val="0"/>
          <w:numId w:val="72"/>
        </w:numPr>
        <w:spacing w:line="360" w:lineRule="auto"/>
        <w:ind w:left="709" w:hanging="425"/>
        <w:jc w:val="both"/>
        <w:rPr>
          <w:rFonts w:ascii="Trebuchet MS" w:hAnsi="Trebuchet MS"/>
          <w:lang w:val="ro-RO" w:eastAsia="ro-RO"/>
        </w:rPr>
      </w:pPr>
      <w:r w:rsidRPr="006B291C">
        <w:rPr>
          <w:rFonts w:ascii="Trebuchet MS" w:hAnsi="Trebuchet MS"/>
          <w:lang w:val="ro-RO" w:eastAsia="ro-RO"/>
        </w:rPr>
        <w:t>întocmirea notelor de comenzi pentru produsele achiziţionateşi serviciile angajate;</w:t>
      </w:r>
    </w:p>
    <w:p w:rsidR="004A37F3" w:rsidRPr="006B291C" w:rsidRDefault="004A37F3">
      <w:pPr>
        <w:pStyle w:val="Listparagraf"/>
        <w:numPr>
          <w:ilvl w:val="0"/>
          <w:numId w:val="72"/>
        </w:numPr>
        <w:spacing w:line="360" w:lineRule="auto"/>
        <w:ind w:left="709" w:hanging="425"/>
        <w:jc w:val="both"/>
        <w:rPr>
          <w:rFonts w:ascii="Trebuchet MS" w:hAnsi="Trebuchet MS"/>
          <w:lang w:val="ro-RO" w:eastAsia="ro-RO"/>
        </w:rPr>
      </w:pPr>
      <w:r w:rsidRPr="006B291C">
        <w:rPr>
          <w:rFonts w:ascii="Trebuchet MS" w:hAnsi="Trebuchet MS"/>
          <w:lang w:val="ro-RO" w:eastAsia="ro-RO"/>
        </w:rPr>
        <w:t>vizarea/aprobarea şi înaintarea la plată a facturilor de utilităţi, poştă, materiale, obiecte de inventar, mijloace fixe, prestări servicii, medicina şiprotecţia  muncii;</w:t>
      </w:r>
    </w:p>
    <w:p w:rsidR="004A37F3" w:rsidRPr="006B291C" w:rsidRDefault="004A37F3">
      <w:pPr>
        <w:pStyle w:val="Listparagraf"/>
        <w:numPr>
          <w:ilvl w:val="0"/>
          <w:numId w:val="72"/>
        </w:numPr>
        <w:spacing w:line="360" w:lineRule="auto"/>
        <w:ind w:left="709" w:hanging="425"/>
        <w:jc w:val="both"/>
        <w:rPr>
          <w:rFonts w:ascii="Trebuchet MS" w:hAnsi="Trebuchet MS"/>
          <w:lang w:val="ro-RO" w:eastAsia="ro-RO"/>
        </w:rPr>
      </w:pPr>
      <w:r w:rsidRPr="006B291C">
        <w:rPr>
          <w:rFonts w:ascii="Trebuchet MS" w:hAnsi="Trebuchet MS"/>
          <w:lang w:val="ro-RO" w:eastAsia="ro-RO"/>
        </w:rPr>
        <w:t>întocmirea referatelor pentru achiziţii de produse necesare desfăşurăriiactivităţii instituției;</w:t>
      </w:r>
    </w:p>
    <w:p w:rsidR="004A37F3" w:rsidRPr="006B291C" w:rsidRDefault="004A37F3">
      <w:pPr>
        <w:pStyle w:val="Listparagraf"/>
        <w:numPr>
          <w:ilvl w:val="0"/>
          <w:numId w:val="72"/>
        </w:numPr>
        <w:spacing w:line="360" w:lineRule="auto"/>
        <w:ind w:left="709" w:hanging="425"/>
        <w:jc w:val="both"/>
        <w:rPr>
          <w:rFonts w:ascii="Trebuchet MS" w:hAnsi="Trebuchet MS"/>
          <w:lang w:val="ro-RO" w:eastAsia="ro-RO"/>
        </w:rPr>
      </w:pPr>
      <w:r w:rsidRPr="006B291C">
        <w:rPr>
          <w:rFonts w:ascii="Trebuchet MS" w:hAnsi="Trebuchet MS"/>
          <w:lang w:val="ro-RO" w:eastAsia="ro-RO"/>
        </w:rPr>
        <w:t>întocmirea proiectelor de hotărâre legate de activitatea serviciului;</w:t>
      </w:r>
    </w:p>
    <w:p w:rsidR="004A37F3" w:rsidRPr="006B291C" w:rsidRDefault="004A37F3">
      <w:pPr>
        <w:pStyle w:val="Listparagraf"/>
        <w:numPr>
          <w:ilvl w:val="0"/>
          <w:numId w:val="72"/>
        </w:numPr>
        <w:spacing w:line="360" w:lineRule="auto"/>
        <w:ind w:left="709" w:hanging="425"/>
        <w:jc w:val="both"/>
        <w:rPr>
          <w:rFonts w:ascii="Trebuchet MS" w:hAnsi="Trebuchet MS"/>
          <w:lang w:val="ro-RO" w:eastAsia="ro-RO"/>
        </w:rPr>
      </w:pPr>
      <w:r w:rsidRPr="006B291C">
        <w:rPr>
          <w:rFonts w:ascii="Trebuchet MS" w:hAnsi="Trebuchet MS"/>
          <w:lang w:val="ro-RO" w:eastAsia="ro-RO"/>
        </w:rPr>
        <w:t xml:space="preserve">urmărirea funcţionării în parametrii optimi a centralei telefonice </w:t>
      </w:r>
    </w:p>
    <w:p w:rsidR="004A37F3" w:rsidRPr="006B291C" w:rsidRDefault="004A37F3">
      <w:pPr>
        <w:pStyle w:val="Listparagraf"/>
        <w:numPr>
          <w:ilvl w:val="0"/>
          <w:numId w:val="72"/>
        </w:numPr>
        <w:spacing w:line="360" w:lineRule="auto"/>
        <w:ind w:left="709" w:hanging="425"/>
        <w:jc w:val="both"/>
        <w:rPr>
          <w:rFonts w:ascii="Trebuchet MS" w:hAnsi="Trebuchet MS"/>
          <w:lang w:val="ro-RO" w:eastAsia="ro-RO"/>
        </w:rPr>
      </w:pPr>
      <w:r w:rsidRPr="006B291C">
        <w:rPr>
          <w:rFonts w:ascii="Trebuchet MS" w:hAnsi="Trebuchet MS"/>
          <w:lang w:val="ro-RO" w:eastAsia="ro-RO"/>
        </w:rPr>
        <w:t>verificarea efectuării serviciilor de către prestatori şi avizarea plăţilor facturilor conform prevederilor contractuale.</w:t>
      </w:r>
    </w:p>
    <w:p w:rsidR="004A37F3" w:rsidRPr="006B291C" w:rsidRDefault="004A37F3">
      <w:pPr>
        <w:pStyle w:val="Listparagraf"/>
        <w:numPr>
          <w:ilvl w:val="0"/>
          <w:numId w:val="72"/>
        </w:numPr>
        <w:spacing w:line="360" w:lineRule="auto"/>
        <w:ind w:left="709" w:hanging="425"/>
        <w:jc w:val="both"/>
        <w:rPr>
          <w:rFonts w:ascii="Trebuchet MS" w:hAnsi="Trebuchet MS"/>
          <w:lang w:val="ro-RO" w:eastAsia="ro-RO"/>
        </w:rPr>
      </w:pPr>
      <w:r w:rsidRPr="006B291C">
        <w:rPr>
          <w:rFonts w:ascii="Trebuchet MS" w:hAnsi="Trebuchet MS"/>
          <w:lang w:val="ro-RO" w:eastAsia="ro-RO"/>
        </w:rPr>
        <w:t>asigură funcţionalitatea compartimentelor din cadrul aparatului de specialitate al DGASPC Mures din punct de vedere al aprovizionării cu logistica și materialele necesare precum şi a gestionării obiectelor de inventar şi a mijloacelor fixe, a derularii contractelor de utilităţi (energie electrică, gaz metan, apă-canal, telefonie fixa/mbilaşi internet) şi ale altor servicii necesare (reparaţii faxuri, sisteme alarmă, centrală telefonică, staţii radio, etc);</w:t>
      </w:r>
    </w:p>
    <w:p w:rsidR="004A37F3" w:rsidRPr="006B291C" w:rsidRDefault="004A37F3">
      <w:pPr>
        <w:pStyle w:val="Listparagraf"/>
        <w:numPr>
          <w:ilvl w:val="0"/>
          <w:numId w:val="72"/>
        </w:numPr>
        <w:spacing w:line="360" w:lineRule="auto"/>
        <w:ind w:left="709" w:hanging="425"/>
        <w:jc w:val="both"/>
        <w:rPr>
          <w:rFonts w:ascii="Trebuchet MS" w:hAnsi="Trebuchet MS"/>
          <w:lang w:val="ro-RO" w:eastAsia="ro-RO"/>
        </w:rPr>
      </w:pPr>
      <w:r w:rsidRPr="006B291C">
        <w:rPr>
          <w:rFonts w:ascii="Trebuchet MS" w:hAnsi="Trebuchet MS"/>
          <w:lang w:val="ro-RO" w:eastAsia="ro-RO"/>
        </w:rPr>
        <w:t>organizeaza paza conform proceduri elaborate la nivelul Aparatului Propriu al DGASPC Mures.</w:t>
      </w:r>
    </w:p>
    <w:p w:rsidR="004A37F3" w:rsidRPr="006B291C" w:rsidRDefault="004A37F3">
      <w:pPr>
        <w:pStyle w:val="Listparagraf"/>
        <w:numPr>
          <w:ilvl w:val="0"/>
          <w:numId w:val="72"/>
        </w:numPr>
        <w:spacing w:line="360" w:lineRule="auto"/>
        <w:ind w:left="709" w:hanging="425"/>
        <w:jc w:val="both"/>
        <w:rPr>
          <w:rFonts w:ascii="Trebuchet MS" w:hAnsi="Trebuchet MS"/>
          <w:lang w:val="ro-RO" w:eastAsia="ro-RO"/>
        </w:rPr>
      </w:pPr>
      <w:r w:rsidRPr="006B291C">
        <w:rPr>
          <w:rFonts w:ascii="Trebuchet MS" w:hAnsi="Trebuchet MS"/>
          <w:lang w:val="ro-RO" w:eastAsia="ro-RO"/>
        </w:rPr>
        <w:t>asigură funcţionalitatea în condiţii optime a autovehiculelor din dotarea DGASPC Mures precum şi derularea contractelor de achiziţii pentru piese şi accesorii pentru vehicule, bujii, pneuri pentru autovehicule, uleiuri lubrefiateşiagenţilubrefianţi, acumulatori, carburanţi, etc., cât şi pentru serviciile de reparare şiîntreţinere a autovehiculelor, respectiv servicii de spălare, vulcanizare, inclusiv montare şi echilibrare, servicii privind inspecţiile tehnice periodice şi alte servicii specifice;</w:t>
      </w:r>
    </w:p>
    <w:p w:rsidR="004A37F3" w:rsidRPr="006B291C" w:rsidRDefault="004A37F3">
      <w:pPr>
        <w:pStyle w:val="Listparagraf"/>
        <w:numPr>
          <w:ilvl w:val="0"/>
          <w:numId w:val="72"/>
        </w:numPr>
        <w:spacing w:line="360" w:lineRule="auto"/>
        <w:ind w:left="709" w:hanging="425"/>
        <w:jc w:val="both"/>
        <w:rPr>
          <w:rFonts w:ascii="Trebuchet MS" w:hAnsi="Trebuchet MS"/>
          <w:lang w:val="ro-RO" w:eastAsia="ro-RO"/>
        </w:rPr>
      </w:pPr>
      <w:r w:rsidRPr="006B291C">
        <w:rPr>
          <w:rFonts w:ascii="Trebuchet MS" w:hAnsi="Trebuchet MS"/>
          <w:lang w:val="ro-RO" w:eastAsia="ro-RO"/>
        </w:rPr>
        <w:t>creazăşi actualizează baza de date privind contractele gestionate în cadrul compartimentului.</w:t>
      </w:r>
    </w:p>
    <w:p w:rsidR="004A37F3" w:rsidRPr="006B291C" w:rsidRDefault="004A37F3">
      <w:pPr>
        <w:pStyle w:val="Listparagraf"/>
        <w:numPr>
          <w:ilvl w:val="0"/>
          <w:numId w:val="72"/>
        </w:numPr>
        <w:spacing w:line="360" w:lineRule="auto"/>
        <w:ind w:left="709" w:hanging="425"/>
        <w:jc w:val="both"/>
        <w:rPr>
          <w:rFonts w:ascii="Trebuchet MS" w:hAnsi="Trebuchet MS"/>
          <w:lang w:val="es-ES"/>
        </w:rPr>
      </w:pPr>
      <w:r w:rsidRPr="006B291C">
        <w:rPr>
          <w:rFonts w:ascii="Trebuchet MS" w:hAnsi="Trebuchet MS"/>
          <w:lang w:val="es-ES"/>
        </w:rPr>
        <w:t>punerea în aplicare a legilor şi actelor normative care direcţionează activităţile de achiziţii, emiterea de comenzi, contracte de prestări servicii pentru parcul auto, utilizarea autovehiculelor instituției:</w:t>
      </w:r>
    </w:p>
    <w:p w:rsidR="004A37F3" w:rsidRPr="006B291C" w:rsidRDefault="004A37F3">
      <w:pPr>
        <w:pStyle w:val="Listparagraf"/>
        <w:numPr>
          <w:ilvl w:val="0"/>
          <w:numId w:val="72"/>
        </w:numPr>
        <w:spacing w:line="360" w:lineRule="auto"/>
        <w:ind w:left="709" w:hanging="425"/>
        <w:jc w:val="both"/>
        <w:rPr>
          <w:rFonts w:ascii="Trebuchet MS" w:hAnsi="Trebuchet MS"/>
          <w:lang w:val="es-ES"/>
        </w:rPr>
      </w:pPr>
      <w:r w:rsidRPr="006B291C">
        <w:rPr>
          <w:rFonts w:ascii="Trebuchet MS" w:hAnsi="Trebuchet MS"/>
          <w:lang w:val="es-ES"/>
        </w:rPr>
        <w:t>aplicarea şi respectarea procedurilor privind execuţia bugetară a cheltuielilor, respectiv angajarea, lichidarea, şi ordonanţarea lor;</w:t>
      </w:r>
    </w:p>
    <w:p w:rsidR="004A37F3" w:rsidRPr="006B291C" w:rsidRDefault="004A37F3">
      <w:pPr>
        <w:pStyle w:val="Listparagraf"/>
        <w:numPr>
          <w:ilvl w:val="0"/>
          <w:numId w:val="72"/>
        </w:numPr>
        <w:spacing w:line="360" w:lineRule="auto"/>
        <w:ind w:left="709" w:hanging="425"/>
        <w:jc w:val="both"/>
        <w:rPr>
          <w:rFonts w:ascii="Trebuchet MS" w:hAnsi="Trebuchet MS"/>
          <w:lang w:val="es-ES"/>
        </w:rPr>
      </w:pPr>
      <w:r w:rsidRPr="006B291C">
        <w:rPr>
          <w:rFonts w:ascii="Trebuchet MS" w:hAnsi="Trebuchet MS"/>
          <w:lang w:val="es-ES"/>
        </w:rPr>
        <w:t>organizează activitatea parcului auto prin efectuarea reparaţiilor curente;</w:t>
      </w:r>
    </w:p>
    <w:p w:rsidR="004A37F3" w:rsidRPr="006B291C" w:rsidRDefault="004A37F3">
      <w:pPr>
        <w:pStyle w:val="Listparagraf"/>
        <w:numPr>
          <w:ilvl w:val="0"/>
          <w:numId w:val="72"/>
        </w:numPr>
        <w:spacing w:line="360" w:lineRule="auto"/>
        <w:ind w:left="709" w:hanging="425"/>
        <w:jc w:val="both"/>
        <w:rPr>
          <w:rFonts w:ascii="Trebuchet MS" w:hAnsi="Trebuchet MS"/>
          <w:lang w:val="es-ES"/>
        </w:rPr>
      </w:pPr>
      <w:r w:rsidRPr="006B291C">
        <w:rPr>
          <w:rFonts w:ascii="Trebuchet MS" w:hAnsi="Trebuchet MS"/>
          <w:lang w:val="es-ES"/>
        </w:rPr>
        <w:t>eliberează bonuri carburanţi;</w:t>
      </w:r>
    </w:p>
    <w:p w:rsidR="004A37F3" w:rsidRPr="006B291C" w:rsidRDefault="004A37F3">
      <w:pPr>
        <w:pStyle w:val="Listparagraf"/>
        <w:numPr>
          <w:ilvl w:val="0"/>
          <w:numId w:val="72"/>
        </w:numPr>
        <w:spacing w:line="360" w:lineRule="auto"/>
        <w:ind w:left="709" w:hanging="425"/>
        <w:jc w:val="both"/>
        <w:rPr>
          <w:rFonts w:ascii="Trebuchet MS" w:hAnsi="Trebuchet MS"/>
          <w:lang w:val="es-ES"/>
        </w:rPr>
      </w:pPr>
      <w:r w:rsidRPr="006B291C">
        <w:rPr>
          <w:rFonts w:ascii="Trebuchet MS" w:hAnsi="Trebuchet MS"/>
          <w:lang w:val="es-ES"/>
        </w:rPr>
        <w:t>întocmirea/eliberarea foilor de parcurs;</w:t>
      </w:r>
    </w:p>
    <w:p w:rsidR="004A37F3" w:rsidRPr="006B291C" w:rsidRDefault="004A37F3">
      <w:pPr>
        <w:pStyle w:val="Listparagraf"/>
        <w:numPr>
          <w:ilvl w:val="0"/>
          <w:numId w:val="72"/>
        </w:numPr>
        <w:spacing w:line="360" w:lineRule="auto"/>
        <w:ind w:left="709" w:hanging="425"/>
        <w:jc w:val="both"/>
        <w:rPr>
          <w:rFonts w:ascii="Trebuchet MS" w:hAnsi="Trebuchet MS"/>
          <w:lang w:val="es-ES"/>
        </w:rPr>
      </w:pPr>
      <w:r w:rsidRPr="006B291C">
        <w:rPr>
          <w:rFonts w:ascii="Trebuchet MS" w:hAnsi="Trebuchet MS"/>
          <w:lang w:val="es-ES"/>
        </w:rPr>
        <w:t>înregistrează corespondenţă;</w:t>
      </w:r>
    </w:p>
    <w:p w:rsidR="004A37F3" w:rsidRPr="006B291C" w:rsidRDefault="004A37F3">
      <w:pPr>
        <w:pStyle w:val="Listparagraf"/>
        <w:numPr>
          <w:ilvl w:val="0"/>
          <w:numId w:val="72"/>
        </w:numPr>
        <w:spacing w:line="360" w:lineRule="auto"/>
        <w:ind w:left="709" w:hanging="425"/>
        <w:jc w:val="both"/>
        <w:rPr>
          <w:rFonts w:ascii="Trebuchet MS" w:hAnsi="Trebuchet MS"/>
          <w:lang w:val="es-ES"/>
        </w:rPr>
      </w:pPr>
      <w:r w:rsidRPr="006B291C">
        <w:rPr>
          <w:rFonts w:ascii="Trebuchet MS" w:hAnsi="Trebuchet MS"/>
          <w:lang w:val="es-ES"/>
        </w:rPr>
        <w:t>arhivează documentele emise precum si cele primite;</w:t>
      </w:r>
    </w:p>
    <w:p w:rsidR="004A37F3" w:rsidRPr="006B291C" w:rsidRDefault="004A37F3">
      <w:pPr>
        <w:pStyle w:val="Listparagraf"/>
        <w:numPr>
          <w:ilvl w:val="0"/>
          <w:numId w:val="72"/>
        </w:numPr>
        <w:spacing w:line="360" w:lineRule="auto"/>
        <w:ind w:left="709" w:hanging="425"/>
        <w:jc w:val="both"/>
        <w:rPr>
          <w:rFonts w:ascii="Trebuchet MS" w:hAnsi="Trebuchet MS"/>
          <w:lang w:val="es-ES"/>
        </w:rPr>
      </w:pPr>
      <w:r w:rsidRPr="006B291C">
        <w:rPr>
          <w:rFonts w:ascii="Trebuchet MS" w:hAnsi="Trebuchet MS"/>
          <w:lang w:val="es-ES"/>
        </w:rPr>
        <w:lastRenderedPageBreak/>
        <w:t>emite comenzi şi note justificative, conform referatelor avizate, pentru produsele achiziţionate şi serviciile angajate;</w:t>
      </w:r>
    </w:p>
    <w:p w:rsidR="004A37F3" w:rsidRPr="006B291C" w:rsidRDefault="004A37F3">
      <w:pPr>
        <w:pStyle w:val="Listparagraf"/>
        <w:numPr>
          <w:ilvl w:val="0"/>
          <w:numId w:val="72"/>
        </w:numPr>
        <w:spacing w:line="360" w:lineRule="auto"/>
        <w:ind w:left="709" w:hanging="425"/>
        <w:jc w:val="both"/>
        <w:rPr>
          <w:rFonts w:ascii="Trebuchet MS" w:hAnsi="Trebuchet MS"/>
          <w:lang w:val="es-ES"/>
        </w:rPr>
      </w:pPr>
      <w:r w:rsidRPr="006B291C">
        <w:rPr>
          <w:rFonts w:ascii="Trebuchet MS" w:hAnsi="Trebuchet MS"/>
          <w:lang w:val="es-ES"/>
        </w:rPr>
        <w:t>întocmeşte referate pentru achiziţii materiale şi servicii necesare desfăşurării activităţii;</w:t>
      </w:r>
    </w:p>
    <w:p w:rsidR="004A37F3" w:rsidRPr="006B291C" w:rsidRDefault="004A37F3">
      <w:pPr>
        <w:pStyle w:val="Listparagraf"/>
        <w:numPr>
          <w:ilvl w:val="0"/>
          <w:numId w:val="72"/>
        </w:numPr>
        <w:spacing w:line="360" w:lineRule="auto"/>
        <w:ind w:left="709" w:hanging="425"/>
        <w:jc w:val="both"/>
        <w:rPr>
          <w:rFonts w:ascii="Trebuchet MS" w:hAnsi="Trebuchet MS"/>
          <w:lang w:val="es-ES"/>
        </w:rPr>
      </w:pPr>
      <w:r w:rsidRPr="006B291C">
        <w:rPr>
          <w:rFonts w:ascii="Trebuchet MS" w:hAnsi="Trebuchet MS"/>
          <w:lang w:val="es-ES"/>
        </w:rPr>
        <w:t>întocmeşte proiecte de hotărâre legate de activitatea compartimentului, precum şi alte acte pentru şedinţele de consiliu;</w:t>
      </w:r>
    </w:p>
    <w:p w:rsidR="004A37F3" w:rsidRPr="006B291C" w:rsidRDefault="004A37F3">
      <w:pPr>
        <w:pStyle w:val="Listparagraf"/>
        <w:numPr>
          <w:ilvl w:val="0"/>
          <w:numId w:val="72"/>
        </w:numPr>
        <w:spacing w:line="360" w:lineRule="auto"/>
        <w:ind w:left="709" w:hanging="425"/>
        <w:jc w:val="both"/>
        <w:rPr>
          <w:rFonts w:ascii="Trebuchet MS" w:hAnsi="Trebuchet MS"/>
          <w:lang w:val="es-ES"/>
        </w:rPr>
      </w:pPr>
      <w:r w:rsidRPr="006B291C">
        <w:rPr>
          <w:rFonts w:ascii="Trebuchet MS" w:hAnsi="Trebuchet MS"/>
          <w:lang w:val="es-ES"/>
        </w:rPr>
        <w:t>calculează consumul de carburanţi şi întocmeşte situaţia centralizată pentru Direcţia Economică;</w:t>
      </w:r>
    </w:p>
    <w:p w:rsidR="004A37F3" w:rsidRPr="006B291C" w:rsidRDefault="004A37F3">
      <w:pPr>
        <w:pStyle w:val="Listparagraf"/>
        <w:numPr>
          <w:ilvl w:val="0"/>
          <w:numId w:val="72"/>
        </w:numPr>
        <w:spacing w:line="360" w:lineRule="auto"/>
        <w:ind w:left="709" w:hanging="425"/>
        <w:jc w:val="both"/>
        <w:rPr>
          <w:rFonts w:ascii="Trebuchet MS" w:hAnsi="Trebuchet MS"/>
          <w:lang w:val="es-ES"/>
        </w:rPr>
      </w:pPr>
      <w:r w:rsidRPr="006B291C">
        <w:rPr>
          <w:rFonts w:ascii="Trebuchet MS" w:hAnsi="Trebuchet MS"/>
          <w:lang w:val="es-ES"/>
        </w:rPr>
        <w:t>verifică preţuri, efectuarea serviciilor şi avizarea plăţilor facturilor conform prevederilor contractuale;</w:t>
      </w:r>
    </w:p>
    <w:p w:rsidR="004A37F3" w:rsidRPr="006B291C" w:rsidRDefault="004A37F3">
      <w:pPr>
        <w:pStyle w:val="Listparagraf"/>
        <w:numPr>
          <w:ilvl w:val="0"/>
          <w:numId w:val="72"/>
        </w:numPr>
        <w:spacing w:line="360" w:lineRule="auto"/>
        <w:ind w:left="709" w:hanging="425"/>
        <w:jc w:val="both"/>
        <w:rPr>
          <w:rFonts w:ascii="Trebuchet MS" w:hAnsi="Trebuchet MS"/>
          <w:lang w:val="es-ES"/>
        </w:rPr>
      </w:pPr>
      <w:r w:rsidRPr="006B291C">
        <w:rPr>
          <w:rFonts w:ascii="Trebuchet MS" w:hAnsi="Trebuchet MS"/>
          <w:lang w:val="es-ES"/>
        </w:rPr>
        <w:t>întocmeşte actele necesare în vederea încheierii asigurării auto obligatorii şi CASCO pentru autoturismele din parcul auto al instituţiei</w:t>
      </w:r>
      <w:r w:rsidR="002962F3" w:rsidRPr="006B291C">
        <w:rPr>
          <w:rFonts w:ascii="Trebuchet MS" w:hAnsi="Trebuchet MS"/>
          <w:lang w:val="es-ES"/>
        </w:rPr>
        <w:t>;</w:t>
      </w:r>
    </w:p>
    <w:p w:rsidR="002962F3" w:rsidRPr="006B291C" w:rsidRDefault="002962F3">
      <w:pPr>
        <w:pStyle w:val="Listparagraf"/>
        <w:numPr>
          <w:ilvl w:val="0"/>
          <w:numId w:val="72"/>
        </w:numPr>
        <w:spacing w:line="360" w:lineRule="auto"/>
        <w:ind w:left="709" w:hanging="425"/>
        <w:jc w:val="both"/>
        <w:rPr>
          <w:rFonts w:ascii="Trebuchet MS" w:hAnsi="Trebuchet MS"/>
          <w:lang w:val="es-ES"/>
        </w:rPr>
      </w:pPr>
      <w:r w:rsidRPr="006B291C">
        <w:rPr>
          <w:rFonts w:ascii="Trebuchet MS" w:hAnsi="Trebuchet MS"/>
          <w:lang w:val="es-ES"/>
        </w:rPr>
        <w:t>întocmește și face propuneri pentru bugetul anual privind reparațiile;</w:t>
      </w:r>
    </w:p>
    <w:p w:rsidR="002962F3" w:rsidRPr="006B291C" w:rsidRDefault="002962F3">
      <w:pPr>
        <w:pStyle w:val="Listparagraf"/>
        <w:numPr>
          <w:ilvl w:val="0"/>
          <w:numId w:val="72"/>
        </w:numPr>
        <w:spacing w:line="360" w:lineRule="auto"/>
        <w:ind w:left="709" w:hanging="425"/>
        <w:jc w:val="both"/>
        <w:rPr>
          <w:rFonts w:ascii="Trebuchet MS" w:hAnsi="Trebuchet MS"/>
          <w:b/>
          <w:bCs/>
          <w:lang w:val="ro-RO" w:eastAsia="ro-RO"/>
        </w:rPr>
      </w:pPr>
      <w:r w:rsidRPr="006B291C">
        <w:rPr>
          <w:rFonts w:ascii="Trebuchet MS" w:hAnsi="Trebuchet MS"/>
          <w:lang w:val="es-ES"/>
        </w:rPr>
        <w:t>urmărește ca antreprenorul să execute și să finalizeze lucrările prevăzute în contract, în concordanță cu obligațiile asumate prin contractul de execuție.</w:t>
      </w:r>
    </w:p>
    <w:p w:rsidR="0097465B" w:rsidRPr="006B291C" w:rsidRDefault="0097465B" w:rsidP="0045215F">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Art.8</w:t>
      </w:r>
      <w:r w:rsidR="0045215F" w:rsidRPr="006B291C">
        <w:rPr>
          <w:rFonts w:ascii="Trebuchet MS" w:hAnsi="Trebuchet MS" w:cs="Arial"/>
          <w:bCs/>
          <w:sz w:val="22"/>
          <w:szCs w:val="22"/>
          <w:lang w:val="ro-RO"/>
        </w:rPr>
        <w:t>6</w:t>
      </w:r>
      <w:r w:rsidRPr="006B291C">
        <w:rPr>
          <w:rFonts w:ascii="Trebuchet MS" w:hAnsi="Trebuchet MS" w:cs="Arial"/>
          <w:sz w:val="22"/>
          <w:szCs w:val="22"/>
          <w:lang w:val="ro-RO"/>
        </w:rPr>
        <w:t>Coordonarea, îndrumarea şi controlul activităţilor curente ale serviciului sunt asigurate de către un şef serviciu, aceasta asigurând legătura operativă cu conducerea Direcţiei, informând asupra stadiului şi modului de rezolvare a problemelor.</w:t>
      </w:r>
    </w:p>
    <w:p w:rsidR="001E6D4B" w:rsidRPr="006B291C" w:rsidRDefault="001E6D4B" w:rsidP="001E6D4B">
      <w:pPr>
        <w:pStyle w:val="Listparagraf"/>
        <w:spacing w:after="120"/>
        <w:ind w:left="0"/>
        <w:jc w:val="both"/>
        <w:rPr>
          <w:rFonts w:ascii="Trebuchet MS" w:eastAsiaTheme="minorHAnsi" w:hAnsi="Trebuchet MS" w:cstheme="minorBidi"/>
          <w:lang w:val="ro-RO"/>
        </w:rPr>
      </w:pPr>
      <w:r w:rsidRPr="006B291C">
        <w:rPr>
          <w:rFonts w:ascii="Trebuchet MS" w:hAnsi="Trebuchet MS" w:cs="Arial"/>
          <w:shd w:val="clear" w:color="auto" w:fill="FFFFFF"/>
          <w:lang w:val="ro-RO"/>
        </w:rPr>
        <w:t>Șeful de serviciu 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6B291C">
        <w:rPr>
          <w:rFonts w:ascii="Trebuchet MS" w:hAnsi="Trebuchet MS"/>
          <w:lang w:val="ro-RO"/>
        </w:rPr>
        <w:t>.</w:t>
      </w:r>
    </w:p>
    <w:p w:rsidR="0097465B" w:rsidRPr="006B291C" w:rsidRDefault="0097465B" w:rsidP="0045215F">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În situaţia în care şeful de serviciu este temporar indisponibil atribuţiile acestuia sunt preluate de către un alt angajat din structura serviciului anume desemnat în acest sens.</w:t>
      </w:r>
    </w:p>
    <w:p w:rsidR="000F29FE" w:rsidRPr="006B291C" w:rsidRDefault="000F29FE" w:rsidP="0045215F">
      <w:pPr>
        <w:widowControl w:val="0"/>
        <w:autoSpaceDE w:val="0"/>
        <w:autoSpaceDN w:val="0"/>
        <w:adjustRightInd w:val="0"/>
        <w:spacing w:after="120" w:line="276" w:lineRule="auto"/>
        <w:jc w:val="both"/>
        <w:rPr>
          <w:rFonts w:ascii="Trebuchet MS" w:hAnsi="Trebuchet MS" w:cs="Arial"/>
          <w:sz w:val="22"/>
          <w:szCs w:val="22"/>
          <w:lang w:val="ro-RO"/>
        </w:rPr>
      </w:pPr>
    </w:p>
    <w:p w:rsidR="0097465B" w:rsidRPr="006B291C" w:rsidRDefault="0097465B" w:rsidP="008631A4">
      <w:pPr>
        <w:widowControl w:val="0"/>
        <w:autoSpaceDE w:val="0"/>
        <w:autoSpaceDN w:val="0"/>
        <w:adjustRightInd w:val="0"/>
        <w:ind w:firstLine="357"/>
        <w:jc w:val="both"/>
        <w:outlineLvl w:val="0"/>
        <w:rPr>
          <w:rFonts w:ascii="Trebuchet MS" w:hAnsi="Trebuchet MS" w:cs="Arial"/>
          <w:b/>
          <w:bCs/>
          <w:sz w:val="22"/>
          <w:szCs w:val="22"/>
          <w:lang w:val="ro-RO"/>
        </w:rPr>
      </w:pPr>
      <w:r w:rsidRPr="006B291C">
        <w:rPr>
          <w:rFonts w:ascii="Trebuchet MS" w:hAnsi="Trebuchet MS" w:cs="Arial"/>
          <w:b/>
          <w:bCs/>
          <w:sz w:val="22"/>
          <w:szCs w:val="22"/>
          <w:lang w:val="ro-RO"/>
        </w:rPr>
        <w:t>Cap</w:t>
      </w:r>
      <w:r w:rsidR="0045439A" w:rsidRPr="006B291C">
        <w:rPr>
          <w:rFonts w:ascii="Trebuchet MS" w:hAnsi="Trebuchet MS" w:cs="Arial"/>
          <w:b/>
          <w:bCs/>
          <w:sz w:val="22"/>
          <w:szCs w:val="22"/>
          <w:lang w:val="ro-RO"/>
        </w:rPr>
        <w:t>itolul</w:t>
      </w:r>
      <w:r w:rsidRPr="006B291C">
        <w:rPr>
          <w:rFonts w:ascii="Trebuchet MS" w:hAnsi="Trebuchet MS" w:cs="Arial"/>
          <w:b/>
          <w:bCs/>
          <w:sz w:val="22"/>
          <w:szCs w:val="22"/>
          <w:lang w:val="ro-RO"/>
        </w:rPr>
        <w:t xml:space="preserve"> VI</w:t>
      </w:r>
      <w:r w:rsidR="0045439A" w:rsidRPr="006B291C">
        <w:rPr>
          <w:rFonts w:ascii="Trebuchet MS" w:hAnsi="Trebuchet MS" w:cs="Arial"/>
          <w:b/>
          <w:bCs/>
          <w:sz w:val="22"/>
          <w:szCs w:val="22"/>
          <w:lang w:val="ro-RO"/>
        </w:rPr>
        <w:t>.</w:t>
      </w:r>
    </w:p>
    <w:p w:rsidR="0097465B" w:rsidRPr="006B291C" w:rsidRDefault="0097465B" w:rsidP="008631A4">
      <w:pPr>
        <w:widowControl w:val="0"/>
        <w:autoSpaceDE w:val="0"/>
        <w:autoSpaceDN w:val="0"/>
        <w:adjustRightInd w:val="0"/>
        <w:ind w:firstLine="357"/>
        <w:jc w:val="both"/>
        <w:outlineLvl w:val="0"/>
        <w:rPr>
          <w:rFonts w:ascii="Trebuchet MS" w:hAnsi="Trebuchet MS" w:cs="Arial"/>
          <w:b/>
          <w:bCs/>
          <w:sz w:val="22"/>
          <w:szCs w:val="22"/>
          <w:lang w:val="ro-RO"/>
        </w:rPr>
      </w:pPr>
      <w:r w:rsidRPr="006B291C">
        <w:rPr>
          <w:rFonts w:ascii="Trebuchet MS" w:hAnsi="Trebuchet MS" w:cs="Arial"/>
          <w:b/>
          <w:bCs/>
          <w:sz w:val="22"/>
          <w:szCs w:val="22"/>
          <w:lang w:val="ro-RO"/>
        </w:rPr>
        <w:t>STATUTUL PERSONALULUI</w:t>
      </w:r>
    </w:p>
    <w:p w:rsidR="0097465B" w:rsidRPr="006B291C"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p>
    <w:p w:rsidR="0097465B" w:rsidRPr="006B291C" w:rsidRDefault="0097465B" w:rsidP="0045215F">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Art.8</w:t>
      </w:r>
      <w:r w:rsidR="0045215F" w:rsidRPr="006B291C">
        <w:rPr>
          <w:rFonts w:ascii="Trebuchet MS" w:hAnsi="Trebuchet MS" w:cs="Arial"/>
          <w:bCs/>
          <w:sz w:val="22"/>
          <w:szCs w:val="22"/>
          <w:lang w:val="ro-RO"/>
        </w:rPr>
        <w:t>7</w:t>
      </w:r>
      <w:r w:rsidRPr="006B291C">
        <w:rPr>
          <w:rFonts w:ascii="Trebuchet MS" w:hAnsi="Trebuchet MS" w:cs="Arial"/>
          <w:sz w:val="22"/>
          <w:szCs w:val="22"/>
          <w:lang w:val="ro-RO"/>
        </w:rPr>
        <w:t>Personalul Direcţiei generale este compus din funcţionari publici numiţi în funcţii conform Legii nr.188/1999, republicată(2), privind Statutul funcţionarilor publici şi personal contractual angajat pe bază de contract individual de muncă, în conformitate cu prevederile Legii nr.53/2003 - Codului muncii.</w:t>
      </w:r>
    </w:p>
    <w:p w:rsidR="0097465B" w:rsidRPr="006B291C" w:rsidRDefault="0097465B" w:rsidP="0045215F">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Art.8</w:t>
      </w:r>
      <w:r w:rsidR="0045215F" w:rsidRPr="006B291C">
        <w:rPr>
          <w:rFonts w:ascii="Trebuchet MS" w:hAnsi="Trebuchet MS" w:cs="Arial"/>
          <w:bCs/>
          <w:sz w:val="22"/>
          <w:szCs w:val="22"/>
          <w:lang w:val="ro-RO"/>
        </w:rPr>
        <w:t>8</w:t>
      </w:r>
      <w:r w:rsidRPr="006B291C">
        <w:rPr>
          <w:rFonts w:ascii="Trebuchet MS" w:hAnsi="Trebuchet MS" w:cs="Arial"/>
          <w:sz w:val="22"/>
          <w:szCs w:val="22"/>
          <w:lang w:val="ro-RO"/>
        </w:rPr>
        <w:t>Numirea în funcţii publice, angajarea pe bază de contract individual de muncă, eliberarea din funcţii publice şisancţionarea disciplinară a personalului contractual sunt de competenţa directorului general al Direcţiei generale, în conformitate cu prevederile legale.</w:t>
      </w:r>
    </w:p>
    <w:p w:rsidR="0097465B" w:rsidRPr="006B291C" w:rsidRDefault="0097465B" w:rsidP="0045215F">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Art.</w:t>
      </w:r>
      <w:r w:rsidR="0045215F" w:rsidRPr="006B291C">
        <w:rPr>
          <w:rFonts w:ascii="Trebuchet MS" w:hAnsi="Trebuchet MS" w:cs="Arial"/>
          <w:bCs/>
          <w:sz w:val="22"/>
          <w:szCs w:val="22"/>
          <w:lang w:val="ro-RO"/>
        </w:rPr>
        <w:t>89</w:t>
      </w:r>
      <w:r w:rsidRPr="006B291C">
        <w:rPr>
          <w:rFonts w:ascii="Trebuchet MS" w:hAnsi="Trebuchet MS" w:cs="Arial"/>
          <w:sz w:val="22"/>
          <w:szCs w:val="22"/>
          <w:lang w:val="ro-RO"/>
        </w:rPr>
        <w:t>Drepturile de natură salarială ale personalului Direcţiei generale se stabilesc conform, dispoziţiilor legale privind salarizarea unitară a personalului plătit din fonduri publice.</w:t>
      </w:r>
    </w:p>
    <w:p w:rsidR="0097465B" w:rsidRPr="006B291C" w:rsidRDefault="0097465B" w:rsidP="0045215F">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Art.9</w:t>
      </w:r>
      <w:r w:rsidR="0045215F" w:rsidRPr="006B291C">
        <w:rPr>
          <w:rFonts w:ascii="Trebuchet MS" w:hAnsi="Trebuchet MS" w:cs="Arial"/>
          <w:bCs/>
          <w:sz w:val="22"/>
          <w:szCs w:val="22"/>
          <w:lang w:val="ro-RO"/>
        </w:rPr>
        <w:t>0</w:t>
      </w:r>
      <w:r w:rsidRPr="006B291C">
        <w:rPr>
          <w:rFonts w:ascii="Trebuchet MS" w:hAnsi="Trebuchet MS" w:cs="Arial"/>
          <w:sz w:val="22"/>
          <w:szCs w:val="22"/>
          <w:lang w:val="ro-RO"/>
        </w:rPr>
        <w:t xml:space="preserve">Personalului Direcţiei generale îi sunt interzise încălcarea confidenţialităţiiinformaţiilordeţinute în exercitarea atribuţiilor de serviciu, a secretului de serviciu, precum şi pretinderea sau primirea de foloase necuvenite. Încălcarea acestor interdicţii va </w:t>
      </w:r>
      <w:r w:rsidRPr="006B291C">
        <w:rPr>
          <w:rFonts w:ascii="Trebuchet MS" w:hAnsi="Trebuchet MS" w:cs="Arial"/>
          <w:sz w:val="22"/>
          <w:szCs w:val="22"/>
          <w:lang w:val="ro-RO"/>
        </w:rPr>
        <w:lastRenderedPageBreak/>
        <w:t>fi sancţionată conform legislaţiei ce reglementează activitatea funcţionarilor publici şi a personalului contractual.</w:t>
      </w:r>
    </w:p>
    <w:p w:rsidR="0097465B" w:rsidRPr="006B291C" w:rsidRDefault="0097465B" w:rsidP="0045215F">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Art.9</w:t>
      </w:r>
      <w:r w:rsidR="0045215F" w:rsidRPr="006B291C">
        <w:rPr>
          <w:rFonts w:ascii="Trebuchet MS" w:hAnsi="Trebuchet MS" w:cs="Arial"/>
          <w:bCs/>
          <w:sz w:val="22"/>
          <w:szCs w:val="22"/>
          <w:lang w:val="ro-RO"/>
        </w:rPr>
        <w:t>1</w:t>
      </w:r>
      <w:r w:rsidRPr="006B291C">
        <w:rPr>
          <w:rFonts w:ascii="Trebuchet MS" w:hAnsi="Trebuchet MS" w:cs="Arial"/>
          <w:sz w:val="22"/>
          <w:szCs w:val="22"/>
          <w:lang w:val="ro-RO"/>
        </w:rPr>
        <w:t>Personalul Direcţiei generale are obligaţia să manifeste solicitudine şi afectivitate în relaţiile cu persoanele adulte şi copiii ce intră sub incidenţaasistenţei sociale, precum şi în relaţiile cu alţicetăţeni, relaţii legate de specificul şi obiectul activităţiiinstituţiei.</w:t>
      </w:r>
    </w:p>
    <w:p w:rsidR="0097465B" w:rsidRPr="006B291C" w:rsidRDefault="0097465B" w:rsidP="0045215F">
      <w:pPr>
        <w:widowControl w:val="0"/>
        <w:autoSpaceDE w:val="0"/>
        <w:autoSpaceDN w:val="0"/>
        <w:adjustRightInd w:val="0"/>
        <w:spacing w:after="120" w:line="276" w:lineRule="auto"/>
        <w:jc w:val="both"/>
        <w:rPr>
          <w:rFonts w:ascii="Trebuchet MS" w:hAnsi="Trebuchet MS" w:cs="Arial"/>
          <w:bCs/>
          <w:sz w:val="22"/>
          <w:szCs w:val="22"/>
          <w:lang w:val="ro-RO"/>
        </w:rPr>
      </w:pPr>
      <w:r w:rsidRPr="006B291C">
        <w:rPr>
          <w:rFonts w:ascii="Trebuchet MS" w:hAnsi="Trebuchet MS" w:cs="Arial"/>
          <w:bCs/>
          <w:sz w:val="22"/>
          <w:szCs w:val="22"/>
          <w:lang w:val="ro-RO"/>
        </w:rPr>
        <w:t>Art.9</w:t>
      </w:r>
      <w:r w:rsidR="0045215F" w:rsidRPr="006B291C">
        <w:rPr>
          <w:rFonts w:ascii="Trebuchet MS" w:hAnsi="Trebuchet MS" w:cs="Arial"/>
          <w:bCs/>
          <w:sz w:val="22"/>
          <w:szCs w:val="22"/>
          <w:lang w:val="ro-RO"/>
        </w:rPr>
        <w:t>2</w:t>
      </w:r>
      <w:r w:rsidRPr="006B291C">
        <w:rPr>
          <w:rFonts w:ascii="Trebuchet MS" w:hAnsi="Trebuchet MS" w:cs="Arial"/>
          <w:sz w:val="22"/>
          <w:szCs w:val="22"/>
          <w:lang w:val="ro-RO"/>
        </w:rPr>
        <w:t>În realizarea atribuţiilor de serviciu, personalul Direcţiei generale are obligaţia să soluţioneze cu maximă operativitate şicompetenţă profesională întreaga problematică ce derivă din acestea, stabilite în detaliu în fişele fiecărui post.</w:t>
      </w:r>
    </w:p>
    <w:p w:rsidR="0097465B" w:rsidRPr="006B291C" w:rsidRDefault="0097465B" w:rsidP="0092297B">
      <w:pPr>
        <w:widowControl w:val="0"/>
        <w:autoSpaceDE w:val="0"/>
        <w:autoSpaceDN w:val="0"/>
        <w:adjustRightInd w:val="0"/>
        <w:ind w:firstLine="360"/>
        <w:jc w:val="both"/>
        <w:rPr>
          <w:rFonts w:ascii="Trebuchet MS" w:hAnsi="Trebuchet MS" w:cs="Arial"/>
          <w:bCs/>
          <w:sz w:val="22"/>
          <w:szCs w:val="22"/>
          <w:lang w:val="ro-RO"/>
        </w:rPr>
      </w:pPr>
    </w:p>
    <w:p w:rsidR="004B34B4" w:rsidRPr="006B291C" w:rsidRDefault="004B34B4" w:rsidP="00AE7692">
      <w:pPr>
        <w:widowControl w:val="0"/>
        <w:autoSpaceDE w:val="0"/>
        <w:autoSpaceDN w:val="0"/>
        <w:adjustRightInd w:val="0"/>
        <w:jc w:val="both"/>
        <w:rPr>
          <w:rFonts w:ascii="Trebuchet MS" w:hAnsi="Trebuchet MS" w:cs="Arial"/>
          <w:bCs/>
          <w:sz w:val="22"/>
          <w:szCs w:val="22"/>
          <w:lang w:val="ro-RO"/>
        </w:rPr>
      </w:pPr>
    </w:p>
    <w:p w:rsidR="0097465B" w:rsidRPr="006B291C" w:rsidRDefault="0045439A" w:rsidP="0092297B">
      <w:pPr>
        <w:widowControl w:val="0"/>
        <w:autoSpaceDE w:val="0"/>
        <w:autoSpaceDN w:val="0"/>
        <w:adjustRightInd w:val="0"/>
        <w:ind w:firstLine="360"/>
        <w:jc w:val="both"/>
        <w:outlineLvl w:val="0"/>
        <w:rPr>
          <w:rFonts w:ascii="Trebuchet MS" w:hAnsi="Trebuchet MS" w:cs="Arial"/>
          <w:b/>
          <w:bCs/>
          <w:sz w:val="22"/>
          <w:szCs w:val="22"/>
          <w:lang w:val="ro-RO"/>
        </w:rPr>
      </w:pPr>
      <w:r w:rsidRPr="006B291C">
        <w:rPr>
          <w:rFonts w:ascii="Trebuchet MS" w:hAnsi="Trebuchet MS" w:cs="Arial"/>
          <w:b/>
          <w:bCs/>
          <w:sz w:val="22"/>
          <w:szCs w:val="22"/>
          <w:lang w:val="ro-RO"/>
        </w:rPr>
        <w:t>Capitolul</w:t>
      </w:r>
      <w:r w:rsidR="0097465B" w:rsidRPr="006B291C">
        <w:rPr>
          <w:rFonts w:ascii="Trebuchet MS" w:hAnsi="Trebuchet MS" w:cs="Arial"/>
          <w:b/>
          <w:bCs/>
          <w:sz w:val="22"/>
          <w:szCs w:val="22"/>
          <w:lang w:val="ro-RO"/>
        </w:rPr>
        <w:t xml:space="preserve"> VII</w:t>
      </w:r>
      <w:r w:rsidRPr="006B291C">
        <w:rPr>
          <w:rFonts w:ascii="Trebuchet MS" w:hAnsi="Trebuchet MS" w:cs="Arial"/>
          <w:b/>
          <w:bCs/>
          <w:sz w:val="22"/>
          <w:szCs w:val="22"/>
          <w:lang w:val="ro-RO"/>
        </w:rPr>
        <w:t>.</w:t>
      </w:r>
    </w:p>
    <w:p w:rsidR="0097465B" w:rsidRPr="006B291C"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r w:rsidRPr="006B291C">
        <w:rPr>
          <w:rFonts w:ascii="Trebuchet MS" w:hAnsi="Trebuchet MS" w:cs="Arial"/>
          <w:b/>
          <w:bCs/>
          <w:sz w:val="22"/>
          <w:szCs w:val="22"/>
          <w:lang w:val="ro-RO"/>
        </w:rPr>
        <w:t>DISPOZIŢII FINALE</w:t>
      </w:r>
    </w:p>
    <w:p w:rsidR="0097465B" w:rsidRPr="006B291C" w:rsidRDefault="0097465B" w:rsidP="0092297B">
      <w:pPr>
        <w:widowControl w:val="0"/>
        <w:autoSpaceDE w:val="0"/>
        <w:autoSpaceDN w:val="0"/>
        <w:adjustRightInd w:val="0"/>
        <w:ind w:firstLine="360"/>
        <w:jc w:val="both"/>
        <w:outlineLvl w:val="0"/>
        <w:rPr>
          <w:rFonts w:ascii="Trebuchet MS" w:hAnsi="Trebuchet MS" w:cs="Arial"/>
          <w:b/>
          <w:bCs/>
          <w:sz w:val="22"/>
          <w:szCs w:val="22"/>
          <w:lang w:val="ro-RO"/>
        </w:rPr>
      </w:pPr>
    </w:p>
    <w:p w:rsidR="0097465B" w:rsidRPr="006B291C" w:rsidRDefault="0097465B" w:rsidP="0045215F">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Art.9</w:t>
      </w:r>
      <w:r w:rsidR="0045215F" w:rsidRPr="006B291C">
        <w:rPr>
          <w:rFonts w:ascii="Trebuchet MS" w:hAnsi="Trebuchet MS" w:cs="Arial"/>
          <w:bCs/>
          <w:sz w:val="22"/>
          <w:szCs w:val="22"/>
          <w:lang w:val="ro-RO"/>
        </w:rPr>
        <w:t>3</w:t>
      </w:r>
      <w:r w:rsidRPr="006B291C">
        <w:rPr>
          <w:rFonts w:ascii="Trebuchet MS" w:hAnsi="Trebuchet MS" w:cs="Arial"/>
          <w:sz w:val="22"/>
          <w:szCs w:val="22"/>
          <w:lang w:val="ro-RO"/>
        </w:rPr>
        <w:t>Direcţia generală de asistenţă socială şiprotecţia copilului Mureş are în administrare bunuri imobile constând în clădiri şi terenuri aflate în domeniul public al judeţuluişi bunuri (mijloace fixe şi obiecte de inventar) aflate în patrimoniul privat al instituţiei.</w:t>
      </w:r>
    </w:p>
    <w:p w:rsidR="0097465B" w:rsidRPr="006B291C" w:rsidRDefault="0097465B" w:rsidP="0045215F">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Art.9</w:t>
      </w:r>
      <w:r w:rsidR="0045215F" w:rsidRPr="006B291C">
        <w:rPr>
          <w:rFonts w:ascii="Trebuchet MS" w:hAnsi="Trebuchet MS" w:cs="Arial"/>
          <w:bCs/>
          <w:sz w:val="22"/>
          <w:szCs w:val="22"/>
          <w:lang w:val="ro-RO"/>
        </w:rPr>
        <w:t>4</w:t>
      </w:r>
      <w:r w:rsidRPr="006B291C">
        <w:rPr>
          <w:rFonts w:ascii="Trebuchet MS" w:hAnsi="Trebuchet MS" w:cs="Arial"/>
          <w:sz w:val="22"/>
          <w:szCs w:val="22"/>
          <w:lang w:val="ro-RO"/>
        </w:rPr>
        <w:t>Directorul general al Direcţiei generale actualizează şi completează permanent atribuţiile compartimentelor în funcţie de eventualele modificări organizatorice şi legislative, informând Consiliul JudeţeanMureş, prin grija secretarului judeţului.</w:t>
      </w:r>
    </w:p>
    <w:p w:rsidR="0097465B" w:rsidRPr="006B291C" w:rsidRDefault="0097465B" w:rsidP="0045215F">
      <w:pPr>
        <w:widowControl w:val="0"/>
        <w:autoSpaceDE w:val="0"/>
        <w:autoSpaceDN w:val="0"/>
        <w:adjustRightInd w:val="0"/>
        <w:spacing w:after="120" w:line="276" w:lineRule="auto"/>
        <w:jc w:val="both"/>
        <w:rPr>
          <w:rFonts w:ascii="Trebuchet MS" w:hAnsi="Trebuchet MS" w:cs="Arial"/>
          <w:bCs/>
          <w:sz w:val="22"/>
          <w:szCs w:val="22"/>
          <w:lang w:val="ro-RO"/>
        </w:rPr>
      </w:pPr>
      <w:r w:rsidRPr="006B291C">
        <w:rPr>
          <w:rFonts w:ascii="Trebuchet MS" w:hAnsi="Trebuchet MS" w:cs="Arial"/>
          <w:bCs/>
          <w:sz w:val="22"/>
          <w:szCs w:val="22"/>
          <w:lang w:val="ro-RO"/>
        </w:rPr>
        <w:t>Art.9</w:t>
      </w:r>
      <w:r w:rsidR="0045215F" w:rsidRPr="006B291C">
        <w:rPr>
          <w:rFonts w:ascii="Trebuchet MS" w:hAnsi="Trebuchet MS" w:cs="Arial"/>
          <w:bCs/>
          <w:sz w:val="22"/>
          <w:szCs w:val="22"/>
          <w:lang w:val="ro-RO"/>
        </w:rPr>
        <w:t>5</w:t>
      </w:r>
      <w:r w:rsidRPr="006B291C">
        <w:rPr>
          <w:rFonts w:ascii="Trebuchet MS" w:hAnsi="Trebuchet MS" w:cs="Arial"/>
          <w:sz w:val="22"/>
          <w:szCs w:val="22"/>
          <w:lang w:val="ro-RO"/>
        </w:rPr>
        <w:t>Directorul general al Direcţiei generale şi directorii generali adjuncţi asigură detalierea atribuţiilor din Regulamentul de organizare şifuncţionare prin elaborarea fişelor de post, respectând legislaţia în vigoare.</w:t>
      </w:r>
    </w:p>
    <w:p w:rsidR="0097465B" w:rsidRPr="006B291C" w:rsidRDefault="0097465B" w:rsidP="00204DEA">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Art.9</w:t>
      </w:r>
      <w:r w:rsidR="00204DEA" w:rsidRPr="006B291C">
        <w:rPr>
          <w:rFonts w:ascii="Trebuchet MS" w:hAnsi="Trebuchet MS" w:cs="Arial"/>
          <w:bCs/>
          <w:sz w:val="22"/>
          <w:szCs w:val="22"/>
          <w:lang w:val="ro-RO"/>
        </w:rPr>
        <w:t>6</w:t>
      </w:r>
      <w:r w:rsidRPr="006B291C">
        <w:rPr>
          <w:rFonts w:ascii="Trebuchet MS" w:hAnsi="Trebuchet MS" w:cs="Arial"/>
          <w:sz w:val="22"/>
          <w:szCs w:val="22"/>
          <w:lang w:val="ro-RO"/>
        </w:rPr>
        <w:t>Directorii generali adjuncţişi conducătorii compartimentelor funcţionale asigură însuşireaşi respectarea prevederilor prezentului regulament de către întreg personalul subordonat.</w:t>
      </w:r>
    </w:p>
    <w:p w:rsidR="0097465B" w:rsidRPr="006B291C" w:rsidRDefault="0097465B" w:rsidP="00204DEA">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Art.9</w:t>
      </w:r>
      <w:r w:rsidR="00204DEA" w:rsidRPr="006B291C">
        <w:rPr>
          <w:rFonts w:ascii="Trebuchet MS" w:hAnsi="Trebuchet MS" w:cs="Arial"/>
          <w:bCs/>
          <w:sz w:val="22"/>
          <w:szCs w:val="22"/>
          <w:lang w:val="ro-RO"/>
        </w:rPr>
        <w:t>7</w:t>
      </w:r>
      <w:r w:rsidRPr="006B291C">
        <w:rPr>
          <w:rFonts w:ascii="Trebuchet MS" w:hAnsi="Trebuchet MS" w:cs="Arial"/>
          <w:sz w:val="22"/>
          <w:szCs w:val="22"/>
          <w:lang w:val="ro-RO"/>
        </w:rPr>
        <w:t>Directorul general, directorii generali adjuncţişi conducătorii compartimentelor răspund, conform reglementărilor în vigoare pentru neîndeplinirea sau îndeplinirea defectuoasă a sarcinilor ce revin compartimentelor pe care le conduc,  precum şi pentru cazul în care au dispus măsuri contrare prevederilor legale.</w:t>
      </w:r>
    </w:p>
    <w:p w:rsidR="0097465B" w:rsidRPr="006B291C" w:rsidRDefault="0097465B" w:rsidP="00204DEA">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sz w:val="22"/>
          <w:szCs w:val="22"/>
          <w:lang w:val="ro-RO"/>
        </w:rPr>
        <w:t>Art. 9</w:t>
      </w:r>
      <w:r w:rsidR="00204DEA" w:rsidRPr="006B291C">
        <w:rPr>
          <w:rFonts w:ascii="Trebuchet MS" w:hAnsi="Trebuchet MS" w:cs="Arial"/>
          <w:sz w:val="22"/>
          <w:szCs w:val="22"/>
          <w:lang w:val="ro-RO"/>
        </w:rPr>
        <w:t>8</w:t>
      </w:r>
      <w:r w:rsidRPr="006B291C">
        <w:rPr>
          <w:rFonts w:ascii="Trebuchet MS" w:hAnsi="Trebuchet MS" w:cs="Arial"/>
          <w:sz w:val="22"/>
          <w:szCs w:val="22"/>
          <w:lang w:val="ro-RO"/>
        </w:rPr>
        <w:t xml:space="preserve"> Toate serviciile si compartimentele DGASPC Mureș au obligatia de a intocmi si transmite catre Serviciul investitii, achizitii publice referatele de necesitate care cuprind necesităţile de produse, servicii şi lucrări ale serviciului, valoarea estimată a acestora, preţul unitar/total actualizat al respectivelor necesităţi determinat în urma unei cercetări a pieţei sau pe bază istorică, caracteristicile tehnice (caietele de sarcini) unde este cazul.</w:t>
      </w:r>
    </w:p>
    <w:p w:rsidR="0097465B" w:rsidRPr="006B291C" w:rsidRDefault="0097465B" w:rsidP="00204DEA">
      <w:pPr>
        <w:widowControl w:val="0"/>
        <w:autoSpaceDE w:val="0"/>
        <w:autoSpaceDN w:val="0"/>
        <w:adjustRightInd w:val="0"/>
        <w:spacing w:after="120" w:line="276" w:lineRule="auto"/>
        <w:jc w:val="both"/>
        <w:rPr>
          <w:rFonts w:ascii="Trebuchet MS" w:hAnsi="Trebuchet MS" w:cs="Arial"/>
          <w:sz w:val="22"/>
          <w:szCs w:val="22"/>
          <w:lang w:val="ro-RO"/>
        </w:rPr>
      </w:pPr>
      <w:r w:rsidRPr="006B291C">
        <w:rPr>
          <w:rFonts w:ascii="Trebuchet MS" w:hAnsi="Trebuchet MS" w:cs="Arial"/>
          <w:bCs/>
          <w:sz w:val="22"/>
          <w:szCs w:val="22"/>
          <w:lang w:val="ro-RO"/>
        </w:rPr>
        <w:t>Art.</w:t>
      </w:r>
      <w:r w:rsidR="00204DEA" w:rsidRPr="006B291C">
        <w:rPr>
          <w:rFonts w:ascii="Trebuchet MS" w:hAnsi="Trebuchet MS" w:cs="Arial"/>
          <w:bCs/>
          <w:sz w:val="22"/>
          <w:szCs w:val="22"/>
          <w:lang w:val="ro-RO"/>
        </w:rPr>
        <w:t>99</w:t>
      </w:r>
      <w:r w:rsidRPr="006B291C">
        <w:rPr>
          <w:rFonts w:ascii="Trebuchet MS" w:hAnsi="Trebuchet MS" w:cs="Arial"/>
          <w:sz w:val="22"/>
          <w:szCs w:val="22"/>
          <w:lang w:val="ro-RO"/>
        </w:rPr>
        <w:t xml:space="preserve">Prezentul Regulament de organizare şifuncţionare a DGASPC Mureş va fi completat ori de câte ori apar modificări în prevederile legale în temeiul cărora a fost elaborat, inclusiv în cazul în care se modifică organigrama. </w:t>
      </w:r>
    </w:p>
    <w:sectPr w:rsidR="0097465B" w:rsidRPr="006B291C" w:rsidSect="002E0DB7">
      <w:footerReference w:type="even" r:id="rId11"/>
      <w:footerReference w:type="default" r:id="rId12"/>
      <w:pgSz w:w="12240" w:h="15840"/>
      <w:pgMar w:top="993" w:right="1041" w:bottom="567" w:left="1276" w:header="709" w:footer="709"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4BEF" w:rsidRDefault="00714BEF">
      <w:r>
        <w:separator/>
      </w:r>
    </w:p>
  </w:endnote>
  <w:endnote w:type="continuationSeparator" w:id="1">
    <w:p w:rsidR="00714BEF" w:rsidRDefault="00714BE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775" w:rsidRDefault="004F7DEC" w:rsidP="00324EB7">
    <w:pPr>
      <w:pStyle w:val="Subsol"/>
      <w:framePr w:wrap="around" w:vAnchor="text" w:hAnchor="margin" w:xAlign="right" w:y="1"/>
      <w:rPr>
        <w:rStyle w:val="Numrdepagin"/>
      </w:rPr>
    </w:pPr>
    <w:r>
      <w:rPr>
        <w:rStyle w:val="Numrdepagin"/>
      </w:rPr>
      <w:fldChar w:fldCharType="begin"/>
    </w:r>
    <w:r w:rsidR="005B1775">
      <w:rPr>
        <w:rStyle w:val="Numrdepagin"/>
      </w:rPr>
      <w:instrText xml:space="preserve">PAGE  </w:instrText>
    </w:r>
    <w:r>
      <w:rPr>
        <w:rStyle w:val="Numrdepagin"/>
      </w:rPr>
      <w:fldChar w:fldCharType="end"/>
    </w:r>
  </w:p>
  <w:p w:rsidR="005B1775" w:rsidRDefault="005B1775" w:rsidP="00656BB2">
    <w:pPr>
      <w:pStyle w:val="Subsol"/>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775" w:rsidRDefault="004F7DEC">
    <w:pPr>
      <w:pStyle w:val="Subsol"/>
      <w:jc w:val="right"/>
    </w:pPr>
    <w:r>
      <w:fldChar w:fldCharType="begin"/>
    </w:r>
    <w:r w:rsidR="00377B43">
      <w:instrText xml:space="preserve"> PAGE   \* MERGEFORMAT </w:instrText>
    </w:r>
    <w:r>
      <w:fldChar w:fldCharType="separate"/>
    </w:r>
    <w:r w:rsidR="00CE290C">
      <w:rPr>
        <w:noProof/>
      </w:rPr>
      <w:t>1</w:t>
    </w:r>
    <w:r>
      <w:rPr>
        <w:noProof/>
      </w:rPr>
      <w:fldChar w:fldCharType="end"/>
    </w:r>
  </w:p>
  <w:p w:rsidR="005B1775" w:rsidRDefault="005B1775" w:rsidP="00656BB2">
    <w:pPr>
      <w:pStyle w:val="Subsol"/>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4BEF" w:rsidRDefault="00714BEF">
      <w:r>
        <w:separator/>
      </w:r>
    </w:p>
  </w:footnote>
  <w:footnote w:type="continuationSeparator" w:id="1">
    <w:p w:rsidR="00714BEF" w:rsidRDefault="00714B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
    <w:nsid w:val="00000003"/>
    <w:multiLevelType w:val="multilevel"/>
    <w:tmpl w:val="55F406F4"/>
    <w:name w:val="WW8Num5"/>
    <w:lvl w:ilvl="0">
      <w:start w:val="7"/>
      <w:numFmt w:val="none"/>
      <w:lvlText w:val="a)"/>
      <w:lvlJc w:val="center"/>
      <w:pPr>
        <w:tabs>
          <w:tab w:val="num" w:pos="454"/>
        </w:tabs>
        <w:ind w:left="454" w:hanging="341"/>
      </w:pPr>
      <w:rPr>
        <w:rFonts w:ascii="Trebuchet MS" w:hAnsi="Trebuchet MS" w:cs="Times New Roman" w:hint="default"/>
        <w:b/>
        <w:i w:val="0"/>
      </w:rPr>
    </w:lvl>
    <w:lvl w:ilvl="1">
      <w:start w:val="1"/>
      <w:numFmt w:val="decimal"/>
      <w:lvlText w:val="%2."/>
      <w:lvlJc w:val="left"/>
      <w:pPr>
        <w:tabs>
          <w:tab w:val="num" w:pos="288"/>
        </w:tabs>
        <w:ind w:left="-72" w:firstLine="72"/>
      </w:pPr>
      <w:rPr>
        <w:rFonts w:cs="Times New Roman" w:hint="default"/>
      </w:rPr>
    </w:lvl>
    <w:lvl w:ilvl="2">
      <w:start w:val="1"/>
      <w:numFmt w:val="lowerRoman"/>
      <w:lvlText w:val="%3."/>
      <w:lvlJc w:val="right"/>
      <w:pPr>
        <w:tabs>
          <w:tab w:val="num" w:pos="3600"/>
        </w:tabs>
      </w:pPr>
      <w:rPr>
        <w:rFonts w:cs="Times New Roman"/>
      </w:rPr>
    </w:lvl>
    <w:lvl w:ilvl="3">
      <w:start w:val="1"/>
      <w:numFmt w:val="decimal"/>
      <w:lvlText w:val="%4."/>
      <w:lvlJc w:val="left"/>
      <w:pPr>
        <w:tabs>
          <w:tab w:val="num" w:pos="4320"/>
        </w:tabs>
      </w:pPr>
      <w:rPr>
        <w:rFonts w:cs="Times New Roman"/>
      </w:rPr>
    </w:lvl>
    <w:lvl w:ilvl="4">
      <w:start w:val="1"/>
      <w:numFmt w:val="lowerLetter"/>
      <w:lvlText w:val="%5."/>
      <w:lvlJc w:val="left"/>
      <w:pPr>
        <w:tabs>
          <w:tab w:val="num" w:pos="5040"/>
        </w:tabs>
      </w:pPr>
      <w:rPr>
        <w:rFonts w:cs="Times New Roman"/>
      </w:rPr>
    </w:lvl>
    <w:lvl w:ilvl="5">
      <w:start w:val="1"/>
      <w:numFmt w:val="lowerRoman"/>
      <w:lvlText w:val="%6."/>
      <w:lvlJc w:val="right"/>
      <w:pPr>
        <w:tabs>
          <w:tab w:val="num" w:pos="5760"/>
        </w:tabs>
      </w:pPr>
      <w:rPr>
        <w:rFonts w:cs="Times New Roman"/>
      </w:rPr>
    </w:lvl>
    <w:lvl w:ilvl="6">
      <w:start w:val="1"/>
      <w:numFmt w:val="decimal"/>
      <w:lvlText w:val="%7."/>
      <w:lvlJc w:val="left"/>
      <w:pPr>
        <w:tabs>
          <w:tab w:val="num" w:pos="6480"/>
        </w:tabs>
      </w:pPr>
      <w:rPr>
        <w:rFonts w:cs="Times New Roman"/>
      </w:rPr>
    </w:lvl>
    <w:lvl w:ilvl="7">
      <w:start w:val="1"/>
      <w:numFmt w:val="lowerLetter"/>
      <w:lvlText w:val="%8."/>
      <w:lvlJc w:val="left"/>
      <w:pPr>
        <w:tabs>
          <w:tab w:val="num" w:pos="7200"/>
        </w:tabs>
      </w:pPr>
      <w:rPr>
        <w:rFonts w:cs="Times New Roman"/>
      </w:rPr>
    </w:lvl>
    <w:lvl w:ilvl="8">
      <w:start w:val="1"/>
      <w:numFmt w:val="lowerRoman"/>
      <w:lvlText w:val="%9."/>
      <w:lvlJc w:val="right"/>
      <w:pPr>
        <w:tabs>
          <w:tab w:val="num" w:pos="7920"/>
        </w:tabs>
      </w:pPr>
      <w:rPr>
        <w:rFonts w:cs="Times New Roman"/>
      </w:rPr>
    </w:lvl>
  </w:abstractNum>
  <w:abstractNum w:abstractNumId="2">
    <w:nsid w:val="00000004"/>
    <w:multiLevelType w:val="multilevel"/>
    <w:tmpl w:val="18221AF4"/>
    <w:name w:val="WW8Num4"/>
    <w:lvl w:ilvl="0">
      <w:start w:val="1"/>
      <w:numFmt w:val="lowerLetter"/>
      <w:lvlText w:val="%1."/>
      <w:lvlJc w:val="left"/>
      <w:pPr>
        <w:tabs>
          <w:tab w:val="num" w:pos="567"/>
        </w:tabs>
        <w:ind w:left="567" w:hanging="454"/>
      </w:pPr>
      <w:rPr>
        <w:rFonts w:cs="Times New Roman" w:hint="default"/>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3">
    <w:nsid w:val="00000006"/>
    <w:multiLevelType w:val="multilevel"/>
    <w:tmpl w:val="F9C829BA"/>
    <w:name w:val="WW8Num6"/>
    <w:lvl w:ilvl="0">
      <w:start w:val="1"/>
      <w:numFmt w:val="lowerLetter"/>
      <w:lvlText w:val="%1."/>
      <w:lvlJc w:val="left"/>
      <w:pPr>
        <w:tabs>
          <w:tab w:val="num" w:pos="567"/>
        </w:tabs>
        <w:ind w:left="567" w:hanging="454"/>
      </w:pPr>
      <w:rPr>
        <w:rFonts w:cs="Times New Roman" w:hint="default"/>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4">
    <w:nsid w:val="0000000B"/>
    <w:multiLevelType w:val="multilevel"/>
    <w:tmpl w:val="0000000B"/>
    <w:name w:val="WW8Num1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5">
    <w:nsid w:val="0000000F"/>
    <w:multiLevelType w:val="multilevel"/>
    <w:tmpl w:val="0000000F"/>
    <w:name w:val="WW8Num1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nsid w:val="00000013"/>
    <w:multiLevelType w:val="multilevel"/>
    <w:tmpl w:val="00000013"/>
    <w:name w:val="WW8Num1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nsid w:val="00000014"/>
    <w:multiLevelType w:val="multilevel"/>
    <w:tmpl w:val="B0788B10"/>
    <w:name w:val="WW8Num20"/>
    <w:lvl w:ilvl="0">
      <w:start w:val="1"/>
      <w:numFmt w:val="lowerLetter"/>
      <w:lvlText w:val="%1."/>
      <w:lvlJc w:val="left"/>
      <w:pPr>
        <w:tabs>
          <w:tab w:val="num" w:pos="567"/>
        </w:tabs>
        <w:ind w:left="567" w:hanging="454"/>
      </w:pPr>
      <w:rPr>
        <w:rFonts w:cs="Times New Roman" w:hint="default"/>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8">
    <w:nsid w:val="0187593F"/>
    <w:multiLevelType w:val="hybridMultilevel"/>
    <w:tmpl w:val="40206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1FB26FE"/>
    <w:multiLevelType w:val="hybridMultilevel"/>
    <w:tmpl w:val="E2FC74F0"/>
    <w:lvl w:ilvl="0" w:tplc="4D60B0AA">
      <w:start w:val="1"/>
      <w:numFmt w:val="lowerLetter"/>
      <w:lvlText w:val="%1)"/>
      <w:lvlJc w:val="right"/>
      <w:pPr>
        <w:tabs>
          <w:tab w:val="num" w:pos="567"/>
        </w:tabs>
        <w:ind w:left="567" w:hanging="454"/>
      </w:pPr>
      <w:rPr>
        <w:rFonts w:ascii="Trebuchet MS" w:hAnsi="Trebuchet MS" w:cs="Times New Roman" w:hint="default"/>
        <w:b/>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028D0C63"/>
    <w:multiLevelType w:val="hybridMultilevel"/>
    <w:tmpl w:val="A48E7C70"/>
    <w:lvl w:ilvl="0" w:tplc="0910F92C">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03662240"/>
    <w:multiLevelType w:val="hybridMultilevel"/>
    <w:tmpl w:val="523650B4"/>
    <w:lvl w:ilvl="0" w:tplc="AA9CA122">
      <w:start w:val="1"/>
      <w:numFmt w:val="lowerLetter"/>
      <w:lvlText w:val="%1)"/>
      <w:lvlJc w:val="right"/>
      <w:pPr>
        <w:ind w:left="720" w:hanging="360"/>
      </w:pPr>
      <w:rPr>
        <w:rFonts w:ascii="Trebuchet MS" w:hAnsi="Trebuchet MS" w:cs="Times New Roman" w:hint="default"/>
        <w:b w:val="0"/>
        <w:i w:val="0"/>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
    <w:nsid w:val="04671732"/>
    <w:multiLevelType w:val="hybridMultilevel"/>
    <w:tmpl w:val="0D2CD2B8"/>
    <w:lvl w:ilvl="0" w:tplc="448AE630">
      <w:start w:val="1"/>
      <w:numFmt w:val="lowerLetter"/>
      <w:lvlText w:val="%1."/>
      <w:lvlJc w:val="right"/>
      <w:pPr>
        <w:tabs>
          <w:tab w:val="num" w:pos="567"/>
        </w:tabs>
        <w:ind w:left="567" w:hanging="279"/>
      </w:pPr>
      <w:rPr>
        <w:rFonts w:cs="Times New Roman" w:hint="default"/>
        <w:b w:val="0"/>
        <w:i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3">
    <w:nsid w:val="060C1F86"/>
    <w:multiLevelType w:val="hybridMultilevel"/>
    <w:tmpl w:val="08006996"/>
    <w:name w:val="WW8Num4222"/>
    <w:lvl w:ilvl="0" w:tplc="5D501F3E">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4">
    <w:nsid w:val="06AB70F2"/>
    <w:multiLevelType w:val="hybridMultilevel"/>
    <w:tmpl w:val="446A1C64"/>
    <w:lvl w:ilvl="0" w:tplc="BB7C087E">
      <w:start w:val="1"/>
      <w:numFmt w:val="lowerLetter"/>
      <w:lvlText w:val="%1."/>
      <w:lvlJc w:val="right"/>
      <w:pPr>
        <w:ind w:left="720" w:hanging="36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5">
    <w:nsid w:val="06D7253F"/>
    <w:multiLevelType w:val="hybridMultilevel"/>
    <w:tmpl w:val="2BDC0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8C23E00"/>
    <w:multiLevelType w:val="hybridMultilevel"/>
    <w:tmpl w:val="26CA9694"/>
    <w:name w:val="WW8Num192242222"/>
    <w:lvl w:ilvl="0" w:tplc="ED3CDE34">
      <w:start w:val="1"/>
      <w:numFmt w:val="decimal"/>
      <w:lvlText w:val="%1."/>
      <w:lvlJc w:val="left"/>
      <w:pPr>
        <w:tabs>
          <w:tab w:val="num" w:pos="567"/>
        </w:tabs>
        <w:ind w:left="567" w:hanging="454"/>
      </w:pPr>
      <w:rPr>
        <w:rFonts w:cs="Times New Roman" w:hint="default"/>
      </w:rPr>
    </w:lvl>
    <w:lvl w:ilvl="1" w:tplc="51C0B9EE">
      <w:start w:val="1"/>
      <w:numFmt w:val="decimal"/>
      <w:lvlText w:val="%2."/>
      <w:lvlJc w:val="left"/>
      <w:pPr>
        <w:tabs>
          <w:tab w:val="num" w:pos="567"/>
        </w:tabs>
        <w:ind w:left="567" w:hanging="454"/>
      </w:pPr>
      <w:rPr>
        <w:rFonts w:cs="Times New Roman" w:hint="default"/>
      </w:rPr>
    </w:lvl>
    <w:lvl w:ilvl="2" w:tplc="A4A83C06">
      <w:start w:val="1"/>
      <w:numFmt w:val="bullet"/>
      <w:lvlText w:val=""/>
      <w:lvlJc w:val="left"/>
      <w:pPr>
        <w:tabs>
          <w:tab w:val="num" w:pos="567"/>
        </w:tabs>
        <w:ind w:left="567" w:hanging="454"/>
      </w:pPr>
      <w:rPr>
        <w:rFonts w:ascii="Wingdings" w:hAnsi="Wingdings"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098D1131"/>
    <w:multiLevelType w:val="hybridMultilevel"/>
    <w:tmpl w:val="57141F78"/>
    <w:name w:val="WW8Num222"/>
    <w:lvl w:ilvl="0" w:tplc="BB9027D8">
      <w:start w:val="1"/>
      <w:numFmt w:val="bullet"/>
      <w:lvlText w:val=""/>
      <w:lvlJc w:val="left"/>
      <w:pPr>
        <w:tabs>
          <w:tab w:val="num" w:pos="567"/>
        </w:tabs>
        <w:ind w:left="567" w:hanging="454"/>
      </w:pPr>
      <w:rPr>
        <w:rFonts w:ascii="Wingdings" w:hAnsi="Wingdings"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8">
    <w:nsid w:val="0AF80AD2"/>
    <w:multiLevelType w:val="hybridMultilevel"/>
    <w:tmpl w:val="A5C60DF8"/>
    <w:lvl w:ilvl="0" w:tplc="7F94DCC8">
      <w:start w:val="1"/>
      <w:numFmt w:val="bullet"/>
      <w:lvlText w:val=""/>
      <w:lvlJc w:val="right"/>
      <w:pPr>
        <w:ind w:left="720" w:hanging="360"/>
      </w:pPr>
      <w:rPr>
        <w:rFonts w:ascii="Symbol" w:hAnsi="Symbol"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0B8D58E0"/>
    <w:multiLevelType w:val="hybridMultilevel"/>
    <w:tmpl w:val="BE12625C"/>
    <w:name w:val="WW8Num203222222"/>
    <w:lvl w:ilvl="0" w:tplc="FDF8CB1E">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20">
    <w:nsid w:val="0BBF4A99"/>
    <w:multiLevelType w:val="hybridMultilevel"/>
    <w:tmpl w:val="13BED256"/>
    <w:lvl w:ilvl="0" w:tplc="04090001">
      <w:start w:val="1"/>
      <w:numFmt w:val="bullet"/>
      <w:lvlText w:val=""/>
      <w:lvlJc w:val="left"/>
      <w:pPr>
        <w:tabs>
          <w:tab w:val="num" w:pos="720"/>
        </w:tabs>
        <w:ind w:left="720" w:hanging="360"/>
      </w:pPr>
      <w:rPr>
        <w:rFonts w:ascii="Symbol" w:hAnsi="Symbol" w:hint="default"/>
      </w:rPr>
    </w:lvl>
    <w:lvl w:ilvl="1" w:tplc="59B04654">
      <w:start w:val="1"/>
      <w:numFmt w:val="bullet"/>
      <w:lvlText w:val=""/>
      <w:lvlJc w:val="left"/>
      <w:pPr>
        <w:tabs>
          <w:tab w:val="num" w:pos="567"/>
        </w:tabs>
        <w:ind w:left="567" w:hanging="454"/>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0CBD558C"/>
    <w:multiLevelType w:val="hybridMultilevel"/>
    <w:tmpl w:val="2DEC2DD2"/>
    <w:lvl w:ilvl="0" w:tplc="F8741BBA">
      <w:start w:val="1"/>
      <w:numFmt w:val="lowerRoman"/>
      <w:lvlText w:val="%1)"/>
      <w:lvlJc w:val="left"/>
      <w:pPr>
        <w:tabs>
          <w:tab w:val="num" w:pos="975"/>
        </w:tabs>
        <w:ind w:left="975" w:hanging="720"/>
      </w:pPr>
      <w:rPr>
        <w:rFonts w:cs="Times New Roman" w:hint="default"/>
        <w:color w:val="000000"/>
      </w:rPr>
    </w:lvl>
    <w:lvl w:ilvl="1" w:tplc="04090019" w:tentative="1">
      <w:start w:val="1"/>
      <w:numFmt w:val="lowerLetter"/>
      <w:lvlText w:val="%2."/>
      <w:lvlJc w:val="left"/>
      <w:pPr>
        <w:tabs>
          <w:tab w:val="num" w:pos="1335"/>
        </w:tabs>
        <w:ind w:left="1335" w:hanging="360"/>
      </w:pPr>
      <w:rPr>
        <w:rFonts w:cs="Times New Roman"/>
      </w:rPr>
    </w:lvl>
    <w:lvl w:ilvl="2" w:tplc="0409001B" w:tentative="1">
      <w:start w:val="1"/>
      <w:numFmt w:val="lowerRoman"/>
      <w:lvlText w:val="%3."/>
      <w:lvlJc w:val="right"/>
      <w:pPr>
        <w:tabs>
          <w:tab w:val="num" w:pos="2055"/>
        </w:tabs>
        <w:ind w:left="2055" w:hanging="180"/>
      </w:pPr>
      <w:rPr>
        <w:rFonts w:cs="Times New Roman"/>
      </w:rPr>
    </w:lvl>
    <w:lvl w:ilvl="3" w:tplc="0409000F" w:tentative="1">
      <w:start w:val="1"/>
      <w:numFmt w:val="decimal"/>
      <w:lvlText w:val="%4."/>
      <w:lvlJc w:val="left"/>
      <w:pPr>
        <w:tabs>
          <w:tab w:val="num" w:pos="2775"/>
        </w:tabs>
        <w:ind w:left="2775" w:hanging="360"/>
      </w:pPr>
      <w:rPr>
        <w:rFonts w:cs="Times New Roman"/>
      </w:rPr>
    </w:lvl>
    <w:lvl w:ilvl="4" w:tplc="04090019" w:tentative="1">
      <w:start w:val="1"/>
      <w:numFmt w:val="lowerLetter"/>
      <w:lvlText w:val="%5."/>
      <w:lvlJc w:val="left"/>
      <w:pPr>
        <w:tabs>
          <w:tab w:val="num" w:pos="3495"/>
        </w:tabs>
        <w:ind w:left="3495" w:hanging="360"/>
      </w:pPr>
      <w:rPr>
        <w:rFonts w:cs="Times New Roman"/>
      </w:rPr>
    </w:lvl>
    <w:lvl w:ilvl="5" w:tplc="0409001B" w:tentative="1">
      <w:start w:val="1"/>
      <w:numFmt w:val="lowerRoman"/>
      <w:lvlText w:val="%6."/>
      <w:lvlJc w:val="right"/>
      <w:pPr>
        <w:tabs>
          <w:tab w:val="num" w:pos="4215"/>
        </w:tabs>
        <w:ind w:left="4215" w:hanging="180"/>
      </w:pPr>
      <w:rPr>
        <w:rFonts w:cs="Times New Roman"/>
      </w:rPr>
    </w:lvl>
    <w:lvl w:ilvl="6" w:tplc="0409000F" w:tentative="1">
      <w:start w:val="1"/>
      <w:numFmt w:val="decimal"/>
      <w:lvlText w:val="%7."/>
      <w:lvlJc w:val="left"/>
      <w:pPr>
        <w:tabs>
          <w:tab w:val="num" w:pos="4935"/>
        </w:tabs>
        <w:ind w:left="4935" w:hanging="360"/>
      </w:pPr>
      <w:rPr>
        <w:rFonts w:cs="Times New Roman"/>
      </w:rPr>
    </w:lvl>
    <w:lvl w:ilvl="7" w:tplc="04090019" w:tentative="1">
      <w:start w:val="1"/>
      <w:numFmt w:val="lowerLetter"/>
      <w:lvlText w:val="%8."/>
      <w:lvlJc w:val="left"/>
      <w:pPr>
        <w:tabs>
          <w:tab w:val="num" w:pos="5655"/>
        </w:tabs>
        <w:ind w:left="5655" w:hanging="360"/>
      </w:pPr>
      <w:rPr>
        <w:rFonts w:cs="Times New Roman"/>
      </w:rPr>
    </w:lvl>
    <w:lvl w:ilvl="8" w:tplc="0409001B" w:tentative="1">
      <w:start w:val="1"/>
      <w:numFmt w:val="lowerRoman"/>
      <w:lvlText w:val="%9."/>
      <w:lvlJc w:val="right"/>
      <w:pPr>
        <w:tabs>
          <w:tab w:val="num" w:pos="6375"/>
        </w:tabs>
        <w:ind w:left="6375" w:hanging="180"/>
      </w:pPr>
      <w:rPr>
        <w:rFonts w:cs="Times New Roman"/>
      </w:rPr>
    </w:lvl>
  </w:abstractNum>
  <w:abstractNum w:abstractNumId="22">
    <w:nsid w:val="0DA647B4"/>
    <w:multiLevelType w:val="hybridMultilevel"/>
    <w:tmpl w:val="289AE328"/>
    <w:name w:val="WW8Num4222232"/>
    <w:lvl w:ilvl="0" w:tplc="C50E1E84">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D4766A56">
      <w:start w:val="1"/>
      <w:numFmt w:val="lowerLetter"/>
      <w:lvlText w:val="%3."/>
      <w:lvlJc w:val="left"/>
      <w:pPr>
        <w:tabs>
          <w:tab w:val="num" w:pos="567"/>
        </w:tabs>
        <w:ind w:left="567" w:hanging="454"/>
      </w:pPr>
      <w:rPr>
        <w:rFonts w:cs="Times New Roman" w:hint="default"/>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23">
    <w:nsid w:val="0F6F45F4"/>
    <w:multiLevelType w:val="hybridMultilevel"/>
    <w:tmpl w:val="B0DA1B78"/>
    <w:lvl w:ilvl="0" w:tplc="0910F92C">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0FA304B7"/>
    <w:multiLevelType w:val="hybridMultilevel"/>
    <w:tmpl w:val="17A6C3A6"/>
    <w:lvl w:ilvl="0" w:tplc="896C5A9A">
      <w:start w:val="1"/>
      <w:numFmt w:val="bullet"/>
      <w:lvlText w:val=""/>
      <w:lvlJc w:val="right"/>
      <w:pPr>
        <w:tabs>
          <w:tab w:val="num" w:pos="1080"/>
        </w:tabs>
        <w:ind w:left="108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1165711D"/>
    <w:multiLevelType w:val="hybridMultilevel"/>
    <w:tmpl w:val="0110FD04"/>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11813756"/>
    <w:multiLevelType w:val="hybridMultilevel"/>
    <w:tmpl w:val="4802C286"/>
    <w:lvl w:ilvl="0" w:tplc="AA9CA122">
      <w:start w:val="1"/>
      <w:numFmt w:val="lowerLetter"/>
      <w:lvlText w:val="%1)"/>
      <w:lvlJc w:val="right"/>
      <w:pPr>
        <w:ind w:left="720" w:hanging="360"/>
      </w:pPr>
      <w:rPr>
        <w:rFonts w:ascii="Trebuchet MS" w:hAnsi="Trebuchet MS" w:cs="Times New Roman" w:hint="default"/>
        <w:b w:val="0"/>
        <w:i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7">
    <w:nsid w:val="13097C66"/>
    <w:multiLevelType w:val="hybridMultilevel"/>
    <w:tmpl w:val="73342444"/>
    <w:lvl w:ilvl="0" w:tplc="0910F92C">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137F173F"/>
    <w:multiLevelType w:val="hybridMultilevel"/>
    <w:tmpl w:val="29C00E90"/>
    <w:name w:val="WW8Num19224"/>
    <w:lvl w:ilvl="0" w:tplc="090EC99A">
      <w:start w:val="1"/>
      <w:numFmt w:val="decimal"/>
      <w:lvlText w:val="%1."/>
      <w:lvlJc w:val="left"/>
      <w:pPr>
        <w:tabs>
          <w:tab w:val="num" w:pos="567"/>
        </w:tabs>
        <w:ind w:left="567" w:hanging="454"/>
      </w:pPr>
      <w:rPr>
        <w:rFonts w:cs="Times New Roman" w:hint="default"/>
        <w:b w:val="0"/>
      </w:rPr>
    </w:lvl>
    <w:lvl w:ilvl="1" w:tplc="EB581500">
      <w:start w:val="1"/>
      <w:numFmt w:val="decimal"/>
      <w:lvlText w:val="%2."/>
      <w:lvlJc w:val="left"/>
      <w:pPr>
        <w:tabs>
          <w:tab w:val="num" w:pos="567"/>
        </w:tabs>
        <w:ind w:left="567" w:hanging="454"/>
      </w:pPr>
      <w:rPr>
        <w:rFonts w:cs="Times New Roman" w:hint="default"/>
        <w:b w:val="0"/>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14547E3F"/>
    <w:multiLevelType w:val="multilevel"/>
    <w:tmpl w:val="06F2C2AE"/>
    <w:lvl w:ilvl="0">
      <w:start w:val="1"/>
      <w:numFmt w:val="bullet"/>
      <w:lvlText w:val=""/>
      <w:lvlJc w:val="left"/>
      <w:pPr>
        <w:tabs>
          <w:tab w:val="num" w:pos="720"/>
        </w:tabs>
        <w:ind w:left="720" w:hanging="360"/>
      </w:pPr>
      <w:rPr>
        <w:rFonts w:ascii="Symbol" w:hAnsi="Symbol" w:hint="default"/>
      </w:rPr>
    </w:lvl>
    <w:lvl w:ilvl="1">
      <w:start w:val="1"/>
      <w:numFmt w:val="bullet"/>
      <w:lvlText w:val=""/>
      <w:lvlJc w:val="right"/>
      <w:pPr>
        <w:tabs>
          <w:tab w:val="num" w:pos="1440"/>
        </w:tabs>
        <w:ind w:left="1440" w:hanging="360"/>
      </w:pPr>
      <w:rPr>
        <w:rFonts w:ascii="Wingdings" w:hAnsi="Wingdings"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nsid w:val="14CD1EFB"/>
    <w:multiLevelType w:val="hybridMultilevel"/>
    <w:tmpl w:val="BE02EAF6"/>
    <w:name w:val="WW8Num1923222"/>
    <w:lvl w:ilvl="0" w:tplc="6826E802">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15190592"/>
    <w:multiLevelType w:val="multilevel"/>
    <w:tmpl w:val="CA8E391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15E35484"/>
    <w:multiLevelType w:val="hybridMultilevel"/>
    <w:tmpl w:val="115AF31E"/>
    <w:name w:val="WW8Num42222"/>
    <w:lvl w:ilvl="0" w:tplc="00564186">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3">
    <w:nsid w:val="165C6F32"/>
    <w:multiLevelType w:val="hybridMultilevel"/>
    <w:tmpl w:val="55062CB6"/>
    <w:lvl w:ilvl="0" w:tplc="7F94DCC8">
      <w:start w:val="1"/>
      <w:numFmt w:val="bullet"/>
      <w:lvlText w:val=""/>
      <w:lvlJc w:val="right"/>
      <w:pPr>
        <w:ind w:left="1146" w:hanging="360"/>
      </w:pPr>
      <w:rPr>
        <w:rFonts w:ascii="Symbol" w:hAnsi="Symbol" w:hint="default"/>
        <w:b/>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34">
    <w:nsid w:val="17E02A6D"/>
    <w:multiLevelType w:val="multilevel"/>
    <w:tmpl w:val="9B161CA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nsid w:val="183552F8"/>
    <w:multiLevelType w:val="multilevel"/>
    <w:tmpl w:val="59E076E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nsid w:val="185E7B86"/>
    <w:multiLevelType w:val="hybridMultilevel"/>
    <w:tmpl w:val="2926ED38"/>
    <w:name w:val="WW8Num1923"/>
    <w:lvl w:ilvl="0" w:tplc="913290C2">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nsid w:val="1885515C"/>
    <w:multiLevelType w:val="hybridMultilevel"/>
    <w:tmpl w:val="1D42DB6C"/>
    <w:lvl w:ilvl="0" w:tplc="378ECC24">
      <w:start w:val="1"/>
      <w:numFmt w:val="lowerLetter"/>
      <w:lvlText w:val="%1)"/>
      <w:lvlJc w:val="right"/>
      <w:pPr>
        <w:tabs>
          <w:tab w:val="num" w:pos="567"/>
        </w:tabs>
        <w:ind w:left="567" w:hanging="454"/>
      </w:pPr>
      <w:rPr>
        <w:rFonts w:ascii="Trebuchet MS" w:hAnsi="Trebuchet MS" w:cs="Times New Roman"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nsid w:val="1A183130"/>
    <w:multiLevelType w:val="hybridMultilevel"/>
    <w:tmpl w:val="67FCC18C"/>
    <w:name w:val="WW8Num422"/>
    <w:lvl w:ilvl="0" w:tplc="AAB67710">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9">
    <w:nsid w:val="1A3B78D5"/>
    <w:multiLevelType w:val="hybridMultilevel"/>
    <w:tmpl w:val="A5507D02"/>
    <w:name w:val="WW8Num1922"/>
    <w:lvl w:ilvl="0" w:tplc="09624116">
      <w:start w:val="1"/>
      <w:numFmt w:val="decimal"/>
      <w:lvlText w:val="%1."/>
      <w:lvlJc w:val="left"/>
      <w:pPr>
        <w:tabs>
          <w:tab w:val="num" w:pos="567"/>
        </w:tabs>
        <w:ind w:left="567" w:hanging="454"/>
      </w:pPr>
      <w:rPr>
        <w:rFonts w:cs="Times New Roman" w:hint="default"/>
      </w:rPr>
    </w:lvl>
    <w:lvl w:ilvl="1" w:tplc="1A6E5EF8">
      <w:start w:val="1"/>
      <w:numFmt w:val="decimal"/>
      <w:lvlText w:val="%2."/>
      <w:lvlJc w:val="left"/>
      <w:pPr>
        <w:tabs>
          <w:tab w:val="num" w:pos="567"/>
        </w:tabs>
        <w:ind w:left="567" w:hanging="454"/>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nsid w:val="1D3353F6"/>
    <w:multiLevelType w:val="hybridMultilevel"/>
    <w:tmpl w:val="78CC9A68"/>
    <w:name w:val="WW8Num42222322"/>
    <w:lvl w:ilvl="0" w:tplc="13A89292">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41">
    <w:nsid w:val="1E3B6FD6"/>
    <w:multiLevelType w:val="hybridMultilevel"/>
    <w:tmpl w:val="70F6F832"/>
    <w:name w:val="WW8Num202222222"/>
    <w:lvl w:ilvl="0" w:tplc="73A85ED4">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42">
    <w:nsid w:val="1F152180"/>
    <w:multiLevelType w:val="hybridMultilevel"/>
    <w:tmpl w:val="1B76D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1FDE3925"/>
    <w:multiLevelType w:val="hybridMultilevel"/>
    <w:tmpl w:val="26665E9E"/>
    <w:lvl w:ilvl="0" w:tplc="9F9EEAE6">
      <w:start w:val="1"/>
      <w:numFmt w:val="decimal"/>
      <w:lvlText w:val="%1."/>
      <w:lvlJc w:val="left"/>
      <w:pPr>
        <w:tabs>
          <w:tab w:val="num" w:pos="870"/>
        </w:tabs>
        <w:ind w:left="870" w:hanging="360"/>
      </w:pPr>
      <w:rPr>
        <w:rFonts w:cs="Times New Roman" w:hint="default"/>
      </w:rPr>
    </w:lvl>
    <w:lvl w:ilvl="1" w:tplc="04090019" w:tentative="1">
      <w:start w:val="1"/>
      <w:numFmt w:val="lowerLetter"/>
      <w:lvlText w:val="%2."/>
      <w:lvlJc w:val="left"/>
      <w:pPr>
        <w:tabs>
          <w:tab w:val="num" w:pos="1590"/>
        </w:tabs>
        <w:ind w:left="1590" w:hanging="360"/>
      </w:pPr>
      <w:rPr>
        <w:rFonts w:cs="Times New Roman"/>
      </w:rPr>
    </w:lvl>
    <w:lvl w:ilvl="2" w:tplc="0409001B" w:tentative="1">
      <w:start w:val="1"/>
      <w:numFmt w:val="lowerRoman"/>
      <w:lvlText w:val="%3."/>
      <w:lvlJc w:val="right"/>
      <w:pPr>
        <w:tabs>
          <w:tab w:val="num" w:pos="2310"/>
        </w:tabs>
        <w:ind w:left="2310" w:hanging="180"/>
      </w:pPr>
      <w:rPr>
        <w:rFonts w:cs="Times New Roman"/>
      </w:rPr>
    </w:lvl>
    <w:lvl w:ilvl="3" w:tplc="0409000F" w:tentative="1">
      <w:start w:val="1"/>
      <w:numFmt w:val="decimal"/>
      <w:lvlText w:val="%4."/>
      <w:lvlJc w:val="left"/>
      <w:pPr>
        <w:tabs>
          <w:tab w:val="num" w:pos="3030"/>
        </w:tabs>
        <w:ind w:left="3030" w:hanging="360"/>
      </w:pPr>
      <w:rPr>
        <w:rFonts w:cs="Times New Roman"/>
      </w:rPr>
    </w:lvl>
    <w:lvl w:ilvl="4" w:tplc="04090019" w:tentative="1">
      <w:start w:val="1"/>
      <w:numFmt w:val="lowerLetter"/>
      <w:lvlText w:val="%5."/>
      <w:lvlJc w:val="left"/>
      <w:pPr>
        <w:tabs>
          <w:tab w:val="num" w:pos="3750"/>
        </w:tabs>
        <w:ind w:left="3750" w:hanging="360"/>
      </w:pPr>
      <w:rPr>
        <w:rFonts w:cs="Times New Roman"/>
      </w:rPr>
    </w:lvl>
    <w:lvl w:ilvl="5" w:tplc="0409001B" w:tentative="1">
      <w:start w:val="1"/>
      <w:numFmt w:val="lowerRoman"/>
      <w:lvlText w:val="%6."/>
      <w:lvlJc w:val="right"/>
      <w:pPr>
        <w:tabs>
          <w:tab w:val="num" w:pos="4470"/>
        </w:tabs>
        <w:ind w:left="4470" w:hanging="180"/>
      </w:pPr>
      <w:rPr>
        <w:rFonts w:cs="Times New Roman"/>
      </w:rPr>
    </w:lvl>
    <w:lvl w:ilvl="6" w:tplc="0409000F" w:tentative="1">
      <w:start w:val="1"/>
      <w:numFmt w:val="decimal"/>
      <w:lvlText w:val="%7."/>
      <w:lvlJc w:val="left"/>
      <w:pPr>
        <w:tabs>
          <w:tab w:val="num" w:pos="5190"/>
        </w:tabs>
        <w:ind w:left="5190" w:hanging="360"/>
      </w:pPr>
      <w:rPr>
        <w:rFonts w:cs="Times New Roman"/>
      </w:rPr>
    </w:lvl>
    <w:lvl w:ilvl="7" w:tplc="04090019" w:tentative="1">
      <w:start w:val="1"/>
      <w:numFmt w:val="lowerLetter"/>
      <w:lvlText w:val="%8."/>
      <w:lvlJc w:val="left"/>
      <w:pPr>
        <w:tabs>
          <w:tab w:val="num" w:pos="5910"/>
        </w:tabs>
        <w:ind w:left="5910" w:hanging="360"/>
      </w:pPr>
      <w:rPr>
        <w:rFonts w:cs="Times New Roman"/>
      </w:rPr>
    </w:lvl>
    <w:lvl w:ilvl="8" w:tplc="0409001B" w:tentative="1">
      <w:start w:val="1"/>
      <w:numFmt w:val="lowerRoman"/>
      <w:lvlText w:val="%9."/>
      <w:lvlJc w:val="right"/>
      <w:pPr>
        <w:tabs>
          <w:tab w:val="num" w:pos="6630"/>
        </w:tabs>
        <w:ind w:left="6630" w:hanging="180"/>
      </w:pPr>
      <w:rPr>
        <w:rFonts w:cs="Times New Roman"/>
      </w:rPr>
    </w:lvl>
  </w:abstractNum>
  <w:abstractNum w:abstractNumId="44">
    <w:nsid w:val="214519BE"/>
    <w:multiLevelType w:val="hybridMultilevel"/>
    <w:tmpl w:val="6B4A7546"/>
    <w:lvl w:ilvl="0" w:tplc="F75292DC">
      <w:start w:val="1"/>
      <w:numFmt w:val="decimal"/>
      <w:lvlText w:val="%1."/>
      <w:lvlJc w:val="left"/>
      <w:pPr>
        <w:tabs>
          <w:tab w:val="num" w:pos="615"/>
        </w:tabs>
        <w:ind w:left="615" w:hanging="360"/>
      </w:pPr>
      <w:rPr>
        <w:rFonts w:cs="Times New Roman" w:hint="default"/>
      </w:rPr>
    </w:lvl>
    <w:lvl w:ilvl="1" w:tplc="4C4C712E">
      <w:start w:val="1"/>
      <w:numFmt w:val="upperLetter"/>
      <w:lvlText w:val="%2."/>
      <w:lvlJc w:val="left"/>
      <w:pPr>
        <w:tabs>
          <w:tab w:val="num" w:pos="1335"/>
        </w:tabs>
        <w:ind w:left="1335" w:hanging="360"/>
      </w:pPr>
      <w:rPr>
        <w:rFonts w:cs="Times New Roman" w:hint="default"/>
      </w:rPr>
    </w:lvl>
    <w:lvl w:ilvl="2" w:tplc="C8503DC0">
      <w:start w:val="1"/>
      <w:numFmt w:val="lowerLetter"/>
      <w:lvlText w:val="%3)"/>
      <w:lvlJc w:val="left"/>
      <w:pPr>
        <w:ind w:left="2235" w:hanging="360"/>
      </w:pPr>
      <w:rPr>
        <w:rFonts w:cs="Times New Roman" w:hint="default"/>
      </w:rPr>
    </w:lvl>
    <w:lvl w:ilvl="3" w:tplc="9890662E">
      <w:start w:val="1"/>
      <w:numFmt w:val="bullet"/>
      <w:lvlText w:val="-"/>
      <w:lvlJc w:val="left"/>
      <w:pPr>
        <w:ind w:left="2775" w:hanging="360"/>
      </w:pPr>
      <w:rPr>
        <w:rFonts w:ascii="Trebuchet MS" w:eastAsia="Times New Roman" w:hAnsi="Trebuchet MS" w:hint="default"/>
      </w:rPr>
    </w:lvl>
    <w:lvl w:ilvl="4" w:tplc="04090019" w:tentative="1">
      <w:start w:val="1"/>
      <w:numFmt w:val="lowerLetter"/>
      <w:lvlText w:val="%5."/>
      <w:lvlJc w:val="left"/>
      <w:pPr>
        <w:tabs>
          <w:tab w:val="num" w:pos="3495"/>
        </w:tabs>
        <w:ind w:left="3495" w:hanging="360"/>
      </w:pPr>
      <w:rPr>
        <w:rFonts w:cs="Times New Roman"/>
      </w:rPr>
    </w:lvl>
    <w:lvl w:ilvl="5" w:tplc="0409001B" w:tentative="1">
      <w:start w:val="1"/>
      <w:numFmt w:val="lowerRoman"/>
      <w:lvlText w:val="%6."/>
      <w:lvlJc w:val="right"/>
      <w:pPr>
        <w:tabs>
          <w:tab w:val="num" w:pos="4215"/>
        </w:tabs>
        <w:ind w:left="4215" w:hanging="180"/>
      </w:pPr>
      <w:rPr>
        <w:rFonts w:cs="Times New Roman"/>
      </w:rPr>
    </w:lvl>
    <w:lvl w:ilvl="6" w:tplc="0409000F" w:tentative="1">
      <w:start w:val="1"/>
      <w:numFmt w:val="decimal"/>
      <w:lvlText w:val="%7."/>
      <w:lvlJc w:val="left"/>
      <w:pPr>
        <w:tabs>
          <w:tab w:val="num" w:pos="4935"/>
        </w:tabs>
        <w:ind w:left="4935" w:hanging="360"/>
      </w:pPr>
      <w:rPr>
        <w:rFonts w:cs="Times New Roman"/>
      </w:rPr>
    </w:lvl>
    <w:lvl w:ilvl="7" w:tplc="04090019" w:tentative="1">
      <w:start w:val="1"/>
      <w:numFmt w:val="lowerLetter"/>
      <w:lvlText w:val="%8."/>
      <w:lvlJc w:val="left"/>
      <w:pPr>
        <w:tabs>
          <w:tab w:val="num" w:pos="5655"/>
        </w:tabs>
        <w:ind w:left="5655" w:hanging="360"/>
      </w:pPr>
      <w:rPr>
        <w:rFonts w:cs="Times New Roman"/>
      </w:rPr>
    </w:lvl>
    <w:lvl w:ilvl="8" w:tplc="0409001B" w:tentative="1">
      <w:start w:val="1"/>
      <w:numFmt w:val="lowerRoman"/>
      <w:lvlText w:val="%9."/>
      <w:lvlJc w:val="right"/>
      <w:pPr>
        <w:tabs>
          <w:tab w:val="num" w:pos="6375"/>
        </w:tabs>
        <w:ind w:left="6375" w:hanging="180"/>
      </w:pPr>
      <w:rPr>
        <w:rFonts w:cs="Times New Roman"/>
      </w:rPr>
    </w:lvl>
  </w:abstractNum>
  <w:abstractNum w:abstractNumId="45">
    <w:nsid w:val="21D06B2B"/>
    <w:multiLevelType w:val="hybridMultilevel"/>
    <w:tmpl w:val="DE6C7B18"/>
    <w:lvl w:ilvl="0" w:tplc="9F22640E">
      <w:start w:val="1"/>
      <w:numFmt w:val="lowerLetter"/>
      <w:lvlText w:val="%1."/>
      <w:lvlJc w:val="righ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6">
    <w:nsid w:val="23437D55"/>
    <w:multiLevelType w:val="hybridMultilevel"/>
    <w:tmpl w:val="09A0C4A2"/>
    <w:name w:val="WW8Num1923322"/>
    <w:lvl w:ilvl="0" w:tplc="013EF19E">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7">
    <w:nsid w:val="23651D91"/>
    <w:multiLevelType w:val="hybridMultilevel"/>
    <w:tmpl w:val="D60AFE68"/>
    <w:lvl w:ilvl="0" w:tplc="FF086DE4">
      <w:start w:val="1"/>
      <w:numFmt w:val="lowerLetter"/>
      <w:lvlText w:val="%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nsid w:val="23761929"/>
    <w:multiLevelType w:val="hybridMultilevel"/>
    <w:tmpl w:val="E42E3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248E109B"/>
    <w:multiLevelType w:val="hybridMultilevel"/>
    <w:tmpl w:val="66984A24"/>
    <w:lvl w:ilvl="0" w:tplc="EAA8F2E2">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nsid w:val="2632732B"/>
    <w:multiLevelType w:val="hybridMultilevel"/>
    <w:tmpl w:val="0EECEBF8"/>
    <w:name w:val="WW8Num2032222"/>
    <w:lvl w:ilvl="0" w:tplc="80166CDE">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51">
    <w:nsid w:val="27900AAA"/>
    <w:multiLevelType w:val="hybridMultilevel"/>
    <w:tmpl w:val="6798A042"/>
    <w:lvl w:ilvl="0" w:tplc="D1C61442">
      <w:start w:val="1"/>
      <w:numFmt w:val="lowerLetter"/>
      <w:lvlText w:val="%1."/>
      <w:lvlJc w:val="right"/>
      <w:pPr>
        <w:ind w:left="720" w:hanging="36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2">
    <w:nsid w:val="29124C12"/>
    <w:multiLevelType w:val="hybridMultilevel"/>
    <w:tmpl w:val="19FAC9CE"/>
    <w:name w:val="WW8Num2022222"/>
    <w:lvl w:ilvl="0" w:tplc="0F769230">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53">
    <w:nsid w:val="2AB92DF1"/>
    <w:multiLevelType w:val="hybridMultilevel"/>
    <w:tmpl w:val="6FF230E2"/>
    <w:lvl w:ilvl="0" w:tplc="9520628E">
      <w:start w:val="1"/>
      <w:numFmt w:val="decimal"/>
      <w:lvlText w:val="%1."/>
      <w:lvlJc w:val="righ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4">
    <w:nsid w:val="2B411890"/>
    <w:multiLevelType w:val="hybridMultilevel"/>
    <w:tmpl w:val="10A01714"/>
    <w:lvl w:ilvl="0" w:tplc="04180003">
      <w:start w:val="1"/>
      <w:numFmt w:val="bullet"/>
      <w:lvlText w:val="o"/>
      <w:lvlJc w:val="left"/>
      <w:pPr>
        <w:ind w:left="2160" w:hanging="360"/>
      </w:pPr>
      <w:rPr>
        <w:rFonts w:ascii="Courier New" w:hAnsi="Courier New" w:cs="Courier New"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55">
    <w:nsid w:val="2DB93D0B"/>
    <w:multiLevelType w:val="hybridMultilevel"/>
    <w:tmpl w:val="2A6E148E"/>
    <w:name w:val="WW8Num20322222"/>
    <w:lvl w:ilvl="0" w:tplc="57E68B32">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56">
    <w:nsid w:val="2E6C3235"/>
    <w:multiLevelType w:val="hybridMultilevel"/>
    <w:tmpl w:val="A53EC770"/>
    <w:name w:val="WW8Num20222222"/>
    <w:lvl w:ilvl="0" w:tplc="57FCC752">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57">
    <w:nsid w:val="2E941D92"/>
    <w:multiLevelType w:val="hybridMultilevel"/>
    <w:tmpl w:val="303E203A"/>
    <w:lvl w:ilvl="0" w:tplc="6E308A4E">
      <w:start w:val="1"/>
      <w:numFmt w:val="lowerLetter"/>
      <w:lvlText w:val="%1)"/>
      <w:lvlJc w:val="right"/>
      <w:pPr>
        <w:ind w:left="720" w:hanging="360"/>
      </w:pPr>
      <w:rPr>
        <w:rFonts w:ascii="Trebuchet MS" w:hAnsi="Trebuchet MS" w:cs="Times New Roman" w:hint="default"/>
        <w:b/>
        <w:i w:val="0"/>
      </w:rPr>
    </w:lvl>
    <w:lvl w:ilvl="1" w:tplc="04180019" w:tentative="1">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8">
    <w:nsid w:val="2FA8071D"/>
    <w:multiLevelType w:val="hybridMultilevel"/>
    <w:tmpl w:val="2EEC75E8"/>
    <w:lvl w:ilvl="0" w:tplc="5E3ECB54">
      <w:start w:val="1"/>
      <w:numFmt w:val="lowerLetter"/>
      <w:lvlText w:val="%1)"/>
      <w:lvlJc w:val="left"/>
      <w:pPr>
        <w:tabs>
          <w:tab w:val="num" w:pos="720"/>
        </w:tabs>
        <w:ind w:left="720" w:hanging="360"/>
      </w:pPr>
      <w:rPr>
        <w:rFonts w:cs="Times New Roman" w:hint="default"/>
        <w:b/>
      </w:rPr>
    </w:lvl>
    <w:lvl w:ilvl="1" w:tplc="7F94DCC8">
      <w:start w:val="1"/>
      <w:numFmt w:val="bullet"/>
      <w:lvlText w:val=""/>
      <w:lvlJc w:val="right"/>
      <w:pPr>
        <w:tabs>
          <w:tab w:val="num" w:pos="567"/>
        </w:tabs>
        <w:ind w:left="567" w:hanging="454"/>
      </w:pPr>
      <w:rPr>
        <w:rFonts w:ascii="Symbol" w:hAnsi="Symbol" w:hint="default"/>
        <w:b/>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9">
    <w:nsid w:val="2FC837F1"/>
    <w:multiLevelType w:val="hybridMultilevel"/>
    <w:tmpl w:val="8D300D3E"/>
    <w:lvl w:ilvl="0" w:tplc="AA9CA122">
      <w:start w:val="1"/>
      <w:numFmt w:val="lowerLetter"/>
      <w:lvlText w:val="%1)"/>
      <w:lvlJc w:val="right"/>
      <w:pPr>
        <w:tabs>
          <w:tab w:val="num" w:pos="567"/>
        </w:tabs>
        <w:ind w:left="567" w:hanging="454"/>
      </w:pPr>
      <w:rPr>
        <w:rFonts w:ascii="Trebuchet MS" w:hAnsi="Trebuchet MS" w:cs="Times New Roman" w:hint="default"/>
        <w:b w:val="0"/>
        <w:i w:val="0"/>
      </w:rPr>
    </w:lvl>
    <w:lvl w:ilvl="1" w:tplc="04170019" w:tentative="1">
      <w:start w:val="1"/>
      <w:numFmt w:val="lowerLetter"/>
      <w:lvlText w:val="%2."/>
      <w:lvlJc w:val="left"/>
      <w:pPr>
        <w:tabs>
          <w:tab w:val="num" w:pos="1800"/>
        </w:tabs>
        <w:ind w:left="1800" w:hanging="360"/>
      </w:pPr>
      <w:rPr>
        <w:rFonts w:cs="Times New Roman"/>
      </w:rPr>
    </w:lvl>
    <w:lvl w:ilvl="2" w:tplc="0417001B" w:tentative="1">
      <w:start w:val="1"/>
      <w:numFmt w:val="lowerRoman"/>
      <w:lvlText w:val="%3."/>
      <w:lvlJc w:val="right"/>
      <w:pPr>
        <w:tabs>
          <w:tab w:val="num" w:pos="2520"/>
        </w:tabs>
        <w:ind w:left="2520" w:hanging="180"/>
      </w:pPr>
      <w:rPr>
        <w:rFonts w:cs="Times New Roman"/>
      </w:rPr>
    </w:lvl>
    <w:lvl w:ilvl="3" w:tplc="0417000F" w:tentative="1">
      <w:start w:val="1"/>
      <w:numFmt w:val="decimal"/>
      <w:lvlText w:val="%4."/>
      <w:lvlJc w:val="left"/>
      <w:pPr>
        <w:tabs>
          <w:tab w:val="num" w:pos="3240"/>
        </w:tabs>
        <w:ind w:left="3240" w:hanging="360"/>
      </w:pPr>
      <w:rPr>
        <w:rFonts w:cs="Times New Roman"/>
      </w:rPr>
    </w:lvl>
    <w:lvl w:ilvl="4" w:tplc="04170019" w:tentative="1">
      <w:start w:val="1"/>
      <w:numFmt w:val="lowerLetter"/>
      <w:lvlText w:val="%5."/>
      <w:lvlJc w:val="left"/>
      <w:pPr>
        <w:tabs>
          <w:tab w:val="num" w:pos="3960"/>
        </w:tabs>
        <w:ind w:left="3960" w:hanging="360"/>
      </w:pPr>
      <w:rPr>
        <w:rFonts w:cs="Times New Roman"/>
      </w:rPr>
    </w:lvl>
    <w:lvl w:ilvl="5" w:tplc="0417001B" w:tentative="1">
      <w:start w:val="1"/>
      <w:numFmt w:val="lowerRoman"/>
      <w:lvlText w:val="%6."/>
      <w:lvlJc w:val="right"/>
      <w:pPr>
        <w:tabs>
          <w:tab w:val="num" w:pos="4680"/>
        </w:tabs>
        <w:ind w:left="4680" w:hanging="180"/>
      </w:pPr>
      <w:rPr>
        <w:rFonts w:cs="Times New Roman"/>
      </w:rPr>
    </w:lvl>
    <w:lvl w:ilvl="6" w:tplc="0417000F" w:tentative="1">
      <w:start w:val="1"/>
      <w:numFmt w:val="decimal"/>
      <w:lvlText w:val="%7."/>
      <w:lvlJc w:val="left"/>
      <w:pPr>
        <w:tabs>
          <w:tab w:val="num" w:pos="5400"/>
        </w:tabs>
        <w:ind w:left="5400" w:hanging="360"/>
      </w:pPr>
      <w:rPr>
        <w:rFonts w:cs="Times New Roman"/>
      </w:rPr>
    </w:lvl>
    <w:lvl w:ilvl="7" w:tplc="04170019" w:tentative="1">
      <w:start w:val="1"/>
      <w:numFmt w:val="lowerLetter"/>
      <w:lvlText w:val="%8."/>
      <w:lvlJc w:val="left"/>
      <w:pPr>
        <w:tabs>
          <w:tab w:val="num" w:pos="6120"/>
        </w:tabs>
        <w:ind w:left="6120" w:hanging="360"/>
      </w:pPr>
      <w:rPr>
        <w:rFonts w:cs="Times New Roman"/>
      </w:rPr>
    </w:lvl>
    <w:lvl w:ilvl="8" w:tplc="0417001B" w:tentative="1">
      <w:start w:val="1"/>
      <w:numFmt w:val="lowerRoman"/>
      <w:lvlText w:val="%9."/>
      <w:lvlJc w:val="right"/>
      <w:pPr>
        <w:tabs>
          <w:tab w:val="num" w:pos="6840"/>
        </w:tabs>
        <w:ind w:left="6840" w:hanging="180"/>
      </w:pPr>
      <w:rPr>
        <w:rFonts w:cs="Times New Roman"/>
      </w:rPr>
    </w:lvl>
  </w:abstractNum>
  <w:abstractNum w:abstractNumId="60">
    <w:nsid w:val="300A2B3C"/>
    <w:multiLevelType w:val="hybridMultilevel"/>
    <w:tmpl w:val="B1C6A496"/>
    <w:lvl w:ilvl="0" w:tplc="0417000F">
      <w:start w:val="1"/>
      <w:numFmt w:val="decimal"/>
      <w:lvlText w:val="%1."/>
      <w:lvlJc w:val="left"/>
      <w:pPr>
        <w:tabs>
          <w:tab w:val="num" w:pos="1440"/>
        </w:tabs>
        <w:ind w:left="1440" w:hanging="360"/>
      </w:pPr>
      <w:rPr>
        <w:rFonts w:cs="Times New Roman"/>
      </w:rPr>
    </w:lvl>
    <w:lvl w:ilvl="1" w:tplc="04170019">
      <w:start w:val="1"/>
      <w:numFmt w:val="lowerLetter"/>
      <w:lvlText w:val="%2."/>
      <w:lvlJc w:val="left"/>
      <w:pPr>
        <w:tabs>
          <w:tab w:val="num" w:pos="2160"/>
        </w:tabs>
        <w:ind w:left="2160" w:hanging="360"/>
      </w:pPr>
      <w:rPr>
        <w:rFonts w:cs="Times New Roman"/>
      </w:rPr>
    </w:lvl>
    <w:lvl w:ilvl="2" w:tplc="0417001B" w:tentative="1">
      <w:start w:val="1"/>
      <w:numFmt w:val="lowerRoman"/>
      <w:lvlText w:val="%3."/>
      <w:lvlJc w:val="right"/>
      <w:pPr>
        <w:tabs>
          <w:tab w:val="num" w:pos="2880"/>
        </w:tabs>
        <w:ind w:left="2880" w:hanging="180"/>
      </w:pPr>
      <w:rPr>
        <w:rFonts w:cs="Times New Roman"/>
      </w:rPr>
    </w:lvl>
    <w:lvl w:ilvl="3" w:tplc="0417000F" w:tentative="1">
      <w:start w:val="1"/>
      <w:numFmt w:val="decimal"/>
      <w:lvlText w:val="%4."/>
      <w:lvlJc w:val="left"/>
      <w:pPr>
        <w:tabs>
          <w:tab w:val="num" w:pos="3600"/>
        </w:tabs>
        <w:ind w:left="3600" w:hanging="360"/>
      </w:pPr>
      <w:rPr>
        <w:rFonts w:cs="Times New Roman"/>
      </w:rPr>
    </w:lvl>
    <w:lvl w:ilvl="4" w:tplc="04170019" w:tentative="1">
      <w:start w:val="1"/>
      <w:numFmt w:val="lowerLetter"/>
      <w:lvlText w:val="%5."/>
      <w:lvlJc w:val="left"/>
      <w:pPr>
        <w:tabs>
          <w:tab w:val="num" w:pos="4320"/>
        </w:tabs>
        <w:ind w:left="4320" w:hanging="360"/>
      </w:pPr>
      <w:rPr>
        <w:rFonts w:cs="Times New Roman"/>
      </w:rPr>
    </w:lvl>
    <w:lvl w:ilvl="5" w:tplc="0417001B" w:tentative="1">
      <w:start w:val="1"/>
      <w:numFmt w:val="lowerRoman"/>
      <w:lvlText w:val="%6."/>
      <w:lvlJc w:val="right"/>
      <w:pPr>
        <w:tabs>
          <w:tab w:val="num" w:pos="5040"/>
        </w:tabs>
        <w:ind w:left="5040" w:hanging="180"/>
      </w:pPr>
      <w:rPr>
        <w:rFonts w:cs="Times New Roman"/>
      </w:rPr>
    </w:lvl>
    <w:lvl w:ilvl="6" w:tplc="0417000F" w:tentative="1">
      <w:start w:val="1"/>
      <w:numFmt w:val="decimal"/>
      <w:lvlText w:val="%7."/>
      <w:lvlJc w:val="left"/>
      <w:pPr>
        <w:tabs>
          <w:tab w:val="num" w:pos="5760"/>
        </w:tabs>
        <w:ind w:left="5760" w:hanging="360"/>
      </w:pPr>
      <w:rPr>
        <w:rFonts w:cs="Times New Roman"/>
      </w:rPr>
    </w:lvl>
    <w:lvl w:ilvl="7" w:tplc="04170019" w:tentative="1">
      <w:start w:val="1"/>
      <w:numFmt w:val="lowerLetter"/>
      <w:lvlText w:val="%8."/>
      <w:lvlJc w:val="left"/>
      <w:pPr>
        <w:tabs>
          <w:tab w:val="num" w:pos="6480"/>
        </w:tabs>
        <w:ind w:left="6480" w:hanging="360"/>
      </w:pPr>
      <w:rPr>
        <w:rFonts w:cs="Times New Roman"/>
      </w:rPr>
    </w:lvl>
    <w:lvl w:ilvl="8" w:tplc="0417001B" w:tentative="1">
      <w:start w:val="1"/>
      <w:numFmt w:val="lowerRoman"/>
      <w:lvlText w:val="%9."/>
      <w:lvlJc w:val="right"/>
      <w:pPr>
        <w:tabs>
          <w:tab w:val="num" w:pos="7200"/>
        </w:tabs>
        <w:ind w:left="7200" w:hanging="180"/>
      </w:pPr>
      <w:rPr>
        <w:rFonts w:cs="Times New Roman"/>
      </w:rPr>
    </w:lvl>
  </w:abstractNum>
  <w:abstractNum w:abstractNumId="61">
    <w:nsid w:val="31623D4D"/>
    <w:multiLevelType w:val="hybridMultilevel"/>
    <w:tmpl w:val="E8386930"/>
    <w:lvl w:ilvl="0" w:tplc="AA9CA122">
      <w:start w:val="1"/>
      <w:numFmt w:val="lowerLetter"/>
      <w:lvlText w:val="%1)"/>
      <w:lvlJc w:val="right"/>
      <w:pPr>
        <w:ind w:left="720" w:hanging="360"/>
      </w:pPr>
      <w:rPr>
        <w:rFonts w:ascii="Trebuchet MS" w:hAnsi="Trebuchet MS" w:cs="Times New Roman" w:hint="default"/>
        <w:b w:val="0"/>
        <w:i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2">
    <w:nsid w:val="32842747"/>
    <w:multiLevelType w:val="multilevel"/>
    <w:tmpl w:val="22E297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34CB12CC"/>
    <w:multiLevelType w:val="hybridMultilevel"/>
    <w:tmpl w:val="839209DC"/>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4">
    <w:nsid w:val="379462E8"/>
    <w:multiLevelType w:val="hybridMultilevel"/>
    <w:tmpl w:val="6F8819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93C7AEF"/>
    <w:multiLevelType w:val="hybridMultilevel"/>
    <w:tmpl w:val="E7347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39937E9C"/>
    <w:multiLevelType w:val="hybridMultilevel"/>
    <w:tmpl w:val="E4504EA4"/>
    <w:lvl w:ilvl="0" w:tplc="6CA21F70">
      <w:start w:val="1"/>
      <w:numFmt w:val="bullet"/>
      <w:lvlText w:val=""/>
      <w:lvlJc w:val="left"/>
      <w:pPr>
        <w:tabs>
          <w:tab w:val="num" w:pos="567"/>
        </w:tabs>
        <w:ind w:left="567" w:hanging="454"/>
      </w:pPr>
      <w:rPr>
        <w:rFonts w:ascii="Symbol" w:hAnsi="Symbol"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nsid w:val="39FC3CF8"/>
    <w:multiLevelType w:val="hybridMultilevel"/>
    <w:tmpl w:val="798423B6"/>
    <w:name w:val="WW8Num202"/>
    <w:lvl w:ilvl="0" w:tplc="5DBA44D0">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68">
    <w:nsid w:val="3A9C1FEC"/>
    <w:multiLevelType w:val="hybridMultilevel"/>
    <w:tmpl w:val="A660489C"/>
    <w:name w:val="WW8Num20322222222"/>
    <w:lvl w:ilvl="0" w:tplc="17BCEABC">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69">
    <w:nsid w:val="3BB422BC"/>
    <w:multiLevelType w:val="hybridMultilevel"/>
    <w:tmpl w:val="BA32833E"/>
    <w:name w:val="WW8Num42"/>
    <w:lvl w:ilvl="0" w:tplc="3ADC5724">
      <w:start w:val="1"/>
      <w:numFmt w:val="lowerLetter"/>
      <w:lvlText w:val="%1."/>
      <w:lvlJc w:val="left"/>
      <w:pPr>
        <w:tabs>
          <w:tab w:val="num" w:pos="567"/>
        </w:tabs>
        <w:ind w:left="567" w:hanging="454"/>
      </w:pPr>
      <w:rPr>
        <w:rFonts w:cs="Times New Roman" w:hint="default"/>
      </w:rPr>
    </w:lvl>
    <w:lvl w:ilvl="1" w:tplc="51EC56DC">
      <w:start w:val="1"/>
      <w:numFmt w:val="lowerLetter"/>
      <w:lvlText w:val="%2."/>
      <w:lvlJc w:val="left"/>
      <w:pPr>
        <w:tabs>
          <w:tab w:val="num" w:pos="567"/>
        </w:tabs>
        <w:ind w:left="567" w:hanging="454"/>
      </w:pPr>
      <w:rPr>
        <w:rFonts w:cs="Times New Roman" w:hint="default"/>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70">
    <w:nsid w:val="3C7922A4"/>
    <w:multiLevelType w:val="hybridMultilevel"/>
    <w:tmpl w:val="4A344102"/>
    <w:lvl w:ilvl="0" w:tplc="36B2AB04">
      <w:start w:val="1"/>
      <w:numFmt w:val="bullet"/>
      <w:lvlText w:val=""/>
      <w:lvlJc w:val="left"/>
      <w:pPr>
        <w:tabs>
          <w:tab w:val="num" w:pos="567"/>
        </w:tabs>
        <w:ind w:left="567" w:hanging="454"/>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1">
    <w:nsid w:val="3D6F03C4"/>
    <w:multiLevelType w:val="hybridMultilevel"/>
    <w:tmpl w:val="5B7E48CC"/>
    <w:name w:val="WW8Num523"/>
    <w:lvl w:ilvl="0" w:tplc="302C856A">
      <w:start w:val="1"/>
      <w:numFmt w:val="lowerLetter"/>
      <w:lvlText w:val="%1)"/>
      <w:lvlJc w:val="left"/>
      <w:pPr>
        <w:tabs>
          <w:tab w:val="num" w:pos="1440"/>
        </w:tabs>
        <w:ind w:left="1440" w:hanging="360"/>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72">
    <w:nsid w:val="3EC669B4"/>
    <w:multiLevelType w:val="hybridMultilevel"/>
    <w:tmpl w:val="396EA5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F741268"/>
    <w:multiLevelType w:val="hybridMultilevel"/>
    <w:tmpl w:val="88E8AFE0"/>
    <w:lvl w:ilvl="0" w:tplc="9890662E">
      <w:start w:val="1"/>
      <w:numFmt w:val="bullet"/>
      <w:lvlText w:val="-"/>
      <w:lvlJc w:val="left"/>
      <w:pPr>
        <w:ind w:left="720" w:hanging="360"/>
      </w:pPr>
      <w:rPr>
        <w:rFonts w:ascii="Trebuchet MS" w:eastAsia="Times New Roman"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4">
    <w:nsid w:val="407E6E55"/>
    <w:multiLevelType w:val="hybridMultilevel"/>
    <w:tmpl w:val="E1BC6E20"/>
    <w:name w:val="WW8Num20223"/>
    <w:lvl w:ilvl="0" w:tplc="DEDA0738">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75">
    <w:nsid w:val="418E1737"/>
    <w:multiLevelType w:val="hybridMultilevel"/>
    <w:tmpl w:val="7902C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41B4576A"/>
    <w:multiLevelType w:val="hybridMultilevel"/>
    <w:tmpl w:val="83802A54"/>
    <w:name w:val="WW8Num202222"/>
    <w:lvl w:ilvl="0" w:tplc="BC885572">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77">
    <w:nsid w:val="430970B1"/>
    <w:multiLevelType w:val="hybridMultilevel"/>
    <w:tmpl w:val="272C488A"/>
    <w:lvl w:ilvl="0" w:tplc="E2C0994C">
      <w:start w:val="1"/>
      <w:numFmt w:val="bullet"/>
      <w:lvlText w:val=""/>
      <w:lvlJc w:val="righ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8">
    <w:nsid w:val="434144BF"/>
    <w:multiLevelType w:val="hybridMultilevel"/>
    <w:tmpl w:val="5BC0650C"/>
    <w:lvl w:ilvl="0" w:tplc="E8102BEA">
      <w:start w:val="1"/>
      <w:numFmt w:val="lowerLetter"/>
      <w:lvlText w:val="%1)"/>
      <w:lvlJc w:val="right"/>
      <w:pPr>
        <w:tabs>
          <w:tab w:val="num" w:pos="567"/>
        </w:tabs>
        <w:ind w:left="567" w:hanging="454"/>
      </w:pPr>
      <w:rPr>
        <w:rFonts w:cs="Times New Roman"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9">
    <w:nsid w:val="43B81ABA"/>
    <w:multiLevelType w:val="hybridMultilevel"/>
    <w:tmpl w:val="4B78A3FA"/>
    <w:lvl w:ilvl="0" w:tplc="4910531C">
      <w:start w:val="1"/>
      <w:numFmt w:val="lowerLetter"/>
      <w:lvlText w:val="%1."/>
      <w:lvlJc w:val="right"/>
      <w:pPr>
        <w:ind w:left="720" w:hanging="360"/>
      </w:pPr>
      <w:rPr>
        <w:rFonts w:cs="Times New Roman" w:hint="default"/>
        <w:b w:val="0"/>
        <w:i w:val="0"/>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0">
    <w:nsid w:val="445C309B"/>
    <w:multiLevelType w:val="hybridMultilevel"/>
    <w:tmpl w:val="A944337E"/>
    <w:lvl w:ilvl="0" w:tplc="E2C0994C">
      <w:start w:val="1"/>
      <w:numFmt w:val="bullet"/>
      <w:lvlText w:val=""/>
      <w:lvlJc w:val="righ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1">
    <w:nsid w:val="473331EC"/>
    <w:multiLevelType w:val="hybridMultilevel"/>
    <w:tmpl w:val="F2BA64BC"/>
    <w:name w:val="WW8Num202222222222222222"/>
    <w:lvl w:ilvl="0" w:tplc="1DD4B004">
      <w:start w:val="1"/>
      <w:numFmt w:val="decimal"/>
      <w:lvlText w:val="%1."/>
      <w:lvlJc w:val="left"/>
      <w:pPr>
        <w:tabs>
          <w:tab w:val="num" w:pos="737"/>
        </w:tabs>
        <w:ind w:left="737" w:hanging="397"/>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82">
    <w:nsid w:val="49C015D8"/>
    <w:multiLevelType w:val="multilevel"/>
    <w:tmpl w:val="50123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49DD6DCF"/>
    <w:multiLevelType w:val="hybridMultilevel"/>
    <w:tmpl w:val="C38E9938"/>
    <w:name w:val="WW8Num2022222222222"/>
    <w:lvl w:ilvl="0" w:tplc="AA1C88B6">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84">
    <w:nsid w:val="4A1661B2"/>
    <w:multiLevelType w:val="hybridMultilevel"/>
    <w:tmpl w:val="E570AEB8"/>
    <w:lvl w:ilvl="0" w:tplc="4276333C">
      <w:start w:val="1"/>
      <w:numFmt w:val="lowerLetter"/>
      <w:lvlText w:val="%1)"/>
      <w:lvlJc w:val="right"/>
      <w:pPr>
        <w:ind w:left="720" w:hanging="360"/>
      </w:pPr>
      <w:rPr>
        <w:rFonts w:ascii="Trebuchet MS" w:hAnsi="Trebuchet MS" w:cs="Times New Roman" w:hint="default"/>
        <w:b w:val="0"/>
        <w:i w:val="0"/>
      </w:rPr>
    </w:lvl>
    <w:lvl w:ilvl="1" w:tplc="E8CC597C">
      <w:start w:val="1"/>
      <w:numFmt w:val="decimal"/>
      <w:lvlText w:val="%2."/>
      <w:lvlJc w:val="left"/>
      <w:pPr>
        <w:ind w:left="1440" w:hanging="360"/>
      </w:pPr>
      <w:rPr>
        <w:rFonts w:cs="Times New Roman" w:hint="default"/>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5">
    <w:nsid w:val="4AB11F5B"/>
    <w:multiLevelType w:val="hybridMultilevel"/>
    <w:tmpl w:val="23EA468E"/>
    <w:name w:val="WW8Num2022222222"/>
    <w:lvl w:ilvl="0" w:tplc="6188FAFC">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86">
    <w:nsid w:val="4BC0462A"/>
    <w:multiLevelType w:val="hybridMultilevel"/>
    <w:tmpl w:val="316E9214"/>
    <w:name w:val="WW8Num1922422222"/>
    <w:lvl w:ilvl="0" w:tplc="420C2EAA">
      <w:start w:val="4"/>
      <w:numFmt w:val="decimal"/>
      <w:lvlText w:val="%1."/>
      <w:lvlJc w:val="left"/>
      <w:pPr>
        <w:tabs>
          <w:tab w:val="num" w:pos="567"/>
        </w:tabs>
        <w:ind w:left="567" w:hanging="454"/>
      </w:pPr>
      <w:rPr>
        <w:rFonts w:cs="Times New Roman" w:hint="default"/>
      </w:rPr>
    </w:lvl>
    <w:lvl w:ilvl="1" w:tplc="E13C6FDC">
      <w:start w:val="4"/>
      <w:numFmt w:val="decimal"/>
      <w:lvlText w:val="%2."/>
      <w:lvlJc w:val="left"/>
      <w:pPr>
        <w:tabs>
          <w:tab w:val="num" w:pos="567"/>
        </w:tabs>
        <w:ind w:left="567" w:hanging="454"/>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7">
    <w:nsid w:val="4F6C3085"/>
    <w:multiLevelType w:val="hybridMultilevel"/>
    <w:tmpl w:val="D9CE5E32"/>
    <w:name w:val="WW8Num202222222222222"/>
    <w:lvl w:ilvl="0" w:tplc="0E726FA8">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88">
    <w:nsid w:val="50A3317B"/>
    <w:multiLevelType w:val="hybridMultilevel"/>
    <w:tmpl w:val="BF3ACA4A"/>
    <w:name w:val="WW8Num20222222222222222"/>
    <w:lvl w:ilvl="0" w:tplc="951CF5F0">
      <w:start w:val="1"/>
      <w:numFmt w:val="lowerLetter"/>
      <w:lvlText w:val="%1."/>
      <w:lvlJc w:val="left"/>
      <w:pPr>
        <w:tabs>
          <w:tab w:val="num" w:pos="567"/>
        </w:tabs>
        <w:ind w:left="567" w:hanging="454"/>
      </w:pPr>
      <w:rPr>
        <w:rFonts w:cs="Times New Roman" w:hint="default"/>
      </w:rPr>
    </w:lvl>
    <w:lvl w:ilvl="1" w:tplc="23E2E87C">
      <w:start w:val="1"/>
      <w:numFmt w:val="lowerLetter"/>
      <w:lvlText w:val="%2."/>
      <w:lvlJc w:val="left"/>
      <w:pPr>
        <w:tabs>
          <w:tab w:val="num" w:pos="567"/>
        </w:tabs>
        <w:ind w:left="567" w:hanging="454"/>
      </w:pPr>
      <w:rPr>
        <w:rFonts w:cs="Times New Roman" w:hint="default"/>
      </w:rPr>
    </w:lvl>
    <w:lvl w:ilvl="2" w:tplc="9E406BD6">
      <w:start w:val="1"/>
      <w:numFmt w:val="decimal"/>
      <w:lvlText w:val="%3."/>
      <w:lvlJc w:val="left"/>
      <w:pPr>
        <w:tabs>
          <w:tab w:val="num" w:pos="737"/>
        </w:tabs>
        <w:ind w:left="737" w:hanging="397"/>
      </w:pPr>
      <w:rPr>
        <w:rFonts w:cs="Times New Roman" w:hint="default"/>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89">
    <w:nsid w:val="510C0BC1"/>
    <w:multiLevelType w:val="hybridMultilevel"/>
    <w:tmpl w:val="9F5E49C2"/>
    <w:name w:val="WW8Num19232"/>
    <w:lvl w:ilvl="0" w:tplc="F3EE83F8">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0">
    <w:nsid w:val="51880FD6"/>
    <w:multiLevelType w:val="hybridMultilevel"/>
    <w:tmpl w:val="7228F0CE"/>
    <w:name w:val="WW8Num192322"/>
    <w:lvl w:ilvl="0" w:tplc="4EE8718C">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1">
    <w:nsid w:val="51C6524D"/>
    <w:multiLevelType w:val="hybridMultilevel"/>
    <w:tmpl w:val="25D0E1D4"/>
    <w:lvl w:ilvl="0" w:tplc="9520628E">
      <w:start w:val="1"/>
      <w:numFmt w:val="decimal"/>
      <w:lvlText w:val="%1."/>
      <w:lvlJc w:val="righ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92">
    <w:nsid w:val="51DD4299"/>
    <w:multiLevelType w:val="hybridMultilevel"/>
    <w:tmpl w:val="78B66F7C"/>
    <w:lvl w:ilvl="0" w:tplc="3DCC15B8">
      <w:start w:val="1"/>
      <w:numFmt w:val="bullet"/>
      <w:lvlText w:val=""/>
      <w:lvlJc w:val="righ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3">
    <w:nsid w:val="521B1829"/>
    <w:multiLevelType w:val="hybridMultilevel"/>
    <w:tmpl w:val="0CCE7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52CE655A"/>
    <w:multiLevelType w:val="multilevel"/>
    <w:tmpl w:val="47F848EE"/>
    <w:name w:val="WW8Num4222223"/>
    <w:lvl w:ilvl="0">
      <w:start w:val="1"/>
      <w:numFmt w:val="decimal"/>
      <w:lvlText w:val="%1."/>
      <w:lvlJc w:val="left"/>
      <w:pPr>
        <w:tabs>
          <w:tab w:val="num" w:pos="510"/>
        </w:tabs>
        <w:ind w:left="510" w:hanging="397"/>
      </w:pPr>
      <w:rPr>
        <w:rFonts w:cs="Times New Roman" w:hint="default"/>
      </w:rPr>
    </w:lvl>
    <w:lvl w:ilvl="1">
      <w:start w:val="1"/>
      <w:numFmt w:val="decimal"/>
      <w:isLgl/>
      <w:lvlText w:val="%1.%2."/>
      <w:lvlJc w:val="left"/>
      <w:pPr>
        <w:tabs>
          <w:tab w:val="num" w:pos="833"/>
        </w:tabs>
        <w:ind w:left="833" w:hanging="720"/>
      </w:pPr>
      <w:rPr>
        <w:rFonts w:cs="Times New Roman" w:hint="default"/>
      </w:rPr>
    </w:lvl>
    <w:lvl w:ilvl="2">
      <w:start w:val="1"/>
      <w:numFmt w:val="decimal"/>
      <w:isLgl/>
      <w:lvlText w:val="%1.%2.%3."/>
      <w:lvlJc w:val="left"/>
      <w:pPr>
        <w:tabs>
          <w:tab w:val="num" w:pos="833"/>
        </w:tabs>
        <w:ind w:left="833" w:hanging="720"/>
      </w:pPr>
      <w:rPr>
        <w:rFonts w:cs="Times New Roman" w:hint="default"/>
      </w:rPr>
    </w:lvl>
    <w:lvl w:ilvl="3">
      <w:start w:val="1"/>
      <w:numFmt w:val="decimal"/>
      <w:isLgl/>
      <w:lvlText w:val="%1.%2.%3.%4."/>
      <w:lvlJc w:val="left"/>
      <w:pPr>
        <w:tabs>
          <w:tab w:val="num" w:pos="1193"/>
        </w:tabs>
        <w:ind w:left="1193" w:hanging="1080"/>
      </w:pPr>
      <w:rPr>
        <w:rFonts w:cs="Times New Roman" w:hint="default"/>
      </w:rPr>
    </w:lvl>
    <w:lvl w:ilvl="4">
      <w:start w:val="1"/>
      <w:numFmt w:val="decimal"/>
      <w:isLgl/>
      <w:lvlText w:val="%1.%2.%3.%4.%5."/>
      <w:lvlJc w:val="left"/>
      <w:pPr>
        <w:tabs>
          <w:tab w:val="num" w:pos="1553"/>
        </w:tabs>
        <w:ind w:left="1553" w:hanging="1440"/>
      </w:pPr>
      <w:rPr>
        <w:rFonts w:cs="Times New Roman" w:hint="default"/>
      </w:rPr>
    </w:lvl>
    <w:lvl w:ilvl="5">
      <w:start w:val="1"/>
      <w:numFmt w:val="decimal"/>
      <w:isLgl/>
      <w:lvlText w:val="%1.%2.%3.%4.%5.%6."/>
      <w:lvlJc w:val="left"/>
      <w:pPr>
        <w:tabs>
          <w:tab w:val="num" w:pos="1553"/>
        </w:tabs>
        <w:ind w:left="1553" w:hanging="1440"/>
      </w:pPr>
      <w:rPr>
        <w:rFonts w:cs="Times New Roman" w:hint="default"/>
      </w:rPr>
    </w:lvl>
    <w:lvl w:ilvl="6">
      <w:start w:val="1"/>
      <w:numFmt w:val="decimal"/>
      <w:isLgl/>
      <w:lvlText w:val="%1.%2.%3.%4.%5.%6.%7."/>
      <w:lvlJc w:val="left"/>
      <w:pPr>
        <w:tabs>
          <w:tab w:val="num" w:pos="1913"/>
        </w:tabs>
        <w:ind w:left="1913" w:hanging="1800"/>
      </w:pPr>
      <w:rPr>
        <w:rFonts w:cs="Times New Roman" w:hint="default"/>
      </w:rPr>
    </w:lvl>
    <w:lvl w:ilvl="7">
      <w:start w:val="1"/>
      <w:numFmt w:val="decimal"/>
      <w:isLgl/>
      <w:lvlText w:val="%1.%2.%3.%4.%5.%6.%7.%8."/>
      <w:lvlJc w:val="left"/>
      <w:pPr>
        <w:tabs>
          <w:tab w:val="num" w:pos="2273"/>
        </w:tabs>
        <w:ind w:left="2273" w:hanging="2160"/>
      </w:pPr>
      <w:rPr>
        <w:rFonts w:cs="Times New Roman" w:hint="default"/>
      </w:rPr>
    </w:lvl>
    <w:lvl w:ilvl="8">
      <w:start w:val="1"/>
      <w:numFmt w:val="decimal"/>
      <w:isLgl/>
      <w:lvlText w:val="%1.%2.%3.%4.%5.%6.%7.%8.%9."/>
      <w:lvlJc w:val="left"/>
      <w:pPr>
        <w:tabs>
          <w:tab w:val="num" w:pos="2273"/>
        </w:tabs>
        <w:ind w:left="2273" w:hanging="2160"/>
      </w:pPr>
      <w:rPr>
        <w:rFonts w:cs="Times New Roman" w:hint="default"/>
      </w:rPr>
    </w:lvl>
  </w:abstractNum>
  <w:abstractNum w:abstractNumId="95">
    <w:nsid w:val="53CF6B71"/>
    <w:multiLevelType w:val="hybridMultilevel"/>
    <w:tmpl w:val="5B542314"/>
    <w:name w:val="WW8Num192242"/>
    <w:lvl w:ilvl="0" w:tplc="12B63A5E">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6">
    <w:nsid w:val="543076BF"/>
    <w:multiLevelType w:val="hybridMultilevel"/>
    <w:tmpl w:val="9264B11C"/>
    <w:name w:val="WW8Num2032222222"/>
    <w:lvl w:ilvl="0" w:tplc="238AA606">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97">
    <w:nsid w:val="550D14B7"/>
    <w:multiLevelType w:val="multilevel"/>
    <w:tmpl w:val="674E7E7A"/>
    <w:name w:val="WW8Num422222"/>
    <w:lvl w:ilvl="0">
      <w:start w:val="1"/>
      <w:numFmt w:val="decimal"/>
      <w:lvlText w:val="%1."/>
      <w:lvlJc w:val="left"/>
      <w:pPr>
        <w:tabs>
          <w:tab w:val="num" w:pos="567"/>
        </w:tabs>
        <w:ind w:left="567" w:hanging="454"/>
      </w:pPr>
      <w:rPr>
        <w:rFonts w:ascii="Trebuchet MS" w:eastAsia="Times New Roman" w:hAnsi="Trebuchet MS" w:cs="Times New Roman" w:hint="default"/>
      </w:rPr>
    </w:lvl>
    <w:lvl w:ilvl="1">
      <w:start w:val="3"/>
      <w:numFmt w:val="decimal"/>
      <w:isLgl/>
      <w:lvlText w:val="%1.%2."/>
      <w:lvlJc w:val="left"/>
      <w:pPr>
        <w:tabs>
          <w:tab w:val="num" w:pos="833"/>
        </w:tabs>
        <w:ind w:left="833" w:hanging="720"/>
      </w:pPr>
      <w:rPr>
        <w:rFonts w:cs="Times New Roman" w:hint="default"/>
      </w:rPr>
    </w:lvl>
    <w:lvl w:ilvl="2">
      <w:start w:val="1"/>
      <w:numFmt w:val="decimal"/>
      <w:isLgl/>
      <w:lvlText w:val="%1.%2.%3."/>
      <w:lvlJc w:val="left"/>
      <w:pPr>
        <w:tabs>
          <w:tab w:val="num" w:pos="833"/>
        </w:tabs>
        <w:ind w:left="833" w:hanging="720"/>
      </w:pPr>
      <w:rPr>
        <w:rFonts w:cs="Times New Roman" w:hint="default"/>
      </w:rPr>
    </w:lvl>
    <w:lvl w:ilvl="3">
      <w:start w:val="1"/>
      <w:numFmt w:val="decimal"/>
      <w:isLgl/>
      <w:lvlText w:val="%1.%2.%3.%4."/>
      <w:lvlJc w:val="left"/>
      <w:pPr>
        <w:tabs>
          <w:tab w:val="num" w:pos="1193"/>
        </w:tabs>
        <w:ind w:left="1193" w:hanging="1080"/>
      </w:pPr>
      <w:rPr>
        <w:rFonts w:cs="Times New Roman" w:hint="default"/>
      </w:rPr>
    </w:lvl>
    <w:lvl w:ilvl="4">
      <w:start w:val="1"/>
      <w:numFmt w:val="decimal"/>
      <w:isLgl/>
      <w:lvlText w:val="%1.%2.%3.%4.%5."/>
      <w:lvlJc w:val="left"/>
      <w:pPr>
        <w:tabs>
          <w:tab w:val="num" w:pos="1553"/>
        </w:tabs>
        <w:ind w:left="1553" w:hanging="1440"/>
      </w:pPr>
      <w:rPr>
        <w:rFonts w:cs="Times New Roman" w:hint="default"/>
      </w:rPr>
    </w:lvl>
    <w:lvl w:ilvl="5">
      <w:start w:val="1"/>
      <w:numFmt w:val="decimal"/>
      <w:isLgl/>
      <w:lvlText w:val="%1.%2.%3.%4.%5.%6."/>
      <w:lvlJc w:val="left"/>
      <w:pPr>
        <w:tabs>
          <w:tab w:val="num" w:pos="1553"/>
        </w:tabs>
        <w:ind w:left="1553" w:hanging="1440"/>
      </w:pPr>
      <w:rPr>
        <w:rFonts w:cs="Times New Roman" w:hint="default"/>
      </w:rPr>
    </w:lvl>
    <w:lvl w:ilvl="6">
      <w:start w:val="1"/>
      <w:numFmt w:val="decimal"/>
      <w:isLgl/>
      <w:lvlText w:val="%1.%2.%3.%4.%5.%6.%7."/>
      <w:lvlJc w:val="left"/>
      <w:pPr>
        <w:tabs>
          <w:tab w:val="num" w:pos="1913"/>
        </w:tabs>
        <w:ind w:left="1913" w:hanging="1800"/>
      </w:pPr>
      <w:rPr>
        <w:rFonts w:cs="Times New Roman" w:hint="default"/>
      </w:rPr>
    </w:lvl>
    <w:lvl w:ilvl="7">
      <w:start w:val="1"/>
      <w:numFmt w:val="decimal"/>
      <w:isLgl/>
      <w:lvlText w:val="%1.%2.%3.%4.%5.%6.%7.%8."/>
      <w:lvlJc w:val="left"/>
      <w:pPr>
        <w:tabs>
          <w:tab w:val="num" w:pos="2273"/>
        </w:tabs>
        <w:ind w:left="2273" w:hanging="2160"/>
      </w:pPr>
      <w:rPr>
        <w:rFonts w:cs="Times New Roman" w:hint="default"/>
      </w:rPr>
    </w:lvl>
    <w:lvl w:ilvl="8">
      <w:start w:val="1"/>
      <w:numFmt w:val="decimal"/>
      <w:isLgl/>
      <w:lvlText w:val="%1.%2.%3.%4.%5.%6.%7.%8.%9."/>
      <w:lvlJc w:val="left"/>
      <w:pPr>
        <w:tabs>
          <w:tab w:val="num" w:pos="2273"/>
        </w:tabs>
        <w:ind w:left="2273" w:hanging="2160"/>
      </w:pPr>
      <w:rPr>
        <w:rFonts w:cs="Times New Roman" w:hint="default"/>
      </w:rPr>
    </w:lvl>
  </w:abstractNum>
  <w:abstractNum w:abstractNumId="98">
    <w:nsid w:val="570B0843"/>
    <w:multiLevelType w:val="hybridMultilevel"/>
    <w:tmpl w:val="4550A34A"/>
    <w:name w:val="WW8Num20222"/>
    <w:lvl w:ilvl="0" w:tplc="E1BC777A">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99">
    <w:nsid w:val="5788329A"/>
    <w:multiLevelType w:val="hybridMultilevel"/>
    <w:tmpl w:val="D1AA0CC6"/>
    <w:lvl w:ilvl="0" w:tplc="AA9CA122">
      <w:start w:val="1"/>
      <w:numFmt w:val="lowerLetter"/>
      <w:lvlText w:val="%1)"/>
      <w:lvlJc w:val="right"/>
      <w:pPr>
        <w:ind w:left="720" w:hanging="360"/>
      </w:pPr>
      <w:rPr>
        <w:rFonts w:ascii="Trebuchet MS" w:hAnsi="Trebuchet MS" w:cs="Times New Roman" w:hint="default"/>
        <w:b w:val="0"/>
        <w:i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0">
    <w:nsid w:val="582E18E1"/>
    <w:multiLevelType w:val="hybridMultilevel"/>
    <w:tmpl w:val="5EC88300"/>
    <w:name w:val="WW8Num422223"/>
    <w:lvl w:ilvl="0" w:tplc="F7E801BE">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01">
    <w:nsid w:val="584630BE"/>
    <w:multiLevelType w:val="hybridMultilevel"/>
    <w:tmpl w:val="39945C6A"/>
    <w:lvl w:ilvl="0" w:tplc="448AE630">
      <w:start w:val="1"/>
      <w:numFmt w:val="lowerLetter"/>
      <w:lvlText w:val="%1."/>
      <w:lvlJc w:val="right"/>
      <w:pPr>
        <w:ind w:left="720" w:hanging="360"/>
      </w:pPr>
      <w:rPr>
        <w:rFonts w:cs="Times New Roman" w:hint="default"/>
        <w:b/>
        <w:i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2">
    <w:nsid w:val="586A28D0"/>
    <w:multiLevelType w:val="hybridMultilevel"/>
    <w:tmpl w:val="F01E42AA"/>
    <w:lvl w:ilvl="0" w:tplc="04EC2334">
      <w:start w:val="1"/>
      <w:numFmt w:val="lowerLetter"/>
      <w:lvlText w:val="%1."/>
      <w:lvlJc w:val="right"/>
      <w:pPr>
        <w:ind w:left="720" w:hanging="360"/>
      </w:pPr>
      <w:rPr>
        <w:rFonts w:cs="Times New Roman" w:hint="default"/>
        <w:b w:val="0"/>
        <w:i w:val="0"/>
      </w:rPr>
    </w:lvl>
    <w:lvl w:ilvl="1" w:tplc="04180019" w:tentative="1">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3">
    <w:nsid w:val="5A73356F"/>
    <w:multiLevelType w:val="hybridMultilevel"/>
    <w:tmpl w:val="2F98464A"/>
    <w:name w:val="WW8Num20222222222222"/>
    <w:lvl w:ilvl="0" w:tplc="6D3E6950">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04">
    <w:nsid w:val="5AD2761B"/>
    <w:multiLevelType w:val="hybridMultilevel"/>
    <w:tmpl w:val="9CB0AA12"/>
    <w:lvl w:ilvl="0" w:tplc="AA9CA122">
      <w:start w:val="1"/>
      <w:numFmt w:val="lowerLetter"/>
      <w:lvlText w:val="%1)"/>
      <w:lvlJc w:val="right"/>
      <w:pPr>
        <w:ind w:left="720" w:hanging="360"/>
      </w:pPr>
      <w:rPr>
        <w:rFonts w:ascii="Trebuchet MS" w:hAnsi="Trebuchet MS" w:cs="Times New Roman" w:hint="default"/>
        <w:b w:val="0"/>
        <w:i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5">
    <w:nsid w:val="5AFD5AC6"/>
    <w:multiLevelType w:val="hybridMultilevel"/>
    <w:tmpl w:val="583EBD74"/>
    <w:lvl w:ilvl="0" w:tplc="91B09BFA">
      <w:start w:val="1"/>
      <w:numFmt w:val="bullet"/>
      <w:lvlText w:val=""/>
      <w:lvlJc w:val="left"/>
      <w:pPr>
        <w:tabs>
          <w:tab w:val="num" w:pos="567"/>
        </w:tabs>
        <w:ind w:left="567" w:hanging="454"/>
      </w:pPr>
      <w:rPr>
        <w:rFonts w:ascii="Symbol" w:hAnsi="Symbol" w:hint="default"/>
        <w:color w:val="auto"/>
      </w:rPr>
    </w:lvl>
    <w:lvl w:ilvl="1" w:tplc="04170003" w:tentative="1">
      <w:start w:val="1"/>
      <w:numFmt w:val="bullet"/>
      <w:lvlText w:val="o"/>
      <w:lvlJc w:val="left"/>
      <w:pPr>
        <w:tabs>
          <w:tab w:val="num" w:pos="2160"/>
        </w:tabs>
        <w:ind w:left="2160" w:hanging="360"/>
      </w:pPr>
      <w:rPr>
        <w:rFonts w:ascii="Courier New" w:hAnsi="Courier New" w:hint="default"/>
      </w:rPr>
    </w:lvl>
    <w:lvl w:ilvl="2" w:tplc="04170005" w:tentative="1">
      <w:start w:val="1"/>
      <w:numFmt w:val="bullet"/>
      <w:lvlText w:val=""/>
      <w:lvlJc w:val="left"/>
      <w:pPr>
        <w:tabs>
          <w:tab w:val="num" w:pos="2880"/>
        </w:tabs>
        <w:ind w:left="2880" w:hanging="360"/>
      </w:pPr>
      <w:rPr>
        <w:rFonts w:ascii="Wingdings" w:hAnsi="Wingdings" w:hint="default"/>
      </w:rPr>
    </w:lvl>
    <w:lvl w:ilvl="3" w:tplc="04170001" w:tentative="1">
      <w:start w:val="1"/>
      <w:numFmt w:val="bullet"/>
      <w:lvlText w:val=""/>
      <w:lvlJc w:val="left"/>
      <w:pPr>
        <w:tabs>
          <w:tab w:val="num" w:pos="3600"/>
        </w:tabs>
        <w:ind w:left="3600" w:hanging="360"/>
      </w:pPr>
      <w:rPr>
        <w:rFonts w:ascii="Symbol" w:hAnsi="Symbol" w:hint="default"/>
      </w:rPr>
    </w:lvl>
    <w:lvl w:ilvl="4" w:tplc="04170003" w:tentative="1">
      <w:start w:val="1"/>
      <w:numFmt w:val="bullet"/>
      <w:lvlText w:val="o"/>
      <w:lvlJc w:val="left"/>
      <w:pPr>
        <w:tabs>
          <w:tab w:val="num" w:pos="4320"/>
        </w:tabs>
        <w:ind w:left="4320" w:hanging="360"/>
      </w:pPr>
      <w:rPr>
        <w:rFonts w:ascii="Courier New" w:hAnsi="Courier New" w:hint="default"/>
      </w:rPr>
    </w:lvl>
    <w:lvl w:ilvl="5" w:tplc="04170005" w:tentative="1">
      <w:start w:val="1"/>
      <w:numFmt w:val="bullet"/>
      <w:lvlText w:val=""/>
      <w:lvlJc w:val="left"/>
      <w:pPr>
        <w:tabs>
          <w:tab w:val="num" w:pos="5040"/>
        </w:tabs>
        <w:ind w:left="5040" w:hanging="360"/>
      </w:pPr>
      <w:rPr>
        <w:rFonts w:ascii="Wingdings" w:hAnsi="Wingdings" w:hint="default"/>
      </w:rPr>
    </w:lvl>
    <w:lvl w:ilvl="6" w:tplc="04170001" w:tentative="1">
      <w:start w:val="1"/>
      <w:numFmt w:val="bullet"/>
      <w:lvlText w:val=""/>
      <w:lvlJc w:val="left"/>
      <w:pPr>
        <w:tabs>
          <w:tab w:val="num" w:pos="5760"/>
        </w:tabs>
        <w:ind w:left="5760" w:hanging="360"/>
      </w:pPr>
      <w:rPr>
        <w:rFonts w:ascii="Symbol" w:hAnsi="Symbol" w:hint="default"/>
      </w:rPr>
    </w:lvl>
    <w:lvl w:ilvl="7" w:tplc="04170003" w:tentative="1">
      <w:start w:val="1"/>
      <w:numFmt w:val="bullet"/>
      <w:lvlText w:val="o"/>
      <w:lvlJc w:val="left"/>
      <w:pPr>
        <w:tabs>
          <w:tab w:val="num" w:pos="6480"/>
        </w:tabs>
        <w:ind w:left="6480" w:hanging="360"/>
      </w:pPr>
      <w:rPr>
        <w:rFonts w:ascii="Courier New" w:hAnsi="Courier New" w:hint="default"/>
      </w:rPr>
    </w:lvl>
    <w:lvl w:ilvl="8" w:tplc="04170005" w:tentative="1">
      <w:start w:val="1"/>
      <w:numFmt w:val="bullet"/>
      <w:lvlText w:val=""/>
      <w:lvlJc w:val="left"/>
      <w:pPr>
        <w:tabs>
          <w:tab w:val="num" w:pos="7200"/>
        </w:tabs>
        <w:ind w:left="7200" w:hanging="360"/>
      </w:pPr>
      <w:rPr>
        <w:rFonts w:ascii="Wingdings" w:hAnsi="Wingdings" w:hint="default"/>
      </w:rPr>
    </w:lvl>
  </w:abstractNum>
  <w:abstractNum w:abstractNumId="106">
    <w:nsid w:val="5B255A2B"/>
    <w:multiLevelType w:val="hybridMultilevel"/>
    <w:tmpl w:val="E9B0A8C8"/>
    <w:name w:val="WW8Num202222222222"/>
    <w:lvl w:ilvl="0" w:tplc="722A4B9C">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07">
    <w:nsid w:val="5CC9511C"/>
    <w:multiLevelType w:val="multilevel"/>
    <w:tmpl w:val="CA387C5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8">
    <w:nsid w:val="5DAF4C7F"/>
    <w:multiLevelType w:val="hybridMultilevel"/>
    <w:tmpl w:val="E95AC064"/>
    <w:name w:val="WW8Num192"/>
    <w:lvl w:ilvl="0" w:tplc="CD245494">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9">
    <w:nsid w:val="5DD50E98"/>
    <w:multiLevelType w:val="hybridMultilevel"/>
    <w:tmpl w:val="34B80784"/>
    <w:name w:val="WW8Num1922422"/>
    <w:lvl w:ilvl="0" w:tplc="90687032">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0">
    <w:nsid w:val="5F377B25"/>
    <w:multiLevelType w:val="hybridMultilevel"/>
    <w:tmpl w:val="F8104002"/>
    <w:name w:val="WW8Num20222222222"/>
    <w:lvl w:ilvl="0" w:tplc="7E98FB5C">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11">
    <w:nsid w:val="603E641E"/>
    <w:multiLevelType w:val="hybridMultilevel"/>
    <w:tmpl w:val="3B1AB3E0"/>
    <w:lvl w:ilvl="0" w:tplc="AA9CA122">
      <w:start w:val="1"/>
      <w:numFmt w:val="lowerLetter"/>
      <w:lvlText w:val="%1)"/>
      <w:lvlJc w:val="right"/>
      <w:pPr>
        <w:ind w:left="720" w:hanging="360"/>
      </w:pPr>
      <w:rPr>
        <w:rFonts w:ascii="Trebuchet MS" w:hAnsi="Trebuchet MS" w:cs="Times New Roman" w:hint="default"/>
        <w:b w:val="0"/>
        <w:i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12">
    <w:nsid w:val="63B43D72"/>
    <w:multiLevelType w:val="multilevel"/>
    <w:tmpl w:val="EE54C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nsid w:val="648C1351"/>
    <w:multiLevelType w:val="multilevel"/>
    <w:tmpl w:val="6C00C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nsid w:val="655D73C6"/>
    <w:multiLevelType w:val="hybridMultilevel"/>
    <w:tmpl w:val="D6482D66"/>
    <w:lvl w:ilvl="0" w:tplc="A9D0316E">
      <w:start w:val="1"/>
      <w:numFmt w:val="lowerLetter"/>
      <w:lvlText w:val="%1)"/>
      <w:lvlJc w:val="right"/>
      <w:pPr>
        <w:tabs>
          <w:tab w:val="num" w:pos="567"/>
        </w:tabs>
        <w:ind w:left="567" w:hanging="454"/>
      </w:pPr>
      <w:rPr>
        <w:rFonts w:ascii="Trebuchet MS" w:hAnsi="Trebuchet MS" w:cs="Times New Roman"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5">
    <w:nsid w:val="661A4F81"/>
    <w:multiLevelType w:val="hybridMultilevel"/>
    <w:tmpl w:val="F190C6A4"/>
    <w:name w:val="WW8Num2022222222222222"/>
    <w:lvl w:ilvl="0" w:tplc="03A08F48">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16">
    <w:nsid w:val="66DB3755"/>
    <w:multiLevelType w:val="hybridMultilevel"/>
    <w:tmpl w:val="6F265C70"/>
    <w:lvl w:ilvl="0" w:tplc="D00A918C">
      <w:start w:val="1"/>
      <w:numFmt w:val="lowerLetter"/>
      <w:lvlText w:val="%1)"/>
      <w:lvlJc w:val="right"/>
      <w:pPr>
        <w:tabs>
          <w:tab w:val="num" w:pos="596"/>
        </w:tabs>
        <w:ind w:left="596" w:hanging="454"/>
      </w:pPr>
      <w:rPr>
        <w:rFonts w:ascii="Trebuchet MS" w:hAnsi="Trebuchet MS" w:cs="Times New Roman" w:hint="default"/>
        <w:b w:val="0"/>
        <w:i w:val="0"/>
        <w:color w:val="auto"/>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7">
    <w:nsid w:val="66EF25C8"/>
    <w:multiLevelType w:val="hybridMultilevel"/>
    <w:tmpl w:val="3406540C"/>
    <w:lvl w:ilvl="0" w:tplc="0910F92C">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8">
    <w:nsid w:val="670F78DF"/>
    <w:multiLevelType w:val="hybridMultilevel"/>
    <w:tmpl w:val="BAEC64D2"/>
    <w:name w:val="WW8Num192332"/>
    <w:lvl w:ilvl="0" w:tplc="ECF8A1C6">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9">
    <w:nsid w:val="6755664B"/>
    <w:multiLevelType w:val="hybridMultilevel"/>
    <w:tmpl w:val="4802C286"/>
    <w:lvl w:ilvl="0" w:tplc="AA9CA122">
      <w:start w:val="1"/>
      <w:numFmt w:val="lowerLetter"/>
      <w:lvlText w:val="%1)"/>
      <w:lvlJc w:val="right"/>
      <w:pPr>
        <w:ind w:left="720" w:hanging="360"/>
      </w:pPr>
      <w:rPr>
        <w:rFonts w:ascii="Trebuchet MS" w:hAnsi="Trebuchet MS" w:cs="Times New Roman" w:hint="default"/>
        <w:b w:val="0"/>
        <w:i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0">
    <w:nsid w:val="678C3C7A"/>
    <w:multiLevelType w:val="hybridMultilevel"/>
    <w:tmpl w:val="BBC63152"/>
    <w:lvl w:ilvl="0" w:tplc="5C1E64AE">
      <w:start w:val="1"/>
      <w:numFmt w:val="lowerLetter"/>
      <w:lvlText w:val="%1)"/>
      <w:lvlJc w:val="right"/>
      <w:pPr>
        <w:tabs>
          <w:tab w:val="num" w:pos="720"/>
        </w:tabs>
        <w:ind w:left="720" w:hanging="360"/>
      </w:pPr>
      <w:rPr>
        <w:rFonts w:cs="Times New Roman" w:hint="default"/>
        <w:b/>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1">
    <w:nsid w:val="68A603AD"/>
    <w:multiLevelType w:val="hybridMultilevel"/>
    <w:tmpl w:val="75165034"/>
    <w:name w:val="WW8Num19224222"/>
    <w:lvl w:ilvl="0" w:tplc="EDCEBAFC">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2">
    <w:nsid w:val="69715157"/>
    <w:multiLevelType w:val="hybridMultilevel"/>
    <w:tmpl w:val="66821F66"/>
    <w:name w:val="WW8Num203"/>
    <w:lvl w:ilvl="0" w:tplc="8814EB8A">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23">
    <w:nsid w:val="69B20D68"/>
    <w:multiLevelType w:val="hybridMultilevel"/>
    <w:tmpl w:val="0706F246"/>
    <w:name w:val="WW8Num2022322"/>
    <w:lvl w:ilvl="0" w:tplc="49328A86">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24">
    <w:nsid w:val="6B0E3AFB"/>
    <w:multiLevelType w:val="hybridMultilevel"/>
    <w:tmpl w:val="DF6A945A"/>
    <w:lvl w:ilvl="0" w:tplc="187A5EF2">
      <w:start w:val="1"/>
      <w:numFmt w:val="lowerLetter"/>
      <w:lvlText w:val="%1)"/>
      <w:lvlJc w:val="right"/>
      <w:pPr>
        <w:ind w:left="720" w:hanging="360"/>
      </w:pPr>
      <w:rPr>
        <w:rFonts w:ascii="Trebuchet MS" w:hAnsi="Trebuchet MS" w:cs="Times New Roman" w:hint="default"/>
        <w:b/>
        <w:i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5">
    <w:nsid w:val="6B18519F"/>
    <w:multiLevelType w:val="hybridMultilevel"/>
    <w:tmpl w:val="F036C69C"/>
    <w:name w:val="WW8Num2032"/>
    <w:lvl w:ilvl="0" w:tplc="80D29BB4">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26">
    <w:nsid w:val="6CCD3467"/>
    <w:multiLevelType w:val="hybridMultilevel"/>
    <w:tmpl w:val="DAC8E206"/>
    <w:lvl w:ilvl="0" w:tplc="A3101D8C">
      <w:start w:val="1"/>
      <w:numFmt w:val="lowerLetter"/>
      <w:lvlText w:val="%1)"/>
      <w:lvlJc w:val="right"/>
      <w:pPr>
        <w:ind w:left="720" w:hanging="360"/>
      </w:pPr>
      <w:rPr>
        <w:rFonts w:ascii="Trebuchet MS" w:hAnsi="Trebuchet MS" w:cs="Times New Roman" w:hint="default"/>
        <w:b w:val="0"/>
        <w:i w:val="0"/>
      </w:rPr>
    </w:lvl>
    <w:lvl w:ilvl="1" w:tplc="04180019" w:tentative="1">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7">
    <w:nsid w:val="6D4B31F8"/>
    <w:multiLevelType w:val="hybridMultilevel"/>
    <w:tmpl w:val="8D300D3E"/>
    <w:lvl w:ilvl="0" w:tplc="AA9CA122">
      <w:start w:val="1"/>
      <w:numFmt w:val="lowerLetter"/>
      <w:lvlText w:val="%1)"/>
      <w:lvlJc w:val="right"/>
      <w:pPr>
        <w:tabs>
          <w:tab w:val="num" w:pos="567"/>
        </w:tabs>
        <w:ind w:left="567" w:hanging="454"/>
      </w:pPr>
      <w:rPr>
        <w:rFonts w:ascii="Trebuchet MS" w:hAnsi="Trebuchet MS" w:cs="Times New Roman" w:hint="default"/>
        <w:b w:val="0"/>
        <w:i w:val="0"/>
      </w:rPr>
    </w:lvl>
    <w:lvl w:ilvl="1" w:tplc="04170019" w:tentative="1">
      <w:start w:val="1"/>
      <w:numFmt w:val="lowerLetter"/>
      <w:lvlText w:val="%2."/>
      <w:lvlJc w:val="left"/>
      <w:pPr>
        <w:tabs>
          <w:tab w:val="num" w:pos="1800"/>
        </w:tabs>
        <w:ind w:left="1800" w:hanging="360"/>
      </w:pPr>
      <w:rPr>
        <w:rFonts w:cs="Times New Roman"/>
      </w:rPr>
    </w:lvl>
    <w:lvl w:ilvl="2" w:tplc="0417001B" w:tentative="1">
      <w:start w:val="1"/>
      <w:numFmt w:val="lowerRoman"/>
      <w:lvlText w:val="%3."/>
      <w:lvlJc w:val="right"/>
      <w:pPr>
        <w:tabs>
          <w:tab w:val="num" w:pos="2520"/>
        </w:tabs>
        <w:ind w:left="2520" w:hanging="180"/>
      </w:pPr>
      <w:rPr>
        <w:rFonts w:cs="Times New Roman"/>
      </w:rPr>
    </w:lvl>
    <w:lvl w:ilvl="3" w:tplc="0417000F" w:tentative="1">
      <w:start w:val="1"/>
      <w:numFmt w:val="decimal"/>
      <w:lvlText w:val="%4."/>
      <w:lvlJc w:val="left"/>
      <w:pPr>
        <w:tabs>
          <w:tab w:val="num" w:pos="3240"/>
        </w:tabs>
        <w:ind w:left="3240" w:hanging="360"/>
      </w:pPr>
      <w:rPr>
        <w:rFonts w:cs="Times New Roman"/>
      </w:rPr>
    </w:lvl>
    <w:lvl w:ilvl="4" w:tplc="04170019" w:tentative="1">
      <w:start w:val="1"/>
      <w:numFmt w:val="lowerLetter"/>
      <w:lvlText w:val="%5."/>
      <w:lvlJc w:val="left"/>
      <w:pPr>
        <w:tabs>
          <w:tab w:val="num" w:pos="3960"/>
        </w:tabs>
        <w:ind w:left="3960" w:hanging="360"/>
      </w:pPr>
      <w:rPr>
        <w:rFonts w:cs="Times New Roman"/>
      </w:rPr>
    </w:lvl>
    <w:lvl w:ilvl="5" w:tplc="0417001B" w:tentative="1">
      <w:start w:val="1"/>
      <w:numFmt w:val="lowerRoman"/>
      <w:lvlText w:val="%6."/>
      <w:lvlJc w:val="right"/>
      <w:pPr>
        <w:tabs>
          <w:tab w:val="num" w:pos="4680"/>
        </w:tabs>
        <w:ind w:left="4680" w:hanging="180"/>
      </w:pPr>
      <w:rPr>
        <w:rFonts w:cs="Times New Roman"/>
      </w:rPr>
    </w:lvl>
    <w:lvl w:ilvl="6" w:tplc="0417000F" w:tentative="1">
      <w:start w:val="1"/>
      <w:numFmt w:val="decimal"/>
      <w:lvlText w:val="%7."/>
      <w:lvlJc w:val="left"/>
      <w:pPr>
        <w:tabs>
          <w:tab w:val="num" w:pos="5400"/>
        </w:tabs>
        <w:ind w:left="5400" w:hanging="360"/>
      </w:pPr>
      <w:rPr>
        <w:rFonts w:cs="Times New Roman"/>
      </w:rPr>
    </w:lvl>
    <w:lvl w:ilvl="7" w:tplc="04170019" w:tentative="1">
      <w:start w:val="1"/>
      <w:numFmt w:val="lowerLetter"/>
      <w:lvlText w:val="%8."/>
      <w:lvlJc w:val="left"/>
      <w:pPr>
        <w:tabs>
          <w:tab w:val="num" w:pos="6120"/>
        </w:tabs>
        <w:ind w:left="6120" w:hanging="360"/>
      </w:pPr>
      <w:rPr>
        <w:rFonts w:cs="Times New Roman"/>
      </w:rPr>
    </w:lvl>
    <w:lvl w:ilvl="8" w:tplc="0417001B" w:tentative="1">
      <w:start w:val="1"/>
      <w:numFmt w:val="lowerRoman"/>
      <w:lvlText w:val="%9."/>
      <w:lvlJc w:val="right"/>
      <w:pPr>
        <w:tabs>
          <w:tab w:val="num" w:pos="6840"/>
        </w:tabs>
        <w:ind w:left="6840" w:hanging="180"/>
      </w:pPr>
      <w:rPr>
        <w:rFonts w:cs="Times New Roman"/>
      </w:rPr>
    </w:lvl>
  </w:abstractNum>
  <w:abstractNum w:abstractNumId="128">
    <w:nsid w:val="6E922F62"/>
    <w:multiLevelType w:val="hybridMultilevel"/>
    <w:tmpl w:val="516AA656"/>
    <w:lvl w:ilvl="0" w:tplc="C128D2D2">
      <w:start w:val="1"/>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701C2ED5"/>
    <w:multiLevelType w:val="hybridMultilevel"/>
    <w:tmpl w:val="973EA1C6"/>
    <w:lvl w:ilvl="0" w:tplc="FF086DE4">
      <w:start w:val="1"/>
      <w:numFmt w:val="lowerLetter"/>
      <w:lvlText w:val="%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0">
    <w:nsid w:val="70262EDF"/>
    <w:multiLevelType w:val="hybridMultilevel"/>
    <w:tmpl w:val="490CC354"/>
    <w:name w:val="WW8Num2022222222222222222"/>
    <w:lvl w:ilvl="0" w:tplc="F752C826">
      <w:start w:val="1"/>
      <w:numFmt w:val="decimal"/>
      <w:lvlText w:val="%1."/>
      <w:lvlJc w:val="left"/>
      <w:pPr>
        <w:tabs>
          <w:tab w:val="num" w:pos="567"/>
        </w:tabs>
        <w:ind w:left="567" w:hanging="454"/>
      </w:pPr>
      <w:rPr>
        <w:rFonts w:cs="Times New Roman" w:hint="default"/>
      </w:rPr>
    </w:lvl>
    <w:lvl w:ilvl="1" w:tplc="04180019">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31">
    <w:nsid w:val="707F1AA4"/>
    <w:multiLevelType w:val="multilevel"/>
    <w:tmpl w:val="86B0A57A"/>
    <w:lvl w:ilvl="0">
      <w:start w:val="5"/>
      <w:numFmt w:val="decimal"/>
      <w:lvlText w:val="%1."/>
      <w:lvlJc w:val="left"/>
      <w:pPr>
        <w:ind w:left="432" w:hanging="432"/>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2">
    <w:nsid w:val="723B02A9"/>
    <w:multiLevelType w:val="hybridMultilevel"/>
    <w:tmpl w:val="DE808BA8"/>
    <w:lvl w:ilvl="0" w:tplc="15B4EC3C">
      <w:start w:val="1"/>
      <w:numFmt w:val="lowerLetter"/>
      <w:lvlText w:val="%1."/>
      <w:lvlJc w:val="right"/>
      <w:pPr>
        <w:ind w:left="720" w:hanging="360"/>
      </w:pPr>
      <w:rPr>
        <w:rFonts w:cs="Times New Roman" w:hint="default"/>
        <w:b w:val="0"/>
        <w:i w:val="0"/>
      </w:rPr>
    </w:lvl>
    <w:lvl w:ilvl="1" w:tplc="04180019" w:tentative="1">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33">
    <w:nsid w:val="72AE60DC"/>
    <w:multiLevelType w:val="hybridMultilevel"/>
    <w:tmpl w:val="7722DCB4"/>
    <w:lvl w:ilvl="0" w:tplc="E18696BE">
      <w:start w:val="1"/>
      <w:numFmt w:val="lowerLetter"/>
      <w:lvlText w:val="%1."/>
      <w:lvlJc w:val="right"/>
      <w:pPr>
        <w:ind w:left="720" w:hanging="36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34">
    <w:nsid w:val="74566524"/>
    <w:multiLevelType w:val="hybridMultilevel"/>
    <w:tmpl w:val="C0A29F52"/>
    <w:name w:val="WW8Num203222223"/>
    <w:lvl w:ilvl="0" w:tplc="3964F91E">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35">
    <w:nsid w:val="74EA00D7"/>
    <w:multiLevelType w:val="hybridMultilevel"/>
    <w:tmpl w:val="DF72AC62"/>
    <w:name w:val="WW8Num203222"/>
    <w:lvl w:ilvl="0" w:tplc="9C06396A">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36">
    <w:nsid w:val="76526E35"/>
    <w:multiLevelType w:val="hybridMultilevel"/>
    <w:tmpl w:val="703AFC3C"/>
    <w:lvl w:ilvl="0" w:tplc="0910F92C">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7">
    <w:nsid w:val="79033669"/>
    <w:multiLevelType w:val="hybridMultilevel"/>
    <w:tmpl w:val="17BAB612"/>
    <w:name w:val="WW8Num19232222"/>
    <w:lvl w:ilvl="0" w:tplc="92623AB8">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8">
    <w:nsid w:val="79087723"/>
    <w:multiLevelType w:val="hybridMultilevel"/>
    <w:tmpl w:val="8FB0C03E"/>
    <w:name w:val="WW8Num2022"/>
    <w:lvl w:ilvl="0" w:tplc="B3B8266A">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39">
    <w:nsid w:val="7B16562A"/>
    <w:multiLevelType w:val="hybridMultilevel"/>
    <w:tmpl w:val="E96A2B6E"/>
    <w:name w:val="WW8Num52"/>
    <w:lvl w:ilvl="0" w:tplc="9364F5F0">
      <w:start w:val="3"/>
      <w:numFmt w:val="lowerLetter"/>
      <w:lvlText w:val="%1)"/>
      <w:lvlJc w:val="left"/>
      <w:pPr>
        <w:tabs>
          <w:tab w:val="num" w:pos="360"/>
        </w:tabs>
        <w:ind w:left="360" w:hanging="360"/>
      </w:pPr>
      <w:rPr>
        <w:rFonts w:cs="Times New Roman" w:hint="default"/>
      </w:rPr>
    </w:lvl>
    <w:lvl w:ilvl="1" w:tplc="38CA0560">
      <w:start w:val="3"/>
      <w:numFmt w:val="lowerLetter"/>
      <w:lvlText w:val="%2)"/>
      <w:lvlJc w:val="left"/>
      <w:pPr>
        <w:tabs>
          <w:tab w:val="num" w:pos="1440"/>
        </w:tabs>
        <w:ind w:left="1440" w:hanging="360"/>
      </w:pPr>
      <w:rPr>
        <w:rFonts w:cs="Times New Roman" w:hint="default"/>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40">
    <w:nsid w:val="7BC91E0D"/>
    <w:multiLevelType w:val="hybridMultilevel"/>
    <w:tmpl w:val="239ED12A"/>
    <w:name w:val="WW8Num19233"/>
    <w:lvl w:ilvl="0" w:tplc="019891C0">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1">
    <w:nsid w:val="7BE138D5"/>
    <w:multiLevelType w:val="hybridMultilevel"/>
    <w:tmpl w:val="3C446F82"/>
    <w:lvl w:ilvl="0" w:tplc="D1A062F8">
      <w:start w:val="1"/>
      <w:numFmt w:val="lowerLetter"/>
      <w:lvlText w:val="%1)"/>
      <w:lvlJc w:val="right"/>
      <w:pPr>
        <w:tabs>
          <w:tab w:val="num" w:pos="567"/>
        </w:tabs>
        <w:ind w:left="567" w:hanging="454"/>
      </w:pPr>
      <w:rPr>
        <w:rFonts w:ascii="Trebuchet MS" w:hAnsi="Trebuchet MS" w:cs="Times New Roman" w:hint="default"/>
        <w:b/>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2">
    <w:nsid w:val="7C9E0A1B"/>
    <w:multiLevelType w:val="hybridMultilevel"/>
    <w:tmpl w:val="A08A5190"/>
    <w:name w:val="WW8Num202232"/>
    <w:lvl w:ilvl="0" w:tplc="37F2CE06">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43">
    <w:nsid w:val="7CF353BD"/>
    <w:multiLevelType w:val="hybridMultilevel"/>
    <w:tmpl w:val="87600BCA"/>
    <w:name w:val="WW8Num20322"/>
    <w:lvl w:ilvl="0" w:tplc="C00E80F4">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44">
    <w:nsid w:val="7D86474B"/>
    <w:multiLevelType w:val="hybridMultilevel"/>
    <w:tmpl w:val="940E78DE"/>
    <w:lvl w:ilvl="0" w:tplc="8C16D010">
      <w:start w:val="1"/>
      <w:numFmt w:val="decimal"/>
      <w:lvlText w:val="%1."/>
      <w:lvlJc w:val="righ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45">
    <w:nsid w:val="7DCF477B"/>
    <w:multiLevelType w:val="hybridMultilevel"/>
    <w:tmpl w:val="E062C2F8"/>
    <w:lvl w:ilvl="0" w:tplc="1952E68A">
      <w:start w:val="1"/>
      <w:numFmt w:val="lowerLetter"/>
      <w:lvlText w:val="%1)"/>
      <w:lvlJc w:val="right"/>
      <w:pPr>
        <w:tabs>
          <w:tab w:val="num" w:pos="567"/>
        </w:tabs>
        <w:ind w:left="567" w:hanging="454"/>
      </w:pPr>
      <w:rPr>
        <w:rFonts w:cs="Times New Roman"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20"/>
  </w:num>
  <w:num w:numId="2">
    <w:abstractNumId w:val="60"/>
  </w:num>
  <w:num w:numId="3">
    <w:abstractNumId w:val="141"/>
  </w:num>
  <w:num w:numId="4">
    <w:abstractNumId w:val="20"/>
  </w:num>
  <w:num w:numId="5">
    <w:abstractNumId w:val="105"/>
  </w:num>
  <w:num w:numId="6">
    <w:abstractNumId w:val="70"/>
  </w:num>
  <w:num w:numId="7">
    <w:abstractNumId w:val="21"/>
  </w:num>
  <w:num w:numId="8">
    <w:abstractNumId w:val="44"/>
  </w:num>
  <w:num w:numId="9">
    <w:abstractNumId w:val="43"/>
  </w:num>
  <w:num w:numId="10">
    <w:abstractNumId w:val="24"/>
  </w:num>
  <w:num w:numId="11">
    <w:abstractNumId w:val="144"/>
  </w:num>
  <w:num w:numId="12">
    <w:abstractNumId w:val="91"/>
  </w:num>
  <w:num w:numId="13">
    <w:abstractNumId w:val="53"/>
  </w:num>
  <w:num w:numId="14">
    <w:abstractNumId w:val="124"/>
  </w:num>
  <w:num w:numId="15">
    <w:abstractNumId w:val="84"/>
  </w:num>
  <w:num w:numId="16">
    <w:abstractNumId w:val="126"/>
  </w:num>
  <w:num w:numId="17">
    <w:abstractNumId w:val="79"/>
  </w:num>
  <w:num w:numId="18">
    <w:abstractNumId w:val="132"/>
  </w:num>
  <w:num w:numId="19">
    <w:abstractNumId w:val="102"/>
  </w:num>
  <w:num w:numId="20">
    <w:abstractNumId w:val="101"/>
  </w:num>
  <w:num w:numId="21">
    <w:abstractNumId w:val="14"/>
  </w:num>
  <w:num w:numId="22">
    <w:abstractNumId w:val="133"/>
  </w:num>
  <w:num w:numId="23">
    <w:abstractNumId w:val="51"/>
  </w:num>
  <w:num w:numId="24">
    <w:abstractNumId w:val="12"/>
  </w:num>
  <w:num w:numId="25">
    <w:abstractNumId w:val="45"/>
  </w:num>
  <w:num w:numId="26">
    <w:abstractNumId w:val="57"/>
  </w:num>
  <w:num w:numId="27">
    <w:abstractNumId w:val="104"/>
  </w:num>
  <w:num w:numId="28">
    <w:abstractNumId w:val="11"/>
  </w:num>
  <w:num w:numId="29">
    <w:abstractNumId w:val="9"/>
  </w:num>
  <w:num w:numId="30">
    <w:abstractNumId w:val="37"/>
  </w:num>
  <w:num w:numId="31">
    <w:abstractNumId w:val="114"/>
  </w:num>
  <w:num w:numId="32">
    <w:abstractNumId w:val="116"/>
  </w:num>
  <w:num w:numId="33">
    <w:abstractNumId w:val="99"/>
  </w:num>
  <w:num w:numId="34">
    <w:abstractNumId w:val="111"/>
  </w:num>
  <w:num w:numId="35">
    <w:abstractNumId w:val="58"/>
  </w:num>
  <w:num w:numId="36">
    <w:abstractNumId w:val="59"/>
  </w:num>
  <w:num w:numId="37">
    <w:abstractNumId w:val="78"/>
  </w:num>
  <w:num w:numId="38">
    <w:abstractNumId w:val="26"/>
  </w:num>
  <w:num w:numId="39">
    <w:abstractNumId w:val="145"/>
  </w:num>
  <w:num w:numId="40">
    <w:abstractNumId w:val="61"/>
  </w:num>
  <w:num w:numId="41">
    <w:abstractNumId w:val="92"/>
  </w:num>
  <w:num w:numId="42">
    <w:abstractNumId w:val="129"/>
  </w:num>
  <w:num w:numId="43">
    <w:abstractNumId w:val="33"/>
  </w:num>
  <w:num w:numId="44">
    <w:abstractNumId w:val="18"/>
  </w:num>
  <w:num w:numId="45">
    <w:abstractNumId w:val="47"/>
  </w:num>
  <w:num w:numId="46">
    <w:abstractNumId w:val="63"/>
  </w:num>
  <w:num w:numId="47">
    <w:abstractNumId w:val="80"/>
  </w:num>
  <w:num w:numId="48">
    <w:abstractNumId w:val="77"/>
  </w:num>
  <w:num w:numId="49">
    <w:abstractNumId w:val="49"/>
  </w:num>
  <w:num w:numId="50">
    <w:abstractNumId w:val="119"/>
  </w:num>
  <w:num w:numId="51">
    <w:abstractNumId w:val="62"/>
  </w:num>
  <w:num w:numId="52">
    <w:abstractNumId w:val="35"/>
  </w:num>
  <w:num w:numId="53">
    <w:abstractNumId w:val="31"/>
  </w:num>
  <w:num w:numId="54">
    <w:abstractNumId w:val="107"/>
  </w:num>
  <w:num w:numId="55">
    <w:abstractNumId w:val="113"/>
  </w:num>
  <w:num w:numId="56">
    <w:abstractNumId w:val="34"/>
  </w:num>
  <w:num w:numId="57">
    <w:abstractNumId w:val="136"/>
  </w:num>
  <w:num w:numId="58">
    <w:abstractNumId w:val="117"/>
  </w:num>
  <w:num w:numId="59">
    <w:abstractNumId w:val="29"/>
  </w:num>
  <w:num w:numId="60">
    <w:abstractNumId w:val="73"/>
  </w:num>
  <w:num w:numId="61">
    <w:abstractNumId w:val="23"/>
  </w:num>
  <w:num w:numId="62">
    <w:abstractNumId w:val="25"/>
  </w:num>
  <w:num w:numId="63">
    <w:abstractNumId w:val="27"/>
  </w:num>
  <w:num w:numId="64">
    <w:abstractNumId w:val="112"/>
  </w:num>
  <w:num w:numId="65">
    <w:abstractNumId w:val="82"/>
  </w:num>
  <w:num w:numId="66">
    <w:abstractNumId w:val="10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28"/>
  </w:num>
  <w:num w:numId="70">
    <w:abstractNumId w:val="72"/>
  </w:num>
  <w:num w:numId="71">
    <w:abstractNumId w:val="131"/>
  </w:num>
  <w:num w:numId="72">
    <w:abstractNumId w:val="10"/>
  </w:num>
  <w:num w:numId="73">
    <w:abstractNumId w:val="127"/>
  </w:num>
  <w:num w:numId="74">
    <w:abstractNumId w:val="64"/>
  </w:num>
  <w:num w:numId="75">
    <w:abstractNumId w:val="75"/>
  </w:num>
  <w:num w:numId="76">
    <w:abstractNumId w:val="8"/>
  </w:num>
  <w:num w:numId="77">
    <w:abstractNumId w:val="65"/>
  </w:num>
  <w:num w:numId="78">
    <w:abstractNumId w:val="93"/>
  </w:num>
  <w:num w:numId="79">
    <w:abstractNumId w:val="48"/>
  </w:num>
  <w:num w:numId="80">
    <w:abstractNumId w:val="15"/>
  </w:num>
  <w:num w:numId="81">
    <w:abstractNumId w:val="42"/>
  </w:num>
  <w:numIdMacAtCleanup w:val="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20"/>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656BB2"/>
    <w:rsid w:val="00001E11"/>
    <w:rsid w:val="00002249"/>
    <w:rsid w:val="000051E6"/>
    <w:rsid w:val="00005A55"/>
    <w:rsid w:val="00007078"/>
    <w:rsid w:val="0001265E"/>
    <w:rsid w:val="000133A5"/>
    <w:rsid w:val="00013889"/>
    <w:rsid w:val="00015E71"/>
    <w:rsid w:val="00020576"/>
    <w:rsid w:val="00021642"/>
    <w:rsid w:val="00021E75"/>
    <w:rsid w:val="0002211E"/>
    <w:rsid w:val="000310BD"/>
    <w:rsid w:val="0003192F"/>
    <w:rsid w:val="0003291B"/>
    <w:rsid w:val="00034745"/>
    <w:rsid w:val="00034888"/>
    <w:rsid w:val="00042020"/>
    <w:rsid w:val="00043321"/>
    <w:rsid w:val="000439A6"/>
    <w:rsid w:val="000467B4"/>
    <w:rsid w:val="0005387D"/>
    <w:rsid w:val="000540EF"/>
    <w:rsid w:val="00054E10"/>
    <w:rsid w:val="00063FC9"/>
    <w:rsid w:val="000640D9"/>
    <w:rsid w:val="00065D3D"/>
    <w:rsid w:val="00070E7D"/>
    <w:rsid w:val="000712FA"/>
    <w:rsid w:val="00072206"/>
    <w:rsid w:val="00073402"/>
    <w:rsid w:val="000736C3"/>
    <w:rsid w:val="00076703"/>
    <w:rsid w:val="00076905"/>
    <w:rsid w:val="000802B5"/>
    <w:rsid w:val="00080481"/>
    <w:rsid w:val="00083306"/>
    <w:rsid w:val="0008509A"/>
    <w:rsid w:val="00086B00"/>
    <w:rsid w:val="000877DD"/>
    <w:rsid w:val="0009101A"/>
    <w:rsid w:val="000913DE"/>
    <w:rsid w:val="00093502"/>
    <w:rsid w:val="00095096"/>
    <w:rsid w:val="00095D54"/>
    <w:rsid w:val="000977C4"/>
    <w:rsid w:val="000A1344"/>
    <w:rsid w:val="000A1959"/>
    <w:rsid w:val="000A1F7B"/>
    <w:rsid w:val="000A21C5"/>
    <w:rsid w:val="000A28A2"/>
    <w:rsid w:val="000A3D05"/>
    <w:rsid w:val="000A6AAB"/>
    <w:rsid w:val="000B1069"/>
    <w:rsid w:val="000B33CE"/>
    <w:rsid w:val="000B3F8D"/>
    <w:rsid w:val="000B6D25"/>
    <w:rsid w:val="000C2392"/>
    <w:rsid w:val="000C5FCB"/>
    <w:rsid w:val="000C6E58"/>
    <w:rsid w:val="000D61FD"/>
    <w:rsid w:val="000E3598"/>
    <w:rsid w:val="000E78D3"/>
    <w:rsid w:val="000E7D7F"/>
    <w:rsid w:val="000F1573"/>
    <w:rsid w:val="000F29FE"/>
    <w:rsid w:val="000F2CCA"/>
    <w:rsid w:val="000F34B4"/>
    <w:rsid w:val="000F437E"/>
    <w:rsid w:val="000F43B0"/>
    <w:rsid w:val="000F6E50"/>
    <w:rsid w:val="00102309"/>
    <w:rsid w:val="001029D2"/>
    <w:rsid w:val="00102A2D"/>
    <w:rsid w:val="001037A9"/>
    <w:rsid w:val="001048BB"/>
    <w:rsid w:val="00104CAE"/>
    <w:rsid w:val="00106308"/>
    <w:rsid w:val="00110137"/>
    <w:rsid w:val="001107C3"/>
    <w:rsid w:val="00110B4A"/>
    <w:rsid w:val="00111C88"/>
    <w:rsid w:val="00113AA7"/>
    <w:rsid w:val="00116C3C"/>
    <w:rsid w:val="00120305"/>
    <w:rsid w:val="00121DA0"/>
    <w:rsid w:val="00121EC6"/>
    <w:rsid w:val="00121F79"/>
    <w:rsid w:val="00122135"/>
    <w:rsid w:val="001238C6"/>
    <w:rsid w:val="00123A2D"/>
    <w:rsid w:val="001243B4"/>
    <w:rsid w:val="0012607E"/>
    <w:rsid w:val="0012690E"/>
    <w:rsid w:val="00130865"/>
    <w:rsid w:val="001334E7"/>
    <w:rsid w:val="00133806"/>
    <w:rsid w:val="00133B55"/>
    <w:rsid w:val="00136841"/>
    <w:rsid w:val="0013788B"/>
    <w:rsid w:val="00143013"/>
    <w:rsid w:val="00146D3A"/>
    <w:rsid w:val="00147639"/>
    <w:rsid w:val="00151916"/>
    <w:rsid w:val="00152014"/>
    <w:rsid w:val="00152789"/>
    <w:rsid w:val="00152821"/>
    <w:rsid w:val="001550B1"/>
    <w:rsid w:val="00155B23"/>
    <w:rsid w:val="001671C9"/>
    <w:rsid w:val="001709BE"/>
    <w:rsid w:val="0017216A"/>
    <w:rsid w:val="00172EE0"/>
    <w:rsid w:val="001746D7"/>
    <w:rsid w:val="00176171"/>
    <w:rsid w:val="0017710E"/>
    <w:rsid w:val="001808A6"/>
    <w:rsid w:val="00180D2A"/>
    <w:rsid w:val="00185EF8"/>
    <w:rsid w:val="00192182"/>
    <w:rsid w:val="00194320"/>
    <w:rsid w:val="001947DB"/>
    <w:rsid w:val="001967EF"/>
    <w:rsid w:val="001A03F9"/>
    <w:rsid w:val="001B076A"/>
    <w:rsid w:val="001B0E1D"/>
    <w:rsid w:val="001B2C04"/>
    <w:rsid w:val="001B3217"/>
    <w:rsid w:val="001B4289"/>
    <w:rsid w:val="001B5E69"/>
    <w:rsid w:val="001B6F80"/>
    <w:rsid w:val="001C0098"/>
    <w:rsid w:val="001C05FA"/>
    <w:rsid w:val="001C1451"/>
    <w:rsid w:val="001C1A3A"/>
    <w:rsid w:val="001C1CFD"/>
    <w:rsid w:val="001C3FEF"/>
    <w:rsid w:val="001C6773"/>
    <w:rsid w:val="001D04DE"/>
    <w:rsid w:val="001D0ADA"/>
    <w:rsid w:val="001D403B"/>
    <w:rsid w:val="001D5626"/>
    <w:rsid w:val="001D63E0"/>
    <w:rsid w:val="001D64A7"/>
    <w:rsid w:val="001D786F"/>
    <w:rsid w:val="001E5D54"/>
    <w:rsid w:val="001E6D4B"/>
    <w:rsid w:val="001E70B2"/>
    <w:rsid w:val="001E79A2"/>
    <w:rsid w:val="001F35B5"/>
    <w:rsid w:val="001F40E6"/>
    <w:rsid w:val="001F53C8"/>
    <w:rsid w:val="00203637"/>
    <w:rsid w:val="00204DEA"/>
    <w:rsid w:val="00205292"/>
    <w:rsid w:val="00205297"/>
    <w:rsid w:val="00205607"/>
    <w:rsid w:val="00205BC5"/>
    <w:rsid w:val="002068D2"/>
    <w:rsid w:val="00206993"/>
    <w:rsid w:val="00206E73"/>
    <w:rsid w:val="002104B7"/>
    <w:rsid w:val="00210B19"/>
    <w:rsid w:val="00213182"/>
    <w:rsid w:val="0022215F"/>
    <w:rsid w:val="00222ADD"/>
    <w:rsid w:val="002238AD"/>
    <w:rsid w:val="002245EB"/>
    <w:rsid w:val="00224EF9"/>
    <w:rsid w:val="00224F9E"/>
    <w:rsid w:val="00225587"/>
    <w:rsid w:val="00226687"/>
    <w:rsid w:val="00234524"/>
    <w:rsid w:val="002351AF"/>
    <w:rsid w:val="0023524B"/>
    <w:rsid w:val="0023575A"/>
    <w:rsid w:val="002362B3"/>
    <w:rsid w:val="00236C76"/>
    <w:rsid w:val="00236C95"/>
    <w:rsid w:val="00240930"/>
    <w:rsid w:val="00241A03"/>
    <w:rsid w:val="00242E09"/>
    <w:rsid w:val="002433ED"/>
    <w:rsid w:val="0024403C"/>
    <w:rsid w:val="002444C6"/>
    <w:rsid w:val="00244ACC"/>
    <w:rsid w:val="00245925"/>
    <w:rsid w:val="0024690D"/>
    <w:rsid w:val="0024702B"/>
    <w:rsid w:val="0025134D"/>
    <w:rsid w:val="002516FB"/>
    <w:rsid w:val="002522E1"/>
    <w:rsid w:val="0025479A"/>
    <w:rsid w:val="002552A4"/>
    <w:rsid w:val="00256605"/>
    <w:rsid w:val="00262946"/>
    <w:rsid w:val="00263A96"/>
    <w:rsid w:val="002641BE"/>
    <w:rsid w:val="00264897"/>
    <w:rsid w:val="00264BA8"/>
    <w:rsid w:val="00264DD2"/>
    <w:rsid w:val="00264FE1"/>
    <w:rsid w:val="00266BDF"/>
    <w:rsid w:val="0027307B"/>
    <w:rsid w:val="00273F2B"/>
    <w:rsid w:val="0027566E"/>
    <w:rsid w:val="002766CF"/>
    <w:rsid w:val="00280968"/>
    <w:rsid w:val="00283AC6"/>
    <w:rsid w:val="00283C6F"/>
    <w:rsid w:val="00294BA0"/>
    <w:rsid w:val="00295682"/>
    <w:rsid w:val="002962F3"/>
    <w:rsid w:val="002967C1"/>
    <w:rsid w:val="002A5EBA"/>
    <w:rsid w:val="002A63D7"/>
    <w:rsid w:val="002A72CC"/>
    <w:rsid w:val="002B32A1"/>
    <w:rsid w:val="002B4630"/>
    <w:rsid w:val="002B59FB"/>
    <w:rsid w:val="002B6E67"/>
    <w:rsid w:val="002C0194"/>
    <w:rsid w:val="002C4A98"/>
    <w:rsid w:val="002C4C29"/>
    <w:rsid w:val="002C4E0B"/>
    <w:rsid w:val="002D03DB"/>
    <w:rsid w:val="002D05C5"/>
    <w:rsid w:val="002D0798"/>
    <w:rsid w:val="002D15CC"/>
    <w:rsid w:val="002D1D00"/>
    <w:rsid w:val="002D3D79"/>
    <w:rsid w:val="002D3E91"/>
    <w:rsid w:val="002D5E49"/>
    <w:rsid w:val="002D6829"/>
    <w:rsid w:val="002E0DB7"/>
    <w:rsid w:val="002E2704"/>
    <w:rsid w:val="002F0350"/>
    <w:rsid w:val="002F1614"/>
    <w:rsid w:val="002F3AFA"/>
    <w:rsid w:val="002F3B2B"/>
    <w:rsid w:val="002F48BC"/>
    <w:rsid w:val="002F6B1E"/>
    <w:rsid w:val="002F7ECB"/>
    <w:rsid w:val="002F7F02"/>
    <w:rsid w:val="0030179D"/>
    <w:rsid w:val="0030347B"/>
    <w:rsid w:val="0030353A"/>
    <w:rsid w:val="003037CB"/>
    <w:rsid w:val="003071A0"/>
    <w:rsid w:val="00307A81"/>
    <w:rsid w:val="00311BA7"/>
    <w:rsid w:val="00311D40"/>
    <w:rsid w:val="003128B9"/>
    <w:rsid w:val="00312ADA"/>
    <w:rsid w:val="00313137"/>
    <w:rsid w:val="003146AA"/>
    <w:rsid w:val="00317259"/>
    <w:rsid w:val="0032202A"/>
    <w:rsid w:val="003235D3"/>
    <w:rsid w:val="00324EB7"/>
    <w:rsid w:val="00325E37"/>
    <w:rsid w:val="003315AC"/>
    <w:rsid w:val="00331811"/>
    <w:rsid w:val="00332B0A"/>
    <w:rsid w:val="00332BBE"/>
    <w:rsid w:val="003337B2"/>
    <w:rsid w:val="0033541A"/>
    <w:rsid w:val="00336712"/>
    <w:rsid w:val="00336849"/>
    <w:rsid w:val="00336BAA"/>
    <w:rsid w:val="00337E4A"/>
    <w:rsid w:val="00341844"/>
    <w:rsid w:val="00346636"/>
    <w:rsid w:val="00350CC0"/>
    <w:rsid w:val="00351625"/>
    <w:rsid w:val="00353C3D"/>
    <w:rsid w:val="00353ED8"/>
    <w:rsid w:val="00354894"/>
    <w:rsid w:val="00354F97"/>
    <w:rsid w:val="003562C1"/>
    <w:rsid w:val="0036017D"/>
    <w:rsid w:val="003656FD"/>
    <w:rsid w:val="00370B7A"/>
    <w:rsid w:val="00374184"/>
    <w:rsid w:val="00374AD1"/>
    <w:rsid w:val="003756F6"/>
    <w:rsid w:val="00375F43"/>
    <w:rsid w:val="00376522"/>
    <w:rsid w:val="00377B43"/>
    <w:rsid w:val="003807D9"/>
    <w:rsid w:val="003836FA"/>
    <w:rsid w:val="003854EC"/>
    <w:rsid w:val="003873AF"/>
    <w:rsid w:val="003926EC"/>
    <w:rsid w:val="00393531"/>
    <w:rsid w:val="00393CCA"/>
    <w:rsid w:val="00395381"/>
    <w:rsid w:val="003964B0"/>
    <w:rsid w:val="0039779C"/>
    <w:rsid w:val="003A0A85"/>
    <w:rsid w:val="003A163F"/>
    <w:rsid w:val="003A2275"/>
    <w:rsid w:val="003A5BF2"/>
    <w:rsid w:val="003A6135"/>
    <w:rsid w:val="003A7394"/>
    <w:rsid w:val="003A73FC"/>
    <w:rsid w:val="003A7E6B"/>
    <w:rsid w:val="003B0932"/>
    <w:rsid w:val="003B1A19"/>
    <w:rsid w:val="003B23C6"/>
    <w:rsid w:val="003B2966"/>
    <w:rsid w:val="003B4BAE"/>
    <w:rsid w:val="003B7305"/>
    <w:rsid w:val="003B7FE5"/>
    <w:rsid w:val="003C3A3E"/>
    <w:rsid w:val="003C6A14"/>
    <w:rsid w:val="003D0E1F"/>
    <w:rsid w:val="003D1CE0"/>
    <w:rsid w:val="003D2378"/>
    <w:rsid w:val="003D24BE"/>
    <w:rsid w:val="003D4829"/>
    <w:rsid w:val="003D4A12"/>
    <w:rsid w:val="003D6B0D"/>
    <w:rsid w:val="003E070D"/>
    <w:rsid w:val="003E162F"/>
    <w:rsid w:val="003E2B50"/>
    <w:rsid w:val="003E7F8C"/>
    <w:rsid w:val="003F04EF"/>
    <w:rsid w:val="003F07B2"/>
    <w:rsid w:val="003F2B55"/>
    <w:rsid w:val="003F3608"/>
    <w:rsid w:val="003F543A"/>
    <w:rsid w:val="003F6EEB"/>
    <w:rsid w:val="003F78AD"/>
    <w:rsid w:val="004004F2"/>
    <w:rsid w:val="00400A09"/>
    <w:rsid w:val="00400A2C"/>
    <w:rsid w:val="004021A5"/>
    <w:rsid w:val="00402782"/>
    <w:rsid w:val="00403694"/>
    <w:rsid w:val="0040729F"/>
    <w:rsid w:val="004116BE"/>
    <w:rsid w:val="00411865"/>
    <w:rsid w:val="00412CA0"/>
    <w:rsid w:val="004165CB"/>
    <w:rsid w:val="0042080B"/>
    <w:rsid w:val="0042218D"/>
    <w:rsid w:val="0042563C"/>
    <w:rsid w:val="00427F7C"/>
    <w:rsid w:val="0043026B"/>
    <w:rsid w:val="00430A50"/>
    <w:rsid w:val="00431BA6"/>
    <w:rsid w:val="00431FD7"/>
    <w:rsid w:val="00433145"/>
    <w:rsid w:val="004349DA"/>
    <w:rsid w:val="00434E80"/>
    <w:rsid w:val="00435DD8"/>
    <w:rsid w:val="00436EF9"/>
    <w:rsid w:val="00436F27"/>
    <w:rsid w:val="00437B92"/>
    <w:rsid w:val="00437EA6"/>
    <w:rsid w:val="0044262B"/>
    <w:rsid w:val="00442C56"/>
    <w:rsid w:val="00444A4E"/>
    <w:rsid w:val="00444A7F"/>
    <w:rsid w:val="0044515C"/>
    <w:rsid w:val="004453DE"/>
    <w:rsid w:val="00450CAC"/>
    <w:rsid w:val="0045121D"/>
    <w:rsid w:val="004520FC"/>
    <w:rsid w:val="0045215F"/>
    <w:rsid w:val="0045439A"/>
    <w:rsid w:val="00454457"/>
    <w:rsid w:val="004562F0"/>
    <w:rsid w:val="00457D4A"/>
    <w:rsid w:val="00460E8C"/>
    <w:rsid w:val="0046254E"/>
    <w:rsid w:val="00462607"/>
    <w:rsid w:val="0046279E"/>
    <w:rsid w:val="00464D26"/>
    <w:rsid w:val="0046511F"/>
    <w:rsid w:val="004676C9"/>
    <w:rsid w:val="00473DBD"/>
    <w:rsid w:val="0047589D"/>
    <w:rsid w:val="00475E5C"/>
    <w:rsid w:val="00477920"/>
    <w:rsid w:val="00477E0A"/>
    <w:rsid w:val="00486564"/>
    <w:rsid w:val="00490941"/>
    <w:rsid w:val="004909E1"/>
    <w:rsid w:val="004912AA"/>
    <w:rsid w:val="004961FF"/>
    <w:rsid w:val="004A0408"/>
    <w:rsid w:val="004A0AF7"/>
    <w:rsid w:val="004A16C5"/>
    <w:rsid w:val="004A37F3"/>
    <w:rsid w:val="004A39BA"/>
    <w:rsid w:val="004A438F"/>
    <w:rsid w:val="004A5A03"/>
    <w:rsid w:val="004A781D"/>
    <w:rsid w:val="004B09B7"/>
    <w:rsid w:val="004B34B4"/>
    <w:rsid w:val="004B5246"/>
    <w:rsid w:val="004B5FDA"/>
    <w:rsid w:val="004B6EC8"/>
    <w:rsid w:val="004C052F"/>
    <w:rsid w:val="004C4D04"/>
    <w:rsid w:val="004C74AA"/>
    <w:rsid w:val="004C75FD"/>
    <w:rsid w:val="004C7930"/>
    <w:rsid w:val="004D0E1C"/>
    <w:rsid w:val="004D0E4C"/>
    <w:rsid w:val="004D2B29"/>
    <w:rsid w:val="004D2F12"/>
    <w:rsid w:val="004D3D90"/>
    <w:rsid w:val="004D3F2C"/>
    <w:rsid w:val="004E03E7"/>
    <w:rsid w:val="004E0DFF"/>
    <w:rsid w:val="004E2C8E"/>
    <w:rsid w:val="004E5560"/>
    <w:rsid w:val="004E5DEE"/>
    <w:rsid w:val="004F0E7A"/>
    <w:rsid w:val="004F278E"/>
    <w:rsid w:val="004F3395"/>
    <w:rsid w:val="004F3A94"/>
    <w:rsid w:val="004F510F"/>
    <w:rsid w:val="004F71E3"/>
    <w:rsid w:val="004F7A17"/>
    <w:rsid w:val="004F7DEC"/>
    <w:rsid w:val="00500118"/>
    <w:rsid w:val="00502320"/>
    <w:rsid w:val="005027DA"/>
    <w:rsid w:val="005068D2"/>
    <w:rsid w:val="00510255"/>
    <w:rsid w:val="005104FC"/>
    <w:rsid w:val="00510542"/>
    <w:rsid w:val="0051098D"/>
    <w:rsid w:val="00511741"/>
    <w:rsid w:val="00515A33"/>
    <w:rsid w:val="00515A99"/>
    <w:rsid w:val="00515BF2"/>
    <w:rsid w:val="005174ED"/>
    <w:rsid w:val="00520349"/>
    <w:rsid w:val="00525779"/>
    <w:rsid w:val="005304ED"/>
    <w:rsid w:val="005315EA"/>
    <w:rsid w:val="005322E6"/>
    <w:rsid w:val="005329BD"/>
    <w:rsid w:val="00532FE0"/>
    <w:rsid w:val="0053473E"/>
    <w:rsid w:val="00535DA1"/>
    <w:rsid w:val="00542E1E"/>
    <w:rsid w:val="0054401D"/>
    <w:rsid w:val="00544696"/>
    <w:rsid w:val="00544CB6"/>
    <w:rsid w:val="0054565E"/>
    <w:rsid w:val="00546AFB"/>
    <w:rsid w:val="005472FF"/>
    <w:rsid w:val="00547403"/>
    <w:rsid w:val="00550618"/>
    <w:rsid w:val="005534FB"/>
    <w:rsid w:val="00554721"/>
    <w:rsid w:val="005553C0"/>
    <w:rsid w:val="0055568B"/>
    <w:rsid w:val="00555AF6"/>
    <w:rsid w:val="00563210"/>
    <w:rsid w:val="0057034E"/>
    <w:rsid w:val="00570A43"/>
    <w:rsid w:val="0057136E"/>
    <w:rsid w:val="005719E7"/>
    <w:rsid w:val="00573CF7"/>
    <w:rsid w:val="00573DBC"/>
    <w:rsid w:val="00576FA9"/>
    <w:rsid w:val="00580DA7"/>
    <w:rsid w:val="00584BDD"/>
    <w:rsid w:val="005862ED"/>
    <w:rsid w:val="0058688F"/>
    <w:rsid w:val="00586BA7"/>
    <w:rsid w:val="00592092"/>
    <w:rsid w:val="00593152"/>
    <w:rsid w:val="00595161"/>
    <w:rsid w:val="005951C8"/>
    <w:rsid w:val="00595CB1"/>
    <w:rsid w:val="00595CDC"/>
    <w:rsid w:val="00595CF7"/>
    <w:rsid w:val="00595D50"/>
    <w:rsid w:val="00596E07"/>
    <w:rsid w:val="00597055"/>
    <w:rsid w:val="005970F5"/>
    <w:rsid w:val="005A0666"/>
    <w:rsid w:val="005A0963"/>
    <w:rsid w:val="005A22EB"/>
    <w:rsid w:val="005A2BE5"/>
    <w:rsid w:val="005A2F8C"/>
    <w:rsid w:val="005A4BCD"/>
    <w:rsid w:val="005A58A4"/>
    <w:rsid w:val="005A5F6E"/>
    <w:rsid w:val="005A6311"/>
    <w:rsid w:val="005B1775"/>
    <w:rsid w:val="005B210B"/>
    <w:rsid w:val="005B32DD"/>
    <w:rsid w:val="005B4625"/>
    <w:rsid w:val="005B5579"/>
    <w:rsid w:val="005B5775"/>
    <w:rsid w:val="005B5803"/>
    <w:rsid w:val="005B7EF1"/>
    <w:rsid w:val="005C1013"/>
    <w:rsid w:val="005C10A6"/>
    <w:rsid w:val="005C4909"/>
    <w:rsid w:val="005C5709"/>
    <w:rsid w:val="005D0027"/>
    <w:rsid w:val="005D1221"/>
    <w:rsid w:val="005D1B66"/>
    <w:rsid w:val="005D2615"/>
    <w:rsid w:val="005E0279"/>
    <w:rsid w:val="005E0FB8"/>
    <w:rsid w:val="005E1714"/>
    <w:rsid w:val="005E33B7"/>
    <w:rsid w:val="005E3BEF"/>
    <w:rsid w:val="005E44EE"/>
    <w:rsid w:val="005E5232"/>
    <w:rsid w:val="005E5827"/>
    <w:rsid w:val="005E6687"/>
    <w:rsid w:val="005E7E39"/>
    <w:rsid w:val="005F190F"/>
    <w:rsid w:val="005F3A18"/>
    <w:rsid w:val="005F4F84"/>
    <w:rsid w:val="005F51F7"/>
    <w:rsid w:val="005F525D"/>
    <w:rsid w:val="005F598B"/>
    <w:rsid w:val="005F6538"/>
    <w:rsid w:val="005F6735"/>
    <w:rsid w:val="006000BB"/>
    <w:rsid w:val="006052E0"/>
    <w:rsid w:val="0060608C"/>
    <w:rsid w:val="00606E34"/>
    <w:rsid w:val="00610351"/>
    <w:rsid w:val="00610B51"/>
    <w:rsid w:val="0061315D"/>
    <w:rsid w:val="00614DC3"/>
    <w:rsid w:val="00620017"/>
    <w:rsid w:val="00620A43"/>
    <w:rsid w:val="00627985"/>
    <w:rsid w:val="00630EF9"/>
    <w:rsid w:val="00634AE5"/>
    <w:rsid w:val="00636BD8"/>
    <w:rsid w:val="006422C6"/>
    <w:rsid w:val="006444F9"/>
    <w:rsid w:val="006468FE"/>
    <w:rsid w:val="00651A3F"/>
    <w:rsid w:val="00655897"/>
    <w:rsid w:val="00656BB2"/>
    <w:rsid w:val="00657C4D"/>
    <w:rsid w:val="0066051F"/>
    <w:rsid w:val="00664BA4"/>
    <w:rsid w:val="00667E09"/>
    <w:rsid w:val="00673D34"/>
    <w:rsid w:val="00674A71"/>
    <w:rsid w:val="00677FF7"/>
    <w:rsid w:val="0068239E"/>
    <w:rsid w:val="0068417A"/>
    <w:rsid w:val="006861C9"/>
    <w:rsid w:val="00686EE9"/>
    <w:rsid w:val="006909AC"/>
    <w:rsid w:val="00692AFB"/>
    <w:rsid w:val="006967A9"/>
    <w:rsid w:val="00697429"/>
    <w:rsid w:val="006A0CE4"/>
    <w:rsid w:val="006A10C1"/>
    <w:rsid w:val="006A1895"/>
    <w:rsid w:val="006A7F50"/>
    <w:rsid w:val="006B0CB3"/>
    <w:rsid w:val="006B18FF"/>
    <w:rsid w:val="006B274F"/>
    <w:rsid w:val="006B27A0"/>
    <w:rsid w:val="006B291C"/>
    <w:rsid w:val="006B4362"/>
    <w:rsid w:val="006B46EA"/>
    <w:rsid w:val="006B72D6"/>
    <w:rsid w:val="006C07CB"/>
    <w:rsid w:val="006C12CC"/>
    <w:rsid w:val="006C1DE3"/>
    <w:rsid w:val="006C7360"/>
    <w:rsid w:val="006C7A9C"/>
    <w:rsid w:val="006C7D04"/>
    <w:rsid w:val="006D5D9E"/>
    <w:rsid w:val="006D6D75"/>
    <w:rsid w:val="006E3519"/>
    <w:rsid w:val="006E4BEB"/>
    <w:rsid w:val="006E728D"/>
    <w:rsid w:val="006F37FF"/>
    <w:rsid w:val="006F43D6"/>
    <w:rsid w:val="006F491C"/>
    <w:rsid w:val="006F4CA7"/>
    <w:rsid w:val="006F7CCD"/>
    <w:rsid w:val="00701097"/>
    <w:rsid w:val="00706B44"/>
    <w:rsid w:val="00707E86"/>
    <w:rsid w:val="00713ED0"/>
    <w:rsid w:val="00714BEF"/>
    <w:rsid w:val="00715F00"/>
    <w:rsid w:val="00716EAF"/>
    <w:rsid w:val="00716F8E"/>
    <w:rsid w:val="00717A7F"/>
    <w:rsid w:val="00720620"/>
    <w:rsid w:val="00723C79"/>
    <w:rsid w:val="007257A9"/>
    <w:rsid w:val="00732CE5"/>
    <w:rsid w:val="007343DE"/>
    <w:rsid w:val="007377B8"/>
    <w:rsid w:val="00740C6B"/>
    <w:rsid w:val="0074155A"/>
    <w:rsid w:val="00743767"/>
    <w:rsid w:val="00744156"/>
    <w:rsid w:val="0074550C"/>
    <w:rsid w:val="00745A0C"/>
    <w:rsid w:val="00745BC8"/>
    <w:rsid w:val="007469AB"/>
    <w:rsid w:val="00750064"/>
    <w:rsid w:val="007510CA"/>
    <w:rsid w:val="0075191E"/>
    <w:rsid w:val="00752662"/>
    <w:rsid w:val="00753ABD"/>
    <w:rsid w:val="00755E61"/>
    <w:rsid w:val="00760C91"/>
    <w:rsid w:val="00763684"/>
    <w:rsid w:val="007655EC"/>
    <w:rsid w:val="0076667C"/>
    <w:rsid w:val="00766B2F"/>
    <w:rsid w:val="00766C87"/>
    <w:rsid w:val="00771178"/>
    <w:rsid w:val="0077122C"/>
    <w:rsid w:val="00771522"/>
    <w:rsid w:val="00772688"/>
    <w:rsid w:val="007729ED"/>
    <w:rsid w:val="00774C74"/>
    <w:rsid w:val="00784083"/>
    <w:rsid w:val="007852AA"/>
    <w:rsid w:val="00785C09"/>
    <w:rsid w:val="0078694C"/>
    <w:rsid w:val="00787D48"/>
    <w:rsid w:val="00792BEB"/>
    <w:rsid w:val="00795050"/>
    <w:rsid w:val="00795798"/>
    <w:rsid w:val="007959C1"/>
    <w:rsid w:val="00797BE8"/>
    <w:rsid w:val="00797F59"/>
    <w:rsid w:val="007A2671"/>
    <w:rsid w:val="007A5995"/>
    <w:rsid w:val="007A5C9C"/>
    <w:rsid w:val="007B040A"/>
    <w:rsid w:val="007B0C8A"/>
    <w:rsid w:val="007B142B"/>
    <w:rsid w:val="007B2C01"/>
    <w:rsid w:val="007B60DC"/>
    <w:rsid w:val="007B61B8"/>
    <w:rsid w:val="007B68A0"/>
    <w:rsid w:val="007B68E9"/>
    <w:rsid w:val="007B7535"/>
    <w:rsid w:val="007C1501"/>
    <w:rsid w:val="007C24A3"/>
    <w:rsid w:val="007C4908"/>
    <w:rsid w:val="007C67E8"/>
    <w:rsid w:val="007D0460"/>
    <w:rsid w:val="007D1143"/>
    <w:rsid w:val="007E040B"/>
    <w:rsid w:val="007E04B4"/>
    <w:rsid w:val="007E09DC"/>
    <w:rsid w:val="007E2BBE"/>
    <w:rsid w:val="007E4119"/>
    <w:rsid w:val="007E46F1"/>
    <w:rsid w:val="007E6977"/>
    <w:rsid w:val="007E6B1D"/>
    <w:rsid w:val="007E72E8"/>
    <w:rsid w:val="007E769F"/>
    <w:rsid w:val="007E7AE9"/>
    <w:rsid w:val="007F471A"/>
    <w:rsid w:val="007F4AC1"/>
    <w:rsid w:val="007F633E"/>
    <w:rsid w:val="007F6EB9"/>
    <w:rsid w:val="0080058C"/>
    <w:rsid w:val="00800F0D"/>
    <w:rsid w:val="0080387F"/>
    <w:rsid w:val="00803C49"/>
    <w:rsid w:val="00804650"/>
    <w:rsid w:val="0080682E"/>
    <w:rsid w:val="00807C98"/>
    <w:rsid w:val="00814E47"/>
    <w:rsid w:val="0082021D"/>
    <w:rsid w:val="008223AF"/>
    <w:rsid w:val="00826ACB"/>
    <w:rsid w:val="008301B1"/>
    <w:rsid w:val="00830D5E"/>
    <w:rsid w:val="00833671"/>
    <w:rsid w:val="00833FDC"/>
    <w:rsid w:val="00835B41"/>
    <w:rsid w:val="00836B0C"/>
    <w:rsid w:val="00836E88"/>
    <w:rsid w:val="008376F3"/>
    <w:rsid w:val="008403F1"/>
    <w:rsid w:val="008404C2"/>
    <w:rsid w:val="00840BFC"/>
    <w:rsid w:val="00842A2C"/>
    <w:rsid w:val="00844A9C"/>
    <w:rsid w:val="00845410"/>
    <w:rsid w:val="00845A3F"/>
    <w:rsid w:val="00845FDC"/>
    <w:rsid w:val="00847265"/>
    <w:rsid w:val="008514CC"/>
    <w:rsid w:val="0085229E"/>
    <w:rsid w:val="008522C2"/>
    <w:rsid w:val="0085328C"/>
    <w:rsid w:val="008535FC"/>
    <w:rsid w:val="00861EE4"/>
    <w:rsid w:val="008631A4"/>
    <w:rsid w:val="00863921"/>
    <w:rsid w:val="0086471F"/>
    <w:rsid w:val="00865AD4"/>
    <w:rsid w:val="00865C5B"/>
    <w:rsid w:val="00870495"/>
    <w:rsid w:val="00871447"/>
    <w:rsid w:val="00872C35"/>
    <w:rsid w:val="00875172"/>
    <w:rsid w:val="0087599C"/>
    <w:rsid w:val="00877B17"/>
    <w:rsid w:val="008800B9"/>
    <w:rsid w:val="008812E7"/>
    <w:rsid w:val="0088168B"/>
    <w:rsid w:val="00882D87"/>
    <w:rsid w:val="008839D3"/>
    <w:rsid w:val="00883AFC"/>
    <w:rsid w:val="00884ECF"/>
    <w:rsid w:val="00886F01"/>
    <w:rsid w:val="00887C4D"/>
    <w:rsid w:val="00890848"/>
    <w:rsid w:val="00892515"/>
    <w:rsid w:val="00893C35"/>
    <w:rsid w:val="008952D8"/>
    <w:rsid w:val="00895382"/>
    <w:rsid w:val="008A0F13"/>
    <w:rsid w:val="008A19BD"/>
    <w:rsid w:val="008A2B63"/>
    <w:rsid w:val="008A48C4"/>
    <w:rsid w:val="008A5989"/>
    <w:rsid w:val="008A6320"/>
    <w:rsid w:val="008B1051"/>
    <w:rsid w:val="008B278F"/>
    <w:rsid w:val="008B2A5D"/>
    <w:rsid w:val="008B407C"/>
    <w:rsid w:val="008B6457"/>
    <w:rsid w:val="008B7B06"/>
    <w:rsid w:val="008C19BD"/>
    <w:rsid w:val="008C630E"/>
    <w:rsid w:val="008C6C28"/>
    <w:rsid w:val="008D0D64"/>
    <w:rsid w:val="008D0EB3"/>
    <w:rsid w:val="008D63E6"/>
    <w:rsid w:val="008D68BC"/>
    <w:rsid w:val="008D7398"/>
    <w:rsid w:val="008E05E1"/>
    <w:rsid w:val="008E20D8"/>
    <w:rsid w:val="008E25FD"/>
    <w:rsid w:val="008E338B"/>
    <w:rsid w:val="008E39CA"/>
    <w:rsid w:val="008E627A"/>
    <w:rsid w:val="008E6771"/>
    <w:rsid w:val="008F5FFE"/>
    <w:rsid w:val="008F664F"/>
    <w:rsid w:val="008F6F56"/>
    <w:rsid w:val="008F6F94"/>
    <w:rsid w:val="00900332"/>
    <w:rsid w:val="009055BA"/>
    <w:rsid w:val="00905625"/>
    <w:rsid w:val="009110F3"/>
    <w:rsid w:val="00911139"/>
    <w:rsid w:val="00912CB3"/>
    <w:rsid w:val="009139B3"/>
    <w:rsid w:val="0091693E"/>
    <w:rsid w:val="00916D38"/>
    <w:rsid w:val="009177EF"/>
    <w:rsid w:val="00917BE4"/>
    <w:rsid w:val="009212CC"/>
    <w:rsid w:val="0092297B"/>
    <w:rsid w:val="00923CB0"/>
    <w:rsid w:val="00925420"/>
    <w:rsid w:val="0092668A"/>
    <w:rsid w:val="009321CA"/>
    <w:rsid w:val="00932853"/>
    <w:rsid w:val="00933C5F"/>
    <w:rsid w:val="009349EA"/>
    <w:rsid w:val="009351C1"/>
    <w:rsid w:val="00936B36"/>
    <w:rsid w:val="00942743"/>
    <w:rsid w:val="00942891"/>
    <w:rsid w:val="00945DE4"/>
    <w:rsid w:val="00947CFE"/>
    <w:rsid w:val="009524DF"/>
    <w:rsid w:val="00954BE9"/>
    <w:rsid w:val="00955489"/>
    <w:rsid w:val="009565FC"/>
    <w:rsid w:val="0095663B"/>
    <w:rsid w:val="0095721E"/>
    <w:rsid w:val="0096202E"/>
    <w:rsid w:val="00966837"/>
    <w:rsid w:val="00966DC4"/>
    <w:rsid w:val="009678F3"/>
    <w:rsid w:val="00971CEF"/>
    <w:rsid w:val="0097465B"/>
    <w:rsid w:val="00974CC9"/>
    <w:rsid w:val="00977F98"/>
    <w:rsid w:val="009803E0"/>
    <w:rsid w:val="009836CE"/>
    <w:rsid w:val="00983705"/>
    <w:rsid w:val="009847EC"/>
    <w:rsid w:val="009849B4"/>
    <w:rsid w:val="00985BEE"/>
    <w:rsid w:val="00986149"/>
    <w:rsid w:val="00987527"/>
    <w:rsid w:val="009912FD"/>
    <w:rsid w:val="00991595"/>
    <w:rsid w:val="009924A2"/>
    <w:rsid w:val="00992C1F"/>
    <w:rsid w:val="009A0ACD"/>
    <w:rsid w:val="009A0B2E"/>
    <w:rsid w:val="009A246A"/>
    <w:rsid w:val="009A36CE"/>
    <w:rsid w:val="009A6E93"/>
    <w:rsid w:val="009B1E13"/>
    <w:rsid w:val="009B2267"/>
    <w:rsid w:val="009B4048"/>
    <w:rsid w:val="009B470B"/>
    <w:rsid w:val="009B5773"/>
    <w:rsid w:val="009B6E5F"/>
    <w:rsid w:val="009C136B"/>
    <w:rsid w:val="009C2ED0"/>
    <w:rsid w:val="009C46E1"/>
    <w:rsid w:val="009C4A75"/>
    <w:rsid w:val="009C5857"/>
    <w:rsid w:val="009D5259"/>
    <w:rsid w:val="009E0124"/>
    <w:rsid w:val="009E125D"/>
    <w:rsid w:val="009E2E69"/>
    <w:rsid w:val="009E7137"/>
    <w:rsid w:val="009F2179"/>
    <w:rsid w:val="009F24E5"/>
    <w:rsid w:val="009F2F58"/>
    <w:rsid w:val="009F5C3E"/>
    <w:rsid w:val="00A01225"/>
    <w:rsid w:val="00A02B48"/>
    <w:rsid w:val="00A05046"/>
    <w:rsid w:val="00A063BA"/>
    <w:rsid w:val="00A072E1"/>
    <w:rsid w:val="00A10718"/>
    <w:rsid w:val="00A12C7E"/>
    <w:rsid w:val="00A12D89"/>
    <w:rsid w:val="00A1420A"/>
    <w:rsid w:val="00A15750"/>
    <w:rsid w:val="00A1616F"/>
    <w:rsid w:val="00A162DA"/>
    <w:rsid w:val="00A200FD"/>
    <w:rsid w:val="00A20830"/>
    <w:rsid w:val="00A223ED"/>
    <w:rsid w:val="00A22B98"/>
    <w:rsid w:val="00A2689B"/>
    <w:rsid w:val="00A26ED9"/>
    <w:rsid w:val="00A27BFD"/>
    <w:rsid w:val="00A333F9"/>
    <w:rsid w:val="00A33795"/>
    <w:rsid w:val="00A340A6"/>
    <w:rsid w:val="00A34189"/>
    <w:rsid w:val="00A34FC7"/>
    <w:rsid w:val="00A35BFF"/>
    <w:rsid w:val="00A36082"/>
    <w:rsid w:val="00A37D7D"/>
    <w:rsid w:val="00A40966"/>
    <w:rsid w:val="00A40CEE"/>
    <w:rsid w:val="00A43672"/>
    <w:rsid w:val="00A45B88"/>
    <w:rsid w:val="00A46E23"/>
    <w:rsid w:val="00A504D0"/>
    <w:rsid w:val="00A51368"/>
    <w:rsid w:val="00A54344"/>
    <w:rsid w:val="00A54E7E"/>
    <w:rsid w:val="00A55FEB"/>
    <w:rsid w:val="00A62D97"/>
    <w:rsid w:val="00A6304B"/>
    <w:rsid w:val="00A63822"/>
    <w:rsid w:val="00A63ABA"/>
    <w:rsid w:val="00A65F1E"/>
    <w:rsid w:val="00A66647"/>
    <w:rsid w:val="00A675ED"/>
    <w:rsid w:val="00A7007D"/>
    <w:rsid w:val="00A74099"/>
    <w:rsid w:val="00A74E84"/>
    <w:rsid w:val="00A77E91"/>
    <w:rsid w:val="00A80115"/>
    <w:rsid w:val="00A8182F"/>
    <w:rsid w:val="00A841E1"/>
    <w:rsid w:val="00A84FEE"/>
    <w:rsid w:val="00A85E5C"/>
    <w:rsid w:val="00A85E91"/>
    <w:rsid w:val="00A860AB"/>
    <w:rsid w:val="00A87651"/>
    <w:rsid w:val="00A87AE5"/>
    <w:rsid w:val="00A91126"/>
    <w:rsid w:val="00A9127F"/>
    <w:rsid w:val="00A9258E"/>
    <w:rsid w:val="00A927A1"/>
    <w:rsid w:val="00A959E4"/>
    <w:rsid w:val="00A97631"/>
    <w:rsid w:val="00AA0801"/>
    <w:rsid w:val="00AA1546"/>
    <w:rsid w:val="00AA18E8"/>
    <w:rsid w:val="00AA6D8E"/>
    <w:rsid w:val="00AB0B51"/>
    <w:rsid w:val="00AB1DD4"/>
    <w:rsid w:val="00AB26BC"/>
    <w:rsid w:val="00AB67E6"/>
    <w:rsid w:val="00AB777F"/>
    <w:rsid w:val="00AC012D"/>
    <w:rsid w:val="00AC0B52"/>
    <w:rsid w:val="00AC1B65"/>
    <w:rsid w:val="00AC3306"/>
    <w:rsid w:val="00AC345F"/>
    <w:rsid w:val="00AC66EC"/>
    <w:rsid w:val="00AD2AD7"/>
    <w:rsid w:val="00AD38AF"/>
    <w:rsid w:val="00AD47DE"/>
    <w:rsid w:val="00AE1DD5"/>
    <w:rsid w:val="00AE24A2"/>
    <w:rsid w:val="00AE6A3C"/>
    <w:rsid w:val="00AE7692"/>
    <w:rsid w:val="00AF15BB"/>
    <w:rsid w:val="00AF379C"/>
    <w:rsid w:val="00AF395E"/>
    <w:rsid w:val="00AF3F9C"/>
    <w:rsid w:val="00AF5799"/>
    <w:rsid w:val="00B00801"/>
    <w:rsid w:val="00B0092F"/>
    <w:rsid w:val="00B00F3A"/>
    <w:rsid w:val="00B0226F"/>
    <w:rsid w:val="00B027A3"/>
    <w:rsid w:val="00B02BFF"/>
    <w:rsid w:val="00B03042"/>
    <w:rsid w:val="00B04DDB"/>
    <w:rsid w:val="00B054DF"/>
    <w:rsid w:val="00B0611B"/>
    <w:rsid w:val="00B061B4"/>
    <w:rsid w:val="00B067E1"/>
    <w:rsid w:val="00B06DA7"/>
    <w:rsid w:val="00B07256"/>
    <w:rsid w:val="00B143AE"/>
    <w:rsid w:val="00B17875"/>
    <w:rsid w:val="00B179E4"/>
    <w:rsid w:val="00B217C3"/>
    <w:rsid w:val="00B2453A"/>
    <w:rsid w:val="00B26536"/>
    <w:rsid w:val="00B2745D"/>
    <w:rsid w:val="00B304D1"/>
    <w:rsid w:val="00B305DA"/>
    <w:rsid w:val="00B309E2"/>
    <w:rsid w:val="00B34B27"/>
    <w:rsid w:val="00B35B11"/>
    <w:rsid w:val="00B37D02"/>
    <w:rsid w:val="00B41636"/>
    <w:rsid w:val="00B41BB4"/>
    <w:rsid w:val="00B43D50"/>
    <w:rsid w:val="00B446CB"/>
    <w:rsid w:val="00B47C67"/>
    <w:rsid w:val="00B5338B"/>
    <w:rsid w:val="00B53FB1"/>
    <w:rsid w:val="00B57D55"/>
    <w:rsid w:val="00B6030A"/>
    <w:rsid w:val="00B6033F"/>
    <w:rsid w:val="00B60466"/>
    <w:rsid w:val="00B606F0"/>
    <w:rsid w:val="00B6182F"/>
    <w:rsid w:val="00B67F89"/>
    <w:rsid w:val="00B71769"/>
    <w:rsid w:val="00B71DED"/>
    <w:rsid w:val="00B74042"/>
    <w:rsid w:val="00B743B8"/>
    <w:rsid w:val="00B74E53"/>
    <w:rsid w:val="00B75438"/>
    <w:rsid w:val="00B801EF"/>
    <w:rsid w:val="00B81469"/>
    <w:rsid w:val="00B81873"/>
    <w:rsid w:val="00B81953"/>
    <w:rsid w:val="00B83B8C"/>
    <w:rsid w:val="00B84FDE"/>
    <w:rsid w:val="00B91EFD"/>
    <w:rsid w:val="00B929B7"/>
    <w:rsid w:val="00B94719"/>
    <w:rsid w:val="00B964C0"/>
    <w:rsid w:val="00BA1F94"/>
    <w:rsid w:val="00BA34C3"/>
    <w:rsid w:val="00BA4152"/>
    <w:rsid w:val="00BA4C11"/>
    <w:rsid w:val="00BA675B"/>
    <w:rsid w:val="00BA67CD"/>
    <w:rsid w:val="00BB082B"/>
    <w:rsid w:val="00BB1A1A"/>
    <w:rsid w:val="00BB42CE"/>
    <w:rsid w:val="00BB6494"/>
    <w:rsid w:val="00BB6BAF"/>
    <w:rsid w:val="00BC02A2"/>
    <w:rsid w:val="00BC21CF"/>
    <w:rsid w:val="00BC283E"/>
    <w:rsid w:val="00BC2D04"/>
    <w:rsid w:val="00BC2E9D"/>
    <w:rsid w:val="00BC6F12"/>
    <w:rsid w:val="00BD32E1"/>
    <w:rsid w:val="00BD420C"/>
    <w:rsid w:val="00BD7E89"/>
    <w:rsid w:val="00BE0D58"/>
    <w:rsid w:val="00BE440B"/>
    <w:rsid w:val="00BF0349"/>
    <w:rsid w:val="00BF0FBF"/>
    <w:rsid w:val="00BF39A3"/>
    <w:rsid w:val="00BF4039"/>
    <w:rsid w:val="00BF5F53"/>
    <w:rsid w:val="00BF66FB"/>
    <w:rsid w:val="00BF7B3A"/>
    <w:rsid w:val="00C00F96"/>
    <w:rsid w:val="00C01FD0"/>
    <w:rsid w:val="00C0223B"/>
    <w:rsid w:val="00C04480"/>
    <w:rsid w:val="00C06A89"/>
    <w:rsid w:val="00C06BBA"/>
    <w:rsid w:val="00C105E9"/>
    <w:rsid w:val="00C10A9B"/>
    <w:rsid w:val="00C12CA6"/>
    <w:rsid w:val="00C13AFD"/>
    <w:rsid w:val="00C13B48"/>
    <w:rsid w:val="00C155A4"/>
    <w:rsid w:val="00C15BC8"/>
    <w:rsid w:val="00C169EB"/>
    <w:rsid w:val="00C27FF8"/>
    <w:rsid w:val="00C30597"/>
    <w:rsid w:val="00C319C1"/>
    <w:rsid w:val="00C32346"/>
    <w:rsid w:val="00C32D26"/>
    <w:rsid w:val="00C32E07"/>
    <w:rsid w:val="00C3408C"/>
    <w:rsid w:val="00C34CEA"/>
    <w:rsid w:val="00C34DA7"/>
    <w:rsid w:val="00C41525"/>
    <w:rsid w:val="00C44B43"/>
    <w:rsid w:val="00C44FA9"/>
    <w:rsid w:val="00C464E4"/>
    <w:rsid w:val="00C475A4"/>
    <w:rsid w:val="00C51B51"/>
    <w:rsid w:val="00C52272"/>
    <w:rsid w:val="00C57F57"/>
    <w:rsid w:val="00C6116B"/>
    <w:rsid w:val="00C61EAE"/>
    <w:rsid w:val="00C634E6"/>
    <w:rsid w:val="00C64DBF"/>
    <w:rsid w:val="00C700BF"/>
    <w:rsid w:val="00C72580"/>
    <w:rsid w:val="00C7326C"/>
    <w:rsid w:val="00C74E13"/>
    <w:rsid w:val="00C75C43"/>
    <w:rsid w:val="00C76170"/>
    <w:rsid w:val="00C81C6D"/>
    <w:rsid w:val="00C8210A"/>
    <w:rsid w:val="00C82E6D"/>
    <w:rsid w:val="00C86766"/>
    <w:rsid w:val="00C87384"/>
    <w:rsid w:val="00C902D5"/>
    <w:rsid w:val="00C9047E"/>
    <w:rsid w:val="00C90BF7"/>
    <w:rsid w:val="00C90C2A"/>
    <w:rsid w:val="00C92B59"/>
    <w:rsid w:val="00C94AA5"/>
    <w:rsid w:val="00C9660D"/>
    <w:rsid w:val="00C96BDC"/>
    <w:rsid w:val="00CA12BF"/>
    <w:rsid w:val="00CA42B4"/>
    <w:rsid w:val="00CA4A91"/>
    <w:rsid w:val="00CA50AB"/>
    <w:rsid w:val="00CA5D98"/>
    <w:rsid w:val="00CA7567"/>
    <w:rsid w:val="00CB20E1"/>
    <w:rsid w:val="00CB5A35"/>
    <w:rsid w:val="00CB62D3"/>
    <w:rsid w:val="00CC28B3"/>
    <w:rsid w:val="00CC3BD8"/>
    <w:rsid w:val="00CC5F91"/>
    <w:rsid w:val="00CD003F"/>
    <w:rsid w:val="00CD0BCA"/>
    <w:rsid w:val="00CD2544"/>
    <w:rsid w:val="00CD3210"/>
    <w:rsid w:val="00CD415A"/>
    <w:rsid w:val="00CD451C"/>
    <w:rsid w:val="00CE0CDF"/>
    <w:rsid w:val="00CE2752"/>
    <w:rsid w:val="00CE290C"/>
    <w:rsid w:val="00CE433E"/>
    <w:rsid w:val="00CE6CAA"/>
    <w:rsid w:val="00CE6D74"/>
    <w:rsid w:val="00CE7C93"/>
    <w:rsid w:val="00CF254D"/>
    <w:rsid w:val="00CF6FB6"/>
    <w:rsid w:val="00D013D2"/>
    <w:rsid w:val="00D01443"/>
    <w:rsid w:val="00D0321D"/>
    <w:rsid w:val="00D04B73"/>
    <w:rsid w:val="00D123EE"/>
    <w:rsid w:val="00D13EF0"/>
    <w:rsid w:val="00D14583"/>
    <w:rsid w:val="00D16762"/>
    <w:rsid w:val="00D1781A"/>
    <w:rsid w:val="00D205EC"/>
    <w:rsid w:val="00D21EFF"/>
    <w:rsid w:val="00D22BC2"/>
    <w:rsid w:val="00D22EE2"/>
    <w:rsid w:val="00D23437"/>
    <w:rsid w:val="00D23F33"/>
    <w:rsid w:val="00D26079"/>
    <w:rsid w:val="00D261D3"/>
    <w:rsid w:val="00D2699B"/>
    <w:rsid w:val="00D27B55"/>
    <w:rsid w:val="00D304A7"/>
    <w:rsid w:val="00D31303"/>
    <w:rsid w:val="00D31393"/>
    <w:rsid w:val="00D31587"/>
    <w:rsid w:val="00D32A35"/>
    <w:rsid w:val="00D32BAC"/>
    <w:rsid w:val="00D33F55"/>
    <w:rsid w:val="00D35FD2"/>
    <w:rsid w:val="00D37124"/>
    <w:rsid w:val="00D372BE"/>
    <w:rsid w:val="00D37CFC"/>
    <w:rsid w:val="00D41920"/>
    <w:rsid w:val="00D42AD4"/>
    <w:rsid w:val="00D437A2"/>
    <w:rsid w:val="00D4426C"/>
    <w:rsid w:val="00D44995"/>
    <w:rsid w:val="00D512ED"/>
    <w:rsid w:val="00D51C67"/>
    <w:rsid w:val="00D525A2"/>
    <w:rsid w:val="00D54149"/>
    <w:rsid w:val="00D56821"/>
    <w:rsid w:val="00D6038C"/>
    <w:rsid w:val="00D60A0C"/>
    <w:rsid w:val="00D61EE0"/>
    <w:rsid w:val="00D63477"/>
    <w:rsid w:val="00D63918"/>
    <w:rsid w:val="00D63DDE"/>
    <w:rsid w:val="00D7018F"/>
    <w:rsid w:val="00D731EE"/>
    <w:rsid w:val="00D74CEC"/>
    <w:rsid w:val="00D84A77"/>
    <w:rsid w:val="00D85150"/>
    <w:rsid w:val="00D8710A"/>
    <w:rsid w:val="00D87716"/>
    <w:rsid w:val="00D90D01"/>
    <w:rsid w:val="00D91B03"/>
    <w:rsid w:val="00D91EA5"/>
    <w:rsid w:val="00D92FFE"/>
    <w:rsid w:val="00D93441"/>
    <w:rsid w:val="00D93CEB"/>
    <w:rsid w:val="00D953AB"/>
    <w:rsid w:val="00D962FA"/>
    <w:rsid w:val="00D979D1"/>
    <w:rsid w:val="00DA15C8"/>
    <w:rsid w:val="00DA68E3"/>
    <w:rsid w:val="00DA784F"/>
    <w:rsid w:val="00DB05E2"/>
    <w:rsid w:val="00DB06A7"/>
    <w:rsid w:val="00DB0FF5"/>
    <w:rsid w:val="00DB450C"/>
    <w:rsid w:val="00DB582D"/>
    <w:rsid w:val="00DC304A"/>
    <w:rsid w:val="00DC37C8"/>
    <w:rsid w:val="00DC4FA0"/>
    <w:rsid w:val="00DC5773"/>
    <w:rsid w:val="00DD0B5F"/>
    <w:rsid w:val="00DD1731"/>
    <w:rsid w:val="00DD1D11"/>
    <w:rsid w:val="00DD2444"/>
    <w:rsid w:val="00DD267A"/>
    <w:rsid w:val="00DD2FA8"/>
    <w:rsid w:val="00DD3BA9"/>
    <w:rsid w:val="00DD566F"/>
    <w:rsid w:val="00DE107D"/>
    <w:rsid w:val="00DE1C22"/>
    <w:rsid w:val="00DE2235"/>
    <w:rsid w:val="00DE4D71"/>
    <w:rsid w:val="00DE5115"/>
    <w:rsid w:val="00DF189A"/>
    <w:rsid w:val="00DF50DC"/>
    <w:rsid w:val="00DF557E"/>
    <w:rsid w:val="00E01F7F"/>
    <w:rsid w:val="00E0225A"/>
    <w:rsid w:val="00E02326"/>
    <w:rsid w:val="00E044A7"/>
    <w:rsid w:val="00E05806"/>
    <w:rsid w:val="00E058CC"/>
    <w:rsid w:val="00E05B94"/>
    <w:rsid w:val="00E05C97"/>
    <w:rsid w:val="00E05CAA"/>
    <w:rsid w:val="00E131D8"/>
    <w:rsid w:val="00E14568"/>
    <w:rsid w:val="00E146DD"/>
    <w:rsid w:val="00E151F1"/>
    <w:rsid w:val="00E154B9"/>
    <w:rsid w:val="00E1630D"/>
    <w:rsid w:val="00E17091"/>
    <w:rsid w:val="00E17528"/>
    <w:rsid w:val="00E239FB"/>
    <w:rsid w:val="00E24EB8"/>
    <w:rsid w:val="00E25F08"/>
    <w:rsid w:val="00E26066"/>
    <w:rsid w:val="00E32785"/>
    <w:rsid w:val="00E342BE"/>
    <w:rsid w:val="00E34E6F"/>
    <w:rsid w:val="00E35F40"/>
    <w:rsid w:val="00E4013A"/>
    <w:rsid w:val="00E44DB2"/>
    <w:rsid w:val="00E45D51"/>
    <w:rsid w:val="00E460DB"/>
    <w:rsid w:val="00E473D5"/>
    <w:rsid w:val="00E51866"/>
    <w:rsid w:val="00E53685"/>
    <w:rsid w:val="00E5622E"/>
    <w:rsid w:val="00E56561"/>
    <w:rsid w:val="00E5704D"/>
    <w:rsid w:val="00E60B36"/>
    <w:rsid w:val="00E62ACB"/>
    <w:rsid w:val="00E6412A"/>
    <w:rsid w:val="00E73637"/>
    <w:rsid w:val="00E736A2"/>
    <w:rsid w:val="00E746E7"/>
    <w:rsid w:val="00E74EBB"/>
    <w:rsid w:val="00E75413"/>
    <w:rsid w:val="00E76C7E"/>
    <w:rsid w:val="00E779D6"/>
    <w:rsid w:val="00E803F1"/>
    <w:rsid w:val="00E81356"/>
    <w:rsid w:val="00E83887"/>
    <w:rsid w:val="00E84F9D"/>
    <w:rsid w:val="00E872D6"/>
    <w:rsid w:val="00E87AE2"/>
    <w:rsid w:val="00E87CE4"/>
    <w:rsid w:val="00E90129"/>
    <w:rsid w:val="00E940E4"/>
    <w:rsid w:val="00E96A5A"/>
    <w:rsid w:val="00E97907"/>
    <w:rsid w:val="00EA1E0B"/>
    <w:rsid w:val="00EA2714"/>
    <w:rsid w:val="00EA40FA"/>
    <w:rsid w:val="00EB2FE3"/>
    <w:rsid w:val="00EB7468"/>
    <w:rsid w:val="00EC2848"/>
    <w:rsid w:val="00EC5240"/>
    <w:rsid w:val="00ED496A"/>
    <w:rsid w:val="00ED5C8B"/>
    <w:rsid w:val="00EE094D"/>
    <w:rsid w:val="00EE130D"/>
    <w:rsid w:val="00EE2BF8"/>
    <w:rsid w:val="00EE308E"/>
    <w:rsid w:val="00EE3A78"/>
    <w:rsid w:val="00EE6265"/>
    <w:rsid w:val="00EF0D52"/>
    <w:rsid w:val="00EF1BE8"/>
    <w:rsid w:val="00EF50B8"/>
    <w:rsid w:val="00EF5A07"/>
    <w:rsid w:val="00EF5DB2"/>
    <w:rsid w:val="00F028C6"/>
    <w:rsid w:val="00F045D1"/>
    <w:rsid w:val="00F05710"/>
    <w:rsid w:val="00F12BAE"/>
    <w:rsid w:val="00F141A6"/>
    <w:rsid w:val="00F14596"/>
    <w:rsid w:val="00F154D2"/>
    <w:rsid w:val="00F159DE"/>
    <w:rsid w:val="00F161F3"/>
    <w:rsid w:val="00F22A65"/>
    <w:rsid w:val="00F22E9B"/>
    <w:rsid w:val="00F231B7"/>
    <w:rsid w:val="00F23529"/>
    <w:rsid w:val="00F24CF3"/>
    <w:rsid w:val="00F27FF3"/>
    <w:rsid w:val="00F309F6"/>
    <w:rsid w:val="00F31D00"/>
    <w:rsid w:val="00F33768"/>
    <w:rsid w:val="00F34109"/>
    <w:rsid w:val="00F364F8"/>
    <w:rsid w:val="00F36A43"/>
    <w:rsid w:val="00F3709A"/>
    <w:rsid w:val="00F407F5"/>
    <w:rsid w:val="00F41A93"/>
    <w:rsid w:val="00F41DEC"/>
    <w:rsid w:val="00F42861"/>
    <w:rsid w:val="00F4557D"/>
    <w:rsid w:val="00F506A3"/>
    <w:rsid w:val="00F50C7D"/>
    <w:rsid w:val="00F50D75"/>
    <w:rsid w:val="00F514DD"/>
    <w:rsid w:val="00F5293C"/>
    <w:rsid w:val="00F53161"/>
    <w:rsid w:val="00F533A5"/>
    <w:rsid w:val="00F5369C"/>
    <w:rsid w:val="00F5387F"/>
    <w:rsid w:val="00F539B1"/>
    <w:rsid w:val="00F5447C"/>
    <w:rsid w:val="00F55405"/>
    <w:rsid w:val="00F57BA0"/>
    <w:rsid w:val="00F623C3"/>
    <w:rsid w:val="00F62933"/>
    <w:rsid w:val="00F643C5"/>
    <w:rsid w:val="00F7150B"/>
    <w:rsid w:val="00F72150"/>
    <w:rsid w:val="00F727AC"/>
    <w:rsid w:val="00F72AA9"/>
    <w:rsid w:val="00F743EE"/>
    <w:rsid w:val="00F75DC6"/>
    <w:rsid w:val="00F768F9"/>
    <w:rsid w:val="00F80D2C"/>
    <w:rsid w:val="00F87591"/>
    <w:rsid w:val="00F87AB4"/>
    <w:rsid w:val="00F946FD"/>
    <w:rsid w:val="00F96BB3"/>
    <w:rsid w:val="00F96E9A"/>
    <w:rsid w:val="00F97C44"/>
    <w:rsid w:val="00FA173D"/>
    <w:rsid w:val="00FA2CE7"/>
    <w:rsid w:val="00FA640C"/>
    <w:rsid w:val="00FA67B8"/>
    <w:rsid w:val="00FA6BE5"/>
    <w:rsid w:val="00FB1481"/>
    <w:rsid w:val="00FB51BF"/>
    <w:rsid w:val="00FB6FB5"/>
    <w:rsid w:val="00FB7307"/>
    <w:rsid w:val="00FB7693"/>
    <w:rsid w:val="00FC05BC"/>
    <w:rsid w:val="00FC4940"/>
    <w:rsid w:val="00FD245C"/>
    <w:rsid w:val="00FD24B2"/>
    <w:rsid w:val="00FD3441"/>
    <w:rsid w:val="00FD763B"/>
    <w:rsid w:val="00FE2515"/>
    <w:rsid w:val="00FE4865"/>
    <w:rsid w:val="00FE769B"/>
    <w:rsid w:val="00FE79B1"/>
    <w:rsid w:val="00FE7B76"/>
    <w:rsid w:val="00FF03AA"/>
    <w:rsid w:val="00FF1B8D"/>
    <w:rsid w:val="00FF23B6"/>
    <w:rsid w:val="00FF2D87"/>
    <w:rsid w:val="00FF414F"/>
    <w:rsid w:val="00FF5035"/>
    <w:rsid w:val="00FF5F21"/>
    <w:rsid w:val="00FF7D23"/>
    <w:rsid w:val="00FF7EEE"/>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656BB2"/>
    <w:rPr>
      <w:sz w:val="24"/>
      <w:szCs w:val="24"/>
      <w:lang w:val="en-US" w:eastAsia="en-US"/>
    </w:rPr>
  </w:style>
  <w:style w:type="paragraph" w:styleId="Titlu1">
    <w:name w:val="heading 1"/>
    <w:basedOn w:val="Normal"/>
    <w:next w:val="Normal"/>
    <w:link w:val="Titlu1Caracter"/>
    <w:uiPriority w:val="99"/>
    <w:qFormat/>
    <w:rsid w:val="00656BB2"/>
    <w:pPr>
      <w:keepNext/>
      <w:widowControl w:val="0"/>
      <w:autoSpaceDE w:val="0"/>
      <w:autoSpaceDN w:val="0"/>
      <w:adjustRightInd w:val="0"/>
      <w:jc w:val="center"/>
      <w:outlineLvl w:val="0"/>
    </w:pPr>
    <w:rPr>
      <w:rFonts w:ascii="Arial" w:hAnsi="Arial" w:cs="Arial"/>
      <w:b/>
      <w:bCs/>
    </w:rPr>
  </w:style>
  <w:style w:type="paragraph" w:styleId="Titlu2">
    <w:name w:val="heading 2"/>
    <w:basedOn w:val="Normal"/>
    <w:next w:val="Normal"/>
    <w:link w:val="Titlu2Caracter"/>
    <w:uiPriority w:val="99"/>
    <w:qFormat/>
    <w:rsid w:val="00656BB2"/>
    <w:pPr>
      <w:keepNext/>
      <w:jc w:val="both"/>
      <w:outlineLvl w:val="1"/>
    </w:pPr>
    <w:rPr>
      <w:rFonts w:ascii="Arial" w:hAnsi="Arial" w:cs="Arial"/>
      <w:i/>
      <w:iCs/>
      <w:lang w:val="it-IT"/>
    </w:rPr>
  </w:style>
  <w:style w:type="paragraph" w:styleId="Titlu3">
    <w:name w:val="heading 3"/>
    <w:basedOn w:val="Normal"/>
    <w:next w:val="Normal"/>
    <w:link w:val="Titlu3Caracter"/>
    <w:uiPriority w:val="99"/>
    <w:qFormat/>
    <w:rsid w:val="00656BB2"/>
    <w:pPr>
      <w:keepNext/>
      <w:ind w:firstLine="720"/>
      <w:jc w:val="center"/>
      <w:outlineLvl w:val="2"/>
    </w:pPr>
    <w:rPr>
      <w:b/>
      <w:lang w:val="ro-RO" w:eastAsia="ro-RO"/>
    </w:rPr>
  </w:style>
  <w:style w:type="paragraph" w:styleId="Titlu4">
    <w:name w:val="heading 4"/>
    <w:basedOn w:val="Normal"/>
    <w:next w:val="Normal"/>
    <w:link w:val="Titlu4Caracter"/>
    <w:uiPriority w:val="99"/>
    <w:qFormat/>
    <w:rsid w:val="00656BB2"/>
    <w:pPr>
      <w:keepNext/>
      <w:spacing w:before="240" w:after="60"/>
      <w:outlineLvl w:val="3"/>
    </w:pPr>
    <w:rPr>
      <w:b/>
      <w:bCs/>
      <w:sz w:val="28"/>
      <w:szCs w:val="28"/>
    </w:rPr>
  </w:style>
  <w:style w:type="paragraph" w:styleId="Titlu5">
    <w:name w:val="heading 5"/>
    <w:basedOn w:val="Normal"/>
    <w:next w:val="Normal"/>
    <w:link w:val="Titlu5Caracter"/>
    <w:uiPriority w:val="99"/>
    <w:qFormat/>
    <w:rsid w:val="00656BB2"/>
    <w:pPr>
      <w:keepNext/>
      <w:jc w:val="center"/>
      <w:outlineLvl w:val="4"/>
    </w:pPr>
    <w:rPr>
      <w:b/>
      <w:bCs/>
      <w:lang w:val="ro-RO" w:eastAsia="ro-RO"/>
    </w:rPr>
  </w:style>
  <w:style w:type="paragraph" w:styleId="Titlu6">
    <w:name w:val="heading 6"/>
    <w:basedOn w:val="Normal"/>
    <w:next w:val="Normal"/>
    <w:link w:val="Titlu6Caracter"/>
    <w:uiPriority w:val="99"/>
    <w:qFormat/>
    <w:rsid w:val="00656BB2"/>
    <w:pPr>
      <w:keepNext/>
      <w:ind w:firstLine="720"/>
      <w:jc w:val="center"/>
      <w:outlineLvl w:val="5"/>
    </w:pPr>
    <w:rPr>
      <w:i/>
      <w:lang w:val="ro-RO"/>
    </w:rPr>
  </w:style>
  <w:style w:type="paragraph" w:styleId="Titlu7">
    <w:name w:val="heading 7"/>
    <w:basedOn w:val="Normal"/>
    <w:next w:val="Normal"/>
    <w:link w:val="Titlu7Caracter"/>
    <w:uiPriority w:val="99"/>
    <w:qFormat/>
    <w:rsid w:val="00656BB2"/>
    <w:pPr>
      <w:keepNext/>
      <w:jc w:val="center"/>
      <w:outlineLvl w:val="6"/>
    </w:pPr>
    <w:rPr>
      <w:i/>
      <w:lang w:val="ro-RO"/>
    </w:rPr>
  </w:style>
  <w:style w:type="paragraph" w:styleId="Titlu8">
    <w:name w:val="heading 8"/>
    <w:basedOn w:val="Normal"/>
    <w:next w:val="Normal"/>
    <w:link w:val="Titlu8Caracter"/>
    <w:uiPriority w:val="99"/>
    <w:qFormat/>
    <w:rsid w:val="00656BB2"/>
    <w:pPr>
      <w:keepNext/>
      <w:ind w:firstLine="708"/>
      <w:jc w:val="both"/>
      <w:outlineLvl w:val="7"/>
    </w:pPr>
    <w:rPr>
      <w:b/>
      <w:bCs/>
      <w:lang w:val="ro-RO" w:eastAsia="ro-RO"/>
    </w:rPr>
  </w:style>
  <w:style w:type="paragraph" w:styleId="Titlu9">
    <w:name w:val="heading 9"/>
    <w:basedOn w:val="Normal"/>
    <w:next w:val="Normal"/>
    <w:link w:val="Titlu9Caracter"/>
    <w:uiPriority w:val="99"/>
    <w:qFormat/>
    <w:rsid w:val="00656BB2"/>
    <w:pPr>
      <w:keepNext/>
      <w:jc w:val="center"/>
      <w:outlineLvl w:val="8"/>
    </w:pPr>
    <w:rPr>
      <w:b/>
      <w:color w:val="000000"/>
      <w:sz w:val="32"/>
      <w:szCs w:val="32"/>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DefaultParagraphFont1"/>
    <w:link w:val="Titlu1"/>
    <w:uiPriority w:val="99"/>
    <w:locked/>
    <w:rsid w:val="00656BB2"/>
    <w:rPr>
      <w:rFonts w:cs="Times New Roman"/>
      <w:b/>
      <w:sz w:val="32"/>
      <w:lang w:val="ro-RO"/>
    </w:rPr>
  </w:style>
  <w:style w:type="character" w:customStyle="1" w:styleId="Titlu2Caracter">
    <w:name w:val="Titlu 2 Caracter"/>
    <w:basedOn w:val="DefaultParagraphFont1"/>
    <w:link w:val="Titlu2"/>
    <w:uiPriority w:val="99"/>
    <w:locked/>
    <w:rsid w:val="00656BB2"/>
    <w:rPr>
      <w:rFonts w:ascii="Cambria" w:hAnsi="Cambria" w:cs="Times New Roman"/>
      <w:b/>
      <w:bCs/>
      <w:color w:val="4F81BD"/>
      <w:sz w:val="26"/>
      <w:szCs w:val="26"/>
      <w:lang w:val="ro-RO"/>
    </w:rPr>
  </w:style>
  <w:style w:type="character" w:customStyle="1" w:styleId="Titlu3Caracter">
    <w:name w:val="Titlu 3 Caracter"/>
    <w:basedOn w:val="Fontdeparagrafimplicit"/>
    <w:link w:val="Titlu3"/>
    <w:uiPriority w:val="99"/>
    <w:locked/>
    <w:rsid w:val="00656BB2"/>
    <w:rPr>
      <w:rFonts w:ascii="Cambria" w:hAnsi="Cambria" w:cs="Times New Roman"/>
      <w:b/>
      <w:sz w:val="26"/>
      <w:lang w:val="ro-RO"/>
    </w:rPr>
  </w:style>
  <w:style w:type="character" w:customStyle="1" w:styleId="Titlu4Caracter">
    <w:name w:val="Titlu 4 Caracter"/>
    <w:basedOn w:val="DefaultParagraphFont1"/>
    <w:link w:val="Titlu4"/>
    <w:uiPriority w:val="99"/>
    <w:locked/>
    <w:rsid w:val="00656BB2"/>
    <w:rPr>
      <w:rFonts w:ascii="Cambria" w:hAnsi="Cambria" w:cs="Times New Roman"/>
      <w:b/>
      <w:bCs/>
      <w:i/>
      <w:iCs/>
      <w:color w:val="4F81BD"/>
      <w:sz w:val="24"/>
      <w:szCs w:val="24"/>
      <w:lang w:val="ro-RO"/>
    </w:rPr>
  </w:style>
  <w:style w:type="character" w:customStyle="1" w:styleId="Titlu5Caracter">
    <w:name w:val="Titlu 5 Caracter"/>
    <w:basedOn w:val="DefaultParagraphFont1"/>
    <w:link w:val="Titlu5"/>
    <w:uiPriority w:val="99"/>
    <w:locked/>
    <w:rsid w:val="00656BB2"/>
    <w:rPr>
      <w:rFonts w:ascii="Cambria" w:hAnsi="Cambria" w:cs="Times New Roman"/>
      <w:color w:val="243F60"/>
      <w:sz w:val="24"/>
      <w:szCs w:val="24"/>
      <w:lang w:val="ro-RO"/>
    </w:rPr>
  </w:style>
  <w:style w:type="character" w:customStyle="1" w:styleId="Titlu6Caracter">
    <w:name w:val="Titlu 6 Caracter"/>
    <w:basedOn w:val="Fontdeparagrafimplicit"/>
    <w:link w:val="Titlu6"/>
    <w:uiPriority w:val="99"/>
    <w:semiHidden/>
    <w:locked/>
    <w:rsid w:val="00EA40FA"/>
    <w:rPr>
      <w:rFonts w:ascii="Calibri" w:hAnsi="Calibri" w:cs="Times New Roman"/>
      <w:b/>
      <w:bCs/>
    </w:rPr>
  </w:style>
  <w:style w:type="character" w:customStyle="1" w:styleId="Titlu7Caracter">
    <w:name w:val="Titlu 7 Caracter"/>
    <w:basedOn w:val="Fontdeparagrafimplicit"/>
    <w:link w:val="Titlu7"/>
    <w:uiPriority w:val="99"/>
    <w:semiHidden/>
    <w:locked/>
    <w:rsid w:val="00EA40FA"/>
    <w:rPr>
      <w:rFonts w:ascii="Calibri" w:hAnsi="Calibri" w:cs="Times New Roman"/>
      <w:sz w:val="24"/>
      <w:szCs w:val="24"/>
    </w:rPr>
  </w:style>
  <w:style w:type="character" w:customStyle="1" w:styleId="Titlu8Caracter">
    <w:name w:val="Titlu 8 Caracter"/>
    <w:basedOn w:val="Fontdeparagrafimplicit"/>
    <w:link w:val="Titlu8"/>
    <w:uiPriority w:val="99"/>
    <w:semiHidden/>
    <w:locked/>
    <w:rsid w:val="00EA40FA"/>
    <w:rPr>
      <w:rFonts w:ascii="Calibri" w:hAnsi="Calibri" w:cs="Times New Roman"/>
      <w:i/>
      <w:iCs/>
      <w:sz w:val="24"/>
      <w:szCs w:val="24"/>
    </w:rPr>
  </w:style>
  <w:style w:type="character" w:customStyle="1" w:styleId="Titlu9Caracter">
    <w:name w:val="Titlu 9 Caracter"/>
    <w:basedOn w:val="Fontdeparagrafimplicit"/>
    <w:link w:val="Titlu9"/>
    <w:uiPriority w:val="99"/>
    <w:semiHidden/>
    <w:locked/>
    <w:rsid w:val="00EA40FA"/>
    <w:rPr>
      <w:rFonts w:ascii="Cambria" w:hAnsi="Cambria" w:cs="Times New Roman"/>
    </w:rPr>
  </w:style>
  <w:style w:type="character" w:customStyle="1" w:styleId="CharChar6">
    <w:name w:val="Char Char6"/>
    <w:basedOn w:val="Fontdeparagrafimplicit"/>
    <w:uiPriority w:val="99"/>
    <w:rsid w:val="00656BB2"/>
    <w:rPr>
      <w:rFonts w:ascii="Arial" w:hAnsi="Arial" w:cs="Arial"/>
      <w:b/>
      <w:bCs/>
      <w:sz w:val="24"/>
      <w:szCs w:val="24"/>
      <w:lang w:val="en-US" w:eastAsia="en-US" w:bidi="ar-SA"/>
    </w:rPr>
  </w:style>
  <w:style w:type="character" w:customStyle="1" w:styleId="CharChar5">
    <w:name w:val="Char Char5"/>
    <w:basedOn w:val="Fontdeparagrafimplicit"/>
    <w:uiPriority w:val="99"/>
    <w:rsid w:val="00656BB2"/>
    <w:rPr>
      <w:rFonts w:ascii="Arial" w:hAnsi="Arial" w:cs="Arial"/>
      <w:i/>
      <w:iCs/>
      <w:sz w:val="24"/>
      <w:szCs w:val="24"/>
      <w:lang w:val="it-IT" w:eastAsia="en-US" w:bidi="ar-SA"/>
    </w:rPr>
  </w:style>
  <w:style w:type="paragraph" w:styleId="NormalWeb">
    <w:name w:val="Normal (Web)"/>
    <w:basedOn w:val="Normal"/>
    <w:rsid w:val="00656BB2"/>
    <w:pPr>
      <w:spacing w:before="100" w:beforeAutospacing="1" w:after="119"/>
    </w:pPr>
  </w:style>
  <w:style w:type="paragraph" w:styleId="Corptext">
    <w:name w:val="Body Text"/>
    <w:basedOn w:val="Normal"/>
    <w:link w:val="CorptextCaracter"/>
    <w:uiPriority w:val="99"/>
    <w:rsid w:val="00656BB2"/>
    <w:pPr>
      <w:tabs>
        <w:tab w:val="num" w:pos="1260"/>
      </w:tabs>
      <w:spacing w:line="360" w:lineRule="auto"/>
      <w:jc w:val="both"/>
    </w:pPr>
    <w:rPr>
      <w:rFonts w:ascii="Arial" w:hAnsi="Arial" w:cs="Arial"/>
      <w:lang w:val="fr-FR"/>
    </w:rPr>
  </w:style>
  <w:style w:type="character" w:customStyle="1" w:styleId="CorptextCaracter">
    <w:name w:val="Corp text Caracter"/>
    <w:basedOn w:val="DefaultParagraphFont1"/>
    <w:link w:val="Corptext"/>
    <w:uiPriority w:val="99"/>
    <w:locked/>
    <w:rsid w:val="00656BB2"/>
    <w:rPr>
      <w:rFonts w:cs="Times New Roman"/>
      <w:sz w:val="24"/>
      <w:szCs w:val="24"/>
      <w:lang w:val="fr-FR"/>
    </w:rPr>
  </w:style>
  <w:style w:type="character" w:customStyle="1" w:styleId="CharChar2">
    <w:name w:val="Char Char2"/>
    <w:basedOn w:val="Fontdeparagrafimplicit"/>
    <w:uiPriority w:val="99"/>
    <w:rsid w:val="00656BB2"/>
    <w:rPr>
      <w:rFonts w:ascii="Arial" w:hAnsi="Arial" w:cs="Arial"/>
      <w:sz w:val="24"/>
      <w:szCs w:val="24"/>
      <w:lang w:val="fr-FR" w:eastAsia="en-US" w:bidi="ar-SA"/>
    </w:rPr>
  </w:style>
  <w:style w:type="paragraph" w:styleId="Subtitlu">
    <w:name w:val="Subtitle"/>
    <w:basedOn w:val="Normal"/>
    <w:link w:val="SubtitluCaracter"/>
    <w:uiPriority w:val="99"/>
    <w:qFormat/>
    <w:rsid w:val="00656BB2"/>
    <w:pPr>
      <w:jc w:val="center"/>
    </w:pPr>
    <w:rPr>
      <w:sz w:val="22"/>
      <w:u w:val="single"/>
      <w:lang w:val="ro-RO" w:eastAsia="ro-RO"/>
    </w:rPr>
  </w:style>
  <w:style w:type="character" w:customStyle="1" w:styleId="SubtitluCaracter">
    <w:name w:val="Subtitlu Caracter"/>
    <w:basedOn w:val="Fontdeparagrafimplicit"/>
    <w:link w:val="Subtitlu"/>
    <w:uiPriority w:val="99"/>
    <w:locked/>
    <w:rsid w:val="00EA40FA"/>
    <w:rPr>
      <w:rFonts w:ascii="Cambria" w:hAnsi="Cambria" w:cs="Times New Roman"/>
      <w:sz w:val="24"/>
      <w:szCs w:val="24"/>
    </w:rPr>
  </w:style>
  <w:style w:type="character" w:customStyle="1" w:styleId="PlainTextChar">
    <w:name w:val="Plain Text Char"/>
    <w:uiPriority w:val="99"/>
    <w:locked/>
    <w:rsid w:val="00656BB2"/>
    <w:rPr>
      <w:sz w:val="24"/>
      <w:u w:val="single"/>
      <w:lang w:val="ro-RO" w:eastAsia="ro-RO"/>
    </w:rPr>
  </w:style>
  <w:style w:type="paragraph" w:styleId="Textsimplu">
    <w:name w:val="Plain Text"/>
    <w:basedOn w:val="Normal"/>
    <w:link w:val="TextsimpluCaracter"/>
    <w:uiPriority w:val="99"/>
    <w:rsid w:val="00656BB2"/>
    <w:rPr>
      <w:u w:val="single"/>
      <w:lang w:val="ro-RO" w:eastAsia="ro-RO"/>
    </w:rPr>
  </w:style>
  <w:style w:type="character" w:customStyle="1" w:styleId="TextsimpluCaracter">
    <w:name w:val="Text simplu Caracter"/>
    <w:basedOn w:val="Fontdeparagrafimplicit"/>
    <w:link w:val="Textsimplu"/>
    <w:uiPriority w:val="99"/>
    <w:semiHidden/>
    <w:locked/>
    <w:rsid w:val="00EA40FA"/>
    <w:rPr>
      <w:rFonts w:ascii="Courier New" w:hAnsi="Courier New" w:cs="Courier New"/>
      <w:sz w:val="20"/>
      <w:szCs w:val="20"/>
    </w:rPr>
  </w:style>
  <w:style w:type="paragraph" w:styleId="Indentcorptext">
    <w:name w:val="Body Text Indent"/>
    <w:basedOn w:val="Normal"/>
    <w:link w:val="IndentcorptextCaracter"/>
    <w:uiPriority w:val="99"/>
    <w:rsid w:val="00656BB2"/>
    <w:pPr>
      <w:spacing w:after="120"/>
      <w:ind w:left="283"/>
    </w:pPr>
  </w:style>
  <w:style w:type="character" w:customStyle="1" w:styleId="IndentcorptextCaracter">
    <w:name w:val="Indent corp text Caracter"/>
    <w:basedOn w:val="Fontdeparagrafimplicit"/>
    <w:link w:val="Indentcorptext"/>
    <w:uiPriority w:val="99"/>
    <w:semiHidden/>
    <w:locked/>
    <w:rsid w:val="00EA40FA"/>
    <w:rPr>
      <w:rFonts w:cs="Times New Roman"/>
      <w:sz w:val="24"/>
      <w:szCs w:val="24"/>
    </w:rPr>
  </w:style>
  <w:style w:type="character" w:customStyle="1" w:styleId="HTMLPreformattedChar">
    <w:name w:val="HTML Preformatted Char"/>
    <w:uiPriority w:val="99"/>
    <w:locked/>
    <w:rsid w:val="00656BB2"/>
    <w:rPr>
      <w:sz w:val="24"/>
      <w:lang w:val="en-US" w:eastAsia="en-US"/>
    </w:rPr>
  </w:style>
  <w:style w:type="paragraph" w:styleId="PreformatatHTML">
    <w:name w:val="HTML Preformatted"/>
    <w:basedOn w:val="Normal"/>
    <w:link w:val="PreformatatHTMLCaracter"/>
    <w:uiPriority w:val="99"/>
    <w:rsid w:val="00656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PreformatatHTMLCaracter">
    <w:name w:val="Preformatat HTML Caracter"/>
    <w:basedOn w:val="Fontdeparagrafimplicit"/>
    <w:link w:val="PreformatatHTML"/>
    <w:uiPriority w:val="99"/>
    <w:semiHidden/>
    <w:locked/>
    <w:rsid w:val="00EA40FA"/>
    <w:rPr>
      <w:rFonts w:ascii="Courier New" w:hAnsi="Courier New" w:cs="Courier New"/>
      <w:sz w:val="20"/>
      <w:szCs w:val="20"/>
    </w:rPr>
  </w:style>
  <w:style w:type="paragraph" w:styleId="Antet">
    <w:name w:val="header"/>
    <w:basedOn w:val="Normal"/>
    <w:link w:val="AntetCaracter"/>
    <w:uiPriority w:val="99"/>
    <w:rsid w:val="00656BB2"/>
    <w:pPr>
      <w:tabs>
        <w:tab w:val="center" w:pos="4320"/>
        <w:tab w:val="right" w:pos="8640"/>
      </w:tabs>
    </w:pPr>
  </w:style>
  <w:style w:type="character" w:customStyle="1" w:styleId="AntetCaracter">
    <w:name w:val="Antet Caracter"/>
    <w:basedOn w:val="Fontdeparagrafimplicit"/>
    <w:link w:val="Antet"/>
    <w:uiPriority w:val="99"/>
    <w:locked/>
    <w:rsid w:val="00013889"/>
    <w:rPr>
      <w:rFonts w:cs="Times New Roman"/>
      <w:sz w:val="24"/>
      <w:szCs w:val="24"/>
      <w:lang w:val="en-US" w:eastAsia="en-US"/>
    </w:rPr>
  </w:style>
  <w:style w:type="character" w:customStyle="1" w:styleId="CharChar4">
    <w:name w:val="Char Char4"/>
    <w:basedOn w:val="Fontdeparagrafimplicit"/>
    <w:uiPriority w:val="99"/>
    <w:rsid w:val="00656BB2"/>
    <w:rPr>
      <w:rFonts w:cs="Times New Roman"/>
      <w:sz w:val="24"/>
      <w:szCs w:val="24"/>
      <w:lang w:val="en-US" w:eastAsia="en-US" w:bidi="ar-SA"/>
    </w:rPr>
  </w:style>
  <w:style w:type="paragraph" w:styleId="Subsol">
    <w:name w:val="footer"/>
    <w:basedOn w:val="Normal"/>
    <w:link w:val="SubsolCaracter"/>
    <w:uiPriority w:val="99"/>
    <w:rsid w:val="00656BB2"/>
    <w:pPr>
      <w:tabs>
        <w:tab w:val="center" w:pos="4320"/>
        <w:tab w:val="right" w:pos="8640"/>
      </w:tabs>
    </w:pPr>
  </w:style>
  <w:style w:type="character" w:customStyle="1" w:styleId="SubsolCaracter">
    <w:name w:val="Subsol Caracter"/>
    <w:basedOn w:val="Fontdeparagrafimplicit"/>
    <w:link w:val="Subsol"/>
    <w:uiPriority w:val="99"/>
    <w:locked/>
    <w:rsid w:val="00F23529"/>
    <w:rPr>
      <w:rFonts w:cs="Times New Roman"/>
      <w:sz w:val="24"/>
      <w:szCs w:val="24"/>
      <w:lang w:val="en-US" w:eastAsia="en-US"/>
    </w:rPr>
  </w:style>
  <w:style w:type="character" w:customStyle="1" w:styleId="CharChar3">
    <w:name w:val="Char Char3"/>
    <w:basedOn w:val="Fontdeparagrafimplicit"/>
    <w:uiPriority w:val="99"/>
    <w:rsid w:val="00656BB2"/>
    <w:rPr>
      <w:rFonts w:cs="Times New Roman"/>
      <w:sz w:val="24"/>
      <w:szCs w:val="24"/>
      <w:lang w:val="en-US" w:eastAsia="en-US" w:bidi="ar-SA"/>
    </w:rPr>
  </w:style>
  <w:style w:type="character" w:styleId="Numrdepagin">
    <w:name w:val="page number"/>
    <w:basedOn w:val="Fontdeparagrafimplicit"/>
    <w:uiPriority w:val="99"/>
    <w:rsid w:val="00656BB2"/>
    <w:rPr>
      <w:rFonts w:cs="Times New Roman"/>
    </w:rPr>
  </w:style>
  <w:style w:type="paragraph" w:customStyle="1" w:styleId="BalloonText1">
    <w:name w:val="Balloon Text1"/>
    <w:basedOn w:val="Normal"/>
    <w:uiPriority w:val="99"/>
    <w:semiHidden/>
    <w:rsid w:val="00656BB2"/>
    <w:rPr>
      <w:rFonts w:ascii="Tahoma" w:hAnsi="Tahoma" w:cs="Tahoma"/>
      <w:sz w:val="16"/>
      <w:szCs w:val="16"/>
    </w:rPr>
  </w:style>
  <w:style w:type="character" w:customStyle="1" w:styleId="normal1">
    <w:name w:val="normal1"/>
    <w:basedOn w:val="Fontdeparagrafimplicit"/>
    <w:uiPriority w:val="99"/>
    <w:rsid w:val="00656BB2"/>
    <w:rPr>
      <w:rFonts w:ascii="Arial" w:hAnsi="Arial" w:cs="Arial"/>
      <w:sz w:val="22"/>
      <w:szCs w:val="22"/>
    </w:rPr>
  </w:style>
  <w:style w:type="paragraph" w:customStyle="1" w:styleId="ln2acttitlu">
    <w:name w:val="ln2acttitlu"/>
    <w:basedOn w:val="Normal"/>
    <w:uiPriority w:val="99"/>
    <w:rsid w:val="00656BB2"/>
    <w:pPr>
      <w:spacing w:before="100" w:beforeAutospacing="1" w:after="100" w:afterAutospacing="1"/>
    </w:pPr>
  </w:style>
  <w:style w:type="paragraph" w:styleId="Corptext2">
    <w:name w:val="Body Text 2"/>
    <w:basedOn w:val="Normal"/>
    <w:link w:val="Corptext2Caracter"/>
    <w:uiPriority w:val="99"/>
    <w:rsid w:val="00656BB2"/>
    <w:pPr>
      <w:widowControl w:val="0"/>
      <w:autoSpaceDE w:val="0"/>
      <w:autoSpaceDN w:val="0"/>
      <w:adjustRightInd w:val="0"/>
      <w:jc w:val="both"/>
    </w:pPr>
    <w:rPr>
      <w:rFonts w:ascii="Arial" w:hAnsi="Arial" w:cs="Arial"/>
      <w:b/>
      <w:bCs/>
      <w:color w:val="FF0000"/>
      <w:lang w:val="ro-RO"/>
    </w:rPr>
  </w:style>
  <w:style w:type="character" w:customStyle="1" w:styleId="Corptext2Caracter">
    <w:name w:val="Corp text 2 Caracter"/>
    <w:basedOn w:val="Fontdeparagrafimplicit"/>
    <w:link w:val="Corptext2"/>
    <w:uiPriority w:val="99"/>
    <w:semiHidden/>
    <w:locked/>
    <w:rsid w:val="00EA40FA"/>
    <w:rPr>
      <w:rFonts w:cs="Times New Roman"/>
      <w:sz w:val="24"/>
      <w:szCs w:val="24"/>
    </w:rPr>
  </w:style>
  <w:style w:type="character" w:styleId="Hyperlink">
    <w:name w:val="Hyperlink"/>
    <w:basedOn w:val="Fontdeparagrafimplicit"/>
    <w:uiPriority w:val="99"/>
    <w:rsid w:val="00656BB2"/>
    <w:rPr>
      <w:rFonts w:cs="Times New Roman"/>
      <w:color w:val="0000FF"/>
      <w:u w:val="single"/>
    </w:rPr>
  </w:style>
  <w:style w:type="character" w:customStyle="1" w:styleId="sartbdy">
    <w:name w:val="s_art_bdy"/>
    <w:basedOn w:val="Fontdeparagrafimplicit"/>
    <w:uiPriority w:val="99"/>
    <w:rsid w:val="00656BB2"/>
    <w:rPr>
      <w:rFonts w:cs="Times New Roman"/>
    </w:rPr>
  </w:style>
  <w:style w:type="character" w:customStyle="1" w:styleId="spar2">
    <w:name w:val="s_par2"/>
    <w:basedOn w:val="Fontdeparagrafimplicit"/>
    <w:uiPriority w:val="99"/>
    <w:rsid w:val="00656BB2"/>
    <w:rPr>
      <w:rFonts w:cs="Times New Roman"/>
    </w:rPr>
  </w:style>
  <w:style w:type="character" w:customStyle="1" w:styleId="sartttl2">
    <w:name w:val="s_art_ttl2"/>
    <w:basedOn w:val="Fontdeparagrafimplicit"/>
    <w:uiPriority w:val="99"/>
    <w:rsid w:val="00656BB2"/>
    <w:rPr>
      <w:rFonts w:ascii="Verdana" w:hAnsi="Verdana" w:cs="Times New Roman"/>
      <w:b/>
      <w:bCs/>
      <w:color w:val="00008B"/>
      <w:sz w:val="17"/>
      <w:szCs w:val="17"/>
    </w:rPr>
  </w:style>
  <w:style w:type="character" w:customStyle="1" w:styleId="slitbdy">
    <w:name w:val="s_lit_bdy"/>
    <w:basedOn w:val="Fontdeparagrafimplicit"/>
    <w:uiPriority w:val="99"/>
    <w:rsid w:val="00656BB2"/>
    <w:rPr>
      <w:rFonts w:cs="Times New Roman"/>
    </w:rPr>
  </w:style>
  <w:style w:type="character" w:customStyle="1" w:styleId="slitshort2">
    <w:name w:val="s_lit_short2"/>
    <w:basedOn w:val="Fontdeparagrafimplicit"/>
    <w:uiPriority w:val="99"/>
    <w:rsid w:val="00656BB2"/>
    <w:rPr>
      <w:rFonts w:ascii="Arial" w:hAnsi="Arial" w:cs="Arial"/>
      <w:vanish/>
      <w:sz w:val="15"/>
      <w:szCs w:val="15"/>
      <w:bdr w:val="single" w:sz="6" w:space="0" w:color="000000" w:frame="1"/>
      <w:shd w:val="clear" w:color="auto" w:fill="EEEEFF"/>
    </w:rPr>
  </w:style>
  <w:style w:type="paragraph" w:styleId="Indentcorptext3">
    <w:name w:val="Body Text Indent 3"/>
    <w:basedOn w:val="Normal"/>
    <w:link w:val="Indentcorptext3Caracter"/>
    <w:uiPriority w:val="99"/>
    <w:rsid w:val="00656BB2"/>
    <w:pPr>
      <w:spacing w:after="120"/>
      <w:ind w:left="283"/>
    </w:pPr>
    <w:rPr>
      <w:sz w:val="16"/>
      <w:szCs w:val="16"/>
    </w:rPr>
  </w:style>
  <w:style w:type="character" w:customStyle="1" w:styleId="Indentcorptext3Caracter">
    <w:name w:val="Indent corp text 3 Caracter"/>
    <w:basedOn w:val="Fontdeparagrafimplicit"/>
    <w:link w:val="Indentcorptext3"/>
    <w:uiPriority w:val="99"/>
    <w:semiHidden/>
    <w:locked/>
    <w:rsid w:val="00EA40FA"/>
    <w:rPr>
      <w:rFonts w:cs="Times New Roman"/>
      <w:sz w:val="16"/>
      <w:szCs w:val="16"/>
    </w:rPr>
  </w:style>
  <w:style w:type="character" w:styleId="Robust">
    <w:name w:val="Strong"/>
    <w:basedOn w:val="Fontdeparagrafimplicit"/>
    <w:uiPriority w:val="99"/>
    <w:qFormat/>
    <w:rsid w:val="00656BB2"/>
    <w:rPr>
      <w:rFonts w:cs="Times New Roman"/>
      <w:b/>
      <w:bCs/>
    </w:rPr>
  </w:style>
  <w:style w:type="paragraph" w:styleId="Listparagraf">
    <w:name w:val="List Paragraph"/>
    <w:basedOn w:val="Normal"/>
    <w:uiPriority w:val="34"/>
    <w:qFormat/>
    <w:rsid w:val="00656BB2"/>
    <w:pPr>
      <w:spacing w:after="200" w:line="276" w:lineRule="auto"/>
      <w:ind w:left="720"/>
      <w:contextualSpacing/>
    </w:pPr>
    <w:rPr>
      <w:rFonts w:ascii="Calibri" w:hAnsi="Calibri"/>
      <w:sz w:val="22"/>
      <w:szCs w:val="22"/>
    </w:rPr>
  </w:style>
  <w:style w:type="table" w:styleId="GrilTabel">
    <w:name w:val="Table Grid"/>
    <w:basedOn w:val="TabelNormal"/>
    <w:uiPriority w:val="99"/>
    <w:rsid w:val="00656B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56BB2"/>
    <w:pPr>
      <w:autoSpaceDE w:val="0"/>
      <w:autoSpaceDN w:val="0"/>
      <w:adjustRightInd w:val="0"/>
    </w:pPr>
    <w:rPr>
      <w:color w:val="000000"/>
      <w:sz w:val="24"/>
      <w:szCs w:val="24"/>
      <w:lang w:val="en-US" w:eastAsia="en-US"/>
    </w:rPr>
  </w:style>
  <w:style w:type="character" w:customStyle="1" w:styleId="yiv6876794404">
    <w:name w:val="yiv6876794404"/>
    <w:basedOn w:val="Fontdeparagrafimplicit"/>
    <w:uiPriority w:val="99"/>
    <w:rsid w:val="00656BB2"/>
    <w:rPr>
      <w:rFonts w:cs="Times New Roman"/>
    </w:rPr>
  </w:style>
  <w:style w:type="character" w:customStyle="1" w:styleId="FontStyle19">
    <w:name w:val="Font Style19"/>
    <w:rsid w:val="00656BB2"/>
    <w:rPr>
      <w:rFonts w:ascii="Bookman Old Style" w:hAnsi="Bookman Old Style"/>
      <w:sz w:val="18"/>
    </w:rPr>
  </w:style>
  <w:style w:type="paragraph" w:customStyle="1" w:styleId="Style4">
    <w:name w:val="Style4"/>
    <w:basedOn w:val="Normal"/>
    <w:rsid w:val="00656BB2"/>
    <w:pPr>
      <w:widowControl w:val="0"/>
      <w:autoSpaceDE w:val="0"/>
      <w:autoSpaceDN w:val="0"/>
      <w:adjustRightInd w:val="0"/>
    </w:pPr>
    <w:rPr>
      <w:rFonts w:ascii="Bookman Old Style" w:hAnsi="Bookman Old Style" w:cs="Bookman Old Style"/>
      <w:lang w:val="ro-RO"/>
    </w:rPr>
  </w:style>
  <w:style w:type="paragraph" w:styleId="Frspaiere">
    <w:name w:val="No Spacing"/>
    <w:uiPriority w:val="99"/>
    <w:qFormat/>
    <w:rsid w:val="00656BB2"/>
    <w:rPr>
      <w:rFonts w:ascii="Calibri" w:hAnsi="Calibri" w:cs="Calibri"/>
      <w:sz w:val="22"/>
      <w:szCs w:val="22"/>
      <w:lang w:val="en-US" w:eastAsia="en-US"/>
    </w:rPr>
  </w:style>
  <w:style w:type="character" w:customStyle="1" w:styleId="arial131">
    <w:name w:val="arial_131"/>
    <w:uiPriority w:val="99"/>
    <w:rsid w:val="00656BB2"/>
    <w:rPr>
      <w:rFonts w:ascii="Arial" w:hAnsi="Arial"/>
      <w:color w:val="000000"/>
      <w:sz w:val="24"/>
    </w:rPr>
  </w:style>
  <w:style w:type="character" w:customStyle="1" w:styleId="apple-converted-space">
    <w:name w:val="apple-converted-space"/>
    <w:basedOn w:val="Fontdeparagrafimplicit"/>
    <w:rsid w:val="00656BB2"/>
    <w:rPr>
      <w:rFonts w:cs="Times New Roman"/>
    </w:rPr>
  </w:style>
  <w:style w:type="paragraph" w:customStyle="1" w:styleId="alp0s1t12">
    <w:name w:val="a_l p_0 s_1 t_12"/>
    <w:basedOn w:val="Normal"/>
    <w:rsid w:val="00656BB2"/>
    <w:pPr>
      <w:spacing w:before="100" w:beforeAutospacing="1" w:after="100" w:afterAutospacing="1"/>
    </w:pPr>
  </w:style>
  <w:style w:type="paragraph" w:customStyle="1" w:styleId="alp0s1">
    <w:name w:val="a_l p_0 s_1"/>
    <w:basedOn w:val="Normal"/>
    <w:rsid w:val="00656BB2"/>
    <w:pPr>
      <w:spacing w:before="100" w:beforeAutospacing="1" w:after="100" w:afterAutospacing="1"/>
    </w:pPr>
  </w:style>
  <w:style w:type="paragraph" w:customStyle="1" w:styleId="alp0s2t15">
    <w:name w:val="a_l p_0 s_2 t_15"/>
    <w:basedOn w:val="Normal"/>
    <w:rsid w:val="00656BB2"/>
    <w:pPr>
      <w:spacing w:before="100" w:beforeAutospacing="1" w:after="100" w:afterAutospacing="1"/>
    </w:pPr>
  </w:style>
  <w:style w:type="paragraph" w:customStyle="1" w:styleId="alp0s2">
    <w:name w:val="a_l p_0 s_2"/>
    <w:basedOn w:val="Normal"/>
    <w:uiPriority w:val="99"/>
    <w:rsid w:val="00656BB2"/>
    <w:pPr>
      <w:spacing w:before="100" w:beforeAutospacing="1" w:after="100" w:afterAutospacing="1"/>
    </w:pPr>
  </w:style>
  <w:style w:type="paragraph" w:customStyle="1" w:styleId="Style3">
    <w:name w:val="Style3"/>
    <w:basedOn w:val="Normal"/>
    <w:uiPriority w:val="99"/>
    <w:rsid w:val="00656BB2"/>
    <w:pPr>
      <w:widowControl w:val="0"/>
      <w:autoSpaceDE w:val="0"/>
      <w:autoSpaceDN w:val="0"/>
      <w:adjustRightInd w:val="0"/>
    </w:pPr>
    <w:rPr>
      <w:rFonts w:ascii="Bookman Old Style" w:hAnsi="Bookman Old Style"/>
    </w:rPr>
  </w:style>
  <w:style w:type="paragraph" w:styleId="Titlu">
    <w:name w:val="Title"/>
    <w:basedOn w:val="Normal"/>
    <w:link w:val="TitluCaracter"/>
    <w:uiPriority w:val="99"/>
    <w:qFormat/>
    <w:rsid w:val="00656BB2"/>
    <w:pPr>
      <w:jc w:val="center"/>
    </w:pPr>
    <w:rPr>
      <w:b/>
      <w:i/>
      <w:szCs w:val="20"/>
    </w:rPr>
  </w:style>
  <w:style w:type="character" w:customStyle="1" w:styleId="TitluCaracter">
    <w:name w:val="Titlu Caracter"/>
    <w:basedOn w:val="DefaultParagraphFont1"/>
    <w:link w:val="Titlu"/>
    <w:uiPriority w:val="99"/>
    <w:locked/>
    <w:rsid w:val="00656BB2"/>
    <w:rPr>
      <w:rFonts w:cs="Times New Roman"/>
      <w:b/>
      <w:sz w:val="28"/>
    </w:rPr>
  </w:style>
  <w:style w:type="paragraph" w:styleId="Corptext3">
    <w:name w:val="Body Text 3"/>
    <w:basedOn w:val="Normal"/>
    <w:link w:val="Corptext3Caracter"/>
    <w:uiPriority w:val="99"/>
    <w:rsid w:val="00656BB2"/>
    <w:pPr>
      <w:jc w:val="both"/>
    </w:pPr>
    <w:rPr>
      <w:rFonts w:ascii="Verdana" w:hAnsi="Verdana"/>
      <w:szCs w:val="20"/>
      <w:lang w:val="nl-NL" w:eastAsia="ro-RO"/>
    </w:rPr>
  </w:style>
  <w:style w:type="character" w:customStyle="1" w:styleId="Corptext3Caracter">
    <w:name w:val="Corp text 3 Caracter"/>
    <w:basedOn w:val="Fontdeparagrafimplicit"/>
    <w:link w:val="Corptext3"/>
    <w:uiPriority w:val="99"/>
    <w:semiHidden/>
    <w:locked/>
    <w:rsid w:val="00EA40FA"/>
    <w:rPr>
      <w:rFonts w:cs="Times New Roman"/>
      <w:sz w:val="16"/>
      <w:szCs w:val="16"/>
    </w:rPr>
  </w:style>
  <w:style w:type="paragraph" w:styleId="Indentcorptext2">
    <w:name w:val="Body Text Indent 2"/>
    <w:basedOn w:val="Normal"/>
    <w:link w:val="Indentcorptext2Caracter"/>
    <w:uiPriority w:val="99"/>
    <w:rsid w:val="00656BB2"/>
    <w:pPr>
      <w:spacing w:after="120" w:line="480" w:lineRule="auto"/>
      <w:ind w:left="283"/>
    </w:pPr>
    <w:rPr>
      <w:lang w:val="ro-RO" w:eastAsia="ro-RO"/>
    </w:rPr>
  </w:style>
  <w:style w:type="character" w:customStyle="1" w:styleId="Indentcorptext2Caracter">
    <w:name w:val="Indent corp text 2 Caracter"/>
    <w:basedOn w:val="DefaultParagraphFont1"/>
    <w:link w:val="Indentcorptext2"/>
    <w:uiPriority w:val="99"/>
    <w:locked/>
    <w:rsid w:val="00656BB2"/>
    <w:rPr>
      <w:rFonts w:cs="Times New Roman"/>
      <w:sz w:val="24"/>
      <w:szCs w:val="24"/>
      <w:lang w:val="fr-FR"/>
    </w:rPr>
  </w:style>
  <w:style w:type="character" w:customStyle="1" w:styleId="ff4">
    <w:name w:val="ff4"/>
    <w:basedOn w:val="Fontdeparagrafimplicit"/>
    <w:uiPriority w:val="99"/>
    <w:rsid w:val="00656BB2"/>
    <w:rPr>
      <w:rFonts w:cs="Times New Roman"/>
    </w:rPr>
  </w:style>
  <w:style w:type="paragraph" w:customStyle="1" w:styleId="Listaszerbekezds">
    <w:name w:val="Listaszerű bekezdés"/>
    <w:basedOn w:val="Normal"/>
    <w:uiPriority w:val="99"/>
    <w:rsid w:val="00656BB2"/>
    <w:pPr>
      <w:spacing w:after="160" w:line="259" w:lineRule="auto"/>
      <w:ind w:left="720"/>
      <w:contextualSpacing/>
    </w:pPr>
    <w:rPr>
      <w:rFonts w:ascii="Calibri" w:hAnsi="Calibri"/>
      <w:sz w:val="22"/>
      <w:szCs w:val="22"/>
      <w:lang w:val="ro-RO"/>
    </w:rPr>
  </w:style>
  <w:style w:type="character" w:customStyle="1" w:styleId="ln2tlinie">
    <w:name w:val="ln2tlinie"/>
    <w:basedOn w:val="Fontdeparagrafimplicit"/>
    <w:uiPriority w:val="99"/>
    <w:rsid w:val="00656BB2"/>
    <w:rPr>
      <w:rFonts w:cs="Times New Roman"/>
    </w:rPr>
  </w:style>
  <w:style w:type="character" w:customStyle="1" w:styleId="l5tlu1">
    <w:name w:val="l5tlu1"/>
    <w:uiPriority w:val="99"/>
    <w:rsid w:val="00656BB2"/>
    <w:rPr>
      <w:b/>
      <w:color w:val="000000"/>
      <w:sz w:val="32"/>
    </w:rPr>
  </w:style>
  <w:style w:type="paragraph" w:styleId="TextnBalon">
    <w:name w:val="Balloon Text"/>
    <w:basedOn w:val="Normal"/>
    <w:link w:val="TextnBalonCaracter"/>
    <w:uiPriority w:val="99"/>
    <w:semiHidden/>
    <w:rsid w:val="00656BB2"/>
    <w:rPr>
      <w:rFonts w:ascii="Segoe UI" w:hAnsi="Segoe UI"/>
      <w:sz w:val="18"/>
      <w:szCs w:val="18"/>
    </w:rPr>
  </w:style>
  <w:style w:type="character" w:customStyle="1" w:styleId="TextnBalonCaracter">
    <w:name w:val="Text în Balon Caracter"/>
    <w:basedOn w:val="Fontdeparagrafimplicit"/>
    <w:link w:val="TextnBalon"/>
    <w:uiPriority w:val="99"/>
    <w:locked/>
    <w:rsid w:val="00656BB2"/>
    <w:rPr>
      <w:rFonts w:ascii="Tahoma" w:hAnsi="Tahoma" w:cs="Times New Roman"/>
      <w:sz w:val="16"/>
      <w:lang w:val="ro-RO"/>
    </w:rPr>
  </w:style>
  <w:style w:type="character" w:styleId="Accentuat">
    <w:name w:val="Emphasis"/>
    <w:basedOn w:val="Fontdeparagrafimplicit"/>
    <w:uiPriority w:val="20"/>
    <w:qFormat/>
    <w:rsid w:val="00656BB2"/>
    <w:rPr>
      <w:rFonts w:cs="Times New Roman"/>
      <w:i/>
      <w:iCs/>
    </w:rPr>
  </w:style>
  <w:style w:type="character" w:customStyle="1" w:styleId="DefaultParagraphFont1">
    <w:name w:val="Default Paragraph Font1"/>
    <w:uiPriority w:val="99"/>
    <w:rsid w:val="00656BB2"/>
  </w:style>
  <w:style w:type="paragraph" w:customStyle="1" w:styleId="Normal10">
    <w:name w:val="Normal1"/>
    <w:uiPriority w:val="99"/>
    <w:rsid w:val="00656BB2"/>
    <w:pPr>
      <w:suppressAutoHyphens/>
      <w:spacing w:line="100" w:lineRule="atLeast"/>
      <w:textAlignment w:val="baseline"/>
    </w:pPr>
    <w:rPr>
      <w:sz w:val="24"/>
      <w:szCs w:val="24"/>
      <w:lang w:eastAsia="ar-SA"/>
    </w:rPr>
  </w:style>
  <w:style w:type="paragraph" w:customStyle="1" w:styleId="CharCharCharChar">
    <w:name w:val="Char Char Char Char"/>
    <w:basedOn w:val="Normal"/>
    <w:uiPriority w:val="99"/>
    <w:rsid w:val="00656BB2"/>
    <w:pPr>
      <w:spacing w:after="160" w:line="240" w:lineRule="exact"/>
    </w:pPr>
    <w:rPr>
      <w:rFonts w:ascii="Verdana" w:hAnsi="Verdana"/>
      <w:sz w:val="20"/>
      <w:szCs w:val="20"/>
    </w:rPr>
  </w:style>
  <w:style w:type="character" w:customStyle="1" w:styleId="Hyperlink1">
    <w:name w:val="Hyperlink1"/>
    <w:uiPriority w:val="99"/>
    <w:rsid w:val="00656BB2"/>
    <w:rPr>
      <w:color w:val="0000FF"/>
      <w:u w:val="single"/>
    </w:rPr>
  </w:style>
  <w:style w:type="character" w:customStyle="1" w:styleId="litera1">
    <w:name w:val="litera1"/>
    <w:uiPriority w:val="99"/>
    <w:rsid w:val="00656BB2"/>
    <w:rPr>
      <w:b/>
      <w:color w:val="000000"/>
    </w:rPr>
  </w:style>
  <w:style w:type="character" w:customStyle="1" w:styleId="ln2tarticol">
    <w:name w:val="ln2tarticol"/>
    <w:basedOn w:val="DefaultParagraphFont1"/>
    <w:uiPriority w:val="99"/>
    <w:rsid w:val="00656BB2"/>
    <w:rPr>
      <w:rFonts w:cs="Times New Roman"/>
    </w:rPr>
  </w:style>
  <w:style w:type="character" w:customStyle="1" w:styleId="ln2litera">
    <w:name w:val="ln2litera"/>
    <w:basedOn w:val="DefaultParagraphFont1"/>
    <w:uiPriority w:val="99"/>
    <w:rsid w:val="00656BB2"/>
    <w:rPr>
      <w:rFonts w:cs="Times New Roman"/>
    </w:rPr>
  </w:style>
  <w:style w:type="character" w:customStyle="1" w:styleId="ln2tlitera">
    <w:name w:val="ln2tlitera"/>
    <w:basedOn w:val="DefaultParagraphFont1"/>
    <w:uiPriority w:val="99"/>
    <w:rsid w:val="00656BB2"/>
    <w:rPr>
      <w:rFonts w:cs="Times New Roman"/>
    </w:rPr>
  </w:style>
  <w:style w:type="character" w:customStyle="1" w:styleId="ln2articol">
    <w:name w:val="ln2articol"/>
    <w:basedOn w:val="DefaultParagraphFont1"/>
    <w:uiPriority w:val="99"/>
    <w:rsid w:val="00656BB2"/>
    <w:rPr>
      <w:rFonts w:cs="Times New Roman"/>
    </w:rPr>
  </w:style>
  <w:style w:type="character" w:customStyle="1" w:styleId="ln2alineat">
    <w:name w:val="ln2alineat"/>
    <w:basedOn w:val="DefaultParagraphFont1"/>
    <w:uiPriority w:val="99"/>
    <w:rsid w:val="00656BB2"/>
    <w:rPr>
      <w:rFonts w:cs="Times New Roman"/>
    </w:rPr>
  </w:style>
  <w:style w:type="character" w:customStyle="1" w:styleId="ln2talineat">
    <w:name w:val="ln2talineat"/>
    <w:basedOn w:val="DefaultParagraphFont1"/>
    <w:uiPriority w:val="99"/>
    <w:rsid w:val="00656BB2"/>
    <w:rPr>
      <w:rFonts w:cs="Times New Roman"/>
    </w:rPr>
  </w:style>
  <w:style w:type="character" w:customStyle="1" w:styleId="Strong1">
    <w:name w:val="Strong1"/>
    <w:uiPriority w:val="99"/>
    <w:rsid w:val="00656BB2"/>
    <w:rPr>
      <w:b/>
    </w:rPr>
  </w:style>
  <w:style w:type="character" w:customStyle="1" w:styleId="z-TopofFormChar">
    <w:name w:val="z-Top of Form Char"/>
    <w:basedOn w:val="DefaultParagraphFont1"/>
    <w:uiPriority w:val="99"/>
    <w:rsid w:val="00656BB2"/>
    <w:rPr>
      <w:rFonts w:ascii="Arial" w:hAnsi="Arial" w:cs="Arial"/>
      <w:vanish/>
      <w:sz w:val="16"/>
      <w:szCs w:val="16"/>
    </w:rPr>
  </w:style>
  <w:style w:type="character" w:customStyle="1" w:styleId="z-BottomofFormChar">
    <w:name w:val="z-Bottom of Form Char"/>
    <w:basedOn w:val="DefaultParagraphFont1"/>
    <w:uiPriority w:val="99"/>
    <w:rsid w:val="00656BB2"/>
    <w:rPr>
      <w:rFonts w:ascii="Arial" w:hAnsi="Arial" w:cs="Arial"/>
      <w:vanish/>
      <w:sz w:val="16"/>
      <w:szCs w:val="16"/>
    </w:rPr>
  </w:style>
  <w:style w:type="character" w:customStyle="1" w:styleId="spelle">
    <w:name w:val="spelle"/>
    <w:basedOn w:val="DefaultParagraphFont1"/>
    <w:uiPriority w:val="99"/>
    <w:rsid w:val="00656BB2"/>
    <w:rPr>
      <w:rFonts w:cs="Times New Roman"/>
    </w:rPr>
  </w:style>
  <w:style w:type="character" w:customStyle="1" w:styleId="grame">
    <w:name w:val="grame"/>
    <w:basedOn w:val="DefaultParagraphFont1"/>
    <w:uiPriority w:val="99"/>
    <w:rsid w:val="00656BB2"/>
    <w:rPr>
      <w:rFonts w:cs="Times New Roman"/>
    </w:rPr>
  </w:style>
  <w:style w:type="character" w:customStyle="1" w:styleId="WWCharLFO4LVL1">
    <w:name w:val="WW_CharLFO4LVL1"/>
    <w:uiPriority w:val="99"/>
    <w:rsid w:val="00656BB2"/>
    <w:rPr>
      <w:rFonts w:ascii="Wingdings" w:hAnsi="Wingdings"/>
    </w:rPr>
  </w:style>
  <w:style w:type="character" w:customStyle="1" w:styleId="WWCharLFO4LVL2">
    <w:name w:val="WW_CharLFO4LVL2"/>
    <w:uiPriority w:val="99"/>
    <w:rsid w:val="00656BB2"/>
    <w:rPr>
      <w:rFonts w:ascii="Courier New" w:hAnsi="Courier New"/>
    </w:rPr>
  </w:style>
  <w:style w:type="character" w:customStyle="1" w:styleId="WWCharLFO5LVL1">
    <w:name w:val="WW_CharLFO5LVL1"/>
    <w:uiPriority w:val="99"/>
    <w:rsid w:val="00656BB2"/>
    <w:rPr>
      <w:rFonts w:ascii="Wingdings" w:hAnsi="Wingdings"/>
    </w:rPr>
  </w:style>
  <w:style w:type="character" w:customStyle="1" w:styleId="WWCharLFO5LVL2">
    <w:name w:val="WW_CharLFO5LVL2"/>
    <w:uiPriority w:val="99"/>
    <w:rsid w:val="00656BB2"/>
    <w:rPr>
      <w:rFonts w:ascii="Courier New" w:hAnsi="Courier New"/>
    </w:rPr>
  </w:style>
  <w:style w:type="character" w:customStyle="1" w:styleId="WWCharLFO6LVL1">
    <w:name w:val="WW_CharLFO6LVL1"/>
    <w:uiPriority w:val="99"/>
    <w:rsid w:val="00656BB2"/>
    <w:rPr>
      <w:rFonts w:ascii="Wingdings" w:hAnsi="Wingdings"/>
    </w:rPr>
  </w:style>
  <w:style w:type="character" w:customStyle="1" w:styleId="WWCharLFO6LVL2">
    <w:name w:val="WW_CharLFO6LVL2"/>
    <w:uiPriority w:val="99"/>
    <w:rsid w:val="00656BB2"/>
    <w:rPr>
      <w:rFonts w:ascii="Courier New" w:hAnsi="Courier New"/>
    </w:rPr>
  </w:style>
  <w:style w:type="character" w:customStyle="1" w:styleId="WWCharLFO7LVL1">
    <w:name w:val="WW_CharLFO7LVL1"/>
    <w:uiPriority w:val="99"/>
    <w:rsid w:val="00656BB2"/>
  </w:style>
  <w:style w:type="character" w:customStyle="1" w:styleId="WWCharLFO7LVL2">
    <w:name w:val="WW_CharLFO7LVL2"/>
    <w:uiPriority w:val="99"/>
    <w:rsid w:val="00656BB2"/>
    <w:rPr>
      <w:rFonts w:ascii="Wingdings" w:hAnsi="Wingdings"/>
    </w:rPr>
  </w:style>
  <w:style w:type="character" w:customStyle="1" w:styleId="WWCharLFO7LVL3">
    <w:name w:val="WW_CharLFO7LVL3"/>
    <w:uiPriority w:val="99"/>
    <w:rsid w:val="00656BB2"/>
    <w:rPr>
      <w:rFonts w:ascii="Arial" w:hAnsi="Arial"/>
      <w:b/>
    </w:rPr>
  </w:style>
  <w:style w:type="character" w:customStyle="1" w:styleId="WWCharLFO8LVL1">
    <w:name w:val="WW_CharLFO8LVL1"/>
    <w:uiPriority w:val="99"/>
    <w:rsid w:val="00656BB2"/>
    <w:rPr>
      <w:rFonts w:ascii="Wingdings" w:hAnsi="Wingdings"/>
    </w:rPr>
  </w:style>
  <w:style w:type="character" w:customStyle="1" w:styleId="WWCharLFO9LVL1">
    <w:name w:val="WW_CharLFO9LVL1"/>
    <w:uiPriority w:val="99"/>
    <w:rsid w:val="00656BB2"/>
  </w:style>
  <w:style w:type="character" w:customStyle="1" w:styleId="WWCharLFO10LVL1">
    <w:name w:val="WW_CharLFO10LVL1"/>
    <w:uiPriority w:val="99"/>
    <w:rsid w:val="00656BB2"/>
    <w:rPr>
      <w:rFonts w:ascii="Wingdings" w:hAnsi="Wingdings"/>
    </w:rPr>
  </w:style>
  <w:style w:type="character" w:customStyle="1" w:styleId="WWCharLFO10LVL2">
    <w:name w:val="WW_CharLFO10LVL2"/>
    <w:uiPriority w:val="99"/>
    <w:rsid w:val="00656BB2"/>
    <w:rPr>
      <w:rFonts w:ascii="Courier New" w:hAnsi="Courier New"/>
    </w:rPr>
  </w:style>
  <w:style w:type="character" w:customStyle="1" w:styleId="WWCharLFO11LVL1">
    <w:name w:val="WW_CharLFO11LVL1"/>
    <w:uiPriority w:val="99"/>
    <w:rsid w:val="00656BB2"/>
    <w:rPr>
      <w:rFonts w:ascii="Wingdings" w:hAnsi="Wingdings"/>
    </w:rPr>
  </w:style>
  <w:style w:type="character" w:customStyle="1" w:styleId="WWCharLFO11LVL2">
    <w:name w:val="WW_CharLFO11LVL2"/>
    <w:uiPriority w:val="99"/>
    <w:rsid w:val="00656BB2"/>
    <w:rPr>
      <w:rFonts w:ascii="Courier New" w:hAnsi="Courier New"/>
    </w:rPr>
  </w:style>
  <w:style w:type="character" w:customStyle="1" w:styleId="WWCharLFO12LVL1">
    <w:name w:val="WW_CharLFO12LVL1"/>
    <w:uiPriority w:val="99"/>
    <w:rsid w:val="00656BB2"/>
    <w:rPr>
      <w:rFonts w:ascii="Wingdings" w:hAnsi="Wingdings"/>
    </w:rPr>
  </w:style>
  <w:style w:type="character" w:customStyle="1" w:styleId="WWCharLFO12LVL2">
    <w:name w:val="WW_CharLFO12LVL2"/>
    <w:uiPriority w:val="99"/>
    <w:rsid w:val="00656BB2"/>
    <w:rPr>
      <w:rFonts w:ascii="Courier New" w:hAnsi="Courier New"/>
    </w:rPr>
  </w:style>
  <w:style w:type="character" w:customStyle="1" w:styleId="WWCharLFO13LVL1">
    <w:name w:val="WW_CharLFO13LVL1"/>
    <w:uiPriority w:val="99"/>
    <w:rsid w:val="00656BB2"/>
    <w:rPr>
      <w:rFonts w:ascii="Wingdings" w:hAnsi="Wingdings"/>
    </w:rPr>
  </w:style>
  <w:style w:type="character" w:customStyle="1" w:styleId="WWCharLFO13LVL2">
    <w:name w:val="WW_CharLFO13LVL2"/>
    <w:uiPriority w:val="99"/>
    <w:rsid w:val="00656BB2"/>
    <w:rPr>
      <w:rFonts w:ascii="Courier New" w:hAnsi="Courier New"/>
    </w:rPr>
  </w:style>
  <w:style w:type="character" w:customStyle="1" w:styleId="WWCharLFO13LVL3">
    <w:name w:val="WW_CharLFO13LVL3"/>
    <w:uiPriority w:val="99"/>
    <w:rsid w:val="00656BB2"/>
    <w:rPr>
      <w:rFonts w:ascii="Wingdings" w:hAnsi="Wingdings"/>
    </w:rPr>
  </w:style>
  <w:style w:type="character" w:customStyle="1" w:styleId="WWCharLFO13LVL4">
    <w:name w:val="WW_CharLFO13LVL4"/>
    <w:uiPriority w:val="99"/>
    <w:rsid w:val="00656BB2"/>
    <w:rPr>
      <w:rFonts w:ascii="Symbol" w:hAnsi="Symbol"/>
    </w:rPr>
  </w:style>
  <w:style w:type="character" w:customStyle="1" w:styleId="WWCharLFO13LVL5">
    <w:name w:val="WW_CharLFO13LVL5"/>
    <w:uiPriority w:val="99"/>
    <w:rsid w:val="00656BB2"/>
    <w:rPr>
      <w:rFonts w:ascii="Courier New" w:hAnsi="Courier New"/>
    </w:rPr>
  </w:style>
  <w:style w:type="character" w:customStyle="1" w:styleId="WWCharLFO13LVL6">
    <w:name w:val="WW_CharLFO13LVL6"/>
    <w:uiPriority w:val="99"/>
    <w:rsid w:val="00656BB2"/>
    <w:rPr>
      <w:rFonts w:ascii="Wingdings" w:hAnsi="Wingdings"/>
    </w:rPr>
  </w:style>
  <w:style w:type="character" w:customStyle="1" w:styleId="WWCharLFO13LVL7">
    <w:name w:val="WW_CharLFO13LVL7"/>
    <w:uiPriority w:val="99"/>
    <w:rsid w:val="00656BB2"/>
    <w:rPr>
      <w:rFonts w:ascii="Symbol" w:hAnsi="Symbol"/>
    </w:rPr>
  </w:style>
  <w:style w:type="character" w:customStyle="1" w:styleId="WWCharLFO13LVL8">
    <w:name w:val="WW_CharLFO13LVL8"/>
    <w:uiPriority w:val="99"/>
    <w:rsid w:val="00656BB2"/>
    <w:rPr>
      <w:rFonts w:ascii="Courier New" w:hAnsi="Courier New"/>
    </w:rPr>
  </w:style>
  <w:style w:type="character" w:customStyle="1" w:styleId="WWCharLFO13LVL9">
    <w:name w:val="WW_CharLFO13LVL9"/>
    <w:uiPriority w:val="99"/>
    <w:rsid w:val="00656BB2"/>
    <w:rPr>
      <w:rFonts w:ascii="Wingdings" w:hAnsi="Wingdings"/>
    </w:rPr>
  </w:style>
  <w:style w:type="character" w:customStyle="1" w:styleId="WWCharLFO14LVL1">
    <w:name w:val="WW_CharLFO14LVL1"/>
    <w:uiPriority w:val="99"/>
    <w:rsid w:val="00656BB2"/>
    <w:rPr>
      <w:rFonts w:ascii="Wingdings" w:hAnsi="Wingdings"/>
    </w:rPr>
  </w:style>
  <w:style w:type="character" w:customStyle="1" w:styleId="WWCharLFO14LVL2">
    <w:name w:val="WW_CharLFO14LVL2"/>
    <w:uiPriority w:val="99"/>
    <w:rsid w:val="00656BB2"/>
    <w:rPr>
      <w:rFonts w:ascii="Courier New" w:hAnsi="Courier New"/>
    </w:rPr>
  </w:style>
  <w:style w:type="character" w:customStyle="1" w:styleId="WWCharLFO14LVL3">
    <w:name w:val="WW_CharLFO14LVL3"/>
    <w:uiPriority w:val="99"/>
    <w:rsid w:val="00656BB2"/>
    <w:rPr>
      <w:rFonts w:ascii="Wingdings" w:hAnsi="Wingdings"/>
    </w:rPr>
  </w:style>
  <w:style w:type="character" w:customStyle="1" w:styleId="WWCharLFO14LVL4">
    <w:name w:val="WW_CharLFO14LVL4"/>
    <w:uiPriority w:val="99"/>
    <w:rsid w:val="00656BB2"/>
    <w:rPr>
      <w:rFonts w:ascii="Symbol" w:hAnsi="Symbol"/>
    </w:rPr>
  </w:style>
  <w:style w:type="character" w:customStyle="1" w:styleId="WWCharLFO14LVL5">
    <w:name w:val="WW_CharLFO14LVL5"/>
    <w:uiPriority w:val="99"/>
    <w:rsid w:val="00656BB2"/>
    <w:rPr>
      <w:rFonts w:ascii="Courier New" w:hAnsi="Courier New"/>
    </w:rPr>
  </w:style>
  <w:style w:type="character" w:customStyle="1" w:styleId="WWCharLFO14LVL6">
    <w:name w:val="WW_CharLFO14LVL6"/>
    <w:uiPriority w:val="99"/>
    <w:rsid w:val="00656BB2"/>
    <w:rPr>
      <w:rFonts w:ascii="Wingdings" w:hAnsi="Wingdings"/>
    </w:rPr>
  </w:style>
  <w:style w:type="character" w:customStyle="1" w:styleId="WWCharLFO14LVL7">
    <w:name w:val="WW_CharLFO14LVL7"/>
    <w:uiPriority w:val="99"/>
    <w:rsid w:val="00656BB2"/>
    <w:rPr>
      <w:rFonts w:ascii="Symbol" w:hAnsi="Symbol"/>
    </w:rPr>
  </w:style>
  <w:style w:type="character" w:customStyle="1" w:styleId="WWCharLFO14LVL8">
    <w:name w:val="WW_CharLFO14LVL8"/>
    <w:uiPriority w:val="99"/>
    <w:rsid w:val="00656BB2"/>
    <w:rPr>
      <w:rFonts w:ascii="Courier New" w:hAnsi="Courier New"/>
    </w:rPr>
  </w:style>
  <w:style w:type="character" w:customStyle="1" w:styleId="WWCharLFO14LVL9">
    <w:name w:val="WW_CharLFO14LVL9"/>
    <w:uiPriority w:val="99"/>
    <w:rsid w:val="00656BB2"/>
    <w:rPr>
      <w:rFonts w:ascii="Wingdings" w:hAnsi="Wingdings"/>
    </w:rPr>
  </w:style>
  <w:style w:type="character" w:customStyle="1" w:styleId="WWCharLFO15LVL1">
    <w:name w:val="WW_CharLFO15LVL1"/>
    <w:uiPriority w:val="99"/>
    <w:rsid w:val="00656BB2"/>
    <w:rPr>
      <w:rFonts w:ascii="Wingdings" w:hAnsi="Wingdings"/>
    </w:rPr>
  </w:style>
  <w:style w:type="character" w:customStyle="1" w:styleId="WWCharLFO16LVL1">
    <w:name w:val="WW_CharLFO16LVL1"/>
    <w:uiPriority w:val="99"/>
    <w:rsid w:val="00656BB2"/>
    <w:rPr>
      <w:rFonts w:ascii="Wingdings" w:hAnsi="Wingdings"/>
    </w:rPr>
  </w:style>
  <w:style w:type="character" w:customStyle="1" w:styleId="WWCharLFO16LVL2">
    <w:name w:val="WW_CharLFO16LVL2"/>
    <w:uiPriority w:val="99"/>
    <w:rsid w:val="00656BB2"/>
    <w:rPr>
      <w:rFonts w:ascii="Courier New" w:hAnsi="Courier New"/>
    </w:rPr>
  </w:style>
  <w:style w:type="character" w:customStyle="1" w:styleId="WWCharLFO16LVL3">
    <w:name w:val="WW_CharLFO16LVL3"/>
    <w:uiPriority w:val="99"/>
    <w:rsid w:val="00656BB2"/>
    <w:rPr>
      <w:rFonts w:ascii="Wingdings" w:hAnsi="Wingdings"/>
    </w:rPr>
  </w:style>
  <w:style w:type="character" w:customStyle="1" w:styleId="WWCharLFO16LVL4">
    <w:name w:val="WW_CharLFO16LVL4"/>
    <w:uiPriority w:val="99"/>
    <w:rsid w:val="00656BB2"/>
    <w:rPr>
      <w:rFonts w:ascii="Symbol" w:hAnsi="Symbol"/>
    </w:rPr>
  </w:style>
  <w:style w:type="character" w:customStyle="1" w:styleId="WWCharLFO16LVL5">
    <w:name w:val="WW_CharLFO16LVL5"/>
    <w:uiPriority w:val="99"/>
    <w:rsid w:val="00656BB2"/>
    <w:rPr>
      <w:rFonts w:ascii="Courier New" w:hAnsi="Courier New"/>
    </w:rPr>
  </w:style>
  <w:style w:type="character" w:customStyle="1" w:styleId="WWCharLFO16LVL6">
    <w:name w:val="WW_CharLFO16LVL6"/>
    <w:uiPriority w:val="99"/>
    <w:rsid w:val="00656BB2"/>
    <w:rPr>
      <w:rFonts w:ascii="Wingdings" w:hAnsi="Wingdings"/>
    </w:rPr>
  </w:style>
  <w:style w:type="character" w:customStyle="1" w:styleId="WWCharLFO16LVL7">
    <w:name w:val="WW_CharLFO16LVL7"/>
    <w:uiPriority w:val="99"/>
    <w:rsid w:val="00656BB2"/>
    <w:rPr>
      <w:rFonts w:ascii="Symbol" w:hAnsi="Symbol"/>
    </w:rPr>
  </w:style>
  <w:style w:type="character" w:customStyle="1" w:styleId="WWCharLFO16LVL8">
    <w:name w:val="WW_CharLFO16LVL8"/>
    <w:uiPriority w:val="99"/>
    <w:rsid w:val="00656BB2"/>
    <w:rPr>
      <w:rFonts w:ascii="Courier New" w:hAnsi="Courier New"/>
    </w:rPr>
  </w:style>
  <w:style w:type="character" w:customStyle="1" w:styleId="WWCharLFO16LVL9">
    <w:name w:val="WW_CharLFO16LVL9"/>
    <w:uiPriority w:val="99"/>
    <w:rsid w:val="00656BB2"/>
    <w:rPr>
      <w:rFonts w:ascii="Wingdings" w:hAnsi="Wingdings"/>
    </w:rPr>
  </w:style>
  <w:style w:type="character" w:customStyle="1" w:styleId="WWCharLFO17LVL1">
    <w:name w:val="WW_CharLFO17LVL1"/>
    <w:uiPriority w:val="99"/>
    <w:rsid w:val="00656BB2"/>
  </w:style>
  <w:style w:type="character" w:customStyle="1" w:styleId="WWCharLFO17LVL2">
    <w:name w:val="WW_CharLFO17LVL2"/>
    <w:uiPriority w:val="99"/>
    <w:rsid w:val="00656BB2"/>
  </w:style>
  <w:style w:type="character" w:customStyle="1" w:styleId="WWCharLFO17LVL3">
    <w:name w:val="WW_CharLFO17LVL3"/>
    <w:uiPriority w:val="99"/>
    <w:rsid w:val="00656BB2"/>
  </w:style>
  <w:style w:type="character" w:customStyle="1" w:styleId="WWCharLFO17LVL4">
    <w:name w:val="WW_CharLFO17LVL4"/>
    <w:uiPriority w:val="99"/>
    <w:rsid w:val="00656BB2"/>
  </w:style>
  <w:style w:type="character" w:customStyle="1" w:styleId="WWCharLFO17LVL5">
    <w:name w:val="WW_CharLFO17LVL5"/>
    <w:uiPriority w:val="99"/>
    <w:rsid w:val="00656BB2"/>
  </w:style>
  <w:style w:type="character" w:customStyle="1" w:styleId="WWCharLFO17LVL6">
    <w:name w:val="WW_CharLFO17LVL6"/>
    <w:uiPriority w:val="99"/>
    <w:rsid w:val="00656BB2"/>
  </w:style>
  <w:style w:type="character" w:customStyle="1" w:styleId="WWCharLFO17LVL7">
    <w:name w:val="WW_CharLFO17LVL7"/>
    <w:uiPriority w:val="99"/>
    <w:rsid w:val="00656BB2"/>
  </w:style>
  <w:style w:type="character" w:customStyle="1" w:styleId="WWCharLFO17LVL8">
    <w:name w:val="WW_CharLFO17LVL8"/>
    <w:uiPriority w:val="99"/>
    <w:rsid w:val="00656BB2"/>
  </w:style>
  <w:style w:type="character" w:customStyle="1" w:styleId="WWCharLFO17LVL9">
    <w:name w:val="WW_CharLFO17LVL9"/>
    <w:uiPriority w:val="99"/>
    <w:rsid w:val="00656BB2"/>
  </w:style>
  <w:style w:type="character" w:customStyle="1" w:styleId="WWCharLFO18LVL1">
    <w:name w:val="WW_CharLFO18LVL1"/>
    <w:uiPriority w:val="99"/>
    <w:rsid w:val="00656BB2"/>
    <w:rPr>
      <w:i/>
    </w:rPr>
  </w:style>
  <w:style w:type="character" w:customStyle="1" w:styleId="WWCharLFO18LVL2">
    <w:name w:val="WW_CharLFO18LVL2"/>
    <w:uiPriority w:val="99"/>
    <w:rsid w:val="00656BB2"/>
  </w:style>
  <w:style w:type="character" w:customStyle="1" w:styleId="WWCharLFO18LVL3">
    <w:name w:val="WW_CharLFO18LVL3"/>
    <w:uiPriority w:val="99"/>
    <w:rsid w:val="00656BB2"/>
  </w:style>
  <w:style w:type="character" w:customStyle="1" w:styleId="WWCharLFO18LVL4">
    <w:name w:val="WW_CharLFO18LVL4"/>
    <w:uiPriority w:val="99"/>
    <w:rsid w:val="00656BB2"/>
  </w:style>
  <w:style w:type="character" w:customStyle="1" w:styleId="WWCharLFO18LVL5">
    <w:name w:val="WW_CharLFO18LVL5"/>
    <w:uiPriority w:val="99"/>
    <w:rsid w:val="00656BB2"/>
  </w:style>
  <w:style w:type="character" w:customStyle="1" w:styleId="WWCharLFO18LVL6">
    <w:name w:val="WW_CharLFO18LVL6"/>
    <w:uiPriority w:val="99"/>
    <w:rsid w:val="00656BB2"/>
  </w:style>
  <w:style w:type="character" w:customStyle="1" w:styleId="WWCharLFO18LVL7">
    <w:name w:val="WW_CharLFO18LVL7"/>
    <w:uiPriority w:val="99"/>
    <w:rsid w:val="00656BB2"/>
  </w:style>
  <w:style w:type="character" w:customStyle="1" w:styleId="WWCharLFO18LVL8">
    <w:name w:val="WW_CharLFO18LVL8"/>
    <w:uiPriority w:val="99"/>
    <w:rsid w:val="00656BB2"/>
  </w:style>
  <w:style w:type="character" w:customStyle="1" w:styleId="WWCharLFO18LVL9">
    <w:name w:val="WW_CharLFO18LVL9"/>
    <w:uiPriority w:val="99"/>
    <w:rsid w:val="00656BB2"/>
  </w:style>
  <w:style w:type="character" w:customStyle="1" w:styleId="WWCharLFO19LVL1">
    <w:name w:val="WW_CharLFO19LVL1"/>
    <w:uiPriority w:val="99"/>
    <w:rsid w:val="00656BB2"/>
  </w:style>
  <w:style w:type="character" w:customStyle="1" w:styleId="WWCharLFO19LVL2">
    <w:name w:val="WW_CharLFO19LVL2"/>
    <w:uiPriority w:val="99"/>
    <w:rsid w:val="00656BB2"/>
  </w:style>
  <w:style w:type="character" w:customStyle="1" w:styleId="WWCharLFO19LVL3">
    <w:name w:val="WW_CharLFO19LVL3"/>
    <w:uiPriority w:val="99"/>
    <w:rsid w:val="00656BB2"/>
  </w:style>
  <w:style w:type="character" w:customStyle="1" w:styleId="WWCharLFO19LVL4">
    <w:name w:val="WW_CharLFO19LVL4"/>
    <w:uiPriority w:val="99"/>
    <w:rsid w:val="00656BB2"/>
  </w:style>
  <w:style w:type="character" w:customStyle="1" w:styleId="WWCharLFO19LVL5">
    <w:name w:val="WW_CharLFO19LVL5"/>
    <w:uiPriority w:val="99"/>
    <w:rsid w:val="00656BB2"/>
  </w:style>
  <w:style w:type="character" w:customStyle="1" w:styleId="WWCharLFO19LVL6">
    <w:name w:val="WW_CharLFO19LVL6"/>
    <w:uiPriority w:val="99"/>
    <w:rsid w:val="00656BB2"/>
  </w:style>
  <w:style w:type="character" w:customStyle="1" w:styleId="WWCharLFO19LVL7">
    <w:name w:val="WW_CharLFO19LVL7"/>
    <w:uiPriority w:val="99"/>
    <w:rsid w:val="00656BB2"/>
  </w:style>
  <w:style w:type="character" w:customStyle="1" w:styleId="WWCharLFO19LVL8">
    <w:name w:val="WW_CharLFO19LVL8"/>
    <w:uiPriority w:val="99"/>
    <w:rsid w:val="00656BB2"/>
  </w:style>
  <w:style w:type="character" w:customStyle="1" w:styleId="WWCharLFO19LVL9">
    <w:name w:val="WW_CharLFO19LVL9"/>
    <w:uiPriority w:val="99"/>
    <w:rsid w:val="00656BB2"/>
  </w:style>
  <w:style w:type="character" w:customStyle="1" w:styleId="WWCharLFO20LVL1">
    <w:name w:val="WW_CharLFO20LVL1"/>
    <w:uiPriority w:val="99"/>
    <w:rsid w:val="00656BB2"/>
  </w:style>
  <w:style w:type="character" w:customStyle="1" w:styleId="WWCharLFO21LVL1">
    <w:name w:val="WW_CharLFO21LVL1"/>
    <w:uiPriority w:val="99"/>
    <w:rsid w:val="00656BB2"/>
    <w:rPr>
      <w:i/>
    </w:rPr>
  </w:style>
  <w:style w:type="character" w:customStyle="1" w:styleId="WWCharLFO23LVL1">
    <w:name w:val="WW_CharLFO23LVL1"/>
    <w:uiPriority w:val="99"/>
    <w:rsid w:val="00656BB2"/>
    <w:rPr>
      <w:rFonts w:ascii="Times New Roman" w:hAnsi="Times New Roman"/>
    </w:rPr>
  </w:style>
  <w:style w:type="character" w:customStyle="1" w:styleId="WWCharLFO24LVL1">
    <w:name w:val="WW_CharLFO24LVL1"/>
    <w:uiPriority w:val="99"/>
    <w:rsid w:val="00656BB2"/>
    <w:rPr>
      <w:rFonts w:ascii="Symbol" w:hAnsi="Symbol"/>
    </w:rPr>
  </w:style>
  <w:style w:type="character" w:customStyle="1" w:styleId="WWCharLFO24LVL2">
    <w:name w:val="WW_CharLFO24LVL2"/>
    <w:uiPriority w:val="99"/>
    <w:rsid w:val="00656BB2"/>
    <w:rPr>
      <w:rFonts w:ascii="Courier New" w:hAnsi="Courier New"/>
    </w:rPr>
  </w:style>
  <w:style w:type="character" w:customStyle="1" w:styleId="WWCharLFO24LVL3">
    <w:name w:val="WW_CharLFO24LVL3"/>
    <w:uiPriority w:val="99"/>
    <w:rsid w:val="00656BB2"/>
    <w:rPr>
      <w:rFonts w:ascii="Wingdings" w:hAnsi="Wingdings"/>
    </w:rPr>
  </w:style>
  <w:style w:type="character" w:customStyle="1" w:styleId="WWCharLFO24LVL4">
    <w:name w:val="WW_CharLFO24LVL4"/>
    <w:uiPriority w:val="99"/>
    <w:rsid w:val="00656BB2"/>
    <w:rPr>
      <w:rFonts w:ascii="Symbol" w:hAnsi="Symbol"/>
    </w:rPr>
  </w:style>
  <w:style w:type="character" w:customStyle="1" w:styleId="WWCharLFO24LVL5">
    <w:name w:val="WW_CharLFO24LVL5"/>
    <w:uiPriority w:val="99"/>
    <w:rsid w:val="00656BB2"/>
    <w:rPr>
      <w:rFonts w:ascii="Courier New" w:hAnsi="Courier New"/>
    </w:rPr>
  </w:style>
  <w:style w:type="character" w:customStyle="1" w:styleId="WWCharLFO24LVL6">
    <w:name w:val="WW_CharLFO24LVL6"/>
    <w:uiPriority w:val="99"/>
    <w:rsid w:val="00656BB2"/>
    <w:rPr>
      <w:rFonts w:ascii="Wingdings" w:hAnsi="Wingdings"/>
    </w:rPr>
  </w:style>
  <w:style w:type="character" w:customStyle="1" w:styleId="WWCharLFO24LVL7">
    <w:name w:val="WW_CharLFO24LVL7"/>
    <w:uiPriority w:val="99"/>
    <w:rsid w:val="00656BB2"/>
    <w:rPr>
      <w:rFonts w:ascii="Symbol" w:hAnsi="Symbol"/>
    </w:rPr>
  </w:style>
  <w:style w:type="character" w:customStyle="1" w:styleId="WWCharLFO24LVL8">
    <w:name w:val="WW_CharLFO24LVL8"/>
    <w:uiPriority w:val="99"/>
    <w:rsid w:val="00656BB2"/>
    <w:rPr>
      <w:rFonts w:ascii="Courier New" w:hAnsi="Courier New"/>
    </w:rPr>
  </w:style>
  <w:style w:type="character" w:customStyle="1" w:styleId="WWCharLFO24LVL9">
    <w:name w:val="WW_CharLFO24LVL9"/>
    <w:uiPriority w:val="99"/>
    <w:rsid w:val="00656BB2"/>
    <w:rPr>
      <w:rFonts w:ascii="Wingdings" w:hAnsi="Wingdings"/>
    </w:rPr>
  </w:style>
  <w:style w:type="character" w:customStyle="1" w:styleId="WWCharLFO25LVL1">
    <w:name w:val="WW_CharLFO25LVL1"/>
    <w:uiPriority w:val="99"/>
    <w:rsid w:val="00656BB2"/>
    <w:rPr>
      <w:rFonts w:ascii="Symbol" w:hAnsi="Symbol"/>
    </w:rPr>
  </w:style>
  <w:style w:type="character" w:customStyle="1" w:styleId="WWCharLFO25LVL2">
    <w:name w:val="WW_CharLFO25LVL2"/>
    <w:uiPriority w:val="99"/>
    <w:rsid w:val="00656BB2"/>
    <w:rPr>
      <w:rFonts w:ascii="Courier New" w:hAnsi="Courier New"/>
    </w:rPr>
  </w:style>
  <w:style w:type="character" w:customStyle="1" w:styleId="WWCharLFO25LVL3">
    <w:name w:val="WW_CharLFO25LVL3"/>
    <w:uiPriority w:val="99"/>
    <w:rsid w:val="00656BB2"/>
    <w:rPr>
      <w:rFonts w:ascii="Wingdings" w:hAnsi="Wingdings"/>
    </w:rPr>
  </w:style>
  <w:style w:type="character" w:customStyle="1" w:styleId="WWCharLFO25LVL4">
    <w:name w:val="WW_CharLFO25LVL4"/>
    <w:uiPriority w:val="99"/>
    <w:rsid w:val="00656BB2"/>
    <w:rPr>
      <w:rFonts w:ascii="Symbol" w:hAnsi="Symbol"/>
    </w:rPr>
  </w:style>
  <w:style w:type="character" w:customStyle="1" w:styleId="WWCharLFO25LVL5">
    <w:name w:val="WW_CharLFO25LVL5"/>
    <w:uiPriority w:val="99"/>
    <w:rsid w:val="00656BB2"/>
    <w:rPr>
      <w:rFonts w:ascii="Courier New" w:hAnsi="Courier New"/>
    </w:rPr>
  </w:style>
  <w:style w:type="character" w:customStyle="1" w:styleId="WWCharLFO25LVL6">
    <w:name w:val="WW_CharLFO25LVL6"/>
    <w:uiPriority w:val="99"/>
    <w:rsid w:val="00656BB2"/>
    <w:rPr>
      <w:rFonts w:ascii="Wingdings" w:hAnsi="Wingdings"/>
    </w:rPr>
  </w:style>
  <w:style w:type="character" w:customStyle="1" w:styleId="WWCharLFO25LVL7">
    <w:name w:val="WW_CharLFO25LVL7"/>
    <w:uiPriority w:val="99"/>
    <w:rsid w:val="00656BB2"/>
    <w:rPr>
      <w:rFonts w:ascii="Symbol" w:hAnsi="Symbol"/>
    </w:rPr>
  </w:style>
  <w:style w:type="character" w:customStyle="1" w:styleId="WWCharLFO25LVL8">
    <w:name w:val="WW_CharLFO25LVL8"/>
    <w:uiPriority w:val="99"/>
    <w:rsid w:val="00656BB2"/>
    <w:rPr>
      <w:rFonts w:ascii="Courier New" w:hAnsi="Courier New"/>
    </w:rPr>
  </w:style>
  <w:style w:type="character" w:customStyle="1" w:styleId="WWCharLFO25LVL9">
    <w:name w:val="WW_CharLFO25LVL9"/>
    <w:uiPriority w:val="99"/>
    <w:rsid w:val="00656BB2"/>
    <w:rPr>
      <w:rFonts w:ascii="Wingdings" w:hAnsi="Wingdings"/>
    </w:rPr>
  </w:style>
  <w:style w:type="character" w:customStyle="1" w:styleId="WWCharLFO26LVL1">
    <w:name w:val="WW_CharLFO26LVL1"/>
    <w:uiPriority w:val="99"/>
    <w:rsid w:val="00656BB2"/>
    <w:rPr>
      <w:rFonts w:ascii="Times New Roman" w:hAnsi="Times New Roman"/>
    </w:rPr>
  </w:style>
  <w:style w:type="character" w:customStyle="1" w:styleId="WWCharLFO26LVL2">
    <w:name w:val="WW_CharLFO26LVL2"/>
    <w:uiPriority w:val="99"/>
    <w:rsid w:val="00656BB2"/>
    <w:rPr>
      <w:rFonts w:ascii="Symbol" w:hAnsi="Symbol"/>
    </w:rPr>
  </w:style>
  <w:style w:type="character" w:customStyle="1" w:styleId="WWCharLFO27LVL1">
    <w:name w:val="WW_CharLFO27LVL1"/>
    <w:uiPriority w:val="99"/>
    <w:rsid w:val="00656BB2"/>
    <w:rPr>
      <w:rFonts w:ascii="Symbol" w:hAnsi="Symbol"/>
    </w:rPr>
  </w:style>
  <w:style w:type="character" w:customStyle="1" w:styleId="WWCharLFO27LVL2">
    <w:name w:val="WW_CharLFO27LVL2"/>
    <w:uiPriority w:val="99"/>
    <w:rsid w:val="00656BB2"/>
    <w:rPr>
      <w:rFonts w:ascii="Courier New" w:hAnsi="Courier New"/>
    </w:rPr>
  </w:style>
  <w:style w:type="character" w:customStyle="1" w:styleId="WWCharLFO27LVL3">
    <w:name w:val="WW_CharLFO27LVL3"/>
    <w:uiPriority w:val="99"/>
    <w:rsid w:val="00656BB2"/>
    <w:rPr>
      <w:rFonts w:ascii="Wingdings" w:hAnsi="Wingdings"/>
    </w:rPr>
  </w:style>
  <w:style w:type="character" w:customStyle="1" w:styleId="WWCharLFO27LVL4">
    <w:name w:val="WW_CharLFO27LVL4"/>
    <w:uiPriority w:val="99"/>
    <w:rsid w:val="00656BB2"/>
    <w:rPr>
      <w:rFonts w:ascii="Symbol" w:hAnsi="Symbol"/>
    </w:rPr>
  </w:style>
  <w:style w:type="character" w:customStyle="1" w:styleId="WWCharLFO27LVL5">
    <w:name w:val="WW_CharLFO27LVL5"/>
    <w:uiPriority w:val="99"/>
    <w:rsid w:val="00656BB2"/>
    <w:rPr>
      <w:rFonts w:ascii="Courier New" w:hAnsi="Courier New"/>
    </w:rPr>
  </w:style>
  <w:style w:type="character" w:customStyle="1" w:styleId="WWCharLFO27LVL6">
    <w:name w:val="WW_CharLFO27LVL6"/>
    <w:uiPriority w:val="99"/>
    <w:rsid w:val="00656BB2"/>
    <w:rPr>
      <w:rFonts w:ascii="Wingdings" w:hAnsi="Wingdings"/>
    </w:rPr>
  </w:style>
  <w:style w:type="character" w:customStyle="1" w:styleId="WWCharLFO27LVL7">
    <w:name w:val="WW_CharLFO27LVL7"/>
    <w:uiPriority w:val="99"/>
    <w:rsid w:val="00656BB2"/>
    <w:rPr>
      <w:rFonts w:ascii="Symbol" w:hAnsi="Symbol"/>
    </w:rPr>
  </w:style>
  <w:style w:type="character" w:customStyle="1" w:styleId="WWCharLFO27LVL8">
    <w:name w:val="WW_CharLFO27LVL8"/>
    <w:uiPriority w:val="99"/>
    <w:rsid w:val="00656BB2"/>
    <w:rPr>
      <w:rFonts w:ascii="Courier New" w:hAnsi="Courier New"/>
    </w:rPr>
  </w:style>
  <w:style w:type="character" w:customStyle="1" w:styleId="WWCharLFO27LVL9">
    <w:name w:val="WW_CharLFO27LVL9"/>
    <w:uiPriority w:val="99"/>
    <w:rsid w:val="00656BB2"/>
    <w:rPr>
      <w:rFonts w:ascii="Wingdings" w:hAnsi="Wingdings"/>
    </w:rPr>
  </w:style>
  <w:style w:type="character" w:customStyle="1" w:styleId="WWCharLFO28LVL1">
    <w:name w:val="WW_CharLFO28LVL1"/>
    <w:uiPriority w:val="99"/>
    <w:rsid w:val="00656BB2"/>
    <w:rPr>
      <w:rFonts w:ascii="Symbol" w:hAnsi="Symbol"/>
    </w:rPr>
  </w:style>
  <w:style w:type="character" w:customStyle="1" w:styleId="WWCharLFO28LVL2">
    <w:name w:val="WW_CharLFO28LVL2"/>
    <w:uiPriority w:val="99"/>
    <w:rsid w:val="00656BB2"/>
    <w:rPr>
      <w:rFonts w:ascii="Courier New" w:hAnsi="Courier New"/>
    </w:rPr>
  </w:style>
  <w:style w:type="character" w:customStyle="1" w:styleId="WWCharLFO28LVL3">
    <w:name w:val="WW_CharLFO28LVL3"/>
    <w:uiPriority w:val="99"/>
    <w:rsid w:val="00656BB2"/>
    <w:rPr>
      <w:rFonts w:ascii="Wingdings" w:hAnsi="Wingdings"/>
    </w:rPr>
  </w:style>
  <w:style w:type="character" w:customStyle="1" w:styleId="WWCharLFO28LVL4">
    <w:name w:val="WW_CharLFO28LVL4"/>
    <w:uiPriority w:val="99"/>
    <w:rsid w:val="00656BB2"/>
    <w:rPr>
      <w:rFonts w:ascii="Symbol" w:hAnsi="Symbol"/>
    </w:rPr>
  </w:style>
  <w:style w:type="character" w:customStyle="1" w:styleId="WWCharLFO28LVL5">
    <w:name w:val="WW_CharLFO28LVL5"/>
    <w:uiPriority w:val="99"/>
    <w:rsid w:val="00656BB2"/>
    <w:rPr>
      <w:rFonts w:ascii="Courier New" w:hAnsi="Courier New"/>
    </w:rPr>
  </w:style>
  <w:style w:type="character" w:customStyle="1" w:styleId="WWCharLFO28LVL6">
    <w:name w:val="WW_CharLFO28LVL6"/>
    <w:uiPriority w:val="99"/>
    <w:rsid w:val="00656BB2"/>
    <w:rPr>
      <w:rFonts w:ascii="Wingdings" w:hAnsi="Wingdings"/>
    </w:rPr>
  </w:style>
  <w:style w:type="character" w:customStyle="1" w:styleId="WWCharLFO28LVL7">
    <w:name w:val="WW_CharLFO28LVL7"/>
    <w:uiPriority w:val="99"/>
    <w:rsid w:val="00656BB2"/>
    <w:rPr>
      <w:rFonts w:ascii="Symbol" w:hAnsi="Symbol"/>
    </w:rPr>
  </w:style>
  <w:style w:type="character" w:customStyle="1" w:styleId="WWCharLFO28LVL8">
    <w:name w:val="WW_CharLFO28LVL8"/>
    <w:uiPriority w:val="99"/>
    <w:rsid w:val="00656BB2"/>
    <w:rPr>
      <w:rFonts w:ascii="Courier New" w:hAnsi="Courier New"/>
    </w:rPr>
  </w:style>
  <w:style w:type="character" w:customStyle="1" w:styleId="WWCharLFO28LVL9">
    <w:name w:val="WW_CharLFO28LVL9"/>
    <w:uiPriority w:val="99"/>
    <w:rsid w:val="00656BB2"/>
    <w:rPr>
      <w:rFonts w:ascii="Wingdings" w:hAnsi="Wingdings"/>
    </w:rPr>
  </w:style>
  <w:style w:type="character" w:customStyle="1" w:styleId="WWCharLFO29LVL1">
    <w:name w:val="WW_CharLFO29LVL1"/>
    <w:uiPriority w:val="99"/>
    <w:rsid w:val="00656BB2"/>
    <w:rPr>
      <w:rFonts w:ascii="Times New Roman" w:hAnsi="Times New Roman"/>
    </w:rPr>
  </w:style>
  <w:style w:type="character" w:customStyle="1" w:styleId="WWCharLFO29LVL2">
    <w:name w:val="WW_CharLFO29LVL2"/>
    <w:uiPriority w:val="99"/>
    <w:rsid w:val="00656BB2"/>
    <w:rPr>
      <w:rFonts w:ascii="Symbol" w:hAnsi="Symbol"/>
    </w:rPr>
  </w:style>
  <w:style w:type="character" w:customStyle="1" w:styleId="WWCharLFO30LVL1">
    <w:name w:val="WW_CharLFO30LVL1"/>
    <w:uiPriority w:val="99"/>
    <w:rsid w:val="00656BB2"/>
    <w:rPr>
      <w:rFonts w:ascii="Symbol" w:hAnsi="Symbol"/>
    </w:rPr>
  </w:style>
  <w:style w:type="character" w:customStyle="1" w:styleId="WWCharLFO30LVL2">
    <w:name w:val="WW_CharLFO30LVL2"/>
    <w:uiPriority w:val="99"/>
    <w:rsid w:val="00656BB2"/>
    <w:rPr>
      <w:rFonts w:ascii="Courier New" w:hAnsi="Courier New"/>
    </w:rPr>
  </w:style>
  <w:style w:type="character" w:customStyle="1" w:styleId="WWCharLFO30LVL3">
    <w:name w:val="WW_CharLFO30LVL3"/>
    <w:uiPriority w:val="99"/>
    <w:rsid w:val="00656BB2"/>
    <w:rPr>
      <w:rFonts w:ascii="Wingdings" w:hAnsi="Wingdings"/>
    </w:rPr>
  </w:style>
  <w:style w:type="character" w:customStyle="1" w:styleId="WWCharLFO30LVL4">
    <w:name w:val="WW_CharLFO30LVL4"/>
    <w:uiPriority w:val="99"/>
    <w:rsid w:val="00656BB2"/>
    <w:rPr>
      <w:rFonts w:ascii="Symbol" w:hAnsi="Symbol"/>
    </w:rPr>
  </w:style>
  <w:style w:type="character" w:customStyle="1" w:styleId="WWCharLFO30LVL5">
    <w:name w:val="WW_CharLFO30LVL5"/>
    <w:uiPriority w:val="99"/>
    <w:rsid w:val="00656BB2"/>
    <w:rPr>
      <w:rFonts w:ascii="Courier New" w:hAnsi="Courier New"/>
    </w:rPr>
  </w:style>
  <w:style w:type="character" w:customStyle="1" w:styleId="WWCharLFO30LVL6">
    <w:name w:val="WW_CharLFO30LVL6"/>
    <w:uiPriority w:val="99"/>
    <w:rsid w:val="00656BB2"/>
    <w:rPr>
      <w:rFonts w:ascii="Wingdings" w:hAnsi="Wingdings"/>
    </w:rPr>
  </w:style>
  <w:style w:type="character" w:customStyle="1" w:styleId="WWCharLFO30LVL7">
    <w:name w:val="WW_CharLFO30LVL7"/>
    <w:uiPriority w:val="99"/>
    <w:rsid w:val="00656BB2"/>
    <w:rPr>
      <w:rFonts w:ascii="Symbol" w:hAnsi="Symbol"/>
    </w:rPr>
  </w:style>
  <w:style w:type="character" w:customStyle="1" w:styleId="WWCharLFO30LVL8">
    <w:name w:val="WW_CharLFO30LVL8"/>
    <w:uiPriority w:val="99"/>
    <w:rsid w:val="00656BB2"/>
    <w:rPr>
      <w:rFonts w:ascii="Courier New" w:hAnsi="Courier New"/>
    </w:rPr>
  </w:style>
  <w:style w:type="character" w:customStyle="1" w:styleId="WWCharLFO30LVL9">
    <w:name w:val="WW_CharLFO30LVL9"/>
    <w:uiPriority w:val="99"/>
    <w:rsid w:val="00656BB2"/>
    <w:rPr>
      <w:rFonts w:ascii="Wingdings" w:hAnsi="Wingdings"/>
    </w:rPr>
  </w:style>
  <w:style w:type="character" w:customStyle="1" w:styleId="WWCharLFO31LVL1">
    <w:name w:val="WW_CharLFO31LVL1"/>
    <w:uiPriority w:val="99"/>
    <w:rsid w:val="00656BB2"/>
    <w:rPr>
      <w:rFonts w:ascii="Symbol" w:hAnsi="Symbol"/>
      <w:sz w:val="20"/>
    </w:rPr>
  </w:style>
  <w:style w:type="character" w:customStyle="1" w:styleId="WWCharLFO31LVL2">
    <w:name w:val="WW_CharLFO31LVL2"/>
    <w:uiPriority w:val="99"/>
    <w:rsid w:val="00656BB2"/>
    <w:rPr>
      <w:rFonts w:ascii="Symbol" w:hAnsi="Symbol"/>
      <w:sz w:val="20"/>
    </w:rPr>
  </w:style>
  <w:style w:type="character" w:customStyle="1" w:styleId="WWCharLFO31LVL3">
    <w:name w:val="WW_CharLFO31LVL3"/>
    <w:uiPriority w:val="99"/>
    <w:rsid w:val="00656BB2"/>
    <w:rPr>
      <w:rFonts w:ascii="Symbol" w:hAnsi="Symbol"/>
      <w:sz w:val="20"/>
    </w:rPr>
  </w:style>
  <w:style w:type="character" w:customStyle="1" w:styleId="WWCharLFO31LVL4">
    <w:name w:val="WW_CharLFO31LVL4"/>
    <w:uiPriority w:val="99"/>
    <w:rsid w:val="00656BB2"/>
    <w:rPr>
      <w:rFonts w:ascii="Symbol" w:hAnsi="Symbol"/>
      <w:sz w:val="20"/>
    </w:rPr>
  </w:style>
  <w:style w:type="character" w:customStyle="1" w:styleId="WWCharLFO31LVL5">
    <w:name w:val="WW_CharLFO31LVL5"/>
    <w:uiPriority w:val="99"/>
    <w:rsid w:val="00656BB2"/>
    <w:rPr>
      <w:rFonts w:ascii="Symbol" w:hAnsi="Symbol"/>
      <w:sz w:val="20"/>
    </w:rPr>
  </w:style>
  <w:style w:type="character" w:customStyle="1" w:styleId="WWCharLFO31LVL6">
    <w:name w:val="WW_CharLFO31LVL6"/>
    <w:uiPriority w:val="99"/>
    <w:rsid w:val="00656BB2"/>
    <w:rPr>
      <w:rFonts w:ascii="Symbol" w:hAnsi="Symbol"/>
      <w:sz w:val="20"/>
    </w:rPr>
  </w:style>
  <w:style w:type="character" w:customStyle="1" w:styleId="WWCharLFO31LVL7">
    <w:name w:val="WW_CharLFO31LVL7"/>
    <w:uiPriority w:val="99"/>
    <w:rsid w:val="00656BB2"/>
    <w:rPr>
      <w:rFonts w:ascii="Symbol" w:hAnsi="Symbol"/>
      <w:sz w:val="20"/>
    </w:rPr>
  </w:style>
  <w:style w:type="character" w:customStyle="1" w:styleId="WWCharLFO31LVL8">
    <w:name w:val="WW_CharLFO31LVL8"/>
    <w:uiPriority w:val="99"/>
    <w:rsid w:val="00656BB2"/>
    <w:rPr>
      <w:rFonts w:ascii="Symbol" w:hAnsi="Symbol"/>
      <w:sz w:val="20"/>
    </w:rPr>
  </w:style>
  <w:style w:type="character" w:customStyle="1" w:styleId="WWCharLFO31LVL9">
    <w:name w:val="WW_CharLFO31LVL9"/>
    <w:uiPriority w:val="99"/>
    <w:rsid w:val="00656BB2"/>
    <w:rPr>
      <w:rFonts w:ascii="Symbol" w:hAnsi="Symbol"/>
      <w:sz w:val="20"/>
    </w:rPr>
  </w:style>
  <w:style w:type="character" w:customStyle="1" w:styleId="WWCharLFO32LVL1">
    <w:name w:val="WW_CharLFO32LVL1"/>
    <w:uiPriority w:val="99"/>
    <w:rsid w:val="00656BB2"/>
    <w:rPr>
      <w:rFonts w:ascii="Symbol" w:hAnsi="Symbol"/>
      <w:sz w:val="20"/>
    </w:rPr>
  </w:style>
  <w:style w:type="character" w:customStyle="1" w:styleId="WWCharLFO32LVL2">
    <w:name w:val="WW_CharLFO32LVL2"/>
    <w:uiPriority w:val="99"/>
    <w:rsid w:val="00656BB2"/>
    <w:rPr>
      <w:rFonts w:ascii="Symbol" w:hAnsi="Symbol"/>
      <w:sz w:val="20"/>
    </w:rPr>
  </w:style>
  <w:style w:type="character" w:customStyle="1" w:styleId="WWCharLFO32LVL3">
    <w:name w:val="WW_CharLFO32LVL3"/>
    <w:uiPriority w:val="99"/>
    <w:rsid w:val="00656BB2"/>
    <w:rPr>
      <w:rFonts w:ascii="Symbol" w:hAnsi="Symbol"/>
      <w:sz w:val="20"/>
    </w:rPr>
  </w:style>
  <w:style w:type="character" w:customStyle="1" w:styleId="WWCharLFO32LVL4">
    <w:name w:val="WW_CharLFO32LVL4"/>
    <w:uiPriority w:val="99"/>
    <w:rsid w:val="00656BB2"/>
    <w:rPr>
      <w:rFonts w:ascii="Symbol" w:hAnsi="Symbol"/>
      <w:sz w:val="20"/>
    </w:rPr>
  </w:style>
  <w:style w:type="character" w:customStyle="1" w:styleId="WWCharLFO32LVL5">
    <w:name w:val="WW_CharLFO32LVL5"/>
    <w:uiPriority w:val="99"/>
    <w:rsid w:val="00656BB2"/>
    <w:rPr>
      <w:rFonts w:ascii="Symbol" w:hAnsi="Symbol"/>
      <w:sz w:val="20"/>
    </w:rPr>
  </w:style>
  <w:style w:type="character" w:customStyle="1" w:styleId="WWCharLFO32LVL6">
    <w:name w:val="WW_CharLFO32LVL6"/>
    <w:uiPriority w:val="99"/>
    <w:rsid w:val="00656BB2"/>
    <w:rPr>
      <w:rFonts w:ascii="Symbol" w:hAnsi="Symbol"/>
      <w:sz w:val="20"/>
    </w:rPr>
  </w:style>
  <w:style w:type="character" w:customStyle="1" w:styleId="WWCharLFO32LVL7">
    <w:name w:val="WW_CharLFO32LVL7"/>
    <w:uiPriority w:val="99"/>
    <w:rsid w:val="00656BB2"/>
    <w:rPr>
      <w:rFonts w:ascii="Symbol" w:hAnsi="Symbol"/>
      <w:sz w:val="20"/>
    </w:rPr>
  </w:style>
  <w:style w:type="character" w:customStyle="1" w:styleId="WWCharLFO32LVL8">
    <w:name w:val="WW_CharLFO32LVL8"/>
    <w:uiPriority w:val="99"/>
    <w:rsid w:val="00656BB2"/>
    <w:rPr>
      <w:rFonts w:ascii="Symbol" w:hAnsi="Symbol"/>
      <w:sz w:val="20"/>
    </w:rPr>
  </w:style>
  <w:style w:type="character" w:customStyle="1" w:styleId="WWCharLFO32LVL9">
    <w:name w:val="WW_CharLFO32LVL9"/>
    <w:uiPriority w:val="99"/>
    <w:rsid w:val="00656BB2"/>
    <w:rPr>
      <w:rFonts w:ascii="Symbol" w:hAnsi="Symbol"/>
      <w:sz w:val="20"/>
    </w:rPr>
  </w:style>
  <w:style w:type="character" w:customStyle="1" w:styleId="WWCharLFO33LVL1">
    <w:name w:val="WW_CharLFO33LVL1"/>
    <w:uiPriority w:val="99"/>
    <w:rsid w:val="00656BB2"/>
    <w:rPr>
      <w:rFonts w:ascii="Symbol" w:hAnsi="Symbol"/>
      <w:sz w:val="20"/>
    </w:rPr>
  </w:style>
  <w:style w:type="character" w:customStyle="1" w:styleId="WWCharLFO33LVL2">
    <w:name w:val="WW_CharLFO33LVL2"/>
    <w:uiPriority w:val="99"/>
    <w:rsid w:val="00656BB2"/>
    <w:rPr>
      <w:rFonts w:ascii="Symbol" w:hAnsi="Symbol"/>
      <w:sz w:val="20"/>
    </w:rPr>
  </w:style>
  <w:style w:type="character" w:customStyle="1" w:styleId="WWCharLFO33LVL3">
    <w:name w:val="WW_CharLFO33LVL3"/>
    <w:uiPriority w:val="99"/>
    <w:rsid w:val="00656BB2"/>
    <w:rPr>
      <w:rFonts w:ascii="Symbol" w:hAnsi="Symbol"/>
      <w:sz w:val="20"/>
    </w:rPr>
  </w:style>
  <w:style w:type="character" w:customStyle="1" w:styleId="WWCharLFO33LVL4">
    <w:name w:val="WW_CharLFO33LVL4"/>
    <w:uiPriority w:val="99"/>
    <w:rsid w:val="00656BB2"/>
    <w:rPr>
      <w:rFonts w:ascii="Symbol" w:hAnsi="Symbol"/>
      <w:sz w:val="20"/>
    </w:rPr>
  </w:style>
  <w:style w:type="character" w:customStyle="1" w:styleId="WWCharLFO33LVL5">
    <w:name w:val="WW_CharLFO33LVL5"/>
    <w:uiPriority w:val="99"/>
    <w:rsid w:val="00656BB2"/>
    <w:rPr>
      <w:rFonts w:ascii="Symbol" w:hAnsi="Symbol"/>
      <w:sz w:val="20"/>
    </w:rPr>
  </w:style>
  <w:style w:type="character" w:customStyle="1" w:styleId="WWCharLFO33LVL6">
    <w:name w:val="WW_CharLFO33LVL6"/>
    <w:uiPriority w:val="99"/>
    <w:rsid w:val="00656BB2"/>
    <w:rPr>
      <w:rFonts w:ascii="Symbol" w:hAnsi="Symbol"/>
      <w:sz w:val="20"/>
    </w:rPr>
  </w:style>
  <w:style w:type="character" w:customStyle="1" w:styleId="WWCharLFO33LVL7">
    <w:name w:val="WW_CharLFO33LVL7"/>
    <w:uiPriority w:val="99"/>
    <w:rsid w:val="00656BB2"/>
    <w:rPr>
      <w:rFonts w:ascii="Symbol" w:hAnsi="Symbol"/>
      <w:sz w:val="20"/>
    </w:rPr>
  </w:style>
  <w:style w:type="character" w:customStyle="1" w:styleId="WWCharLFO33LVL8">
    <w:name w:val="WW_CharLFO33LVL8"/>
    <w:uiPriority w:val="99"/>
    <w:rsid w:val="00656BB2"/>
    <w:rPr>
      <w:rFonts w:ascii="Symbol" w:hAnsi="Symbol"/>
      <w:sz w:val="20"/>
    </w:rPr>
  </w:style>
  <w:style w:type="character" w:customStyle="1" w:styleId="WWCharLFO33LVL9">
    <w:name w:val="WW_CharLFO33LVL9"/>
    <w:uiPriority w:val="99"/>
    <w:rsid w:val="00656BB2"/>
    <w:rPr>
      <w:rFonts w:ascii="Symbol" w:hAnsi="Symbol"/>
      <w:sz w:val="20"/>
    </w:rPr>
  </w:style>
  <w:style w:type="character" w:customStyle="1" w:styleId="WWCharLFO34LVL1">
    <w:name w:val="WW_CharLFO34LVL1"/>
    <w:uiPriority w:val="99"/>
    <w:rsid w:val="00656BB2"/>
    <w:rPr>
      <w:rFonts w:ascii="Symbol" w:hAnsi="Symbol"/>
      <w:sz w:val="20"/>
    </w:rPr>
  </w:style>
  <w:style w:type="character" w:customStyle="1" w:styleId="WWCharLFO34LVL2">
    <w:name w:val="WW_CharLFO34LVL2"/>
    <w:uiPriority w:val="99"/>
    <w:rsid w:val="00656BB2"/>
    <w:rPr>
      <w:rFonts w:ascii="Symbol" w:hAnsi="Symbol"/>
      <w:sz w:val="20"/>
    </w:rPr>
  </w:style>
  <w:style w:type="character" w:customStyle="1" w:styleId="WWCharLFO34LVL3">
    <w:name w:val="WW_CharLFO34LVL3"/>
    <w:uiPriority w:val="99"/>
    <w:rsid w:val="00656BB2"/>
    <w:rPr>
      <w:rFonts w:ascii="Symbol" w:hAnsi="Symbol"/>
      <w:sz w:val="20"/>
    </w:rPr>
  </w:style>
  <w:style w:type="character" w:customStyle="1" w:styleId="WWCharLFO34LVL4">
    <w:name w:val="WW_CharLFO34LVL4"/>
    <w:uiPriority w:val="99"/>
    <w:rsid w:val="00656BB2"/>
    <w:rPr>
      <w:rFonts w:ascii="Symbol" w:hAnsi="Symbol"/>
      <w:sz w:val="20"/>
    </w:rPr>
  </w:style>
  <w:style w:type="character" w:customStyle="1" w:styleId="WWCharLFO34LVL5">
    <w:name w:val="WW_CharLFO34LVL5"/>
    <w:uiPriority w:val="99"/>
    <w:rsid w:val="00656BB2"/>
    <w:rPr>
      <w:rFonts w:ascii="Symbol" w:hAnsi="Symbol"/>
      <w:sz w:val="20"/>
    </w:rPr>
  </w:style>
  <w:style w:type="character" w:customStyle="1" w:styleId="WWCharLFO34LVL6">
    <w:name w:val="WW_CharLFO34LVL6"/>
    <w:uiPriority w:val="99"/>
    <w:rsid w:val="00656BB2"/>
    <w:rPr>
      <w:rFonts w:ascii="Symbol" w:hAnsi="Symbol"/>
      <w:sz w:val="20"/>
    </w:rPr>
  </w:style>
  <w:style w:type="character" w:customStyle="1" w:styleId="WWCharLFO34LVL7">
    <w:name w:val="WW_CharLFO34LVL7"/>
    <w:uiPriority w:val="99"/>
    <w:rsid w:val="00656BB2"/>
    <w:rPr>
      <w:rFonts w:ascii="Symbol" w:hAnsi="Symbol"/>
      <w:sz w:val="20"/>
    </w:rPr>
  </w:style>
  <w:style w:type="character" w:customStyle="1" w:styleId="WWCharLFO34LVL8">
    <w:name w:val="WW_CharLFO34LVL8"/>
    <w:uiPriority w:val="99"/>
    <w:rsid w:val="00656BB2"/>
    <w:rPr>
      <w:rFonts w:ascii="Symbol" w:hAnsi="Symbol"/>
      <w:sz w:val="20"/>
    </w:rPr>
  </w:style>
  <w:style w:type="character" w:customStyle="1" w:styleId="WWCharLFO34LVL9">
    <w:name w:val="WW_CharLFO34LVL9"/>
    <w:uiPriority w:val="99"/>
    <w:rsid w:val="00656BB2"/>
    <w:rPr>
      <w:rFonts w:ascii="Symbol" w:hAnsi="Symbol"/>
      <w:sz w:val="20"/>
    </w:rPr>
  </w:style>
  <w:style w:type="character" w:customStyle="1" w:styleId="WWCharLFO35LVL1">
    <w:name w:val="WW_CharLFO35LVL1"/>
    <w:uiPriority w:val="99"/>
    <w:rsid w:val="00656BB2"/>
    <w:rPr>
      <w:rFonts w:ascii="Symbol" w:hAnsi="Symbol"/>
      <w:sz w:val="20"/>
    </w:rPr>
  </w:style>
  <w:style w:type="character" w:customStyle="1" w:styleId="WWCharLFO35LVL2">
    <w:name w:val="WW_CharLFO35LVL2"/>
    <w:uiPriority w:val="99"/>
    <w:rsid w:val="00656BB2"/>
    <w:rPr>
      <w:rFonts w:ascii="Symbol" w:hAnsi="Symbol"/>
      <w:sz w:val="20"/>
    </w:rPr>
  </w:style>
  <w:style w:type="character" w:customStyle="1" w:styleId="WWCharLFO35LVL3">
    <w:name w:val="WW_CharLFO35LVL3"/>
    <w:uiPriority w:val="99"/>
    <w:rsid w:val="00656BB2"/>
    <w:rPr>
      <w:rFonts w:ascii="Symbol" w:hAnsi="Symbol"/>
      <w:sz w:val="20"/>
    </w:rPr>
  </w:style>
  <w:style w:type="character" w:customStyle="1" w:styleId="WWCharLFO35LVL4">
    <w:name w:val="WW_CharLFO35LVL4"/>
    <w:uiPriority w:val="99"/>
    <w:rsid w:val="00656BB2"/>
    <w:rPr>
      <w:rFonts w:ascii="Symbol" w:hAnsi="Symbol"/>
      <w:sz w:val="20"/>
    </w:rPr>
  </w:style>
  <w:style w:type="character" w:customStyle="1" w:styleId="WWCharLFO35LVL5">
    <w:name w:val="WW_CharLFO35LVL5"/>
    <w:uiPriority w:val="99"/>
    <w:rsid w:val="00656BB2"/>
    <w:rPr>
      <w:rFonts w:ascii="Symbol" w:hAnsi="Symbol"/>
      <w:sz w:val="20"/>
    </w:rPr>
  </w:style>
  <w:style w:type="character" w:customStyle="1" w:styleId="WWCharLFO35LVL6">
    <w:name w:val="WW_CharLFO35LVL6"/>
    <w:uiPriority w:val="99"/>
    <w:rsid w:val="00656BB2"/>
    <w:rPr>
      <w:rFonts w:ascii="Symbol" w:hAnsi="Symbol"/>
      <w:sz w:val="20"/>
    </w:rPr>
  </w:style>
  <w:style w:type="character" w:customStyle="1" w:styleId="WWCharLFO35LVL7">
    <w:name w:val="WW_CharLFO35LVL7"/>
    <w:uiPriority w:val="99"/>
    <w:rsid w:val="00656BB2"/>
    <w:rPr>
      <w:rFonts w:ascii="Symbol" w:hAnsi="Symbol"/>
      <w:sz w:val="20"/>
    </w:rPr>
  </w:style>
  <w:style w:type="character" w:customStyle="1" w:styleId="WWCharLFO35LVL8">
    <w:name w:val="WW_CharLFO35LVL8"/>
    <w:uiPriority w:val="99"/>
    <w:rsid w:val="00656BB2"/>
    <w:rPr>
      <w:rFonts w:ascii="Symbol" w:hAnsi="Symbol"/>
      <w:sz w:val="20"/>
    </w:rPr>
  </w:style>
  <w:style w:type="character" w:customStyle="1" w:styleId="WWCharLFO35LVL9">
    <w:name w:val="WW_CharLFO35LVL9"/>
    <w:uiPriority w:val="99"/>
    <w:rsid w:val="00656BB2"/>
    <w:rPr>
      <w:rFonts w:ascii="Symbol" w:hAnsi="Symbol"/>
      <w:sz w:val="20"/>
    </w:rPr>
  </w:style>
  <w:style w:type="character" w:customStyle="1" w:styleId="WWCharLFO37LVL1">
    <w:name w:val="WW_CharLFO37LVL1"/>
    <w:uiPriority w:val="99"/>
    <w:rsid w:val="00656BB2"/>
    <w:rPr>
      <w:rFonts w:ascii="Symbol" w:hAnsi="Symbol"/>
      <w:sz w:val="20"/>
    </w:rPr>
  </w:style>
  <w:style w:type="character" w:customStyle="1" w:styleId="WWCharLFO37LVL2">
    <w:name w:val="WW_CharLFO37LVL2"/>
    <w:uiPriority w:val="99"/>
    <w:rsid w:val="00656BB2"/>
    <w:rPr>
      <w:rFonts w:ascii="Symbol" w:hAnsi="Symbol"/>
      <w:sz w:val="20"/>
    </w:rPr>
  </w:style>
  <w:style w:type="character" w:customStyle="1" w:styleId="WWCharLFO37LVL3">
    <w:name w:val="WW_CharLFO37LVL3"/>
    <w:uiPriority w:val="99"/>
    <w:rsid w:val="00656BB2"/>
    <w:rPr>
      <w:rFonts w:ascii="Symbol" w:hAnsi="Symbol"/>
      <w:sz w:val="20"/>
    </w:rPr>
  </w:style>
  <w:style w:type="character" w:customStyle="1" w:styleId="WWCharLFO37LVL4">
    <w:name w:val="WW_CharLFO37LVL4"/>
    <w:uiPriority w:val="99"/>
    <w:rsid w:val="00656BB2"/>
    <w:rPr>
      <w:rFonts w:ascii="Symbol" w:hAnsi="Symbol"/>
      <w:sz w:val="20"/>
    </w:rPr>
  </w:style>
  <w:style w:type="character" w:customStyle="1" w:styleId="WWCharLFO37LVL5">
    <w:name w:val="WW_CharLFO37LVL5"/>
    <w:uiPriority w:val="99"/>
    <w:rsid w:val="00656BB2"/>
    <w:rPr>
      <w:rFonts w:ascii="Symbol" w:hAnsi="Symbol"/>
      <w:sz w:val="20"/>
    </w:rPr>
  </w:style>
  <w:style w:type="character" w:customStyle="1" w:styleId="WWCharLFO37LVL6">
    <w:name w:val="WW_CharLFO37LVL6"/>
    <w:uiPriority w:val="99"/>
    <w:rsid w:val="00656BB2"/>
    <w:rPr>
      <w:rFonts w:ascii="Symbol" w:hAnsi="Symbol"/>
      <w:sz w:val="20"/>
    </w:rPr>
  </w:style>
  <w:style w:type="character" w:customStyle="1" w:styleId="WWCharLFO37LVL7">
    <w:name w:val="WW_CharLFO37LVL7"/>
    <w:uiPriority w:val="99"/>
    <w:rsid w:val="00656BB2"/>
    <w:rPr>
      <w:rFonts w:ascii="Symbol" w:hAnsi="Symbol"/>
      <w:sz w:val="20"/>
    </w:rPr>
  </w:style>
  <w:style w:type="character" w:customStyle="1" w:styleId="WWCharLFO37LVL8">
    <w:name w:val="WW_CharLFO37LVL8"/>
    <w:uiPriority w:val="99"/>
    <w:rsid w:val="00656BB2"/>
    <w:rPr>
      <w:rFonts w:ascii="Symbol" w:hAnsi="Symbol"/>
      <w:sz w:val="20"/>
    </w:rPr>
  </w:style>
  <w:style w:type="character" w:customStyle="1" w:styleId="WWCharLFO37LVL9">
    <w:name w:val="WW_CharLFO37LVL9"/>
    <w:uiPriority w:val="99"/>
    <w:rsid w:val="00656BB2"/>
    <w:rPr>
      <w:rFonts w:ascii="Symbol" w:hAnsi="Symbol"/>
      <w:sz w:val="20"/>
    </w:rPr>
  </w:style>
  <w:style w:type="character" w:customStyle="1" w:styleId="WWCharLFO39LVL1">
    <w:name w:val="WW_CharLFO39LVL1"/>
    <w:uiPriority w:val="99"/>
    <w:rsid w:val="00656BB2"/>
    <w:rPr>
      <w:rFonts w:ascii="Symbol" w:hAnsi="Symbol"/>
      <w:sz w:val="20"/>
    </w:rPr>
  </w:style>
  <w:style w:type="character" w:customStyle="1" w:styleId="WWCharLFO39LVL2">
    <w:name w:val="WW_CharLFO39LVL2"/>
    <w:uiPriority w:val="99"/>
    <w:rsid w:val="00656BB2"/>
    <w:rPr>
      <w:rFonts w:ascii="Symbol" w:hAnsi="Symbol"/>
      <w:sz w:val="20"/>
    </w:rPr>
  </w:style>
  <w:style w:type="character" w:customStyle="1" w:styleId="WWCharLFO39LVL3">
    <w:name w:val="WW_CharLFO39LVL3"/>
    <w:uiPriority w:val="99"/>
    <w:rsid w:val="00656BB2"/>
    <w:rPr>
      <w:rFonts w:ascii="Symbol" w:hAnsi="Symbol"/>
      <w:sz w:val="20"/>
    </w:rPr>
  </w:style>
  <w:style w:type="character" w:customStyle="1" w:styleId="WWCharLFO39LVL4">
    <w:name w:val="WW_CharLFO39LVL4"/>
    <w:uiPriority w:val="99"/>
    <w:rsid w:val="00656BB2"/>
    <w:rPr>
      <w:rFonts w:ascii="Symbol" w:hAnsi="Symbol"/>
      <w:sz w:val="20"/>
    </w:rPr>
  </w:style>
  <w:style w:type="character" w:customStyle="1" w:styleId="WWCharLFO39LVL5">
    <w:name w:val="WW_CharLFO39LVL5"/>
    <w:uiPriority w:val="99"/>
    <w:rsid w:val="00656BB2"/>
    <w:rPr>
      <w:rFonts w:ascii="Symbol" w:hAnsi="Symbol"/>
      <w:sz w:val="20"/>
    </w:rPr>
  </w:style>
  <w:style w:type="character" w:customStyle="1" w:styleId="WWCharLFO39LVL6">
    <w:name w:val="WW_CharLFO39LVL6"/>
    <w:uiPriority w:val="99"/>
    <w:rsid w:val="00656BB2"/>
    <w:rPr>
      <w:rFonts w:ascii="Symbol" w:hAnsi="Symbol"/>
      <w:sz w:val="20"/>
    </w:rPr>
  </w:style>
  <w:style w:type="character" w:customStyle="1" w:styleId="WWCharLFO39LVL7">
    <w:name w:val="WW_CharLFO39LVL7"/>
    <w:uiPriority w:val="99"/>
    <w:rsid w:val="00656BB2"/>
    <w:rPr>
      <w:rFonts w:ascii="Symbol" w:hAnsi="Symbol"/>
      <w:sz w:val="20"/>
    </w:rPr>
  </w:style>
  <w:style w:type="character" w:customStyle="1" w:styleId="WWCharLFO39LVL8">
    <w:name w:val="WW_CharLFO39LVL8"/>
    <w:uiPriority w:val="99"/>
    <w:rsid w:val="00656BB2"/>
    <w:rPr>
      <w:rFonts w:ascii="Symbol" w:hAnsi="Symbol"/>
      <w:sz w:val="20"/>
    </w:rPr>
  </w:style>
  <w:style w:type="character" w:customStyle="1" w:styleId="WWCharLFO39LVL9">
    <w:name w:val="WW_CharLFO39LVL9"/>
    <w:uiPriority w:val="99"/>
    <w:rsid w:val="00656BB2"/>
    <w:rPr>
      <w:rFonts w:ascii="Symbol" w:hAnsi="Symbol"/>
      <w:sz w:val="20"/>
    </w:rPr>
  </w:style>
  <w:style w:type="character" w:customStyle="1" w:styleId="WWCharLFO41LVL1">
    <w:name w:val="WW_CharLFO41LVL1"/>
    <w:uiPriority w:val="99"/>
    <w:rsid w:val="00656BB2"/>
    <w:rPr>
      <w:rFonts w:ascii="Symbol" w:hAnsi="Symbol"/>
      <w:sz w:val="20"/>
    </w:rPr>
  </w:style>
  <w:style w:type="character" w:customStyle="1" w:styleId="WWCharLFO41LVL2">
    <w:name w:val="WW_CharLFO41LVL2"/>
    <w:uiPriority w:val="99"/>
    <w:rsid w:val="00656BB2"/>
    <w:rPr>
      <w:rFonts w:ascii="Symbol" w:hAnsi="Symbol"/>
      <w:sz w:val="20"/>
    </w:rPr>
  </w:style>
  <w:style w:type="character" w:customStyle="1" w:styleId="WWCharLFO41LVL3">
    <w:name w:val="WW_CharLFO41LVL3"/>
    <w:uiPriority w:val="99"/>
    <w:rsid w:val="00656BB2"/>
    <w:rPr>
      <w:rFonts w:ascii="Symbol" w:hAnsi="Symbol"/>
      <w:sz w:val="20"/>
    </w:rPr>
  </w:style>
  <w:style w:type="character" w:customStyle="1" w:styleId="WWCharLFO41LVL4">
    <w:name w:val="WW_CharLFO41LVL4"/>
    <w:uiPriority w:val="99"/>
    <w:rsid w:val="00656BB2"/>
    <w:rPr>
      <w:rFonts w:ascii="Symbol" w:hAnsi="Symbol"/>
      <w:sz w:val="20"/>
    </w:rPr>
  </w:style>
  <w:style w:type="character" w:customStyle="1" w:styleId="WWCharLFO41LVL5">
    <w:name w:val="WW_CharLFO41LVL5"/>
    <w:uiPriority w:val="99"/>
    <w:rsid w:val="00656BB2"/>
    <w:rPr>
      <w:rFonts w:ascii="Symbol" w:hAnsi="Symbol"/>
      <w:sz w:val="20"/>
    </w:rPr>
  </w:style>
  <w:style w:type="character" w:customStyle="1" w:styleId="WWCharLFO41LVL6">
    <w:name w:val="WW_CharLFO41LVL6"/>
    <w:uiPriority w:val="99"/>
    <w:rsid w:val="00656BB2"/>
    <w:rPr>
      <w:rFonts w:ascii="Symbol" w:hAnsi="Symbol"/>
      <w:sz w:val="20"/>
    </w:rPr>
  </w:style>
  <w:style w:type="character" w:customStyle="1" w:styleId="WWCharLFO41LVL7">
    <w:name w:val="WW_CharLFO41LVL7"/>
    <w:uiPriority w:val="99"/>
    <w:rsid w:val="00656BB2"/>
    <w:rPr>
      <w:rFonts w:ascii="Symbol" w:hAnsi="Symbol"/>
      <w:sz w:val="20"/>
    </w:rPr>
  </w:style>
  <w:style w:type="character" w:customStyle="1" w:styleId="WWCharLFO41LVL8">
    <w:name w:val="WW_CharLFO41LVL8"/>
    <w:uiPriority w:val="99"/>
    <w:rsid w:val="00656BB2"/>
    <w:rPr>
      <w:rFonts w:ascii="Symbol" w:hAnsi="Symbol"/>
      <w:sz w:val="20"/>
    </w:rPr>
  </w:style>
  <w:style w:type="character" w:customStyle="1" w:styleId="WWCharLFO41LVL9">
    <w:name w:val="WW_CharLFO41LVL9"/>
    <w:uiPriority w:val="99"/>
    <w:rsid w:val="00656BB2"/>
    <w:rPr>
      <w:rFonts w:ascii="Symbol" w:hAnsi="Symbol"/>
      <w:sz w:val="20"/>
    </w:rPr>
  </w:style>
  <w:style w:type="character" w:customStyle="1" w:styleId="WWCharLFO43LVL1">
    <w:name w:val="WW_CharLFO43LVL1"/>
    <w:uiPriority w:val="99"/>
    <w:rsid w:val="00656BB2"/>
    <w:rPr>
      <w:rFonts w:ascii="Symbol" w:hAnsi="Symbol"/>
      <w:sz w:val="20"/>
    </w:rPr>
  </w:style>
  <w:style w:type="character" w:customStyle="1" w:styleId="WWCharLFO43LVL2">
    <w:name w:val="WW_CharLFO43LVL2"/>
    <w:uiPriority w:val="99"/>
    <w:rsid w:val="00656BB2"/>
    <w:rPr>
      <w:rFonts w:ascii="Symbol" w:hAnsi="Symbol"/>
      <w:sz w:val="20"/>
    </w:rPr>
  </w:style>
  <w:style w:type="character" w:customStyle="1" w:styleId="WWCharLFO43LVL3">
    <w:name w:val="WW_CharLFO43LVL3"/>
    <w:uiPriority w:val="99"/>
    <w:rsid w:val="00656BB2"/>
    <w:rPr>
      <w:rFonts w:ascii="Symbol" w:hAnsi="Symbol"/>
      <w:sz w:val="20"/>
    </w:rPr>
  </w:style>
  <w:style w:type="character" w:customStyle="1" w:styleId="WWCharLFO43LVL4">
    <w:name w:val="WW_CharLFO43LVL4"/>
    <w:uiPriority w:val="99"/>
    <w:rsid w:val="00656BB2"/>
    <w:rPr>
      <w:rFonts w:ascii="Symbol" w:hAnsi="Symbol"/>
      <w:sz w:val="20"/>
    </w:rPr>
  </w:style>
  <w:style w:type="character" w:customStyle="1" w:styleId="WWCharLFO43LVL5">
    <w:name w:val="WW_CharLFO43LVL5"/>
    <w:uiPriority w:val="99"/>
    <w:rsid w:val="00656BB2"/>
    <w:rPr>
      <w:rFonts w:ascii="Symbol" w:hAnsi="Symbol"/>
      <w:sz w:val="20"/>
    </w:rPr>
  </w:style>
  <w:style w:type="character" w:customStyle="1" w:styleId="WWCharLFO43LVL6">
    <w:name w:val="WW_CharLFO43LVL6"/>
    <w:uiPriority w:val="99"/>
    <w:rsid w:val="00656BB2"/>
    <w:rPr>
      <w:rFonts w:ascii="Symbol" w:hAnsi="Symbol"/>
      <w:sz w:val="20"/>
    </w:rPr>
  </w:style>
  <w:style w:type="character" w:customStyle="1" w:styleId="WWCharLFO43LVL7">
    <w:name w:val="WW_CharLFO43LVL7"/>
    <w:uiPriority w:val="99"/>
    <w:rsid w:val="00656BB2"/>
    <w:rPr>
      <w:rFonts w:ascii="Symbol" w:hAnsi="Symbol"/>
      <w:sz w:val="20"/>
    </w:rPr>
  </w:style>
  <w:style w:type="character" w:customStyle="1" w:styleId="WWCharLFO43LVL8">
    <w:name w:val="WW_CharLFO43LVL8"/>
    <w:uiPriority w:val="99"/>
    <w:rsid w:val="00656BB2"/>
    <w:rPr>
      <w:rFonts w:ascii="Symbol" w:hAnsi="Symbol"/>
      <w:sz w:val="20"/>
    </w:rPr>
  </w:style>
  <w:style w:type="character" w:customStyle="1" w:styleId="WWCharLFO43LVL9">
    <w:name w:val="WW_CharLFO43LVL9"/>
    <w:uiPriority w:val="99"/>
    <w:rsid w:val="00656BB2"/>
    <w:rPr>
      <w:rFonts w:ascii="Symbol" w:hAnsi="Symbol"/>
      <w:sz w:val="20"/>
    </w:rPr>
  </w:style>
  <w:style w:type="character" w:customStyle="1" w:styleId="WWCharLFO44LVL1">
    <w:name w:val="WW_CharLFO44LVL1"/>
    <w:uiPriority w:val="99"/>
    <w:rsid w:val="00656BB2"/>
    <w:rPr>
      <w:rFonts w:ascii="Symbol" w:hAnsi="Symbol"/>
      <w:sz w:val="20"/>
    </w:rPr>
  </w:style>
  <w:style w:type="character" w:customStyle="1" w:styleId="WWCharLFO44LVL2">
    <w:name w:val="WW_CharLFO44LVL2"/>
    <w:uiPriority w:val="99"/>
    <w:rsid w:val="00656BB2"/>
    <w:rPr>
      <w:rFonts w:ascii="Symbol" w:hAnsi="Symbol"/>
      <w:sz w:val="20"/>
    </w:rPr>
  </w:style>
  <w:style w:type="character" w:customStyle="1" w:styleId="WWCharLFO44LVL3">
    <w:name w:val="WW_CharLFO44LVL3"/>
    <w:uiPriority w:val="99"/>
    <w:rsid w:val="00656BB2"/>
    <w:rPr>
      <w:rFonts w:ascii="Symbol" w:hAnsi="Symbol"/>
      <w:sz w:val="20"/>
    </w:rPr>
  </w:style>
  <w:style w:type="character" w:customStyle="1" w:styleId="WWCharLFO44LVL4">
    <w:name w:val="WW_CharLFO44LVL4"/>
    <w:uiPriority w:val="99"/>
    <w:rsid w:val="00656BB2"/>
    <w:rPr>
      <w:rFonts w:ascii="Symbol" w:hAnsi="Symbol"/>
      <w:sz w:val="20"/>
    </w:rPr>
  </w:style>
  <w:style w:type="character" w:customStyle="1" w:styleId="WWCharLFO44LVL5">
    <w:name w:val="WW_CharLFO44LVL5"/>
    <w:uiPriority w:val="99"/>
    <w:rsid w:val="00656BB2"/>
    <w:rPr>
      <w:rFonts w:ascii="Symbol" w:hAnsi="Symbol"/>
      <w:sz w:val="20"/>
    </w:rPr>
  </w:style>
  <w:style w:type="character" w:customStyle="1" w:styleId="WWCharLFO44LVL6">
    <w:name w:val="WW_CharLFO44LVL6"/>
    <w:uiPriority w:val="99"/>
    <w:rsid w:val="00656BB2"/>
    <w:rPr>
      <w:rFonts w:ascii="Symbol" w:hAnsi="Symbol"/>
      <w:sz w:val="20"/>
    </w:rPr>
  </w:style>
  <w:style w:type="character" w:customStyle="1" w:styleId="WWCharLFO44LVL7">
    <w:name w:val="WW_CharLFO44LVL7"/>
    <w:uiPriority w:val="99"/>
    <w:rsid w:val="00656BB2"/>
    <w:rPr>
      <w:rFonts w:ascii="Symbol" w:hAnsi="Symbol"/>
      <w:sz w:val="20"/>
    </w:rPr>
  </w:style>
  <w:style w:type="character" w:customStyle="1" w:styleId="WWCharLFO44LVL8">
    <w:name w:val="WW_CharLFO44LVL8"/>
    <w:uiPriority w:val="99"/>
    <w:rsid w:val="00656BB2"/>
    <w:rPr>
      <w:rFonts w:ascii="Symbol" w:hAnsi="Symbol"/>
      <w:sz w:val="20"/>
    </w:rPr>
  </w:style>
  <w:style w:type="character" w:customStyle="1" w:styleId="WWCharLFO44LVL9">
    <w:name w:val="WW_CharLFO44LVL9"/>
    <w:uiPriority w:val="99"/>
    <w:rsid w:val="00656BB2"/>
    <w:rPr>
      <w:rFonts w:ascii="Symbol" w:hAnsi="Symbol"/>
      <w:sz w:val="20"/>
    </w:rPr>
  </w:style>
  <w:style w:type="character" w:customStyle="1" w:styleId="WWCharLFO46LVL1">
    <w:name w:val="WW_CharLFO46LVL1"/>
    <w:uiPriority w:val="99"/>
    <w:rsid w:val="00656BB2"/>
    <w:rPr>
      <w:rFonts w:ascii="Symbol" w:hAnsi="Symbol"/>
      <w:sz w:val="20"/>
    </w:rPr>
  </w:style>
  <w:style w:type="character" w:customStyle="1" w:styleId="WWCharLFO46LVL2">
    <w:name w:val="WW_CharLFO46LVL2"/>
    <w:uiPriority w:val="99"/>
    <w:rsid w:val="00656BB2"/>
    <w:rPr>
      <w:rFonts w:ascii="Symbol" w:hAnsi="Symbol"/>
      <w:sz w:val="20"/>
    </w:rPr>
  </w:style>
  <w:style w:type="character" w:customStyle="1" w:styleId="WWCharLFO46LVL3">
    <w:name w:val="WW_CharLFO46LVL3"/>
    <w:uiPriority w:val="99"/>
    <w:rsid w:val="00656BB2"/>
    <w:rPr>
      <w:rFonts w:ascii="Symbol" w:hAnsi="Symbol"/>
      <w:sz w:val="20"/>
    </w:rPr>
  </w:style>
  <w:style w:type="character" w:customStyle="1" w:styleId="WWCharLFO46LVL4">
    <w:name w:val="WW_CharLFO46LVL4"/>
    <w:uiPriority w:val="99"/>
    <w:rsid w:val="00656BB2"/>
    <w:rPr>
      <w:rFonts w:ascii="Symbol" w:hAnsi="Symbol"/>
      <w:sz w:val="20"/>
    </w:rPr>
  </w:style>
  <w:style w:type="character" w:customStyle="1" w:styleId="WWCharLFO46LVL5">
    <w:name w:val="WW_CharLFO46LVL5"/>
    <w:uiPriority w:val="99"/>
    <w:rsid w:val="00656BB2"/>
    <w:rPr>
      <w:rFonts w:ascii="Symbol" w:hAnsi="Symbol"/>
      <w:sz w:val="20"/>
    </w:rPr>
  </w:style>
  <w:style w:type="character" w:customStyle="1" w:styleId="WWCharLFO46LVL6">
    <w:name w:val="WW_CharLFO46LVL6"/>
    <w:uiPriority w:val="99"/>
    <w:rsid w:val="00656BB2"/>
    <w:rPr>
      <w:rFonts w:ascii="Symbol" w:hAnsi="Symbol"/>
      <w:sz w:val="20"/>
    </w:rPr>
  </w:style>
  <w:style w:type="character" w:customStyle="1" w:styleId="WWCharLFO46LVL7">
    <w:name w:val="WW_CharLFO46LVL7"/>
    <w:uiPriority w:val="99"/>
    <w:rsid w:val="00656BB2"/>
    <w:rPr>
      <w:rFonts w:ascii="Symbol" w:hAnsi="Symbol"/>
      <w:sz w:val="20"/>
    </w:rPr>
  </w:style>
  <w:style w:type="character" w:customStyle="1" w:styleId="WWCharLFO46LVL8">
    <w:name w:val="WW_CharLFO46LVL8"/>
    <w:uiPriority w:val="99"/>
    <w:rsid w:val="00656BB2"/>
    <w:rPr>
      <w:rFonts w:ascii="Symbol" w:hAnsi="Symbol"/>
      <w:sz w:val="20"/>
    </w:rPr>
  </w:style>
  <w:style w:type="character" w:customStyle="1" w:styleId="WWCharLFO46LVL9">
    <w:name w:val="WW_CharLFO46LVL9"/>
    <w:uiPriority w:val="99"/>
    <w:rsid w:val="00656BB2"/>
    <w:rPr>
      <w:rFonts w:ascii="Symbol" w:hAnsi="Symbol"/>
      <w:sz w:val="20"/>
    </w:rPr>
  </w:style>
  <w:style w:type="character" w:customStyle="1" w:styleId="WWCharLFO48LVL1">
    <w:name w:val="WW_CharLFO48LVL1"/>
    <w:uiPriority w:val="99"/>
    <w:rsid w:val="00656BB2"/>
    <w:rPr>
      <w:rFonts w:ascii="Symbol" w:hAnsi="Symbol"/>
      <w:sz w:val="20"/>
    </w:rPr>
  </w:style>
  <w:style w:type="character" w:customStyle="1" w:styleId="WWCharLFO48LVL2">
    <w:name w:val="WW_CharLFO48LVL2"/>
    <w:uiPriority w:val="99"/>
    <w:rsid w:val="00656BB2"/>
    <w:rPr>
      <w:rFonts w:ascii="Symbol" w:hAnsi="Symbol"/>
      <w:sz w:val="20"/>
    </w:rPr>
  </w:style>
  <w:style w:type="character" w:customStyle="1" w:styleId="WWCharLFO48LVL3">
    <w:name w:val="WW_CharLFO48LVL3"/>
    <w:uiPriority w:val="99"/>
    <w:rsid w:val="00656BB2"/>
    <w:rPr>
      <w:rFonts w:ascii="Symbol" w:hAnsi="Symbol"/>
      <w:sz w:val="20"/>
    </w:rPr>
  </w:style>
  <w:style w:type="character" w:customStyle="1" w:styleId="WWCharLFO48LVL4">
    <w:name w:val="WW_CharLFO48LVL4"/>
    <w:uiPriority w:val="99"/>
    <w:rsid w:val="00656BB2"/>
    <w:rPr>
      <w:rFonts w:ascii="Symbol" w:hAnsi="Symbol"/>
      <w:sz w:val="20"/>
    </w:rPr>
  </w:style>
  <w:style w:type="character" w:customStyle="1" w:styleId="WWCharLFO48LVL5">
    <w:name w:val="WW_CharLFO48LVL5"/>
    <w:uiPriority w:val="99"/>
    <w:rsid w:val="00656BB2"/>
    <w:rPr>
      <w:rFonts w:ascii="Symbol" w:hAnsi="Symbol"/>
      <w:sz w:val="20"/>
    </w:rPr>
  </w:style>
  <w:style w:type="character" w:customStyle="1" w:styleId="WWCharLFO48LVL6">
    <w:name w:val="WW_CharLFO48LVL6"/>
    <w:uiPriority w:val="99"/>
    <w:rsid w:val="00656BB2"/>
    <w:rPr>
      <w:rFonts w:ascii="Symbol" w:hAnsi="Symbol"/>
      <w:sz w:val="20"/>
    </w:rPr>
  </w:style>
  <w:style w:type="character" w:customStyle="1" w:styleId="WWCharLFO48LVL7">
    <w:name w:val="WW_CharLFO48LVL7"/>
    <w:uiPriority w:val="99"/>
    <w:rsid w:val="00656BB2"/>
    <w:rPr>
      <w:rFonts w:ascii="Symbol" w:hAnsi="Symbol"/>
      <w:sz w:val="20"/>
    </w:rPr>
  </w:style>
  <w:style w:type="character" w:customStyle="1" w:styleId="WWCharLFO48LVL8">
    <w:name w:val="WW_CharLFO48LVL8"/>
    <w:uiPriority w:val="99"/>
    <w:rsid w:val="00656BB2"/>
    <w:rPr>
      <w:rFonts w:ascii="Symbol" w:hAnsi="Symbol"/>
      <w:sz w:val="20"/>
    </w:rPr>
  </w:style>
  <w:style w:type="character" w:customStyle="1" w:styleId="WWCharLFO48LVL9">
    <w:name w:val="WW_CharLFO48LVL9"/>
    <w:uiPriority w:val="99"/>
    <w:rsid w:val="00656BB2"/>
    <w:rPr>
      <w:rFonts w:ascii="Symbol" w:hAnsi="Symbol"/>
      <w:sz w:val="20"/>
    </w:rPr>
  </w:style>
  <w:style w:type="character" w:customStyle="1" w:styleId="WWCharLFO50LVL1">
    <w:name w:val="WW_CharLFO50LVL1"/>
    <w:uiPriority w:val="99"/>
    <w:rsid w:val="00656BB2"/>
    <w:rPr>
      <w:rFonts w:ascii="Symbol" w:hAnsi="Symbol"/>
      <w:sz w:val="20"/>
    </w:rPr>
  </w:style>
  <w:style w:type="character" w:customStyle="1" w:styleId="WWCharLFO50LVL2">
    <w:name w:val="WW_CharLFO50LVL2"/>
    <w:uiPriority w:val="99"/>
    <w:rsid w:val="00656BB2"/>
    <w:rPr>
      <w:rFonts w:ascii="Symbol" w:hAnsi="Symbol"/>
      <w:sz w:val="20"/>
    </w:rPr>
  </w:style>
  <w:style w:type="character" w:customStyle="1" w:styleId="WWCharLFO50LVL3">
    <w:name w:val="WW_CharLFO50LVL3"/>
    <w:uiPriority w:val="99"/>
    <w:rsid w:val="00656BB2"/>
    <w:rPr>
      <w:rFonts w:ascii="Symbol" w:hAnsi="Symbol"/>
      <w:sz w:val="20"/>
    </w:rPr>
  </w:style>
  <w:style w:type="character" w:customStyle="1" w:styleId="WWCharLFO50LVL4">
    <w:name w:val="WW_CharLFO50LVL4"/>
    <w:uiPriority w:val="99"/>
    <w:rsid w:val="00656BB2"/>
    <w:rPr>
      <w:rFonts w:ascii="Symbol" w:hAnsi="Symbol"/>
      <w:sz w:val="20"/>
    </w:rPr>
  </w:style>
  <w:style w:type="character" w:customStyle="1" w:styleId="WWCharLFO50LVL5">
    <w:name w:val="WW_CharLFO50LVL5"/>
    <w:uiPriority w:val="99"/>
    <w:rsid w:val="00656BB2"/>
    <w:rPr>
      <w:rFonts w:ascii="Symbol" w:hAnsi="Symbol"/>
      <w:sz w:val="20"/>
    </w:rPr>
  </w:style>
  <w:style w:type="character" w:customStyle="1" w:styleId="WWCharLFO50LVL6">
    <w:name w:val="WW_CharLFO50LVL6"/>
    <w:uiPriority w:val="99"/>
    <w:rsid w:val="00656BB2"/>
    <w:rPr>
      <w:rFonts w:ascii="Symbol" w:hAnsi="Symbol"/>
      <w:sz w:val="20"/>
    </w:rPr>
  </w:style>
  <w:style w:type="character" w:customStyle="1" w:styleId="WWCharLFO50LVL7">
    <w:name w:val="WW_CharLFO50LVL7"/>
    <w:uiPriority w:val="99"/>
    <w:rsid w:val="00656BB2"/>
    <w:rPr>
      <w:rFonts w:ascii="Symbol" w:hAnsi="Symbol"/>
      <w:sz w:val="20"/>
    </w:rPr>
  </w:style>
  <w:style w:type="character" w:customStyle="1" w:styleId="WWCharLFO50LVL8">
    <w:name w:val="WW_CharLFO50LVL8"/>
    <w:uiPriority w:val="99"/>
    <w:rsid w:val="00656BB2"/>
    <w:rPr>
      <w:rFonts w:ascii="Symbol" w:hAnsi="Symbol"/>
      <w:sz w:val="20"/>
    </w:rPr>
  </w:style>
  <w:style w:type="character" w:customStyle="1" w:styleId="WWCharLFO50LVL9">
    <w:name w:val="WW_CharLFO50LVL9"/>
    <w:uiPriority w:val="99"/>
    <w:rsid w:val="00656BB2"/>
    <w:rPr>
      <w:rFonts w:ascii="Symbol" w:hAnsi="Symbol"/>
      <w:sz w:val="20"/>
    </w:rPr>
  </w:style>
  <w:style w:type="character" w:customStyle="1" w:styleId="WWCharLFO52LVL1">
    <w:name w:val="WW_CharLFO52LVL1"/>
    <w:uiPriority w:val="99"/>
    <w:rsid w:val="00656BB2"/>
    <w:rPr>
      <w:rFonts w:ascii="Symbol" w:hAnsi="Symbol"/>
      <w:sz w:val="20"/>
    </w:rPr>
  </w:style>
  <w:style w:type="character" w:customStyle="1" w:styleId="WWCharLFO52LVL2">
    <w:name w:val="WW_CharLFO52LVL2"/>
    <w:uiPriority w:val="99"/>
    <w:rsid w:val="00656BB2"/>
    <w:rPr>
      <w:rFonts w:ascii="Symbol" w:hAnsi="Symbol"/>
      <w:sz w:val="20"/>
    </w:rPr>
  </w:style>
  <w:style w:type="character" w:customStyle="1" w:styleId="WWCharLFO52LVL3">
    <w:name w:val="WW_CharLFO52LVL3"/>
    <w:uiPriority w:val="99"/>
    <w:rsid w:val="00656BB2"/>
    <w:rPr>
      <w:rFonts w:ascii="Symbol" w:hAnsi="Symbol"/>
      <w:sz w:val="20"/>
    </w:rPr>
  </w:style>
  <w:style w:type="character" w:customStyle="1" w:styleId="WWCharLFO52LVL4">
    <w:name w:val="WW_CharLFO52LVL4"/>
    <w:uiPriority w:val="99"/>
    <w:rsid w:val="00656BB2"/>
    <w:rPr>
      <w:rFonts w:ascii="Symbol" w:hAnsi="Symbol"/>
      <w:sz w:val="20"/>
    </w:rPr>
  </w:style>
  <w:style w:type="character" w:customStyle="1" w:styleId="WWCharLFO52LVL5">
    <w:name w:val="WW_CharLFO52LVL5"/>
    <w:uiPriority w:val="99"/>
    <w:rsid w:val="00656BB2"/>
    <w:rPr>
      <w:rFonts w:ascii="Symbol" w:hAnsi="Symbol"/>
      <w:sz w:val="20"/>
    </w:rPr>
  </w:style>
  <w:style w:type="character" w:customStyle="1" w:styleId="WWCharLFO52LVL6">
    <w:name w:val="WW_CharLFO52LVL6"/>
    <w:uiPriority w:val="99"/>
    <w:rsid w:val="00656BB2"/>
    <w:rPr>
      <w:rFonts w:ascii="Symbol" w:hAnsi="Symbol"/>
      <w:sz w:val="20"/>
    </w:rPr>
  </w:style>
  <w:style w:type="character" w:customStyle="1" w:styleId="WWCharLFO52LVL7">
    <w:name w:val="WW_CharLFO52LVL7"/>
    <w:uiPriority w:val="99"/>
    <w:rsid w:val="00656BB2"/>
    <w:rPr>
      <w:rFonts w:ascii="Symbol" w:hAnsi="Symbol"/>
      <w:sz w:val="20"/>
    </w:rPr>
  </w:style>
  <w:style w:type="character" w:customStyle="1" w:styleId="WWCharLFO52LVL8">
    <w:name w:val="WW_CharLFO52LVL8"/>
    <w:uiPriority w:val="99"/>
    <w:rsid w:val="00656BB2"/>
    <w:rPr>
      <w:rFonts w:ascii="Symbol" w:hAnsi="Symbol"/>
      <w:sz w:val="20"/>
    </w:rPr>
  </w:style>
  <w:style w:type="character" w:customStyle="1" w:styleId="WWCharLFO52LVL9">
    <w:name w:val="WW_CharLFO52LVL9"/>
    <w:uiPriority w:val="99"/>
    <w:rsid w:val="00656BB2"/>
    <w:rPr>
      <w:rFonts w:ascii="Symbol" w:hAnsi="Symbol"/>
      <w:sz w:val="20"/>
    </w:rPr>
  </w:style>
  <w:style w:type="character" w:customStyle="1" w:styleId="WWCharLFO54LVL1">
    <w:name w:val="WW_CharLFO54LVL1"/>
    <w:uiPriority w:val="99"/>
    <w:rsid w:val="00656BB2"/>
    <w:rPr>
      <w:rFonts w:ascii="Symbol" w:hAnsi="Symbol"/>
    </w:rPr>
  </w:style>
  <w:style w:type="character" w:customStyle="1" w:styleId="WWCharLFO54LVL2">
    <w:name w:val="WW_CharLFO54LVL2"/>
    <w:uiPriority w:val="99"/>
    <w:rsid w:val="00656BB2"/>
    <w:rPr>
      <w:rFonts w:ascii="Courier New" w:hAnsi="Courier New"/>
    </w:rPr>
  </w:style>
  <w:style w:type="character" w:customStyle="1" w:styleId="WWCharLFO54LVL3">
    <w:name w:val="WW_CharLFO54LVL3"/>
    <w:uiPriority w:val="99"/>
    <w:rsid w:val="00656BB2"/>
    <w:rPr>
      <w:rFonts w:ascii="Wingdings" w:hAnsi="Wingdings"/>
    </w:rPr>
  </w:style>
  <w:style w:type="character" w:customStyle="1" w:styleId="WWCharLFO54LVL4">
    <w:name w:val="WW_CharLFO54LVL4"/>
    <w:uiPriority w:val="99"/>
    <w:rsid w:val="00656BB2"/>
    <w:rPr>
      <w:rFonts w:ascii="Symbol" w:hAnsi="Symbol"/>
    </w:rPr>
  </w:style>
  <w:style w:type="character" w:customStyle="1" w:styleId="WWCharLFO54LVL5">
    <w:name w:val="WW_CharLFO54LVL5"/>
    <w:uiPriority w:val="99"/>
    <w:rsid w:val="00656BB2"/>
    <w:rPr>
      <w:rFonts w:ascii="Courier New" w:hAnsi="Courier New"/>
    </w:rPr>
  </w:style>
  <w:style w:type="character" w:customStyle="1" w:styleId="WWCharLFO54LVL6">
    <w:name w:val="WW_CharLFO54LVL6"/>
    <w:uiPriority w:val="99"/>
    <w:rsid w:val="00656BB2"/>
    <w:rPr>
      <w:rFonts w:ascii="Wingdings" w:hAnsi="Wingdings"/>
    </w:rPr>
  </w:style>
  <w:style w:type="character" w:customStyle="1" w:styleId="WWCharLFO54LVL7">
    <w:name w:val="WW_CharLFO54LVL7"/>
    <w:uiPriority w:val="99"/>
    <w:rsid w:val="00656BB2"/>
    <w:rPr>
      <w:rFonts w:ascii="Symbol" w:hAnsi="Symbol"/>
    </w:rPr>
  </w:style>
  <w:style w:type="character" w:customStyle="1" w:styleId="WWCharLFO54LVL8">
    <w:name w:val="WW_CharLFO54LVL8"/>
    <w:uiPriority w:val="99"/>
    <w:rsid w:val="00656BB2"/>
    <w:rPr>
      <w:rFonts w:ascii="Courier New" w:hAnsi="Courier New"/>
    </w:rPr>
  </w:style>
  <w:style w:type="character" w:customStyle="1" w:styleId="WWCharLFO54LVL9">
    <w:name w:val="WW_CharLFO54LVL9"/>
    <w:uiPriority w:val="99"/>
    <w:rsid w:val="00656BB2"/>
    <w:rPr>
      <w:rFonts w:ascii="Wingdings" w:hAnsi="Wingdings"/>
    </w:rPr>
  </w:style>
  <w:style w:type="character" w:customStyle="1" w:styleId="WWCharLFO55LVL1">
    <w:name w:val="WW_CharLFO55LVL1"/>
    <w:uiPriority w:val="99"/>
    <w:rsid w:val="00656BB2"/>
    <w:rPr>
      <w:rFonts w:ascii="Symbol" w:hAnsi="Symbol"/>
    </w:rPr>
  </w:style>
  <w:style w:type="character" w:customStyle="1" w:styleId="WWCharLFO55LVL2">
    <w:name w:val="WW_CharLFO55LVL2"/>
    <w:uiPriority w:val="99"/>
    <w:rsid w:val="00656BB2"/>
    <w:rPr>
      <w:rFonts w:ascii="Courier New" w:hAnsi="Courier New"/>
    </w:rPr>
  </w:style>
  <w:style w:type="character" w:customStyle="1" w:styleId="WWCharLFO55LVL3">
    <w:name w:val="WW_CharLFO55LVL3"/>
    <w:uiPriority w:val="99"/>
    <w:rsid w:val="00656BB2"/>
    <w:rPr>
      <w:rFonts w:ascii="Wingdings" w:hAnsi="Wingdings"/>
    </w:rPr>
  </w:style>
  <w:style w:type="character" w:customStyle="1" w:styleId="WWCharLFO55LVL4">
    <w:name w:val="WW_CharLFO55LVL4"/>
    <w:uiPriority w:val="99"/>
    <w:rsid w:val="00656BB2"/>
    <w:rPr>
      <w:rFonts w:ascii="Symbol" w:hAnsi="Symbol"/>
    </w:rPr>
  </w:style>
  <w:style w:type="character" w:customStyle="1" w:styleId="WWCharLFO55LVL5">
    <w:name w:val="WW_CharLFO55LVL5"/>
    <w:uiPriority w:val="99"/>
    <w:rsid w:val="00656BB2"/>
    <w:rPr>
      <w:rFonts w:ascii="Courier New" w:hAnsi="Courier New"/>
    </w:rPr>
  </w:style>
  <w:style w:type="character" w:customStyle="1" w:styleId="WWCharLFO55LVL6">
    <w:name w:val="WW_CharLFO55LVL6"/>
    <w:uiPriority w:val="99"/>
    <w:rsid w:val="00656BB2"/>
    <w:rPr>
      <w:rFonts w:ascii="Wingdings" w:hAnsi="Wingdings"/>
    </w:rPr>
  </w:style>
  <w:style w:type="character" w:customStyle="1" w:styleId="WWCharLFO55LVL7">
    <w:name w:val="WW_CharLFO55LVL7"/>
    <w:uiPriority w:val="99"/>
    <w:rsid w:val="00656BB2"/>
    <w:rPr>
      <w:rFonts w:ascii="Symbol" w:hAnsi="Symbol"/>
    </w:rPr>
  </w:style>
  <w:style w:type="character" w:customStyle="1" w:styleId="WWCharLFO55LVL8">
    <w:name w:val="WW_CharLFO55LVL8"/>
    <w:uiPriority w:val="99"/>
    <w:rsid w:val="00656BB2"/>
    <w:rPr>
      <w:rFonts w:ascii="Courier New" w:hAnsi="Courier New"/>
    </w:rPr>
  </w:style>
  <w:style w:type="character" w:customStyle="1" w:styleId="WWCharLFO55LVL9">
    <w:name w:val="WW_CharLFO55LVL9"/>
    <w:uiPriority w:val="99"/>
    <w:rsid w:val="00656BB2"/>
    <w:rPr>
      <w:rFonts w:ascii="Wingdings" w:hAnsi="Wingdings"/>
    </w:rPr>
  </w:style>
  <w:style w:type="character" w:customStyle="1" w:styleId="WWCharLFO56LVL1">
    <w:name w:val="WW_CharLFO56LVL1"/>
    <w:uiPriority w:val="99"/>
    <w:rsid w:val="00656BB2"/>
    <w:rPr>
      <w:rFonts w:ascii="Symbol" w:hAnsi="Symbol"/>
    </w:rPr>
  </w:style>
  <w:style w:type="character" w:customStyle="1" w:styleId="WWCharLFO56LVL2">
    <w:name w:val="WW_CharLFO56LVL2"/>
    <w:uiPriority w:val="99"/>
    <w:rsid w:val="00656BB2"/>
    <w:rPr>
      <w:rFonts w:ascii="Courier New" w:hAnsi="Courier New"/>
    </w:rPr>
  </w:style>
  <w:style w:type="character" w:customStyle="1" w:styleId="WWCharLFO56LVL3">
    <w:name w:val="WW_CharLFO56LVL3"/>
    <w:uiPriority w:val="99"/>
    <w:rsid w:val="00656BB2"/>
    <w:rPr>
      <w:rFonts w:ascii="Wingdings" w:hAnsi="Wingdings"/>
    </w:rPr>
  </w:style>
  <w:style w:type="character" w:customStyle="1" w:styleId="WWCharLFO56LVL4">
    <w:name w:val="WW_CharLFO56LVL4"/>
    <w:uiPriority w:val="99"/>
    <w:rsid w:val="00656BB2"/>
    <w:rPr>
      <w:rFonts w:ascii="Symbol" w:hAnsi="Symbol"/>
    </w:rPr>
  </w:style>
  <w:style w:type="character" w:customStyle="1" w:styleId="WWCharLFO56LVL5">
    <w:name w:val="WW_CharLFO56LVL5"/>
    <w:uiPriority w:val="99"/>
    <w:rsid w:val="00656BB2"/>
    <w:rPr>
      <w:rFonts w:ascii="Courier New" w:hAnsi="Courier New"/>
    </w:rPr>
  </w:style>
  <w:style w:type="character" w:customStyle="1" w:styleId="WWCharLFO56LVL6">
    <w:name w:val="WW_CharLFO56LVL6"/>
    <w:uiPriority w:val="99"/>
    <w:rsid w:val="00656BB2"/>
    <w:rPr>
      <w:rFonts w:ascii="Wingdings" w:hAnsi="Wingdings"/>
    </w:rPr>
  </w:style>
  <w:style w:type="character" w:customStyle="1" w:styleId="WWCharLFO56LVL7">
    <w:name w:val="WW_CharLFO56LVL7"/>
    <w:uiPriority w:val="99"/>
    <w:rsid w:val="00656BB2"/>
    <w:rPr>
      <w:rFonts w:ascii="Symbol" w:hAnsi="Symbol"/>
    </w:rPr>
  </w:style>
  <w:style w:type="character" w:customStyle="1" w:styleId="WWCharLFO56LVL8">
    <w:name w:val="WW_CharLFO56LVL8"/>
    <w:uiPriority w:val="99"/>
    <w:rsid w:val="00656BB2"/>
    <w:rPr>
      <w:rFonts w:ascii="Courier New" w:hAnsi="Courier New"/>
    </w:rPr>
  </w:style>
  <w:style w:type="character" w:customStyle="1" w:styleId="WWCharLFO56LVL9">
    <w:name w:val="WW_CharLFO56LVL9"/>
    <w:uiPriority w:val="99"/>
    <w:rsid w:val="00656BB2"/>
    <w:rPr>
      <w:rFonts w:ascii="Wingdings" w:hAnsi="Wingdings"/>
    </w:rPr>
  </w:style>
  <w:style w:type="character" w:customStyle="1" w:styleId="WWCharLFO57LVL1">
    <w:name w:val="WW_CharLFO57LVL1"/>
    <w:uiPriority w:val="99"/>
    <w:rsid w:val="00656BB2"/>
    <w:rPr>
      <w:rFonts w:ascii="Symbol" w:hAnsi="Symbol"/>
      <w:sz w:val="20"/>
    </w:rPr>
  </w:style>
  <w:style w:type="character" w:customStyle="1" w:styleId="WWCharLFO57LVL2">
    <w:name w:val="WW_CharLFO57LVL2"/>
    <w:uiPriority w:val="99"/>
    <w:rsid w:val="00656BB2"/>
    <w:rPr>
      <w:rFonts w:ascii="Symbol" w:hAnsi="Symbol"/>
      <w:sz w:val="20"/>
    </w:rPr>
  </w:style>
  <w:style w:type="character" w:customStyle="1" w:styleId="WWCharLFO57LVL3">
    <w:name w:val="WW_CharLFO57LVL3"/>
    <w:uiPriority w:val="99"/>
    <w:rsid w:val="00656BB2"/>
    <w:rPr>
      <w:rFonts w:ascii="Symbol" w:hAnsi="Symbol"/>
      <w:sz w:val="20"/>
    </w:rPr>
  </w:style>
  <w:style w:type="character" w:customStyle="1" w:styleId="WWCharLFO57LVL4">
    <w:name w:val="WW_CharLFO57LVL4"/>
    <w:uiPriority w:val="99"/>
    <w:rsid w:val="00656BB2"/>
    <w:rPr>
      <w:rFonts w:ascii="Symbol" w:hAnsi="Symbol"/>
      <w:sz w:val="20"/>
    </w:rPr>
  </w:style>
  <w:style w:type="character" w:customStyle="1" w:styleId="WWCharLFO57LVL5">
    <w:name w:val="WW_CharLFO57LVL5"/>
    <w:uiPriority w:val="99"/>
    <w:rsid w:val="00656BB2"/>
    <w:rPr>
      <w:rFonts w:ascii="Symbol" w:hAnsi="Symbol"/>
      <w:sz w:val="20"/>
    </w:rPr>
  </w:style>
  <w:style w:type="character" w:customStyle="1" w:styleId="WWCharLFO57LVL6">
    <w:name w:val="WW_CharLFO57LVL6"/>
    <w:uiPriority w:val="99"/>
    <w:rsid w:val="00656BB2"/>
    <w:rPr>
      <w:rFonts w:ascii="Symbol" w:hAnsi="Symbol"/>
      <w:sz w:val="20"/>
    </w:rPr>
  </w:style>
  <w:style w:type="character" w:customStyle="1" w:styleId="WWCharLFO57LVL7">
    <w:name w:val="WW_CharLFO57LVL7"/>
    <w:uiPriority w:val="99"/>
    <w:rsid w:val="00656BB2"/>
    <w:rPr>
      <w:rFonts w:ascii="Symbol" w:hAnsi="Symbol"/>
      <w:sz w:val="20"/>
    </w:rPr>
  </w:style>
  <w:style w:type="character" w:customStyle="1" w:styleId="WWCharLFO57LVL8">
    <w:name w:val="WW_CharLFO57LVL8"/>
    <w:uiPriority w:val="99"/>
    <w:rsid w:val="00656BB2"/>
    <w:rPr>
      <w:rFonts w:ascii="Symbol" w:hAnsi="Symbol"/>
      <w:sz w:val="20"/>
    </w:rPr>
  </w:style>
  <w:style w:type="character" w:customStyle="1" w:styleId="WWCharLFO57LVL9">
    <w:name w:val="WW_CharLFO57LVL9"/>
    <w:uiPriority w:val="99"/>
    <w:rsid w:val="00656BB2"/>
    <w:rPr>
      <w:rFonts w:ascii="Symbol" w:hAnsi="Symbol"/>
      <w:sz w:val="20"/>
    </w:rPr>
  </w:style>
  <w:style w:type="character" w:customStyle="1" w:styleId="WWCharLFO58LVL1">
    <w:name w:val="WW_CharLFO58LVL1"/>
    <w:uiPriority w:val="99"/>
    <w:rsid w:val="00656BB2"/>
    <w:rPr>
      <w:rFonts w:ascii="Symbol" w:hAnsi="Symbol"/>
      <w:sz w:val="20"/>
    </w:rPr>
  </w:style>
  <w:style w:type="character" w:customStyle="1" w:styleId="WWCharLFO58LVL2">
    <w:name w:val="WW_CharLFO58LVL2"/>
    <w:uiPriority w:val="99"/>
    <w:rsid w:val="00656BB2"/>
    <w:rPr>
      <w:rFonts w:ascii="Symbol" w:hAnsi="Symbol"/>
      <w:sz w:val="20"/>
    </w:rPr>
  </w:style>
  <w:style w:type="character" w:customStyle="1" w:styleId="WWCharLFO58LVL3">
    <w:name w:val="WW_CharLFO58LVL3"/>
    <w:uiPriority w:val="99"/>
    <w:rsid w:val="00656BB2"/>
    <w:rPr>
      <w:rFonts w:ascii="Symbol" w:hAnsi="Symbol"/>
      <w:sz w:val="20"/>
    </w:rPr>
  </w:style>
  <w:style w:type="character" w:customStyle="1" w:styleId="WWCharLFO58LVL4">
    <w:name w:val="WW_CharLFO58LVL4"/>
    <w:uiPriority w:val="99"/>
    <w:rsid w:val="00656BB2"/>
    <w:rPr>
      <w:rFonts w:ascii="Symbol" w:hAnsi="Symbol"/>
      <w:sz w:val="20"/>
    </w:rPr>
  </w:style>
  <w:style w:type="character" w:customStyle="1" w:styleId="WWCharLFO58LVL5">
    <w:name w:val="WW_CharLFO58LVL5"/>
    <w:uiPriority w:val="99"/>
    <w:rsid w:val="00656BB2"/>
    <w:rPr>
      <w:rFonts w:ascii="Symbol" w:hAnsi="Symbol"/>
      <w:sz w:val="20"/>
    </w:rPr>
  </w:style>
  <w:style w:type="character" w:customStyle="1" w:styleId="WWCharLFO58LVL6">
    <w:name w:val="WW_CharLFO58LVL6"/>
    <w:uiPriority w:val="99"/>
    <w:rsid w:val="00656BB2"/>
    <w:rPr>
      <w:rFonts w:ascii="Symbol" w:hAnsi="Symbol"/>
      <w:sz w:val="20"/>
    </w:rPr>
  </w:style>
  <w:style w:type="character" w:customStyle="1" w:styleId="WWCharLFO58LVL7">
    <w:name w:val="WW_CharLFO58LVL7"/>
    <w:uiPriority w:val="99"/>
    <w:rsid w:val="00656BB2"/>
    <w:rPr>
      <w:rFonts w:ascii="Symbol" w:hAnsi="Symbol"/>
      <w:sz w:val="20"/>
    </w:rPr>
  </w:style>
  <w:style w:type="character" w:customStyle="1" w:styleId="WWCharLFO58LVL8">
    <w:name w:val="WW_CharLFO58LVL8"/>
    <w:uiPriority w:val="99"/>
    <w:rsid w:val="00656BB2"/>
    <w:rPr>
      <w:rFonts w:ascii="Symbol" w:hAnsi="Symbol"/>
      <w:sz w:val="20"/>
    </w:rPr>
  </w:style>
  <w:style w:type="character" w:customStyle="1" w:styleId="WWCharLFO58LVL9">
    <w:name w:val="WW_CharLFO58LVL9"/>
    <w:uiPriority w:val="99"/>
    <w:rsid w:val="00656BB2"/>
    <w:rPr>
      <w:rFonts w:ascii="Symbol" w:hAnsi="Symbol"/>
      <w:sz w:val="20"/>
    </w:rPr>
  </w:style>
  <w:style w:type="character" w:customStyle="1" w:styleId="WWCharLFO59LVL1">
    <w:name w:val="WW_CharLFO59LVL1"/>
    <w:uiPriority w:val="99"/>
    <w:rsid w:val="00656BB2"/>
    <w:rPr>
      <w:rFonts w:ascii="Symbol" w:hAnsi="Symbol"/>
      <w:sz w:val="20"/>
    </w:rPr>
  </w:style>
  <w:style w:type="character" w:customStyle="1" w:styleId="WWCharLFO59LVL2">
    <w:name w:val="WW_CharLFO59LVL2"/>
    <w:uiPriority w:val="99"/>
    <w:rsid w:val="00656BB2"/>
    <w:rPr>
      <w:rFonts w:ascii="Symbol" w:hAnsi="Symbol"/>
      <w:sz w:val="20"/>
    </w:rPr>
  </w:style>
  <w:style w:type="character" w:customStyle="1" w:styleId="WWCharLFO59LVL3">
    <w:name w:val="WW_CharLFO59LVL3"/>
    <w:uiPriority w:val="99"/>
    <w:rsid w:val="00656BB2"/>
    <w:rPr>
      <w:rFonts w:ascii="Symbol" w:hAnsi="Symbol"/>
      <w:sz w:val="20"/>
    </w:rPr>
  </w:style>
  <w:style w:type="character" w:customStyle="1" w:styleId="WWCharLFO59LVL4">
    <w:name w:val="WW_CharLFO59LVL4"/>
    <w:uiPriority w:val="99"/>
    <w:rsid w:val="00656BB2"/>
    <w:rPr>
      <w:rFonts w:ascii="Symbol" w:hAnsi="Symbol"/>
      <w:sz w:val="20"/>
    </w:rPr>
  </w:style>
  <w:style w:type="character" w:customStyle="1" w:styleId="WWCharLFO59LVL5">
    <w:name w:val="WW_CharLFO59LVL5"/>
    <w:uiPriority w:val="99"/>
    <w:rsid w:val="00656BB2"/>
    <w:rPr>
      <w:rFonts w:ascii="Symbol" w:hAnsi="Symbol"/>
      <w:sz w:val="20"/>
    </w:rPr>
  </w:style>
  <w:style w:type="character" w:customStyle="1" w:styleId="WWCharLFO59LVL6">
    <w:name w:val="WW_CharLFO59LVL6"/>
    <w:uiPriority w:val="99"/>
    <w:rsid w:val="00656BB2"/>
    <w:rPr>
      <w:rFonts w:ascii="Symbol" w:hAnsi="Symbol"/>
      <w:sz w:val="20"/>
    </w:rPr>
  </w:style>
  <w:style w:type="character" w:customStyle="1" w:styleId="WWCharLFO59LVL7">
    <w:name w:val="WW_CharLFO59LVL7"/>
    <w:uiPriority w:val="99"/>
    <w:rsid w:val="00656BB2"/>
    <w:rPr>
      <w:rFonts w:ascii="Symbol" w:hAnsi="Symbol"/>
      <w:sz w:val="20"/>
    </w:rPr>
  </w:style>
  <w:style w:type="character" w:customStyle="1" w:styleId="WWCharLFO59LVL8">
    <w:name w:val="WW_CharLFO59LVL8"/>
    <w:uiPriority w:val="99"/>
    <w:rsid w:val="00656BB2"/>
    <w:rPr>
      <w:rFonts w:ascii="Symbol" w:hAnsi="Symbol"/>
      <w:sz w:val="20"/>
    </w:rPr>
  </w:style>
  <w:style w:type="character" w:customStyle="1" w:styleId="WWCharLFO59LVL9">
    <w:name w:val="WW_CharLFO59LVL9"/>
    <w:uiPriority w:val="99"/>
    <w:rsid w:val="00656BB2"/>
    <w:rPr>
      <w:rFonts w:ascii="Symbol" w:hAnsi="Symbol"/>
      <w:sz w:val="20"/>
    </w:rPr>
  </w:style>
  <w:style w:type="character" w:customStyle="1" w:styleId="WWCharLFO60LVL1">
    <w:name w:val="WW_CharLFO60LVL1"/>
    <w:uiPriority w:val="99"/>
    <w:rsid w:val="00656BB2"/>
    <w:rPr>
      <w:rFonts w:ascii="Wingdings" w:hAnsi="Wingdings"/>
    </w:rPr>
  </w:style>
  <w:style w:type="character" w:customStyle="1" w:styleId="WWCharLFO60LVL2">
    <w:name w:val="WW_CharLFO60LVL2"/>
    <w:uiPriority w:val="99"/>
    <w:rsid w:val="00656BB2"/>
    <w:rPr>
      <w:rFonts w:ascii="Courier New" w:hAnsi="Courier New"/>
    </w:rPr>
  </w:style>
  <w:style w:type="character" w:customStyle="1" w:styleId="WWCharLFO60LVL3">
    <w:name w:val="WW_CharLFO60LVL3"/>
    <w:uiPriority w:val="99"/>
    <w:rsid w:val="00656BB2"/>
    <w:rPr>
      <w:rFonts w:ascii="Wingdings" w:hAnsi="Wingdings"/>
    </w:rPr>
  </w:style>
  <w:style w:type="character" w:customStyle="1" w:styleId="WWCharLFO60LVL4">
    <w:name w:val="WW_CharLFO60LVL4"/>
    <w:uiPriority w:val="99"/>
    <w:rsid w:val="00656BB2"/>
    <w:rPr>
      <w:rFonts w:ascii="Symbol" w:hAnsi="Symbol"/>
    </w:rPr>
  </w:style>
  <w:style w:type="character" w:customStyle="1" w:styleId="WWCharLFO60LVL5">
    <w:name w:val="WW_CharLFO60LVL5"/>
    <w:uiPriority w:val="99"/>
    <w:rsid w:val="00656BB2"/>
    <w:rPr>
      <w:rFonts w:ascii="Courier New" w:hAnsi="Courier New"/>
    </w:rPr>
  </w:style>
  <w:style w:type="character" w:customStyle="1" w:styleId="WWCharLFO60LVL6">
    <w:name w:val="WW_CharLFO60LVL6"/>
    <w:uiPriority w:val="99"/>
    <w:rsid w:val="00656BB2"/>
    <w:rPr>
      <w:rFonts w:ascii="Wingdings" w:hAnsi="Wingdings"/>
    </w:rPr>
  </w:style>
  <w:style w:type="character" w:customStyle="1" w:styleId="WWCharLFO60LVL7">
    <w:name w:val="WW_CharLFO60LVL7"/>
    <w:uiPriority w:val="99"/>
    <w:rsid w:val="00656BB2"/>
    <w:rPr>
      <w:rFonts w:ascii="Symbol" w:hAnsi="Symbol"/>
    </w:rPr>
  </w:style>
  <w:style w:type="character" w:customStyle="1" w:styleId="WWCharLFO60LVL8">
    <w:name w:val="WW_CharLFO60LVL8"/>
    <w:uiPriority w:val="99"/>
    <w:rsid w:val="00656BB2"/>
    <w:rPr>
      <w:rFonts w:ascii="Courier New" w:hAnsi="Courier New"/>
    </w:rPr>
  </w:style>
  <w:style w:type="character" w:customStyle="1" w:styleId="WWCharLFO60LVL9">
    <w:name w:val="WW_CharLFO60LVL9"/>
    <w:uiPriority w:val="99"/>
    <w:rsid w:val="00656BB2"/>
    <w:rPr>
      <w:rFonts w:ascii="Wingdings" w:hAnsi="Wingdings"/>
    </w:rPr>
  </w:style>
  <w:style w:type="character" w:customStyle="1" w:styleId="WWCharLFO61LVL1">
    <w:name w:val="WW_CharLFO61LVL1"/>
    <w:uiPriority w:val="99"/>
    <w:rsid w:val="00656BB2"/>
    <w:rPr>
      <w:rFonts w:ascii="Wingdings" w:hAnsi="Wingdings"/>
    </w:rPr>
  </w:style>
  <w:style w:type="character" w:customStyle="1" w:styleId="WWCharLFO61LVL2">
    <w:name w:val="WW_CharLFO61LVL2"/>
    <w:uiPriority w:val="99"/>
    <w:rsid w:val="00656BB2"/>
    <w:rPr>
      <w:rFonts w:ascii="Courier New" w:hAnsi="Courier New"/>
    </w:rPr>
  </w:style>
  <w:style w:type="character" w:customStyle="1" w:styleId="WWCharLFO61LVL3">
    <w:name w:val="WW_CharLFO61LVL3"/>
    <w:uiPriority w:val="99"/>
    <w:rsid w:val="00656BB2"/>
    <w:rPr>
      <w:rFonts w:ascii="Wingdings" w:hAnsi="Wingdings"/>
    </w:rPr>
  </w:style>
  <w:style w:type="character" w:customStyle="1" w:styleId="WWCharLFO61LVL4">
    <w:name w:val="WW_CharLFO61LVL4"/>
    <w:uiPriority w:val="99"/>
    <w:rsid w:val="00656BB2"/>
    <w:rPr>
      <w:rFonts w:ascii="Symbol" w:hAnsi="Symbol"/>
    </w:rPr>
  </w:style>
  <w:style w:type="character" w:customStyle="1" w:styleId="WWCharLFO61LVL5">
    <w:name w:val="WW_CharLFO61LVL5"/>
    <w:uiPriority w:val="99"/>
    <w:rsid w:val="00656BB2"/>
    <w:rPr>
      <w:rFonts w:ascii="Courier New" w:hAnsi="Courier New"/>
    </w:rPr>
  </w:style>
  <w:style w:type="character" w:customStyle="1" w:styleId="WWCharLFO61LVL6">
    <w:name w:val="WW_CharLFO61LVL6"/>
    <w:uiPriority w:val="99"/>
    <w:rsid w:val="00656BB2"/>
    <w:rPr>
      <w:rFonts w:ascii="Wingdings" w:hAnsi="Wingdings"/>
    </w:rPr>
  </w:style>
  <w:style w:type="character" w:customStyle="1" w:styleId="WWCharLFO61LVL7">
    <w:name w:val="WW_CharLFO61LVL7"/>
    <w:uiPriority w:val="99"/>
    <w:rsid w:val="00656BB2"/>
    <w:rPr>
      <w:rFonts w:ascii="Symbol" w:hAnsi="Symbol"/>
    </w:rPr>
  </w:style>
  <w:style w:type="character" w:customStyle="1" w:styleId="WWCharLFO61LVL8">
    <w:name w:val="WW_CharLFO61LVL8"/>
    <w:uiPriority w:val="99"/>
    <w:rsid w:val="00656BB2"/>
    <w:rPr>
      <w:rFonts w:ascii="Courier New" w:hAnsi="Courier New"/>
    </w:rPr>
  </w:style>
  <w:style w:type="character" w:customStyle="1" w:styleId="WWCharLFO61LVL9">
    <w:name w:val="WW_CharLFO61LVL9"/>
    <w:uiPriority w:val="99"/>
    <w:rsid w:val="00656BB2"/>
    <w:rPr>
      <w:rFonts w:ascii="Wingdings" w:hAnsi="Wingdings"/>
    </w:rPr>
  </w:style>
  <w:style w:type="character" w:customStyle="1" w:styleId="WWCharLFO62LVL1">
    <w:name w:val="WW_CharLFO62LVL1"/>
    <w:uiPriority w:val="99"/>
    <w:rsid w:val="00656BB2"/>
    <w:rPr>
      <w:rFonts w:ascii="Wingdings" w:hAnsi="Wingdings"/>
    </w:rPr>
  </w:style>
  <w:style w:type="character" w:customStyle="1" w:styleId="WWCharLFO62LVL2">
    <w:name w:val="WW_CharLFO62LVL2"/>
    <w:uiPriority w:val="99"/>
    <w:rsid w:val="00656BB2"/>
    <w:rPr>
      <w:rFonts w:ascii="Courier New" w:hAnsi="Courier New"/>
    </w:rPr>
  </w:style>
  <w:style w:type="character" w:customStyle="1" w:styleId="WWCharLFO62LVL3">
    <w:name w:val="WW_CharLFO62LVL3"/>
    <w:uiPriority w:val="99"/>
    <w:rsid w:val="00656BB2"/>
    <w:rPr>
      <w:rFonts w:ascii="Wingdings" w:hAnsi="Wingdings"/>
    </w:rPr>
  </w:style>
  <w:style w:type="character" w:customStyle="1" w:styleId="WWCharLFO62LVL4">
    <w:name w:val="WW_CharLFO62LVL4"/>
    <w:uiPriority w:val="99"/>
    <w:rsid w:val="00656BB2"/>
    <w:rPr>
      <w:rFonts w:ascii="Symbol" w:hAnsi="Symbol"/>
    </w:rPr>
  </w:style>
  <w:style w:type="character" w:customStyle="1" w:styleId="WWCharLFO62LVL5">
    <w:name w:val="WW_CharLFO62LVL5"/>
    <w:uiPriority w:val="99"/>
    <w:rsid w:val="00656BB2"/>
    <w:rPr>
      <w:rFonts w:ascii="Courier New" w:hAnsi="Courier New"/>
    </w:rPr>
  </w:style>
  <w:style w:type="character" w:customStyle="1" w:styleId="WWCharLFO62LVL6">
    <w:name w:val="WW_CharLFO62LVL6"/>
    <w:uiPriority w:val="99"/>
    <w:rsid w:val="00656BB2"/>
    <w:rPr>
      <w:rFonts w:ascii="Wingdings" w:hAnsi="Wingdings"/>
    </w:rPr>
  </w:style>
  <w:style w:type="character" w:customStyle="1" w:styleId="WWCharLFO62LVL7">
    <w:name w:val="WW_CharLFO62LVL7"/>
    <w:uiPriority w:val="99"/>
    <w:rsid w:val="00656BB2"/>
    <w:rPr>
      <w:rFonts w:ascii="Symbol" w:hAnsi="Symbol"/>
    </w:rPr>
  </w:style>
  <w:style w:type="character" w:customStyle="1" w:styleId="WWCharLFO62LVL8">
    <w:name w:val="WW_CharLFO62LVL8"/>
    <w:uiPriority w:val="99"/>
    <w:rsid w:val="00656BB2"/>
    <w:rPr>
      <w:rFonts w:ascii="Courier New" w:hAnsi="Courier New"/>
    </w:rPr>
  </w:style>
  <w:style w:type="character" w:customStyle="1" w:styleId="WWCharLFO62LVL9">
    <w:name w:val="WW_CharLFO62LVL9"/>
    <w:uiPriority w:val="99"/>
    <w:rsid w:val="00656BB2"/>
    <w:rPr>
      <w:rFonts w:ascii="Wingdings" w:hAnsi="Wingdings"/>
    </w:rPr>
  </w:style>
  <w:style w:type="character" w:customStyle="1" w:styleId="WWCharLFO63LVL1">
    <w:name w:val="WW_CharLFO63LVL1"/>
    <w:uiPriority w:val="99"/>
    <w:rsid w:val="00656BB2"/>
    <w:rPr>
      <w:rFonts w:ascii="Wingdings" w:hAnsi="Wingdings"/>
    </w:rPr>
  </w:style>
  <w:style w:type="character" w:customStyle="1" w:styleId="WWCharLFO63LVL2">
    <w:name w:val="WW_CharLFO63LVL2"/>
    <w:uiPriority w:val="99"/>
    <w:rsid w:val="00656BB2"/>
    <w:rPr>
      <w:rFonts w:ascii="Courier New" w:hAnsi="Courier New"/>
    </w:rPr>
  </w:style>
  <w:style w:type="character" w:customStyle="1" w:styleId="WWCharLFO63LVL3">
    <w:name w:val="WW_CharLFO63LVL3"/>
    <w:uiPriority w:val="99"/>
    <w:rsid w:val="00656BB2"/>
    <w:rPr>
      <w:rFonts w:ascii="Wingdings" w:hAnsi="Wingdings"/>
    </w:rPr>
  </w:style>
  <w:style w:type="character" w:customStyle="1" w:styleId="WWCharLFO63LVL4">
    <w:name w:val="WW_CharLFO63LVL4"/>
    <w:uiPriority w:val="99"/>
    <w:rsid w:val="00656BB2"/>
    <w:rPr>
      <w:rFonts w:ascii="Symbol" w:hAnsi="Symbol"/>
    </w:rPr>
  </w:style>
  <w:style w:type="character" w:customStyle="1" w:styleId="WWCharLFO63LVL5">
    <w:name w:val="WW_CharLFO63LVL5"/>
    <w:uiPriority w:val="99"/>
    <w:rsid w:val="00656BB2"/>
    <w:rPr>
      <w:rFonts w:ascii="Courier New" w:hAnsi="Courier New"/>
    </w:rPr>
  </w:style>
  <w:style w:type="character" w:customStyle="1" w:styleId="WWCharLFO63LVL6">
    <w:name w:val="WW_CharLFO63LVL6"/>
    <w:uiPriority w:val="99"/>
    <w:rsid w:val="00656BB2"/>
    <w:rPr>
      <w:rFonts w:ascii="Wingdings" w:hAnsi="Wingdings"/>
    </w:rPr>
  </w:style>
  <w:style w:type="character" w:customStyle="1" w:styleId="WWCharLFO63LVL7">
    <w:name w:val="WW_CharLFO63LVL7"/>
    <w:uiPriority w:val="99"/>
    <w:rsid w:val="00656BB2"/>
    <w:rPr>
      <w:rFonts w:ascii="Symbol" w:hAnsi="Symbol"/>
    </w:rPr>
  </w:style>
  <w:style w:type="character" w:customStyle="1" w:styleId="WWCharLFO63LVL8">
    <w:name w:val="WW_CharLFO63LVL8"/>
    <w:uiPriority w:val="99"/>
    <w:rsid w:val="00656BB2"/>
    <w:rPr>
      <w:rFonts w:ascii="Courier New" w:hAnsi="Courier New"/>
    </w:rPr>
  </w:style>
  <w:style w:type="character" w:customStyle="1" w:styleId="WWCharLFO63LVL9">
    <w:name w:val="WW_CharLFO63LVL9"/>
    <w:uiPriority w:val="99"/>
    <w:rsid w:val="00656BB2"/>
    <w:rPr>
      <w:rFonts w:ascii="Wingdings" w:hAnsi="Wingdings"/>
    </w:rPr>
  </w:style>
  <w:style w:type="character" w:customStyle="1" w:styleId="WWCharLFO64LVL1">
    <w:name w:val="WW_CharLFO64LVL1"/>
    <w:uiPriority w:val="99"/>
    <w:rsid w:val="00656BB2"/>
  </w:style>
  <w:style w:type="character" w:customStyle="1" w:styleId="WWCharLFO65LVL1">
    <w:name w:val="WW_CharLFO65LVL1"/>
    <w:uiPriority w:val="99"/>
    <w:rsid w:val="00656BB2"/>
    <w:rPr>
      <w:rFonts w:ascii="Wingdings" w:hAnsi="Wingdings"/>
    </w:rPr>
  </w:style>
  <w:style w:type="character" w:customStyle="1" w:styleId="WWCharLFO65LVL2">
    <w:name w:val="WW_CharLFO65LVL2"/>
    <w:uiPriority w:val="99"/>
    <w:rsid w:val="00656BB2"/>
    <w:rPr>
      <w:rFonts w:ascii="Courier New" w:hAnsi="Courier New"/>
    </w:rPr>
  </w:style>
  <w:style w:type="character" w:customStyle="1" w:styleId="WWCharLFO65LVL3">
    <w:name w:val="WW_CharLFO65LVL3"/>
    <w:uiPriority w:val="99"/>
    <w:rsid w:val="00656BB2"/>
    <w:rPr>
      <w:rFonts w:ascii="Wingdings" w:hAnsi="Wingdings"/>
    </w:rPr>
  </w:style>
  <w:style w:type="character" w:customStyle="1" w:styleId="WWCharLFO65LVL4">
    <w:name w:val="WW_CharLFO65LVL4"/>
    <w:uiPriority w:val="99"/>
    <w:rsid w:val="00656BB2"/>
    <w:rPr>
      <w:rFonts w:ascii="Symbol" w:hAnsi="Symbol"/>
    </w:rPr>
  </w:style>
  <w:style w:type="character" w:customStyle="1" w:styleId="WWCharLFO65LVL5">
    <w:name w:val="WW_CharLFO65LVL5"/>
    <w:uiPriority w:val="99"/>
    <w:rsid w:val="00656BB2"/>
    <w:rPr>
      <w:rFonts w:ascii="Courier New" w:hAnsi="Courier New"/>
    </w:rPr>
  </w:style>
  <w:style w:type="character" w:customStyle="1" w:styleId="WWCharLFO65LVL6">
    <w:name w:val="WW_CharLFO65LVL6"/>
    <w:uiPriority w:val="99"/>
    <w:rsid w:val="00656BB2"/>
    <w:rPr>
      <w:rFonts w:ascii="Wingdings" w:hAnsi="Wingdings"/>
    </w:rPr>
  </w:style>
  <w:style w:type="character" w:customStyle="1" w:styleId="WWCharLFO65LVL7">
    <w:name w:val="WW_CharLFO65LVL7"/>
    <w:uiPriority w:val="99"/>
    <w:rsid w:val="00656BB2"/>
    <w:rPr>
      <w:rFonts w:ascii="Symbol" w:hAnsi="Symbol"/>
    </w:rPr>
  </w:style>
  <w:style w:type="character" w:customStyle="1" w:styleId="WWCharLFO65LVL8">
    <w:name w:val="WW_CharLFO65LVL8"/>
    <w:uiPriority w:val="99"/>
    <w:rsid w:val="00656BB2"/>
    <w:rPr>
      <w:rFonts w:ascii="Courier New" w:hAnsi="Courier New"/>
    </w:rPr>
  </w:style>
  <w:style w:type="character" w:customStyle="1" w:styleId="WWCharLFO65LVL9">
    <w:name w:val="WW_CharLFO65LVL9"/>
    <w:uiPriority w:val="99"/>
    <w:rsid w:val="00656BB2"/>
    <w:rPr>
      <w:rFonts w:ascii="Wingdings" w:hAnsi="Wingdings"/>
    </w:rPr>
  </w:style>
  <w:style w:type="character" w:customStyle="1" w:styleId="WWCharLFO66LVL1">
    <w:name w:val="WW_CharLFO66LVL1"/>
    <w:uiPriority w:val="99"/>
    <w:rsid w:val="00656BB2"/>
  </w:style>
  <w:style w:type="character" w:customStyle="1" w:styleId="WWCharLFO67LVL1">
    <w:name w:val="WW_CharLFO67LVL1"/>
    <w:uiPriority w:val="99"/>
    <w:rsid w:val="00656BB2"/>
    <w:rPr>
      <w:rFonts w:ascii="Wingdings" w:hAnsi="Wingdings"/>
    </w:rPr>
  </w:style>
  <w:style w:type="character" w:customStyle="1" w:styleId="WWCharLFO67LVL2">
    <w:name w:val="WW_CharLFO67LVL2"/>
    <w:uiPriority w:val="99"/>
    <w:rsid w:val="00656BB2"/>
    <w:rPr>
      <w:rFonts w:ascii="Courier New" w:hAnsi="Courier New"/>
    </w:rPr>
  </w:style>
  <w:style w:type="character" w:customStyle="1" w:styleId="WWCharLFO67LVL3">
    <w:name w:val="WW_CharLFO67LVL3"/>
    <w:uiPriority w:val="99"/>
    <w:rsid w:val="00656BB2"/>
    <w:rPr>
      <w:rFonts w:ascii="Wingdings" w:hAnsi="Wingdings"/>
    </w:rPr>
  </w:style>
  <w:style w:type="character" w:customStyle="1" w:styleId="WWCharLFO67LVL4">
    <w:name w:val="WW_CharLFO67LVL4"/>
    <w:uiPriority w:val="99"/>
    <w:rsid w:val="00656BB2"/>
    <w:rPr>
      <w:rFonts w:ascii="Symbol" w:hAnsi="Symbol"/>
    </w:rPr>
  </w:style>
  <w:style w:type="character" w:customStyle="1" w:styleId="WWCharLFO67LVL5">
    <w:name w:val="WW_CharLFO67LVL5"/>
    <w:uiPriority w:val="99"/>
    <w:rsid w:val="00656BB2"/>
    <w:rPr>
      <w:rFonts w:ascii="Courier New" w:hAnsi="Courier New"/>
    </w:rPr>
  </w:style>
  <w:style w:type="character" w:customStyle="1" w:styleId="WWCharLFO67LVL6">
    <w:name w:val="WW_CharLFO67LVL6"/>
    <w:uiPriority w:val="99"/>
    <w:rsid w:val="00656BB2"/>
    <w:rPr>
      <w:rFonts w:ascii="Wingdings" w:hAnsi="Wingdings"/>
    </w:rPr>
  </w:style>
  <w:style w:type="character" w:customStyle="1" w:styleId="WWCharLFO67LVL7">
    <w:name w:val="WW_CharLFO67LVL7"/>
    <w:uiPriority w:val="99"/>
    <w:rsid w:val="00656BB2"/>
    <w:rPr>
      <w:rFonts w:ascii="Symbol" w:hAnsi="Symbol"/>
    </w:rPr>
  </w:style>
  <w:style w:type="character" w:customStyle="1" w:styleId="WWCharLFO67LVL8">
    <w:name w:val="WW_CharLFO67LVL8"/>
    <w:uiPriority w:val="99"/>
    <w:rsid w:val="00656BB2"/>
    <w:rPr>
      <w:rFonts w:ascii="Courier New" w:hAnsi="Courier New"/>
    </w:rPr>
  </w:style>
  <w:style w:type="character" w:customStyle="1" w:styleId="WWCharLFO67LVL9">
    <w:name w:val="WW_CharLFO67LVL9"/>
    <w:uiPriority w:val="99"/>
    <w:rsid w:val="00656BB2"/>
    <w:rPr>
      <w:rFonts w:ascii="Wingdings" w:hAnsi="Wingdings"/>
    </w:rPr>
  </w:style>
  <w:style w:type="character" w:customStyle="1" w:styleId="WWCharLFO69LVL1">
    <w:name w:val="WW_CharLFO69LVL1"/>
    <w:uiPriority w:val="99"/>
    <w:rsid w:val="00656BB2"/>
    <w:rPr>
      <w:rFonts w:ascii="Symbol" w:hAnsi="Symbol"/>
    </w:rPr>
  </w:style>
  <w:style w:type="character" w:customStyle="1" w:styleId="WWCharLFO70LVL1">
    <w:name w:val="WW_CharLFO70LVL1"/>
    <w:uiPriority w:val="99"/>
    <w:rsid w:val="00656BB2"/>
    <w:rPr>
      <w:rFonts w:ascii="Wingdings" w:hAnsi="Wingdings"/>
    </w:rPr>
  </w:style>
  <w:style w:type="character" w:customStyle="1" w:styleId="WWCharLFO70LVL2">
    <w:name w:val="WW_CharLFO70LVL2"/>
    <w:uiPriority w:val="99"/>
    <w:rsid w:val="00656BB2"/>
    <w:rPr>
      <w:rFonts w:ascii="Courier New" w:hAnsi="Courier New"/>
    </w:rPr>
  </w:style>
  <w:style w:type="character" w:customStyle="1" w:styleId="WWCharLFO70LVL3">
    <w:name w:val="WW_CharLFO70LVL3"/>
    <w:uiPriority w:val="99"/>
    <w:rsid w:val="00656BB2"/>
    <w:rPr>
      <w:rFonts w:ascii="Wingdings" w:hAnsi="Wingdings"/>
    </w:rPr>
  </w:style>
  <w:style w:type="character" w:customStyle="1" w:styleId="WWCharLFO70LVL4">
    <w:name w:val="WW_CharLFO70LVL4"/>
    <w:uiPriority w:val="99"/>
    <w:rsid w:val="00656BB2"/>
    <w:rPr>
      <w:rFonts w:ascii="Symbol" w:hAnsi="Symbol"/>
    </w:rPr>
  </w:style>
  <w:style w:type="character" w:customStyle="1" w:styleId="WWCharLFO70LVL5">
    <w:name w:val="WW_CharLFO70LVL5"/>
    <w:uiPriority w:val="99"/>
    <w:rsid w:val="00656BB2"/>
    <w:rPr>
      <w:rFonts w:ascii="Courier New" w:hAnsi="Courier New"/>
    </w:rPr>
  </w:style>
  <w:style w:type="character" w:customStyle="1" w:styleId="WWCharLFO70LVL6">
    <w:name w:val="WW_CharLFO70LVL6"/>
    <w:uiPriority w:val="99"/>
    <w:rsid w:val="00656BB2"/>
    <w:rPr>
      <w:rFonts w:ascii="Wingdings" w:hAnsi="Wingdings"/>
    </w:rPr>
  </w:style>
  <w:style w:type="character" w:customStyle="1" w:styleId="WWCharLFO70LVL7">
    <w:name w:val="WW_CharLFO70LVL7"/>
    <w:uiPriority w:val="99"/>
    <w:rsid w:val="00656BB2"/>
    <w:rPr>
      <w:rFonts w:ascii="Symbol" w:hAnsi="Symbol"/>
    </w:rPr>
  </w:style>
  <w:style w:type="character" w:customStyle="1" w:styleId="WWCharLFO70LVL8">
    <w:name w:val="WW_CharLFO70LVL8"/>
    <w:uiPriority w:val="99"/>
    <w:rsid w:val="00656BB2"/>
    <w:rPr>
      <w:rFonts w:ascii="Courier New" w:hAnsi="Courier New"/>
    </w:rPr>
  </w:style>
  <w:style w:type="character" w:customStyle="1" w:styleId="WWCharLFO70LVL9">
    <w:name w:val="WW_CharLFO70LVL9"/>
    <w:uiPriority w:val="99"/>
    <w:rsid w:val="00656BB2"/>
    <w:rPr>
      <w:rFonts w:ascii="Wingdings" w:hAnsi="Wingdings"/>
    </w:rPr>
  </w:style>
  <w:style w:type="character" w:customStyle="1" w:styleId="WWCharLFO71LVL1">
    <w:name w:val="WW_CharLFO71LVL1"/>
    <w:uiPriority w:val="99"/>
    <w:rsid w:val="00656BB2"/>
  </w:style>
  <w:style w:type="character" w:customStyle="1" w:styleId="WWCharLFO72LVL1">
    <w:name w:val="WW_CharLFO72LVL1"/>
    <w:uiPriority w:val="99"/>
    <w:rsid w:val="00656BB2"/>
    <w:rPr>
      <w:i/>
    </w:rPr>
  </w:style>
  <w:style w:type="paragraph" w:customStyle="1" w:styleId="Heading">
    <w:name w:val="Heading"/>
    <w:basedOn w:val="Normal"/>
    <w:next w:val="Corptext"/>
    <w:uiPriority w:val="99"/>
    <w:rsid w:val="00656BB2"/>
    <w:pPr>
      <w:keepNext/>
      <w:suppressAutoHyphens/>
      <w:autoSpaceDE w:val="0"/>
      <w:spacing w:before="240" w:after="120" w:line="100" w:lineRule="atLeast"/>
      <w:textAlignment w:val="baseline"/>
    </w:pPr>
    <w:rPr>
      <w:rFonts w:ascii="Arial" w:hAnsi="Arial" w:cs="Tahoma"/>
      <w:color w:val="000000"/>
      <w:sz w:val="28"/>
      <w:szCs w:val="28"/>
      <w:lang w:eastAsia="ar-SA"/>
    </w:rPr>
  </w:style>
  <w:style w:type="paragraph" w:customStyle="1" w:styleId="boxstylebold">
    <w:name w:val="boxstylebold"/>
    <w:basedOn w:val="Normal10"/>
    <w:uiPriority w:val="99"/>
    <w:rsid w:val="00656BB2"/>
    <w:pPr>
      <w:spacing w:before="100" w:after="100"/>
    </w:pPr>
    <w:rPr>
      <w:rFonts w:ascii="Verdana" w:hAnsi="Verdana"/>
      <w:b/>
      <w:bCs/>
      <w:color w:val="000000"/>
      <w:sz w:val="18"/>
      <w:szCs w:val="18"/>
      <w:lang w:val="en-US"/>
    </w:rPr>
  </w:style>
  <w:style w:type="paragraph" w:customStyle="1" w:styleId="NormalWeb1">
    <w:name w:val="Normal (Web)1"/>
    <w:basedOn w:val="Normal10"/>
    <w:uiPriority w:val="99"/>
    <w:rsid w:val="00656BB2"/>
    <w:pPr>
      <w:spacing w:before="100" w:after="100"/>
    </w:pPr>
    <w:rPr>
      <w:lang w:val="en-US"/>
    </w:rPr>
  </w:style>
  <w:style w:type="paragraph" w:customStyle="1" w:styleId="BodyText1">
    <w:name w:val="Body Text1"/>
    <w:basedOn w:val="Normal10"/>
    <w:uiPriority w:val="99"/>
    <w:rsid w:val="00656BB2"/>
    <w:pPr>
      <w:spacing w:before="120"/>
      <w:jc w:val="both"/>
    </w:pPr>
    <w:rPr>
      <w:lang w:val="fr-FR"/>
    </w:rPr>
  </w:style>
  <w:style w:type="paragraph" w:customStyle="1" w:styleId="BodyTextIndent21">
    <w:name w:val="Body Text Indent 21"/>
    <w:basedOn w:val="Normal10"/>
    <w:uiPriority w:val="99"/>
    <w:rsid w:val="00656BB2"/>
    <w:pPr>
      <w:ind w:left="2340" w:hanging="1620"/>
      <w:jc w:val="both"/>
    </w:pPr>
    <w:rPr>
      <w:lang w:val="fr-FR"/>
    </w:rPr>
  </w:style>
  <w:style w:type="paragraph" w:customStyle="1" w:styleId="z-TopofForm1">
    <w:name w:val="z-Top of Form1"/>
    <w:basedOn w:val="Normal10"/>
    <w:next w:val="Normal10"/>
    <w:uiPriority w:val="99"/>
    <w:rsid w:val="00656BB2"/>
    <w:pPr>
      <w:pBdr>
        <w:bottom w:val="single" w:sz="6" w:space="0" w:color="000000"/>
      </w:pBdr>
      <w:jc w:val="center"/>
    </w:pPr>
    <w:rPr>
      <w:rFonts w:ascii="Arial" w:hAnsi="Arial" w:cs="Arial"/>
      <w:vanish/>
      <w:sz w:val="16"/>
      <w:szCs w:val="16"/>
      <w:lang w:val="en-US"/>
    </w:rPr>
  </w:style>
  <w:style w:type="paragraph" w:customStyle="1" w:styleId="z-BottomofForm1">
    <w:name w:val="z-Bottom of Form1"/>
    <w:basedOn w:val="Normal10"/>
    <w:next w:val="Normal10"/>
    <w:uiPriority w:val="99"/>
    <w:rsid w:val="00656BB2"/>
    <w:pPr>
      <w:pBdr>
        <w:top w:val="single" w:sz="6" w:space="0" w:color="000000"/>
      </w:pBdr>
      <w:jc w:val="center"/>
    </w:pPr>
    <w:rPr>
      <w:rFonts w:ascii="Arial" w:hAnsi="Arial" w:cs="Arial"/>
      <w:vanish/>
      <w:sz w:val="16"/>
      <w:szCs w:val="16"/>
      <w:lang w:val="en-US"/>
    </w:rPr>
  </w:style>
  <w:style w:type="paragraph" w:customStyle="1" w:styleId="TableContents">
    <w:name w:val="Table Contents"/>
    <w:basedOn w:val="Normal"/>
    <w:uiPriority w:val="99"/>
    <w:rsid w:val="00656BB2"/>
    <w:pPr>
      <w:suppressLineNumbers/>
      <w:suppressAutoHyphens/>
      <w:autoSpaceDE w:val="0"/>
      <w:spacing w:line="100" w:lineRule="atLeast"/>
      <w:textAlignment w:val="baseline"/>
    </w:pPr>
    <w:rPr>
      <w:color w:val="000000"/>
      <w:lang w:eastAsia="ar-SA"/>
    </w:rPr>
  </w:style>
  <w:style w:type="character" w:customStyle="1" w:styleId="panchor">
    <w:name w:val="panchor"/>
    <w:basedOn w:val="Fontdeparagrafimplicit"/>
    <w:rsid w:val="00436F27"/>
    <w:rPr>
      <w:rFonts w:cs="Times New Roman"/>
    </w:rPr>
  </w:style>
  <w:style w:type="paragraph" w:customStyle="1" w:styleId="p6">
    <w:name w:val="p6"/>
    <w:basedOn w:val="Normal"/>
    <w:uiPriority w:val="99"/>
    <w:rsid w:val="00353ED8"/>
    <w:pPr>
      <w:widowControl w:val="0"/>
      <w:tabs>
        <w:tab w:val="left" w:pos="204"/>
      </w:tabs>
      <w:autoSpaceDE w:val="0"/>
      <w:autoSpaceDN w:val="0"/>
      <w:adjustRightInd w:val="0"/>
    </w:pPr>
  </w:style>
  <w:style w:type="character" w:customStyle="1" w:styleId="Bodytext">
    <w:name w:val="Body text_"/>
    <w:basedOn w:val="Fontdeparagrafimplicit"/>
    <w:link w:val="Corptext1"/>
    <w:uiPriority w:val="99"/>
    <w:locked/>
    <w:rsid w:val="00AC1B65"/>
    <w:rPr>
      <w:rFonts w:ascii="Arial" w:hAnsi="Arial" w:cs="Arial"/>
      <w:sz w:val="22"/>
      <w:szCs w:val="22"/>
      <w:shd w:val="clear" w:color="auto" w:fill="FFFFFF"/>
    </w:rPr>
  </w:style>
  <w:style w:type="paragraph" w:customStyle="1" w:styleId="Corptext1">
    <w:name w:val="Corp text1"/>
    <w:basedOn w:val="Normal"/>
    <w:link w:val="Bodytext"/>
    <w:uiPriority w:val="99"/>
    <w:rsid w:val="00AC1B65"/>
    <w:pPr>
      <w:shd w:val="clear" w:color="auto" w:fill="FFFFFF"/>
      <w:spacing w:line="274" w:lineRule="exact"/>
      <w:ind w:hanging="360"/>
      <w:jc w:val="both"/>
    </w:pPr>
    <w:rPr>
      <w:rFonts w:ascii="Arial" w:hAnsi="Arial" w:cs="Arial"/>
      <w:sz w:val="22"/>
      <w:szCs w:val="22"/>
    </w:rPr>
  </w:style>
  <w:style w:type="paragraph" w:styleId="Titlucuprins">
    <w:name w:val="TOC Heading"/>
    <w:basedOn w:val="Titlu1"/>
    <w:next w:val="Normal"/>
    <w:uiPriority w:val="39"/>
    <w:qFormat/>
    <w:rsid w:val="005B4625"/>
    <w:pPr>
      <w:keepLines/>
      <w:widowControl/>
      <w:autoSpaceDE/>
      <w:autoSpaceDN/>
      <w:adjustRightInd/>
      <w:spacing w:before="480" w:line="276" w:lineRule="auto"/>
      <w:jc w:val="left"/>
      <w:outlineLvl w:val="9"/>
    </w:pPr>
    <w:rPr>
      <w:rFonts w:ascii="Cambria" w:hAnsi="Cambria" w:cs="Times New Roman"/>
      <w:color w:val="365F91"/>
      <w:sz w:val="28"/>
      <w:szCs w:val="28"/>
    </w:rPr>
  </w:style>
  <w:style w:type="paragraph" w:customStyle="1" w:styleId="al">
    <w:name w:val="a_l"/>
    <w:basedOn w:val="Normal"/>
    <w:rsid w:val="000A1344"/>
    <w:pPr>
      <w:spacing w:before="100" w:beforeAutospacing="1" w:after="100" w:afterAutospacing="1"/>
    </w:pPr>
    <w:rPr>
      <w:lang w:val="ro-RO" w:eastAsia="ro-RO"/>
    </w:rPr>
  </w:style>
  <w:style w:type="paragraph" w:styleId="Cuprins1">
    <w:name w:val="toc 1"/>
    <w:basedOn w:val="Normal"/>
    <w:next w:val="Normal"/>
    <w:autoRedefine/>
    <w:uiPriority w:val="39"/>
    <w:unhideWhenUsed/>
    <w:qFormat/>
    <w:locked/>
    <w:rsid w:val="00A97631"/>
    <w:pPr>
      <w:spacing w:after="100"/>
    </w:pPr>
  </w:style>
  <w:style w:type="paragraph" w:styleId="Cuprins2">
    <w:name w:val="toc 2"/>
    <w:basedOn w:val="Normal"/>
    <w:next w:val="Normal"/>
    <w:autoRedefine/>
    <w:uiPriority w:val="39"/>
    <w:semiHidden/>
    <w:unhideWhenUsed/>
    <w:qFormat/>
    <w:locked/>
    <w:rsid w:val="00A97631"/>
    <w:pPr>
      <w:spacing w:after="100" w:line="276" w:lineRule="auto"/>
      <w:ind w:left="220"/>
    </w:pPr>
    <w:rPr>
      <w:rFonts w:asciiTheme="minorHAnsi" w:eastAsiaTheme="minorEastAsia" w:hAnsiTheme="minorHAnsi" w:cstheme="minorBidi"/>
      <w:sz w:val="22"/>
      <w:szCs w:val="22"/>
    </w:rPr>
  </w:style>
  <w:style w:type="paragraph" w:styleId="Cuprins3">
    <w:name w:val="toc 3"/>
    <w:basedOn w:val="Normal"/>
    <w:next w:val="Normal"/>
    <w:autoRedefine/>
    <w:uiPriority w:val="39"/>
    <w:semiHidden/>
    <w:unhideWhenUsed/>
    <w:qFormat/>
    <w:locked/>
    <w:rsid w:val="00A97631"/>
    <w:pPr>
      <w:spacing w:after="100" w:line="276" w:lineRule="auto"/>
      <w:ind w:left="440"/>
    </w:pPr>
    <w:rPr>
      <w:rFonts w:asciiTheme="minorHAnsi" w:eastAsiaTheme="minorEastAsia" w:hAnsiTheme="minorHAnsi" w:cstheme="minorBidi"/>
      <w:sz w:val="22"/>
      <w:szCs w:val="22"/>
    </w:rPr>
  </w:style>
  <w:style w:type="character" w:styleId="Accentuaresubtil">
    <w:name w:val="Subtle Emphasis"/>
    <w:basedOn w:val="Fontdeparagrafimplicit"/>
    <w:uiPriority w:val="19"/>
    <w:qFormat/>
    <w:rsid w:val="00341844"/>
    <w:rPr>
      <w:i/>
      <w:iCs/>
      <w:color w:val="808080" w:themeColor="text1" w:themeTint="7F"/>
    </w:rPr>
  </w:style>
</w:styles>
</file>

<file path=word/webSettings.xml><?xml version="1.0" encoding="utf-8"?>
<w:webSettings xmlns:r="http://schemas.openxmlformats.org/officeDocument/2006/relationships" xmlns:w="http://schemas.openxmlformats.org/wordprocessingml/2006/main">
  <w:divs>
    <w:div w:id="30424765">
      <w:marLeft w:val="0"/>
      <w:marRight w:val="0"/>
      <w:marTop w:val="0"/>
      <w:marBottom w:val="0"/>
      <w:divBdr>
        <w:top w:val="none" w:sz="0" w:space="0" w:color="auto"/>
        <w:left w:val="none" w:sz="0" w:space="0" w:color="auto"/>
        <w:bottom w:val="none" w:sz="0" w:space="0" w:color="auto"/>
        <w:right w:val="none" w:sz="0" w:space="0" w:color="auto"/>
      </w:divBdr>
    </w:div>
    <w:div w:id="31002436">
      <w:bodyDiv w:val="1"/>
      <w:marLeft w:val="0"/>
      <w:marRight w:val="0"/>
      <w:marTop w:val="0"/>
      <w:marBottom w:val="0"/>
      <w:divBdr>
        <w:top w:val="none" w:sz="0" w:space="0" w:color="auto"/>
        <w:left w:val="none" w:sz="0" w:space="0" w:color="auto"/>
        <w:bottom w:val="none" w:sz="0" w:space="0" w:color="auto"/>
        <w:right w:val="none" w:sz="0" w:space="0" w:color="auto"/>
      </w:divBdr>
    </w:div>
    <w:div w:id="400637931">
      <w:bodyDiv w:val="1"/>
      <w:marLeft w:val="0"/>
      <w:marRight w:val="0"/>
      <w:marTop w:val="0"/>
      <w:marBottom w:val="0"/>
      <w:divBdr>
        <w:top w:val="none" w:sz="0" w:space="0" w:color="auto"/>
        <w:left w:val="none" w:sz="0" w:space="0" w:color="auto"/>
        <w:bottom w:val="none" w:sz="0" w:space="0" w:color="auto"/>
        <w:right w:val="none" w:sz="0" w:space="0" w:color="auto"/>
      </w:divBdr>
    </w:div>
    <w:div w:id="484666498">
      <w:bodyDiv w:val="1"/>
      <w:marLeft w:val="0"/>
      <w:marRight w:val="0"/>
      <w:marTop w:val="0"/>
      <w:marBottom w:val="0"/>
      <w:divBdr>
        <w:top w:val="none" w:sz="0" w:space="0" w:color="auto"/>
        <w:left w:val="none" w:sz="0" w:space="0" w:color="auto"/>
        <w:bottom w:val="none" w:sz="0" w:space="0" w:color="auto"/>
        <w:right w:val="none" w:sz="0" w:space="0" w:color="auto"/>
      </w:divBdr>
    </w:div>
    <w:div w:id="1574924384">
      <w:bodyDiv w:val="1"/>
      <w:marLeft w:val="0"/>
      <w:marRight w:val="0"/>
      <w:marTop w:val="0"/>
      <w:marBottom w:val="0"/>
      <w:divBdr>
        <w:top w:val="none" w:sz="0" w:space="0" w:color="auto"/>
        <w:left w:val="none" w:sz="0" w:space="0" w:color="auto"/>
        <w:bottom w:val="none" w:sz="0" w:space="0" w:color="auto"/>
        <w:right w:val="none" w:sz="0" w:space="0" w:color="auto"/>
      </w:divBdr>
    </w:div>
    <w:div w:id="1646662462">
      <w:bodyDiv w:val="1"/>
      <w:marLeft w:val="0"/>
      <w:marRight w:val="0"/>
      <w:marTop w:val="0"/>
      <w:marBottom w:val="0"/>
      <w:divBdr>
        <w:top w:val="none" w:sz="0" w:space="0" w:color="auto"/>
        <w:left w:val="none" w:sz="0" w:space="0" w:color="auto"/>
        <w:bottom w:val="none" w:sz="0" w:space="0" w:color="auto"/>
        <w:right w:val="none" w:sz="0" w:space="0" w:color="auto"/>
      </w:divBdr>
    </w:div>
    <w:div w:id="1897357796">
      <w:bodyDiv w:val="1"/>
      <w:marLeft w:val="0"/>
      <w:marRight w:val="0"/>
      <w:marTop w:val="0"/>
      <w:marBottom w:val="0"/>
      <w:divBdr>
        <w:top w:val="none" w:sz="0" w:space="0" w:color="auto"/>
        <w:left w:val="none" w:sz="0" w:space="0" w:color="auto"/>
        <w:bottom w:val="none" w:sz="0" w:space="0" w:color="auto"/>
        <w:right w:val="none" w:sz="0" w:space="0" w:color="auto"/>
      </w:divBdr>
    </w:div>
    <w:div w:id="203326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primariaclujnapoca.ro/primarie/regulament-de-organizare-si-functionare/" TargetMode="External"/><Relationship Id="rId4" Type="http://schemas.openxmlformats.org/officeDocument/2006/relationships/settings" Target="settings.xml"/><Relationship Id="rId9" Type="http://schemas.openxmlformats.org/officeDocument/2006/relationships/hyperlink" Target="https://legeaz.net/legea-211-2004-protectie-victime-infractiuni"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8EE785-DCBC-434E-8B7D-75CAE68E9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85</Pages>
  <Words>36901</Words>
  <Characters>210339</Characters>
  <Application>Microsoft Office Word</Application>
  <DocSecurity>0</DocSecurity>
  <Lines>1752</Lines>
  <Paragraphs>493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Anexa nr</vt:lpstr>
      <vt:lpstr>Anexa nr</vt:lpstr>
    </vt:vector>
  </TitlesOfParts>
  <Company>Org</Company>
  <LinksUpToDate>false</LinksUpToDate>
  <CharactersWithSpaces>246747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System</dc:creator>
  <cp:lastModifiedBy>Lenuta</cp:lastModifiedBy>
  <cp:revision>14</cp:revision>
  <cp:lastPrinted>2026-07-23T09:27:00Z</cp:lastPrinted>
  <dcterms:created xsi:type="dcterms:W3CDTF">2026-07-20T10:07:00Z</dcterms:created>
  <dcterms:modified xsi:type="dcterms:W3CDTF">2026-07-23T09:28:00Z</dcterms:modified>
</cp:coreProperties>
</file>